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6D1D" w:rsidRPr="00365321" w:rsidRDefault="001E6D1D" w:rsidP="001E6D1D">
      <w:pPr>
        <w:spacing w:before="0" w:beforeAutospacing="0" w:after="0" w:afterAutospacing="0"/>
        <w:jc w:val="center"/>
        <w:rPr>
          <w:b/>
          <w:sz w:val="28"/>
          <w:szCs w:val="28"/>
        </w:rPr>
      </w:pPr>
      <w:r w:rsidRPr="00365321">
        <w:rPr>
          <w:b/>
          <w:sz w:val="28"/>
          <w:szCs w:val="28"/>
        </w:rPr>
        <w:t>Автономная некоммерческая организация высшего образования</w:t>
      </w:r>
    </w:p>
    <w:p w:rsidR="001E6D1D" w:rsidRPr="00365321" w:rsidRDefault="001E6D1D" w:rsidP="001E6D1D">
      <w:pPr>
        <w:spacing w:before="0" w:beforeAutospacing="0" w:after="0" w:afterAutospacing="0"/>
        <w:jc w:val="center"/>
        <w:rPr>
          <w:b/>
          <w:sz w:val="28"/>
          <w:szCs w:val="28"/>
        </w:rPr>
      </w:pPr>
      <w:r w:rsidRPr="00365321">
        <w:rPr>
          <w:b/>
          <w:sz w:val="28"/>
          <w:szCs w:val="28"/>
        </w:rPr>
        <w:t>«Открытый университет экономики, управления и права»</w:t>
      </w:r>
    </w:p>
    <w:p w:rsidR="001E6D1D" w:rsidRPr="00365321" w:rsidRDefault="001E6D1D" w:rsidP="001E6D1D">
      <w:pPr>
        <w:spacing w:before="0" w:beforeAutospacing="0" w:after="0" w:afterAutospacing="0"/>
        <w:jc w:val="center"/>
        <w:rPr>
          <w:sz w:val="28"/>
          <w:szCs w:val="28"/>
        </w:rPr>
      </w:pPr>
      <w:r w:rsidRPr="00365321">
        <w:rPr>
          <w:b/>
          <w:sz w:val="28"/>
          <w:szCs w:val="28"/>
        </w:rPr>
        <w:t>(АНО ВО ОУЭП)</w:t>
      </w:r>
    </w:p>
    <w:p w:rsidR="001E6D1D" w:rsidRPr="00365321" w:rsidRDefault="001E6D1D" w:rsidP="001E6D1D">
      <w:pPr>
        <w:tabs>
          <w:tab w:val="left" w:pos="900"/>
          <w:tab w:val="left" w:pos="1080"/>
        </w:tabs>
        <w:suppressAutoHyphens/>
        <w:spacing w:before="0" w:beforeAutospacing="0" w:after="0" w:afterAutospacing="0"/>
        <w:ind w:firstLine="709"/>
        <w:jc w:val="both"/>
        <w:rPr>
          <w:b/>
          <w:sz w:val="20"/>
          <w:szCs w:val="20"/>
        </w:rPr>
      </w:pPr>
    </w:p>
    <w:p w:rsidR="001E6D1D" w:rsidRPr="00365321" w:rsidRDefault="001E6D1D" w:rsidP="001E6D1D">
      <w:pPr>
        <w:tabs>
          <w:tab w:val="left" w:pos="900"/>
          <w:tab w:val="left" w:pos="1080"/>
        </w:tabs>
        <w:suppressAutoHyphens/>
        <w:spacing w:before="0" w:beforeAutospacing="0" w:after="0" w:afterAutospacing="0"/>
        <w:ind w:firstLine="709"/>
        <w:jc w:val="both"/>
        <w:rPr>
          <w:b/>
          <w:sz w:val="20"/>
          <w:szCs w:val="20"/>
        </w:rPr>
      </w:pPr>
    </w:p>
    <w:p w:rsidR="001E6D1D" w:rsidRPr="00365321" w:rsidRDefault="001E6D1D" w:rsidP="001E6D1D">
      <w:pPr>
        <w:tabs>
          <w:tab w:val="left" w:pos="900"/>
          <w:tab w:val="left" w:pos="1080"/>
        </w:tabs>
        <w:suppressAutoHyphens/>
        <w:spacing w:before="0" w:beforeAutospacing="0" w:after="0" w:afterAutospacing="0"/>
        <w:ind w:firstLine="709"/>
        <w:jc w:val="both"/>
        <w:rPr>
          <w:b/>
          <w:sz w:val="20"/>
          <w:szCs w:val="20"/>
        </w:rPr>
      </w:pPr>
    </w:p>
    <w:p w:rsidR="001E6D1D" w:rsidRPr="00365321" w:rsidRDefault="001E6D1D" w:rsidP="001E6D1D">
      <w:pPr>
        <w:tabs>
          <w:tab w:val="left" w:pos="900"/>
          <w:tab w:val="left" w:pos="1080"/>
        </w:tabs>
        <w:suppressAutoHyphens/>
        <w:spacing w:before="0" w:beforeAutospacing="0" w:after="0" w:afterAutospacing="0"/>
        <w:ind w:firstLine="709"/>
        <w:jc w:val="both"/>
        <w:rPr>
          <w:b/>
          <w:sz w:val="20"/>
          <w:szCs w:val="20"/>
        </w:rPr>
      </w:pPr>
    </w:p>
    <w:p w:rsidR="001E6D1D" w:rsidRPr="000C11EC" w:rsidRDefault="001E6D1D" w:rsidP="001E6D1D">
      <w:pPr>
        <w:tabs>
          <w:tab w:val="left" w:pos="900"/>
          <w:tab w:val="left" w:pos="1080"/>
        </w:tabs>
        <w:suppressAutoHyphens/>
        <w:spacing w:before="0" w:beforeAutospacing="0" w:after="0" w:afterAutospacing="0"/>
        <w:ind w:firstLine="709"/>
        <w:jc w:val="right"/>
        <w:rPr>
          <w:b/>
          <w:sz w:val="20"/>
          <w:szCs w:val="20"/>
        </w:rPr>
      </w:pPr>
      <w:r w:rsidRPr="000C11EC">
        <w:rPr>
          <w:b/>
          <w:sz w:val="20"/>
          <w:szCs w:val="20"/>
        </w:rPr>
        <w:t>УТВЕРЖДАЮ:</w:t>
      </w:r>
    </w:p>
    <w:p w:rsidR="001E6D1D" w:rsidRPr="000C11EC" w:rsidRDefault="001E6D1D" w:rsidP="001E6D1D">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Ректор АНО ВО ОУЭП, Фокина В.Н.</w:t>
      </w:r>
    </w:p>
    <w:p w:rsidR="001E6D1D" w:rsidRPr="000C11EC" w:rsidRDefault="001E6D1D" w:rsidP="001E6D1D">
      <w:pPr>
        <w:tabs>
          <w:tab w:val="left" w:pos="900"/>
          <w:tab w:val="left" w:pos="1080"/>
        </w:tabs>
        <w:suppressAutoHyphens/>
        <w:spacing w:before="0" w:beforeAutospacing="0" w:after="0" w:afterAutospacing="0"/>
        <w:ind w:firstLine="709"/>
        <w:jc w:val="right"/>
        <w:rPr>
          <w:sz w:val="20"/>
          <w:szCs w:val="20"/>
        </w:rPr>
      </w:pPr>
    </w:p>
    <w:p w:rsidR="001E6D1D" w:rsidRPr="000C11EC" w:rsidRDefault="001E6D1D" w:rsidP="001E6D1D">
      <w:pPr>
        <w:tabs>
          <w:tab w:val="left" w:pos="900"/>
          <w:tab w:val="left" w:pos="1080"/>
        </w:tabs>
        <w:suppressAutoHyphens/>
        <w:spacing w:before="0" w:beforeAutospacing="0" w:after="0" w:afterAutospacing="0"/>
        <w:ind w:firstLine="709"/>
        <w:jc w:val="right"/>
        <w:rPr>
          <w:sz w:val="20"/>
          <w:szCs w:val="20"/>
        </w:rPr>
      </w:pPr>
      <w:r w:rsidRPr="000C11EC">
        <w:rPr>
          <w:noProof/>
          <w:sz w:val="20"/>
          <w:szCs w:val="20"/>
        </w:rPr>
        <w:drawing>
          <wp:inline distT="0" distB="0" distL="0" distR="0" wp14:anchorId="7D0513CF" wp14:editId="46D5DBB1">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1E6D1D" w:rsidRPr="000C11EC" w:rsidRDefault="001E6D1D" w:rsidP="001E6D1D">
      <w:pPr>
        <w:tabs>
          <w:tab w:val="left" w:pos="900"/>
          <w:tab w:val="left" w:pos="1080"/>
        </w:tabs>
        <w:suppressAutoHyphens/>
        <w:spacing w:before="0" w:beforeAutospacing="0" w:after="0" w:afterAutospacing="0"/>
        <w:ind w:firstLine="709"/>
        <w:jc w:val="right"/>
        <w:rPr>
          <w:sz w:val="20"/>
          <w:szCs w:val="20"/>
        </w:rPr>
      </w:pPr>
      <w:r w:rsidRPr="000C11EC">
        <w:rPr>
          <w:sz w:val="20"/>
          <w:szCs w:val="20"/>
        </w:rPr>
        <w:t>19 апреля 2023 г.</w:t>
      </w:r>
    </w:p>
    <w:p w:rsidR="001E6D1D" w:rsidRPr="000C11EC" w:rsidRDefault="001E6D1D" w:rsidP="001E6D1D">
      <w:pPr>
        <w:tabs>
          <w:tab w:val="left" w:pos="900"/>
          <w:tab w:val="left" w:pos="1080"/>
        </w:tabs>
        <w:suppressAutoHyphens/>
        <w:spacing w:before="0" w:beforeAutospacing="0" w:after="0" w:afterAutospacing="0"/>
        <w:ind w:firstLine="709"/>
        <w:jc w:val="right"/>
        <w:rPr>
          <w:sz w:val="20"/>
          <w:szCs w:val="20"/>
        </w:rPr>
      </w:pPr>
    </w:p>
    <w:p w:rsidR="001E6D1D" w:rsidRPr="000C11EC" w:rsidRDefault="001E6D1D" w:rsidP="001E6D1D">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Решение Ученого совета АНО ВО ОУЭП,</w:t>
      </w:r>
    </w:p>
    <w:p w:rsidR="001E6D1D" w:rsidRPr="000C11EC" w:rsidRDefault="001E6D1D" w:rsidP="001E6D1D">
      <w:pPr>
        <w:tabs>
          <w:tab w:val="left" w:pos="900"/>
          <w:tab w:val="left" w:pos="1080"/>
        </w:tabs>
        <w:suppressAutoHyphens/>
        <w:spacing w:before="0" w:beforeAutospacing="0" w:after="0" w:afterAutospacing="0"/>
        <w:ind w:firstLine="709"/>
        <w:jc w:val="right"/>
        <w:rPr>
          <w:sz w:val="20"/>
          <w:szCs w:val="20"/>
        </w:rPr>
      </w:pPr>
      <w:r w:rsidRPr="000C11EC">
        <w:rPr>
          <w:sz w:val="20"/>
          <w:szCs w:val="20"/>
        </w:rPr>
        <w:t xml:space="preserve">Протокол N 9 от 19.04.2023 </w:t>
      </w:r>
    </w:p>
    <w:p w:rsidR="00E902F9" w:rsidRPr="00357E6F" w:rsidRDefault="00E902F9" w:rsidP="00E902F9">
      <w:pPr>
        <w:tabs>
          <w:tab w:val="left" w:pos="900"/>
          <w:tab w:val="left" w:pos="1080"/>
        </w:tabs>
        <w:suppressAutoHyphens/>
        <w:spacing w:before="0" w:beforeAutospacing="0" w:after="0" w:afterAutospacing="0"/>
        <w:ind w:firstLine="709"/>
        <w:jc w:val="right"/>
        <w:rPr>
          <w:sz w:val="20"/>
          <w:szCs w:val="20"/>
        </w:rPr>
      </w:pPr>
    </w:p>
    <w:p w:rsidR="00E902F9" w:rsidRPr="00357E6F" w:rsidRDefault="00E902F9" w:rsidP="00E902F9">
      <w:pPr>
        <w:tabs>
          <w:tab w:val="left" w:pos="900"/>
          <w:tab w:val="left" w:pos="1080"/>
        </w:tabs>
        <w:suppressAutoHyphens/>
        <w:spacing w:before="0" w:beforeAutospacing="0" w:after="0" w:afterAutospacing="0"/>
        <w:ind w:firstLine="709"/>
        <w:jc w:val="right"/>
        <w:rPr>
          <w:sz w:val="20"/>
          <w:szCs w:val="20"/>
        </w:rPr>
      </w:pPr>
    </w:p>
    <w:p w:rsidR="00E902F9" w:rsidRPr="00357E6F" w:rsidRDefault="00E902F9" w:rsidP="00E902F9">
      <w:pPr>
        <w:tabs>
          <w:tab w:val="left" w:pos="900"/>
          <w:tab w:val="left" w:pos="1080"/>
        </w:tabs>
        <w:suppressAutoHyphens/>
        <w:spacing w:before="0" w:beforeAutospacing="0" w:after="0" w:afterAutospacing="0"/>
        <w:ind w:firstLine="709"/>
        <w:jc w:val="right"/>
        <w:rPr>
          <w:sz w:val="20"/>
          <w:szCs w:val="20"/>
        </w:rPr>
      </w:pPr>
    </w:p>
    <w:p w:rsidR="00E902F9" w:rsidRPr="00357E6F" w:rsidRDefault="00E902F9" w:rsidP="00E902F9">
      <w:pPr>
        <w:tabs>
          <w:tab w:val="left" w:pos="900"/>
          <w:tab w:val="left" w:pos="1080"/>
        </w:tabs>
        <w:suppressAutoHyphens/>
        <w:spacing w:before="0" w:beforeAutospacing="0" w:after="0" w:afterAutospacing="0"/>
        <w:ind w:firstLine="709"/>
        <w:jc w:val="right"/>
        <w:rPr>
          <w:sz w:val="20"/>
          <w:szCs w:val="20"/>
        </w:rPr>
      </w:pPr>
    </w:p>
    <w:p w:rsidR="00E902F9" w:rsidRPr="00357E6F" w:rsidRDefault="00E902F9" w:rsidP="00E902F9">
      <w:pPr>
        <w:tabs>
          <w:tab w:val="left" w:pos="900"/>
          <w:tab w:val="left" w:pos="1080"/>
        </w:tabs>
        <w:suppressAutoHyphens/>
        <w:spacing w:before="0" w:beforeAutospacing="0" w:after="0" w:afterAutospacing="0"/>
        <w:ind w:firstLine="709"/>
        <w:jc w:val="center"/>
      </w:pPr>
    </w:p>
    <w:p w:rsidR="00E902F9" w:rsidRPr="00357E6F" w:rsidRDefault="00E902F9" w:rsidP="00E902F9">
      <w:pPr>
        <w:tabs>
          <w:tab w:val="left" w:pos="900"/>
          <w:tab w:val="left" w:pos="1080"/>
        </w:tabs>
        <w:suppressAutoHyphens/>
        <w:spacing w:before="0" w:beforeAutospacing="0" w:after="0" w:afterAutospacing="0"/>
        <w:ind w:firstLine="709"/>
        <w:jc w:val="center"/>
        <w:rPr>
          <w:b/>
        </w:rPr>
      </w:pPr>
      <w:r w:rsidRPr="00357E6F">
        <w:rPr>
          <w:b/>
        </w:rPr>
        <w:t>РАБОЧАЯ ПРОГРАММА</w:t>
      </w:r>
    </w:p>
    <w:p w:rsidR="00E902F9" w:rsidRPr="00357E6F" w:rsidRDefault="00E902F9" w:rsidP="00E902F9">
      <w:pPr>
        <w:tabs>
          <w:tab w:val="left" w:pos="900"/>
          <w:tab w:val="left" w:pos="1080"/>
        </w:tabs>
        <w:suppressAutoHyphens/>
        <w:spacing w:before="0" w:beforeAutospacing="0" w:after="0" w:afterAutospacing="0"/>
        <w:ind w:firstLine="709"/>
        <w:jc w:val="center"/>
        <w:rPr>
          <w:b/>
        </w:rPr>
      </w:pPr>
    </w:p>
    <w:p w:rsidR="00E902F9" w:rsidRPr="00357E6F" w:rsidRDefault="00E902F9" w:rsidP="00E902F9">
      <w:pPr>
        <w:tabs>
          <w:tab w:val="left" w:pos="900"/>
          <w:tab w:val="left" w:pos="1080"/>
        </w:tabs>
        <w:suppressAutoHyphens/>
        <w:spacing w:before="0" w:beforeAutospacing="0" w:after="0" w:afterAutospacing="0"/>
        <w:ind w:firstLine="709"/>
        <w:jc w:val="center"/>
        <w:rPr>
          <w:b/>
        </w:rPr>
      </w:pPr>
      <w:r w:rsidRPr="00357E6F">
        <w:rPr>
          <w:b/>
        </w:rPr>
        <w:t>по дисциплине</w:t>
      </w:r>
    </w:p>
    <w:p w:rsidR="00E902F9" w:rsidRPr="00357E6F" w:rsidRDefault="00E902F9" w:rsidP="00E902F9">
      <w:pPr>
        <w:tabs>
          <w:tab w:val="left" w:pos="900"/>
          <w:tab w:val="left" w:pos="1080"/>
        </w:tabs>
        <w:suppressAutoHyphens/>
        <w:spacing w:before="0" w:beforeAutospacing="0" w:after="0" w:afterAutospacing="0"/>
        <w:ind w:firstLine="709"/>
        <w:rPr>
          <w:b/>
        </w:rPr>
      </w:pPr>
    </w:p>
    <w:p w:rsidR="00E902F9" w:rsidRPr="00357E6F" w:rsidRDefault="00E902F9" w:rsidP="00E902F9">
      <w:pPr>
        <w:tabs>
          <w:tab w:val="left" w:pos="900"/>
          <w:tab w:val="left" w:pos="1080"/>
        </w:tabs>
        <w:suppressAutoHyphens/>
        <w:spacing w:before="0" w:beforeAutospacing="0" w:after="0" w:afterAutospacing="0"/>
        <w:ind w:firstLine="709"/>
        <w:jc w:val="center"/>
      </w:pPr>
      <w:r w:rsidRPr="00357E6F">
        <w:t>Наименование дисциплины Б1.О.18 Финансовое право</w:t>
      </w:r>
    </w:p>
    <w:p w:rsidR="00E902F9" w:rsidRPr="00357E6F" w:rsidRDefault="00E902F9" w:rsidP="00E902F9">
      <w:pPr>
        <w:tabs>
          <w:tab w:val="left" w:pos="900"/>
          <w:tab w:val="left" w:pos="1080"/>
        </w:tabs>
        <w:suppressAutoHyphens/>
        <w:spacing w:before="0" w:beforeAutospacing="0" w:after="0" w:afterAutospacing="0"/>
        <w:ind w:firstLine="709"/>
        <w:jc w:val="center"/>
      </w:pPr>
      <w:r>
        <w:t xml:space="preserve">Образовательная программа </w:t>
      </w:r>
      <w:r w:rsidRPr="00357E6F">
        <w:t>направления подготовки 40.03.01 «Юриспруденция» направленность (профиль): «Гражданско-правовая»</w:t>
      </w:r>
    </w:p>
    <w:p w:rsidR="00E902F9" w:rsidRPr="00357E6F" w:rsidRDefault="00E902F9" w:rsidP="00E902F9">
      <w:pPr>
        <w:tabs>
          <w:tab w:val="left" w:pos="900"/>
          <w:tab w:val="left" w:pos="1080"/>
        </w:tabs>
        <w:suppressAutoHyphens/>
        <w:spacing w:before="0" w:beforeAutospacing="0" w:after="0" w:afterAutospacing="0"/>
        <w:ind w:firstLine="709"/>
        <w:jc w:val="center"/>
        <w:rPr>
          <w:b/>
          <w:sz w:val="20"/>
          <w:szCs w:val="20"/>
        </w:rPr>
      </w:pPr>
    </w:p>
    <w:p w:rsidR="00E902F9" w:rsidRPr="00357E6F" w:rsidRDefault="00E902F9" w:rsidP="00E902F9">
      <w:pPr>
        <w:tabs>
          <w:tab w:val="left" w:pos="900"/>
          <w:tab w:val="left" w:pos="1080"/>
        </w:tabs>
        <w:suppressAutoHyphens/>
        <w:spacing w:before="0" w:beforeAutospacing="0" w:after="0" w:afterAutospacing="0"/>
        <w:ind w:firstLine="709"/>
        <w:jc w:val="right"/>
        <w:rPr>
          <w:sz w:val="20"/>
          <w:szCs w:val="20"/>
        </w:rPr>
      </w:pPr>
    </w:p>
    <w:p w:rsidR="00E902F9" w:rsidRPr="00357E6F" w:rsidRDefault="00E902F9" w:rsidP="00E902F9">
      <w:pPr>
        <w:tabs>
          <w:tab w:val="left" w:pos="900"/>
          <w:tab w:val="left" w:pos="1080"/>
        </w:tabs>
        <w:suppressAutoHyphens/>
        <w:spacing w:before="0" w:beforeAutospacing="0" w:after="0" w:afterAutospacing="0"/>
        <w:ind w:firstLine="709"/>
        <w:jc w:val="right"/>
        <w:rPr>
          <w:sz w:val="20"/>
          <w:szCs w:val="20"/>
        </w:rPr>
      </w:pPr>
    </w:p>
    <w:p w:rsidR="00E902F9" w:rsidRPr="00357E6F" w:rsidRDefault="00E902F9" w:rsidP="00E902F9">
      <w:pPr>
        <w:tabs>
          <w:tab w:val="left" w:pos="900"/>
          <w:tab w:val="left" w:pos="1080"/>
        </w:tabs>
        <w:suppressAutoHyphens/>
        <w:spacing w:before="0" w:beforeAutospacing="0" w:after="0" w:afterAutospacing="0"/>
        <w:ind w:firstLine="709"/>
        <w:jc w:val="right"/>
        <w:rPr>
          <w:sz w:val="20"/>
          <w:szCs w:val="20"/>
        </w:rPr>
      </w:pPr>
    </w:p>
    <w:p w:rsidR="00E902F9" w:rsidRPr="00357E6F" w:rsidRDefault="00E902F9" w:rsidP="00E902F9">
      <w:pPr>
        <w:tabs>
          <w:tab w:val="left" w:pos="900"/>
          <w:tab w:val="left" w:pos="1080"/>
        </w:tabs>
        <w:suppressAutoHyphens/>
        <w:spacing w:before="0" w:beforeAutospacing="0" w:after="0" w:afterAutospacing="0"/>
        <w:ind w:firstLine="709"/>
        <w:jc w:val="right"/>
        <w:rPr>
          <w:sz w:val="20"/>
          <w:szCs w:val="20"/>
        </w:rPr>
      </w:pPr>
    </w:p>
    <w:p w:rsidR="00E902F9" w:rsidRPr="00357E6F" w:rsidRDefault="00E902F9" w:rsidP="00E902F9">
      <w:pPr>
        <w:tabs>
          <w:tab w:val="left" w:pos="900"/>
          <w:tab w:val="left" w:pos="1080"/>
        </w:tabs>
        <w:suppressAutoHyphens/>
        <w:spacing w:before="0" w:beforeAutospacing="0" w:after="0" w:afterAutospacing="0"/>
        <w:ind w:firstLine="709"/>
        <w:jc w:val="right"/>
        <w:rPr>
          <w:sz w:val="20"/>
          <w:szCs w:val="20"/>
        </w:rPr>
      </w:pPr>
    </w:p>
    <w:p w:rsidR="00E902F9" w:rsidRPr="00357E6F" w:rsidRDefault="00E902F9" w:rsidP="00E902F9">
      <w:pPr>
        <w:tabs>
          <w:tab w:val="left" w:pos="900"/>
          <w:tab w:val="left" w:pos="1080"/>
        </w:tabs>
        <w:suppressAutoHyphens/>
        <w:spacing w:before="0" w:beforeAutospacing="0" w:after="0" w:afterAutospacing="0"/>
        <w:ind w:firstLine="709"/>
        <w:jc w:val="right"/>
        <w:rPr>
          <w:sz w:val="20"/>
          <w:szCs w:val="20"/>
        </w:rPr>
      </w:pPr>
    </w:p>
    <w:p w:rsidR="00E902F9" w:rsidRPr="00357E6F" w:rsidRDefault="00E902F9" w:rsidP="00E902F9">
      <w:pPr>
        <w:tabs>
          <w:tab w:val="left" w:pos="900"/>
          <w:tab w:val="left" w:pos="1080"/>
        </w:tabs>
        <w:suppressAutoHyphens/>
        <w:spacing w:before="0" w:beforeAutospacing="0" w:after="0" w:afterAutospacing="0"/>
        <w:ind w:firstLine="709"/>
        <w:jc w:val="right"/>
        <w:rPr>
          <w:sz w:val="20"/>
          <w:szCs w:val="20"/>
        </w:rPr>
      </w:pPr>
    </w:p>
    <w:p w:rsidR="00E902F9" w:rsidRPr="00357E6F" w:rsidRDefault="00E902F9" w:rsidP="00E902F9">
      <w:pPr>
        <w:tabs>
          <w:tab w:val="left" w:pos="900"/>
          <w:tab w:val="left" w:pos="1080"/>
        </w:tabs>
        <w:suppressAutoHyphens/>
        <w:spacing w:before="0" w:beforeAutospacing="0" w:after="0" w:afterAutospacing="0"/>
        <w:ind w:firstLine="709"/>
        <w:jc w:val="right"/>
        <w:rPr>
          <w:sz w:val="20"/>
          <w:szCs w:val="20"/>
        </w:rPr>
      </w:pPr>
    </w:p>
    <w:p w:rsidR="00E902F9" w:rsidRPr="00357E6F" w:rsidRDefault="001E6D1D" w:rsidP="00E902F9">
      <w:pPr>
        <w:spacing w:before="0" w:beforeAutospacing="0" w:after="0" w:afterAutospacing="0"/>
        <w:jc w:val="right"/>
        <w:rPr>
          <w:sz w:val="20"/>
          <w:szCs w:val="20"/>
        </w:rPr>
      </w:pPr>
      <w:r>
        <w:rPr>
          <w:sz w:val="20"/>
          <w:szCs w:val="20"/>
        </w:rPr>
        <w:t xml:space="preserve"> </w:t>
      </w:r>
    </w:p>
    <w:p w:rsidR="00E902F9" w:rsidRPr="00357E6F" w:rsidRDefault="00E902F9" w:rsidP="00E902F9">
      <w:pPr>
        <w:tabs>
          <w:tab w:val="left" w:pos="900"/>
          <w:tab w:val="left" w:pos="1080"/>
        </w:tabs>
        <w:suppressAutoHyphens/>
        <w:spacing w:before="0" w:beforeAutospacing="0" w:after="0" w:afterAutospacing="0"/>
        <w:ind w:firstLine="709"/>
        <w:jc w:val="right"/>
        <w:rPr>
          <w:sz w:val="20"/>
          <w:szCs w:val="20"/>
        </w:rPr>
      </w:pPr>
    </w:p>
    <w:p w:rsidR="00E902F9" w:rsidRPr="00357E6F" w:rsidRDefault="00E902F9" w:rsidP="00E902F9">
      <w:pPr>
        <w:tabs>
          <w:tab w:val="left" w:pos="900"/>
          <w:tab w:val="left" w:pos="1080"/>
        </w:tabs>
        <w:suppressAutoHyphens/>
        <w:spacing w:before="0" w:beforeAutospacing="0" w:after="0" w:afterAutospacing="0"/>
        <w:ind w:firstLine="709"/>
        <w:rPr>
          <w:sz w:val="20"/>
          <w:szCs w:val="20"/>
        </w:rPr>
      </w:pPr>
    </w:p>
    <w:p w:rsidR="00E902F9" w:rsidRPr="00357E6F" w:rsidRDefault="00E902F9" w:rsidP="00E902F9">
      <w:pPr>
        <w:tabs>
          <w:tab w:val="left" w:pos="900"/>
          <w:tab w:val="left" w:pos="1080"/>
        </w:tabs>
        <w:suppressAutoHyphens/>
        <w:spacing w:before="0" w:beforeAutospacing="0" w:after="0" w:afterAutospacing="0"/>
        <w:ind w:firstLine="709"/>
        <w:rPr>
          <w:sz w:val="20"/>
          <w:szCs w:val="20"/>
        </w:rPr>
      </w:pPr>
    </w:p>
    <w:p w:rsidR="00E902F9" w:rsidRPr="00357E6F" w:rsidRDefault="00E902F9" w:rsidP="00E902F9">
      <w:pPr>
        <w:tabs>
          <w:tab w:val="left" w:pos="900"/>
          <w:tab w:val="left" w:pos="1080"/>
        </w:tabs>
        <w:suppressAutoHyphens/>
        <w:spacing w:before="0" w:beforeAutospacing="0" w:after="0" w:afterAutospacing="0"/>
        <w:ind w:firstLine="709"/>
        <w:rPr>
          <w:sz w:val="20"/>
          <w:szCs w:val="20"/>
        </w:rPr>
      </w:pPr>
    </w:p>
    <w:p w:rsidR="00E902F9" w:rsidRPr="00357E6F" w:rsidRDefault="00E902F9" w:rsidP="00E902F9">
      <w:pPr>
        <w:tabs>
          <w:tab w:val="left" w:pos="900"/>
          <w:tab w:val="left" w:pos="1080"/>
        </w:tabs>
        <w:suppressAutoHyphens/>
        <w:spacing w:before="0" w:beforeAutospacing="0" w:after="0" w:afterAutospacing="0"/>
        <w:rPr>
          <w:u w:val="single"/>
        </w:rPr>
      </w:pPr>
      <w:r w:rsidRPr="00357E6F">
        <w:t xml:space="preserve">Квалификация - </w:t>
      </w:r>
      <w:r w:rsidRPr="00A53766">
        <w:t>бакалавр</w:t>
      </w:r>
    </w:p>
    <w:p w:rsidR="00E902F9" w:rsidRPr="00357E6F" w:rsidRDefault="00E902F9" w:rsidP="00E902F9">
      <w:pPr>
        <w:tabs>
          <w:tab w:val="left" w:pos="900"/>
          <w:tab w:val="left" w:pos="1080"/>
        </w:tabs>
        <w:suppressAutoHyphens/>
        <w:spacing w:before="0" w:beforeAutospacing="0" w:after="0" w:afterAutospacing="0"/>
        <w:ind w:firstLine="709"/>
        <w:rPr>
          <w:sz w:val="20"/>
          <w:szCs w:val="20"/>
          <w:u w:val="single"/>
        </w:rPr>
      </w:pPr>
    </w:p>
    <w:p w:rsidR="00E902F9" w:rsidRPr="00357E6F" w:rsidRDefault="00E902F9" w:rsidP="00E902F9">
      <w:pPr>
        <w:tabs>
          <w:tab w:val="left" w:pos="900"/>
          <w:tab w:val="left" w:pos="1080"/>
        </w:tabs>
        <w:suppressAutoHyphens/>
        <w:spacing w:before="0" w:beforeAutospacing="0" w:after="0" w:afterAutospacing="0"/>
        <w:ind w:firstLine="709"/>
        <w:rPr>
          <w:sz w:val="20"/>
          <w:szCs w:val="20"/>
          <w:u w:val="single"/>
        </w:rPr>
      </w:pPr>
    </w:p>
    <w:p w:rsidR="00E902F9" w:rsidRPr="00357E6F" w:rsidRDefault="00E902F9" w:rsidP="00E902F9">
      <w:pPr>
        <w:tabs>
          <w:tab w:val="left" w:pos="900"/>
          <w:tab w:val="left" w:pos="1080"/>
        </w:tabs>
        <w:suppressAutoHyphens/>
        <w:spacing w:before="0" w:beforeAutospacing="0" w:after="0" w:afterAutospacing="0"/>
        <w:rPr>
          <w:sz w:val="20"/>
          <w:szCs w:val="20"/>
        </w:rPr>
      </w:pPr>
      <w:r w:rsidRPr="00357E6F">
        <w:rPr>
          <w:b/>
          <w:sz w:val="20"/>
          <w:szCs w:val="20"/>
        </w:rPr>
        <w:t>Разработчик</w:t>
      </w:r>
      <w:r w:rsidRPr="00357E6F">
        <w:rPr>
          <w:sz w:val="20"/>
          <w:szCs w:val="20"/>
        </w:rPr>
        <w:t xml:space="preserve">: </w:t>
      </w:r>
    </w:p>
    <w:p w:rsidR="00E902F9" w:rsidRPr="00357E6F" w:rsidRDefault="00E902F9" w:rsidP="00E902F9">
      <w:pPr>
        <w:tabs>
          <w:tab w:val="left" w:pos="900"/>
          <w:tab w:val="left" w:pos="1080"/>
        </w:tabs>
        <w:suppressAutoHyphens/>
        <w:spacing w:before="0" w:beforeAutospacing="0" w:after="0" w:afterAutospacing="0"/>
        <w:rPr>
          <w:sz w:val="20"/>
          <w:szCs w:val="20"/>
          <w:u w:val="single"/>
        </w:rPr>
      </w:pPr>
      <w:proofErr w:type="spellStart"/>
      <w:r w:rsidRPr="00357E6F">
        <w:rPr>
          <w:sz w:val="20"/>
          <w:szCs w:val="20"/>
        </w:rPr>
        <w:t>Леднев</w:t>
      </w:r>
      <w:proofErr w:type="spellEnd"/>
      <w:r w:rsidRPr="00357E6F">
        <w:rPr>
          <w:sz w:val="20"/>
          <w:szCs w:val="20"/>
        </w:rPr>
        <w:t xml:space="preserve"> А.И., </w:t>
      </w:r>
      <w:proofErr w:type="spellStart"/>
      <w:r w:rsidRPr="00357E6F">
        <w:rPr>
          <w:sz w:val="20"/>
          <w:szCs w:val="20"/>
        </w:rPr>
        <w:t>к.ю.н</w:t>
      </w:r>
      <w:proofErr w:type="spellEnd"/>
      <w:r w:rsidRPr="00357E6F">
        <w:rPr>
          <w:sz w:val="20"/>
          <w:szCs w:val="20"/>
        </w:rPr>
        <w:t>.</w:t>
      </w:r>
    </w:p>
    <w:p w:rsidR="00E902F9" w:rsidRPr="00357E6F" w:rsidRDefault="00E902F9" w:rsidP="00E902F9">
      <w:pPr>
        <w:tabs>
          <w:tab w:val="left" w:pos="900"/>
          <w:tab w:val="left" w:pos="1080"/>
        </w:tabs>
        <w:suppressAutoHyphens/>
        <w:spacing w:before="0" w:beforeAutospacing="0" w:after="0" w:afterAutospacing="0"/>
        <w:ind w:firstLine="709"/>
        <w:rPr>
          <w:sz w:val="20"/>
          <w:szCs w:val="20"/>
          <w:u w:val="single"/>
        </w:rPr>
      </w:pPr>
    </w:p>
    <w:p w:rsidR="00E902F9" w:rsidRDefault="00E902F9" w:rsidP="00E902F9">
      <w:pPr>
        <w:tabs>
          <w:tab w:val="left" w:pos="900"/>
          <w:tab w:val="left" w:pos="1080"/>
        </w:tabs>
        <w:suppressAutoHyphens/>
        <w:spacing w:before="0" w:beforeAutospacing="0" w:after="0" w:afterAutospacing="0"/>
        <w:ind w:firstLine="709"/>
        <w:rPr>
          <w:sz w:val="20"/>
          <w:szCs w:val="20"/>
          <w:u w:val="single"/>
        </w:rPr>
      </w:pPr>
    </w:p>
    <w:p w:rsidR="00E902F9" w:rsidRDefault="00E902F9" w:rsidP="00E902F9">
      <w:pPr>
        <w:tabs>
          <w:tab w:val="left" w:pos="900"/>
          <w:tab w:val="left" w:pos="1080"/>
        </w:tabs>
        <w:suppressAutoHyphens/>
        <w:spacing w:before="0" w:beforeAutospacing="0" w:after="0" w:afterAutospacing="0"/>
        <w:ind w:firstLine="709"/>
        <w:rPr>
          <w:sz w:val="20"/>
          <w:szCs w:val="20"/>
          <w:u w:val="single"/>
        </w:rPr>
      </w:pPr>
    </w:p>
    <w:p w:rsidR="00E902F9" w:rsidRPr="00357E6F" w:rsidRDefault="00E902F9" w:rsidP="00E902F9">
      <w:pPr>
        <w:tabs>
          <w:tab w:val="left" w:pos="900"/>
          <w:tab w:val="left" w:pos="1080"/>
        </w:tabs>
        <w:suppressAutoHyphens/>
        <w:spacing w:before="0" w:beforeAutospacing="0" w:after="0" w:afterAutospacing="0"/>
        <w:ind w:firstLine="709"/>
        <w:rPr>
          <w:sz w:val="20"/>
          <w:szCs w:val="20"/>
          <w:u w:val="single"/>
        </w:rPr>
      </w:pPr>
      <w:r>
        <w:rPr>
          <w:sz w:val="20"/>
          <w:szCs w:val="20"/>
          <w:u w:val="single"/>
        </w:rPr>
        <w:br/>
      </w:r>
    </w:p>
    <w:p w:rsidR="00063455" w:rsidRPr="00357E6F" w:rsidRDefault="00E902F9" w:rsidP="00E902F9">
      <w:pPr>
        <w:tabs>
          <w:tab w:val="left" w:pos="900"/>
          <w:tab w:val="left" w:pos="1080"/>
        </w:tabs>
        <w:suppressAutoHyphens/>
        <w:spacing w:before="0" w:beforeAutospacing="0" w:after="0" w:afterAutospacing="0"/>
        <w:ind w:firstLine="709"/>
        <w:jc w:val="center"/>
        <w:rPr>
          <w:b/>
          <w:sz w:val="20"/>
          <w:szCs w:val="20"/>
        </w:rPr>
      </w:pPr>
      <w:r>
        <w:rPr>
          <w:sz w:val="20"/>
          <w:szCs w:val="20"/>
        </w:rPr>
        <w:t>Москва 202</w:t>
      </w:r>
      <w:r w:rsidR="001E6D1D">
        <w:rPr>
          <w:sz w:val="20"/>
          <w:szCs w:val="20"/>
        </w:rPr>
        <w:t>3</w:t>
      </w:r>
      <w:bookmarkStart w:id="0" w:name="_GoBack"/>
      <w:bookmarkEnd w:id="0"/>
      <w:r w:rsidR="00063455" w:rsidRPr="00357E6F">
        <w:rPr>
          <w:sz w:val="20"/>
          <w:szCs w:val="20"/>
        </w:rPr>
        <w:br w:type="page"/>
      </w:r>
    </w:p>
    <w:p w:rsidR="00063455" w:rsidRPr="00357E6F" w:rsidRDefault="00063455" w:rsidP="00063455">
      <w:pPr>
        <w:tabs>
          <w:tab w:val="left" w:pos="900"/>
          <w:tab w:val="left" w:pos="1080"/>
        </w:tabs>
        <w:spacing w:before="0" w:beforeAutospacing="0" w:after="0" w:afterAutospacing="0"/>
        <w:ind w:firstLine="709"/>
        <w:rPr>
          <w:b/>
          <w:sz w:val="20"/>
          <w:szCs w:val="20"/>
        </w:rPr>
      </w:pPr>
      <w:r w:rsidRPr="00357E6F">
        <w:rPr>
          <w:b/>
          <w:sz w:val="20"/>
          <w:szCs w:val="20"/>
        </w:rPr>
        <w:lastRenderedPageBreak/>
        <w:t>1. Цели и задачи дисциплины</w:t>
      </w:r>
    </w:p>
    <w:p w:rsidR="00063455" w:rsidRPr="00357E6F" w:rsidRDefault="00063455" w:rsidP="00063455">
      <w:pPr>
        <w:pStyle w:val="1c"/>
        <w:tabs>
          <w:tab w:val="left" w:pos="1080"/>
        </w:tabs>
        <w:spacing w:before="0" w:beforeAutospacing="0" w:after="0" w:afterAutospacing="0"/>
        <w:ind w:left="0" w:firstLine="709"/>
        <w:jc w:val="both"/>
        <w:rPr>
          <w:b/>
          <w:bCs/>
          <w:sz w:val="20"/>
        </w:rPr>
      </w:pPr>
      <w:r w:rsidRPr="00357E6F">
        <w:rPr>
          <w:b/>
          <w:i/>
          <w:sz w:val="20"/>
        </w:rPr>
        <w:t xml:space="preserve">Цель </w:t>
      </w:r>
      <w:r w:rsidRPr="00357E6F">
        <w:rPr>
          <w:b/>
          <w:bCs/>
          <w:i/>
          <w:sz w:val="20"/>
        </w:rPr>
        <w:t>дисциплины</w:t>
      </w:r>
      <w:r w:rsidRPr="00357E6F">
        <w:rPr>
          <w:b/>
          <w:bCs/>
          <w:sz w:val="20"/>
        </w:rPr>
        <w:t xml:space="preserve"> - </w:t>
      </w:r>
      <w:r w:rsidRPr="00357E6F">
        <w:rPr>
          <w:bCs/>
          <w:sz w:val="20"/>
        </w:rPr>
        <w:t>формирование у обучающихся знания об общественных отношениях в области создания, распределения и использования денежных фондов, об основных направлениях финансовой деятельности государства, правах и обязанностях физических и юридических лиц в процессе осуществления финансовой деятельности.</w:t>
      </w:r>
    </w:p>
    <w:p w:rsidR="00063455" w:rsidRPr="00357E6F" w:rsidRDefault="00063455" w:rsidP="00063455">
      <w:pPr>
        <w:tabs>
          <w:tab w:val="left" w:pos="1080"/>
        </w:tabs>
        <w:spacing w:before="0" w:beforeAutospacing="0" w:after="0" w:afterAutospacing="0"/>
        <w:ind w:firstLine="709"/>
        <w:jc w:val="both"/>
        <w:rPr>
          <w:b/>
          <w:bCs/>
          <w:i/>
          <w:sz w:val="20"/>
          <w:szCs w:val="20"/>
        </w:rPr>
      </w:pPr>
      <w:r w:rsidRPr="00357E6F">
        <w:rPr>
          <w:b/>
          <w:bCs/>
          <w:i/>
          <w:sz w:val="20"/>
          <w:szCs w:val="20"/>
        </w:rPr>
        <w:t>Задачи дисциплины:</w:t>
      </w:r>
    </w:p>
    <w:p w:rsidR="00063455" w:rsidRPr="00357E6F" w:rsidRDefault="00063455" w:rsidP="00063455">
      <w:pPr>
        <w:tabs>
          <w:tab w:val="left" w:pos="1080"/>
        </w:tabs>
        <w:spacing w:before="0" w:beforeAutospacing="0" w:after="0" w:afterAutospacing="0"/>
        <w:ind w:firstLine="709"/>
        <w:jc w:val="both"/>
        <w:rPr>
          <w:sz w:val="20"/>
          <w:szCs w:val="20"/>
        </w:rPr>
      </w:pPr>
      <w:r w:rsidRPr="00357E6F">
        <w:rPr>
          <w:sz w:val="20"/>
          <w:szCs w:val="20"/>
        </w:rPr>
        <w:t>- выработать умения применять финансовое законодательство и законодательство смежных отраслей права, стимулировать интерес обучающихся к отслеживанию процессов текущего обновления нормативно-правовой базы, стремление к самообразованию, развитие правовой эрудиции;</w:t>
      </w:r>
    </w:p>
    <w:p w:rsidR="00063455" w:rsidRPr="00357E6F" w:rsidRDefault="00063455" w:rsidP="00063455">
      <w:pPr>
        <w:tabs>
          <w:tab w:val="left" w:pos="1080"/>
        </w:tabs>
        <w:spacing w:before="0" w:beforeAutospacing="0" w:after="0" w:afterAutospacing="0"/>
        <w:ind w:firstLine="709"/>
        <w:jc w:val="both"/>
        <w:rPr>
          <w:sz w:val="20"/>
          <w:szCs w:val="20"/>
        </w:rPr>
      </w:pPr>
      <w:r w:rsidRPr="00357E6F">
        <w:rPr>
          <w:sz w:val="20"/>
          <w:szCs w:val="20"/>
        </w:rPr>
        <w:t xml:space="preserve"> - дать четкое представление о предмете, системе и методе финансового права, провести разграничение с другими отраслями права, показать взаимосвязь с финансовым правом смежных дисциплин;</w:t>
      </w:r>
    </w:p>
    <w:p w:rsidR="00063455" w:rsidRPr="00357E6F" w:rsidRDefault="00063455" w:rsidP="00063455">
      <w:pPr>
        <w:tabs>
          <w:tab w:val="left" w:pos="1080"/>
        </w:tabs>
        <w:spacing w:before="0" w:beforeAutospacing="0" w:after="0" w:afterAutospacing="0"/>
        <w:ind w:firstLine="709"/>
        <w:jc w:val="both"/>
        <w:rPr>
          <w:sz w:val="20"/>
          <w:szCs w:val="20"/>
        </w:rPr>
      </w:pPr>
      <w:r w:rsidRPr="00357E6F">
        <w:rPr>
          <w:sz w:val="20"/>
          <w:szCs w:val="20"/>
        </w:rPr>
        <w:t>- рассмотреть содержание и сущность финансово-правовых актов, их структуру, особенности;</w:t>
      </w:r>
    </w:p>
    <w:p w:rsidR="00063455" w:rsidRPr="00357E6F" w:rsidRDefault="00063455" w:rsidP="00063455">
      <w:pPr>
        <w:tabs>
          <w:tab w:val="left" w:pos="1080"/>
        </w:tabs>
        <w:spacing w:before="0" w:beforeAutospacing="0" w:after="0" w:afterAutospacing="0"/>
        <w:ind w:firstLine="709"/>
        <w:jc w:val="both"/>
        <w:rPr>
          <w:sz w:val="20"/>
          <w:szCs w:val="20"/>
        </w:rPr>
      </w:pPr>
      <w:r w:rsidRPr="00357E6F">
        <w:rPr>
          <w:sz w:val="20"/>
          <w:szCs w:val="20"/>
        </w:rPr>
        <w:t>- обучить пользоваться нормами финансового права при решении конкретных задач по предотвращению, пресечению, расследованию и раскрытию преступлений;</w:t>
      </w:r>
    </w:p>
    <w:p w:rsidR="00063455" w:rsidRPr="00357E6F" w:rsidRDefault="00063455" w:rsidP="00063455">
      <w:pPr>
        <w:tabs>
          <w:tab w:val="left" w:pos="1080"/>
        </w:tabs>
        <w:spacing w:before="0" w:beforeAutospacing="0" w:after="0" w:afterAutospacing="0"/>
        <w:ind w:firstLine="709"/>
        <w:jc w:val="both"/>
        <w:rPr>
          <w:sz w:val="20"/>
          <w:szCs w:val="20"/>
        </w:rPr>
      </w:pPr>
      <w:r w:rsidRPr="00357E6F">
        <w:rPr>
          <w:sz w:val="20"/>
          <w:szCs w:val="20"/>
        </w:rPr>
        <w:t>- выработать навыки взаимодействия с органами, осуществляющими финансовый контроль, умению использовать документально оформленные результаты (акты) проверки финансовой деятельности хозяйствующих субъектов, знать правовой статус этих документов;</w:t>
      </w:r>
    </w:p>
    <w:p w:rsidR="00063455" w:rsidRPr="00357E6F" w:rsidRDefault="00063455" w:rsidP="00063455">
      <w:pPr>
        <w:tabs>
          <w:tab w:val="left" w:pos="1080"/>
        </w:tabs>
        <w:spacing w:before="0" w:beforeAutospacing="0" w:after="0" w:afterAutospacing="0"/>
        <w:ind w:firstLine="709"/>
        <w:jc w:val="both"/>
        <w:rPr>
          <w:sz w:val="20"/>
          <w:szCs w:val="20"/>
        </w:rPr>
      </w:pPr>
      <w:r w:rsidRPr="00357E6F">
        <w:rPr>
          <w:sz w:val="20"/>
          <w:szCs w:val="20"/>
        </w:rPr>
        <w:t>- привить навыки анализа финансовой деятельности предприятий, организаций, учреждений на предмет выявления нарушения финансового законодательства, умения делать выводы о возможных злоупотреблениях, имеющих место в связи с нарушением законодательства;</w:t>
      </w:r>
    </w:p>
    <w:p w:rsidR="00063455" w:rsidRPr="00357E6F" w:rsidRDefault="00063455" w:rsidP="00063455">
      <w:pPr>
        <w:tabs>
          <w:tab w:val="left" w:pos="1080"/>
        </w:tabs>
        <w:spacing w:before="0" w:beforeAutospacing="0" w:after="0" w:afterAutospacing="0"/>
        <w:ind w:firstLine="709"/>
        <w:jc w:val="both"/>
        <w:rPr>
          <w:sz w:val="20"/>
          <w:szCs w:val="20"/>
        </w:rPr>
      </w:pPr>
      <w:r w:rsidRPr="00357E6F">
        <w:rPr>
          <w:sz w:val="20"/>
          <w:szCs w:val="20"/>
        </w:rPr>
        <w:t>- дать четкое представление о сущности и содержании государственного бюджета, его структуре, порядке и сроках утверждения;</w:t>
      </w:r>
    </w:p>
    <w:p w:rsidR="00063455" w:rsidRPr="00357E6F" w:rsidRDefault="00063455" w:rsidP="00063455">
      <w:pPr>
        <w:tabs>
          <w:tab w:val="left" w:pos="1080"/>
        </w:tabs>
        <w:spacing w:before="0" w:beforeAutospacing="0" w:after="0" w:afterAutospacing="0"/>
        <w:ind w:firstLine="709"/>
        <w:jc w:val="both"/>
        <w:rPr>
          <w:sz w:val="20"/>
          <w:szCs w:val="20"/>
        </w:rPr>
      </w:pPr>
      <w:r w:rsidRPr="00357E6F">
        <w:rPr>
          <w:sz w:val="20"/>
          <w:szCs w:val="20"/>
        </w:rPr>
        <w:t>- дать представление о правовом регулировании валютного обращения, рассмотреть правовые основы валютного законодательства, взаимодействие правоохранительных органов с органами и агентами валютного контроля по предотвращению нарушений правил о валютных операциях.</w:t>
      </w:r>
    </w:p>
    <w:p w:rsidR="00063455" w:rsidRPr="00357E6F" w:rsidRDefault="00063455" w:rsidP="00063455">
      <w:pPr>
        <w:pStyle w:val="af8"/>
        <w:tabs>
          <w:tab w:val="left" w:pos="900"/>
          <w:tab w:val="left" w:pos="1080"/>
        </w:tabs>
        <w:ind w:firstLine="709"/>
        <w:jc w:val="both"/>
        <w:rPr>
          <w:rFonts w:ascii="Times New Roman" w:hAnsi="Times New Roman"/>
        </w:rPr>
      </w:pPr>
      <w:r w:rsidRPr="00357E6F">
        <w:rPr>
          <w:rFonts w:ascii="Times New Roman" w:hAnsi="Times New Roman"/>
        </w:rPr>
        <w:t>- рассмотреть финансовые системы зарубежных стран и международные финансовые институты, международное законодательство в финансовой сфере.</w:t>
      </w:r>
    </w:p>
    <w:p w:rsidR="00063455" w:rsidRPr="00357E6F" w:rsidRDefault="00063455" w:rsidP="00063455">
      <w:pPr>
        <w:pStyle w:val="1c"/>
        <w:tabs>
          <w:tab w:val="right" w:leader="dot" w:pos="9600"/>
        </w:tabs>
        <w:spacing w:before="0" w:beforeAutospacing="0" w:after="0" w:afterAutospacing="0"/>
        <w:ind w:left="0" w:firstLine="709"/>
        <w:rPr>
          <w:b/>
          <w:bCs/>
          <w:sz w:val="20"/>
        </w:rPr>
      </w:pPr>
    </w:p>
    <w:p w:rsidR="00063455" w:rsidRPr="00357E6F" w:rsidRDefault="00063455" w:rsidP="00063455">
      <w:pPr>
        <w:pStyle w:val="1c"/>
        <w:tabs>
          <w:tab w:val="right" w:leader="dot" w:pos="9600"/>
        </w:tabs>
        <w:spacing w:before="0" w:beforeAutospacing="0" w:after="0" w:afterAutospacing="0"/>
        <w:ind w:left="0" w:firstLine="709"/>
        <w:rPr>
          <w:b/>
          <w:bCs/>
          <w:sz w:val="20"/>
        </w:rPr>
      </w:pPr>
      <w:r w:rsidRPr="00357E6F">
        <w:rPr>
          <w:b/>
          <w:bCs/>
          <w:sz w:val="20"/>
        </w:rPr>
        <w:t>2. Место дисциплины в структуре ОП</w:t>
      </w:r>
    </w:p>
    <w:p w:rsidR="00063455" w:rsidRPr="00357E6F" w:rsidRDefault="00063455" w:rsidP="00063455">
      <w:pPr>
        <w:tabs>
          <w:tab w:val="left" w:pos="1080"/>
        </w:tabs>
        <w:suppressAutoHyphens/>
        <w:spacing w:before="0" w:beforeAutospacing="0" w:after="0" w:afterAutospacing="0"/>
        <w:ind w:firstLine="709"/>
        <w:jc w:val="both"/>
        <w:rPr>
          <w:sz w:val="20"/>
          <w:szCs w:val="20"/>
        </w:rPr>
      </w:pPr>
      <w:r w:rsidRPr="00357E6F">
        <w:rPr>
          <w:sz w:val="20"/>
          <w:szCs w:val="20"/>
        </w:rPr>
        <w:t>Дисциплина «Финансовое право» относится к дисциплинам обязательной части Блока 1</w:t>
      </w:r>
    </w:p>
    <w:p w:rsidR="00063455" w:rsidRPr="00357E6F" w:rsidRDefault="00063455" w:rsidP="00063455">
      <w:pPr>
        <w:pStyle w:val="1c"/>
        <w:tabs>
          <w:tab w:val="right" w:leader="dot" w:pos="9600"/>
        </w:tabs>
        <w:spacing w:before="0" w:beforeAutospacing="0" w:after="0" w:afterAutospacing="0"/>
        <w:ind w:left="0" w:firstLine="709"/>
        <w:rPr>
          <w:b/>
          <w:bCs/>
          <w:sz w:val="20"/>
        </w:rPr>
      </w:pPr>
    </w:p>
    <w:p w:rsidR="00063455" w:rsidRPr="00357E6F" w:rsidRDefault="00063455" w:rsidP="00063455">
      <w:pPr>
        <w:pStyle w:val="1c"/>
        <w:tabs>
          <w:tab w:val="right" w:leader="dot" w:pos="9600"/>
        </w:tabs>
        <w:spacing w:before="0" w:beforeAutospacing="0" w:after="0" w:afterAutospacing="0"/>
        <w:ind w:left="0" w:firstLine="709"/>
        <w:rPr>
          <w:b/>
          <w:bCs/>
          <w:sz w:val="20"/>
        </w:rPr>
      </w:pPr>
      <w:r w:rsidRPr="00357E6F">
        <w:rPr>
          <w:b/>
          <w:bCs/>
          <w:sz w:val="20"/>
        </w:rPr>
        <w:t>3. Планируемые результаты обучения по дисциплине</w:t>
      </w:r>
    </w:p>
    <w:p w:rsidR="00063455" w:rsidRPr="00357E6F" w:rsidRDefault="00063455" w:rsidP="00063455">
      <w:pPr>
        <w:pStyle w:val="afffe"/>
        <w:tabs>
          <w:tab w:val="clear" w:pos="3330"/>
          <w:tab w:val="left" w:pos="900"/>
          <w:tab w:val="left" w:pos="1080"/>
        </w:tabs>
        <w:suppressAutoHyphens/>
        <w:spacing w:line="240" w:lineRule="auto"/>
        <w:ind w:left="0" w:firstLine="709"/>
        <w:rPr>
          <w:sz w:val="20"/>
          <w:szCs w:val="20"/>
        </w:rPr>
      </w:pPr>
      <w:r w:rsidRPr="00357E6F">
        <w:rPr>
          <w:sz w:val="20"/>
          <w:szCs w:val="20"/>
        </w:rPr>
        <w:t>В результате изучения дисциплины обучающийся должен освоить:</w:t>
      </w:r>
    </w:p>
    <w:p w:rsidR="00063455" w:rsidRPr="00357E6F" w:rsidRDefault="00063455" w:rsidP="00063455">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357E6F">
        <w:rPr>
          <w:i/>
          <w:sz w:val="20"/>
          <w:szCs w:val="20"/>
        </w:rPr>
        <w:t>универсальную компетенцию</w:t>
      </w:r>
    </w:p>
    <w:p w:rsidR="00063455" w:rsidRPr="00357E6F" w:rsidRDefault="00063455" w:rsidP="00063455">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357E6F">
        <w:rPr>
          <w:sz w:val="20"/>
          <w:szCs w:val="20"/>
        </w:rPr>
        <w:t xml:space="preserve">УК-10. Способен принимать обоснованные экономические решения в различных областях </w:t>
      </w:r>
      <w:r w:rsidR="00803760" w:rsidRPr="00357E6F">
        <w:rPr>
          <w:sz w:val="20"/>
          <w:szCs w:val="20"/>
        </w:rPr>
        <w:t>жизнедеятельности</w:t>
      </w:r>
      <w:r w:rsidR="00803760" w:rsidRPr="00357E6F">
        <w:rPr>
          <w:i/>
          <w:sz w:val="20"/>
          <w:szCs w:val="20"/>
        </w:rPr>
        <w:t>;</w:t>
      </w:r>
    </w:p>
    <w:p w:rsidR="00063455" w:rsidRPr="00357E6F" w:rsidRDefault="00063455" w:rsidP="00063455">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357E6F">
        <w:rPr>
          <w:i/>
          <w:sz w:val="20"/>
          <w:szCs w:val="20"/>
        </w:rPr>
        <w:t>общепрофессиональные компетенции</w:t>
      </w:r>
    </w:p>
    <w:p w:rsidR="00063455" w:rsidRPr="00357E6F" w:rsidRDefault="00063455" w:rsidP="00063455">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357E6F">
        <w:rPr>
          <w:sz w:val="20"/>
          <w:szCs w:val="20"/>
        </w:rPr>
        <w:t>ОПК-4. Способен профессионально толковать нормы права.</w:t>
      </w:r>
    </w:p>
    <w:p w:rsidR="00063455" w:rsidRPr="00357E6F" w:rsidRDefault="00063455" w:rsidP="00063455">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b/>
          <w:i/>
          <w:sz w:val="20"/>
          <w:szCs w:val="20"/>
        </w:rPr>
      </w:pPr>
    </w:p>
    <w:p w:rsidR="00063455" w:rsidRPr="00357E6F" w:rsidRDefault="00063455" w:rsidP="00063455">
      <w:pPr>
        <w:tabs>
          <w:tab w:val="left" w:pos="900"/>
        </w:tabs>
        <w:suppressAutoHyphens/>
        <w:spacing w:before="0" w:beforeAutospacing="0" w:after="0" w:afterAutospacing="0"/>
        <w:ind w:firstLine="709"/>
        <w:jc w:val="both"/>
        <w:rPr>
          <w:b/>
          <w:i/>
          <w:sz w:val="20"/>
          <w:szCs w:val="20"/>
        </w:rPr>
      </w:pPr>
      <w:r w:rsidRPr="00357E6F">
        <w:rPr>
          <w:b/>
          <w:i/>
          <w:sz w:val="20"/>
          <w:szCs w:val="20"/>
        </w:rPr>
        <w:t>Результаты освоения дисциплины, установленные индикаторы достижения компетенций</w:t>
      </w:r>
    </w:p>
    <w:p w:rsidR="00063455" w:rsidRPr="00357E6F" w:rsidRDefault="00063455" w:rsidP="00063455">
      <w:pPr>
        <w:tabs>
          <w:tab w:val="left" w:pos="900"/>
          <w:tab w:val="left" w:pos="1080"/>
        </w:tabs>
        <w:suppressAutoHyphens/>
        <w:spacing w:before="0" w:beforeAutospacing="0" w:after="0" w:afterAutospacing="0"/>
        <w:ind w:firstLine="709"/>
        <w:jc w:val="both"/>
        <w:rPr>
          <w:b/>
          <w:sz w:val="20"/>
          <w:szCs w:val="20"/>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3402"/>
        <w:gridCol w:w="4536"/>
      </w:tblGrid>
      <w:tr w:rsidR="00063455" w:rsidRPr="00357E6F" w:rsidTr="00803760">
        <w:trPr>
          <w:tblHeader/>
        </w:trPr>
        <w:tc>
          <w:tcPr>
            <w:tcW w:w="2093" w:type="dxa"/>
          </w:tcPr>
          <w:p w:rsidR="00063455" w:rsidRPr="00357E6F" w:rsidRDefault="00063455" w:rsidP="00803760">
            <w:pPr>
              <w:tabs>
                <w:tab w:val="left" w:pos="1080"/>
              </w:tabs>
              <w:spacing w:before="0" w:beforeAutospacing="0" w:after="0" w:afterAutospacing="0"/>
              <w:jc w:val="center"/>
              <w:rPr>
                <w:b/>
                <w:sz w:val="20"/>
                <w:szCs w:val="20"/>
              </w:rPr>
            </w:pPr>
            <w:r w:rsidRPr="00357E6F">
              <w:rPr>
                <w:b/>
                <w:sz w:val="20"/>
                <w:szCs w:val="20"/>
              </w:rPr>
              <w:t xml:space="preserve">Наименование </w:t>
            </w:r>
            <w:r w:rsidRPr="00357E6F">
              <w:rPr>
                <w:b/>
                <w:sz w:val="20"/>
                <w:szCs w:val="20"/>
              </w:rPr>
              <w:br/>
              <w:t>компетенции</w:t>
            </w:r>
          </w:p>
        </w:tc>
        <w:tc>
          <w:tcPr>
            <w:tcW w:w="3402" w:type="dxa"/>
          </w:tcPr>
          <w:p w:rsidR="00063455" w:rsidRPr="00357E6F" w:rsidRDefault="00063455" w:rsidP="00803760">
            <w:pPr>
              <w:tabs>
                <w:tab w:val="left" w:pos="234"/>
                <w:tab w:val="left" w:pos="1080"/>
              </w:tabs>
              <w:spacing w:before="0" w:beforeAutospacing="0" w:after="0" w:afterAutospacing="0"/>
              <w:jc w:val="center"/>
              <w:rPr>
                <w:b/>
                <w:sz w:val="20"/>
                <w:szCs w:val="20"/>
              </w:rPr>
            </w:pPr>
            <w:r w:rsidRPr="00357E6F">
              <w:rPr>
                <w:b/>
                <w:sz w:val="20"/>
                <w:szCs w:val="20"/>
              </w:rPr>
              <w:t>Индикаторы достижения компетенции</w:t>
            </w:r>
          </w:p>
        </w:tc>
        <w:tc>
          <w:tcPr>
            <w:tcW w:w="4536" w:type="dxa"/>
          </w:tcPr>
          <w:p w:rsidR="00063455" w:rsidRPr="00357E6F" w:rsidRDefault="00063455" w:rsidP="00803760">
            <w:pPr>
              <w:tabs>
                <w:tab w:val="left" w:pos="1080"/>
              </w:tabs>
              <w:spacing w:before="0" w:beforeAutospacing="0" w:after="0" w:afterAutospacing="0"/>
              <w:jc w:val="center"/>
              <w:rPr>
                <w:b/>
                <w:sz w:val="20"/>
                <w:szCs w:val="20"/>
              </w:rPr>
            </w:pPr>
            <w:r w:rsidRPr="00357E6F">
              <w:rPr>
                <w:b/>
                <w:sz w:val="20"/>
              </w:rPr>
              <w:t xml:space="preserve">Показатели (планируемые) результаты </w:t>
            </w:r>
            <w:r w:rsidRPr="00357E6F">
              <w:rPr>
                <w:b/>
                <w:sz w:val="20"/>
              </w:rPr>
              <w:br/>
              <w:t>обучения</w:t>
            </w:r>
          </w:p>
        </w:tc>
      </w:tr>
      <w:tr w:rsidR="00063455" w:rsidRPr="00357E6F" w:rsidTr="00803760">
        <w:tc>
          <w:tcPr>
            <w:tcW w:w="2093" w:type="dxa"/>
            <w:vMerge w:val="restart"/>
          </w:tcPr>
          <w:p w:rsidR="00063455" w:rsidRPr="00357E6F" w:rsidRDefault="00063455" w:rsidP="00803760">
            <w:pPr>
              <w:tabs>
                <w:tab w:val="left" w:pos="900"/>
                <w:tab w:val="left" w:pos="1080"/>
              </w:tabs>
              <w:suppressAutoHyphens/>
              <w:overflowPunct w:val="0"/>
              <w:autoSpaceDE w:val="0"/>
              <w:autoSpaceDN w:val="0"/>
              <w:adjustRightInd w:val="0"/>
              <w:spacing w:before="0" w:beforeAutospacing="0" w:after="0" w:afterAutospacing="0"/>
              <w:textAlignment w:val="baseline"/>
              <w:rPr>
                <w:i/>
                <w:sz w:val="20"/>
                <w:szCs w:val="20"/>
              </w:rPr>
            </w:pPr>
            <w:r w:rsidRPr="00357E6F">
              <w:rPr>
                <w:sz w:val="20"/>
                <w:szCs w:val="20"/>
              </w:rPr>
              <w:t>УК-10. Способен принимать обоснованные экономические решения в различных областях жизнедеятельности</w:t>
            </w:r>
            <w:r w:rsidRPr="00357E6F">
              <w:rPr>
                <w:i/>
                <w:sz w:val="20"/>
                <w:szCs w:val="20"/>
              </w:rPr>
              <w:t xml:space="preserve"> </w:t>
            </w:r>
          </w:p>
          <w:p w:rsidR="00063455" w:rsidRPr="00357E6F" w:rsidRDefault="00063455" w:rsidP="00803760">
            <w:pPr>
              <w:tabs>
                <w:tab w:val="left" w:pos="900"/>
                <w:tab w:val="left" w:pos="1080"/>
              </w:tabs>
              <w:suppressAutoHyphens/>
              <w:overflowPunct w:val="0"/>
              <w:autoSpaceDE w:val="0"/>
              <w:autoSpaceDN w:val="0"/>
              <w:adjustRightInd w:val="0"/>
              <w:spacing w:before="0" w:beforeAutospacing="0" w:after="0" w:afterAutospacing="0"/>
              <w:textAlignment w:val="baseline"/>
              <w:rPr>
                <w:b/>
                <w:sz w:val="20"/>
                <w:szCs w:val="20"/>
              </w:rPr>
            </w:pPr>
          </w:p>
        </w:tc>
        <w:tc>
          <w:tcPr>
            <w:tcW w:w="3402" w:type="dxa"/>
          </w:tcPr>
          <w:p w:rsidR="00063455" w:rsidRPr="00357E6F" w:rsidRDefault="00063455" w:rsidP="00803760">
            <w:pPr>
              <w:spacing w:after="0"/>
              <w:rPr>
                <w:sz w:val="20"/>
                <w:szCs w:val="20"/>
              </w:rPr>
            </w:pPr>
            <w:r w:rsidRPr="00357E6F">
              <w:rPr>
                <w:sz w:val="20"/>
                <w:szCs w:val="20"/>
              </w:rPr>
              <w:t>УК-10.1. Знает: основы законодательства в сфере налогов, сборов и страховых взносов; особенности правового регулирования финансовой и иной экономической деятельности.</w:t>
            </w:r>
          </w:p>
        </w:tc>
        <w:tc>
          <w:tcPr>
            <w:tcW w:w="4536" w:type="dxa"/>
          </w:tcPr>
          <w:p w:rsidR="00063455" w:rsidRPr="00357E6F" w:rsidRDefault="00063455" w:rsidP="00803760">
            <w:pPr>
              <w:tabs>
                <w:tab w:val="left" w:pos="171"/>
              </w:tabs>
              <w:spacing w:before="0" w:beforeAutospacing="0" w:after="0" w:afterAutospacing="0"/>
              <w:ind w:left="30"/>
              <w:rPr>
                <w:sz w:val="20"/>
                <w:szCs w:val="20"/>
              </w:rPr>
            </w:pPr>
            <w:r w:rsidRPr="00357E6F">
              <w:rPr>
                <w:b/>
                <w:sz w:val="20"/>
                <w:szCs w:val="20"/>
                <w:u w:val="single"/>
              </w:rPr>
              <w:t>Знать:</w:t>
            </w:r>
            <w:r w:rsidRPr="00357E6F">
              <w:rPr>
                <w:sz w:val="20"/>
                <w:szCs w:val="20"/>
              </w:rPr>
              <w:t xml:space="preserve"> </w:t>
            </w:r>
          </w:p>
          <w:p w:rsidR="00063455" w:rsidRPr="00357E6F" w:rsidRDefault="00063455" w:rsidP="00063455">
            <w:pPr>
              <w:numPr>
                <w:ilvl w:val="1"/>
                <w:numId w:val="64"/>
              </w:numPr>
              <w:tabs>
                <w:tab w:val="left" w:pos="171"/>
              </w:tabs>
              <w:spacing w:before="0" w:beforeAutospacing="0" w:after="0" w:afterAutospacing="0"/>
              <w:ind w:left="30" w:hanging="30"/>
              <w:jc w:val="both"/>
              <w:rPr>
                <w:b/>
                <w:sz w:val="20"/>
                <w:szCs w:val="20"/>
                <w:u w:val="single"/>
              </w:rPr>
            </w:pPr>
            <w:r w:rsidRPr="00357E6F">
              <w:rPr>
                <w:sz w:val="20"/>
                <w:szCs w:val="20"/>
              </w:rPr>
              <w:t xml:space="preserve">основы законодательства в сфере налогов, сборов и страховых взносов; </w:t>
            </w:r>
          </w:p>
          <w:p w:rsidR="00063455" w:rsidRPr="00357E6F" w:rsidRDefault="00063455" w:rsidP="00063455">
            <w:pPr>
              <w:numPr>
                <w:ilvl w:val="1"/>
                <w:numId w:val="64"/>
              </w:numPr>
              <w:tabs>
                <w:tab w:val="left" w:pos="171"/>
              </w:tabs>
              <w:spacing w:before="0" w:beforeAutospacing="0" w:after="0" w:afterAutospacing="0"/>
              <w:ind w:left="30" w:hanging="30"/>
              <w:jc w:val="both"/>
              <w:rPr>
                <w:b/>
                <w:sz w:val="20"/>
                <w:szCs w:val="20"/>
                <w:u w:val="single"/>
              </w:rPr>
            </w:pPr>
            <w:r w:rsidRPr="00357E6F">
              <w:rPr>
                <w:sz w:val="20"/>
                <w:szCs w:val="20"/>
              </w:rPr>
              <w:t>особенности правового регулирования финансовой и иной экономической деятельности.</w:t>
            </w:r>
          </w:p>
        </w:tc>
      </w:tr>
      <w:tr w:rsidR="00063455" w:rsidRPr="00357E6F" w:rsidTr="00803760">
        <w:tc>
          <w:tcPr>
            <w:tcW w:w="2093" w:type="dxa"/>
            <w:vMerge/>
          </w:tcPr>
          <w:p w:rsidR="00063455" w:rsidRPr="00357E6F" w:rsidRDefault="00063455" w:rsidP="00803760">
            <w:pPr>
              <w:tabs>
                <w:tab w:val="left" w:pos="1080"/>
              </w:tabs>
              <w:spacing w:before="0" w:beforeAutospacing="0" w:after="0" w:afterAutospacing="0"/>
              <w:rPr>
                <w:b/>
                <w:sz w:val="20"/>
                <w:szCs w:val="20"/>
              </w:rPr>
            </w:pPr>
          </w:p>
        </w:tc>
        <w:tc>
          <w:tcPr>
            <w:tcW w:w="3402" w:type="dxa"/>
          </w:tcPr>
          <w:p w:rsidR="00063455" w:rsidRPr="00357E6F" w:rsidRDefault="00063455" w:rsidP="00803760">
            <w:pPr>
              <w:spacing w:after="0"/>
              <w:rPr>
                <w:sz w:val="20"/>
                <w:szCs w:val="20"/>
              </w:rPr>
            </w:pPr>
            <w:r w:rsidRPr="00357E6F">
              <w:rPr>
                <w:sz w:val="20"/>
                <w:szCs w:val="20"/>
              </w:rPr>
              <w:t>УК-10.2. Умеет: применять экономические решения в сфере установления и взимания налогов, сборов и страховых взносов; осуществлять в соответствии с законом управление в сфере деятельности субъектов финансовой деятельности</w:t>
            </w:r>
          </w:p>
        </w:tc>
        <w:tc>
          <w:tcPr>
            <w:tcW w:w="4536" w:type="dxa"/>
          </w:tcPr>
          <w:p w:rsidR="00063455" w:rsidRPr="00357E6F" w:rsidRDefault="00063455" w:rsidP="00803760">
            <w:pPr>
              <w:tabs>
                <w:tab w:val="left" w:pos="171"/>
              </w:tabs>
              <w:spacing w:before="0" w:beforeAutospacing="0" w:after="0" w:afterAutospacing="0"/>
              <w:ind w:left="30"/>
              <w:rPr>
                <w:b/>
                <w:sz w:val="20"/>
                <w:szCs w:val="20"/>
                <w:u w:val="single"/>
              </w:rPr>
            </w:pPr>
            <w:r w:rsidRPr="00357E6F">
              <w:rPr>
                <w:b/>
                <w:sz w:val="20"/>
                <w:szCs w:val="20"/>
                <w:u w:val="single"/>
              </w:rPr>
              <w:t>Уметь:</w:t>
            </w:r>
          </w:p>
          <w:p w:rsidR="00063455" w:rsidRPr="00357E6F" w:rsidRDefault="00063455" w:rsidP="00063455">
            <w:pPr>
              <w:numPr>
                <w:ilvl w:val="1"/>
                <w:numId w:val="64"/>
              </w:numPr>
              <w:tabs>
                <w:tab w:val="left" w:pos="171"/>
              </w:tabs>
              <w:spacing w:before="0" w:beforeAutospacing="0" w:after="0" w:afterAutospacing="0"/>
              <w:ind w:left="30" w:hanging="30"/>
              <w:jc w:val="both"/>
              <w:rPr>
                <w:sz w:val="20"/>
                <w:szCs w:val="20"/>
              </w:rPr>
            </w:pPr>
            <w:r w:rsidRPr="00357E6F">
              <w:rPr>
                <w:sz w:val="20"/>
                <w:szCs w:val="20"/>
              </w:rPr>
              <w:t xml:space="preserve">применять экономические решения в сфере установления и взимания налогов, сборов и страховых взносов; </w:t>
            </w:r>
          </w:p>
          <w:p w:rsidR="00063455" w:rsidRPr="00357E6F" w:rsidRDefault="00063455" w:rsidP="00063455">
            <w:pPr>
              <w:numPr>
                <w:ilvl w:val="1"/>
                <w:numId w:val="64"/>
              </w:numPr>
              <w:tabs>
                <w:tab w:val="left" w:pos="171"/>
              </w:tabs>
              <w:spacing w:before="0" w:beforeAutospacing="0" w:after="0" w:afterAutospacing="0"/>
              <w:ind w:left="30" w:hanging="30"/>
              <w:jc w:val="both"/>
              <w:rPr>
                <w:sz w:val="20"/>
                <w:szCs w:val="20"/>
              </w:rPr>
            </w:pPr>
            <w:r w:rsidRPr="00357E6F">
              <w:rPr>
                <w:sz w:val="20"/>
                <w:szCs w:val="20"/>
              </w:rPr>
              <w:t>осуществлять в соответствии с законом управление в сфере деятельности субъектов финансовой деятельности.</w:t>
            </w:r>
          </w:p>
        </w:tc>
      </w:tr>
      <w:tr w:rsidR="00063455" w:rsidRPr="00357E6F" w:rsidTr="00803760">
        <w:tc>
          <w:tcPr>
            <w:tcW w:w="2093" w:type="dxa"/>
            <w:vMerge/>
          </w:tcPr>
          <w:p w:rsidR="00063455" w:rsidRPr="00357E6F" w:rsidRDefault="00063455" w:rsidP="00803760">
            <w:pPr>
              <w:tabs>
                <w:tab w:val="left" w:pos="1080"/>
              </w:tabs>
              <w:spacing w:before="0" w:beforeAutospacing="0" w:after="0" w:afterAutospacing="0"/>
              <w:rPr>
                <w:b/>
                <w:sz w:val="20"/>
                <w:szCs w:val="20"/>
              </w:rPr>
            </w:pPr>
          </w:p>
        </w:tc>
        <w:tc>
          <w:tcPr>
            <w:tcW w:w="3402" w:type="dxa"/>
          </w:tcPr>
          <w:p w:rsidR="00063455" w:rsidRPr="00357E6F" w:rsidRDefault="00063455" w:rsidP="00803760">
            <w:pPr>
              <w:spacing w:after="0"/>
              <w:rPr>
                <w:sz w:val="20"/>
                <w:szCs w:val="20"/>
              </w:rPr>
            </w:pPr>
            <w:r w:rsidRPr="00357E6F">
              <w:rPr>
                <w:sz w:val="20"/>
                <w:szCs w:val="20"/>
              </w:rPr>
              <w:t>УК-10.3. Владеет:</w:t>
            </w:r>
            <w:r w:rsidRPr="00357E6F">
              <w:t xml:space="preserve"> </w:t>
            </w:r>
            <w:r w:rsidRPr="00357E6F">
              <w:rPr>
                <w:sz w:val="20"/>
                <w:szCs w:val="20"/>
              </w:rPr>
              <w:t>способностью использовать основные положения и методы экономических и юридических наук при решении социальных и профессиональных задач</w:t>
            </w:r>
          </w:p>
        </w:tc>
        <w:tc>
          <w:tcPr>
            <w:tcW w:w="4536" w:type="dxa"/>
          </w:tcPr>
          <w:p w:rsidR="00063455" w:rsidRPr="00357E6F" w:rsidRDefault="00063455" w:rsidP="00803760">
            <w:pPr>
              <w:tabs>
                <w:tab w:val="left" w:pos="171"/>
              </w:tabs>
              <w:spacing w:before="0" w:beforeAutospacing="0" w:after="0" w:afterAutospacing="0"/>
              <w:ind w:left="30"/>
              <w:rPr>
                <w:b/>
                <w:sz w:val="20"/>
                <w:szCs w:val="20"/>
                <w:u w:val="single"/>
              </w:rPr>
            </w:pPr>
            <w:r w:rsidRPr="00357E6F">
              <w:rPr>
                <w:b/>
                <w:sz w:val="20"/>
                <w:szCs w:val="20"/>
                <w:u w:val="single"/>
              </w:rPr>
              <w:t>Владеть:</w:t>
            </w:r>
          </w:p>
          <w:p w:rsidR="00063455" w:rsidRPr="00357E6F" w:rsidRDefault="00063455" w:rsidP="00063455">
            <w:pPr>
              <w:numPr>
                <w:ilvl w:val="1"/>
                <w:numId w:val="64"/>
              </w:numPr>
              <w:tabs>
                <w:tab w:val="left" w:pos="171"/>
              </w:tabs>
              <w:spacing w:before="0" w:beforeAutospacing="0" w:after="0" w:afterAutospacing="0"/>
              <w:ind w:left="30" w:hanging="30"/>
              <w:jc w:val="both"/>
              <w:rPr>
                <w:b/>
                <w:sz w:val="20"/>
                <w:szCs w:val="20"/>
                <w:u w:val="single"/>
              </w:rPr>
            </w:pPr>
            <w:r w:rsidRPr="00357E6F">
              <w:rPr>
                <w:rFonts w:eastAsia="Times New Roman"/>
                <w:sz w:val="20"/>
                <w:szCs w:val="20"/>
              </w:rPr>
              <w:t>способностью использовать основные положения и методы экономических и юридических наук при решении социальных и профессиональных задач</w:t>
            </w:r>
          </w:p>
        </w:tc>
      </w:tr>
      <w:tr w:rsidR="00063455" w:rsidRPr="00357E6F" w:rsidTr="00803760">
        <w:tc>
          <w:tcPr>
            <w:tcW w:w="2093" w:type="dxa"/>
            <w:vMerge w:val="restart"/>
          </w:tcPr>
          <w:p w:rsidR="00063455" w:rsidRPr="00357E6F" w:rsidRDefault="00063455" w:rsidP="00803760">
            <w:pPr>
              <w:tabs>
                <w:tab w:val="left" w:pos="1080"/>
              </w:tabs>
              <w:spacing w:before="0" w:beforeAutospacing="0" w:after="0" w:afterAutospacing="0"/>
              <w:rPr>
                <w:b/>
                <w:sz w:val="20"/>
                <w:szCs w:val="20"/>
              </w:rPr>
            </w:pPr>
            <w:r w:rsidRPr="00357E6F">
              <w:rPr>
                <w:sz w:val="20"/>
                <w:szCs w:val="20"/>
              </w:rPr>
              <w:lastRenderedPageBreak/>
              <w:t>ОПК-4. Способен профессионально толковать нормы права</w:t>
            </w:r>
          </w:p>
        </w:tc>
        <w:tc>
          <w:tcPr>
            <w:tcW w:w="3402" w:type="dxa"/>
          </w:tcPr>
          <w:p w:rsidR="00063455" w:rsidRPr="00357E6F" w:rsidRDefault="00063455" w:rsidP="00803760">
            <w:pPr>
              <w:spacing w:after="0"/>
              <w:rPr>
                <w:sz w:val="20"/>
                <w:szCs w:val="20"/>
              </w:rPr>
            </w:pPr>
            <w:r w:rsidRPr="00357E6F">
              <w:rPr>
                <w:sz w:val="20"/>
                <w:szCs w:val="20"/>
              </w:rPr>
              <w:t>ОПК-4.1. Знает: способы толкования нормативных актов с учетом сферы их правового регулирования и места в системе права</w:t>
            </w:r>
          </w:p>
        </w:tc>
        <w:tc>
          <w:tcPr>
            <w:tcW w:w="4536" w:type="dxa"/>
          </w:tcPr>
          <w:p w:rsidR="00063455" w:rsidRPr="00357E6F" w:rsidRDefault="00063455" w:rsidP="00803760">
            <w:pPr>
              <w:tabs>
                <w:tab w:val="left" w:pos="171"/>
              </w:tabs>
              <w:spacing w:before="0" w:beforeAutospacing="0" w:after="0" w:afterAutospacing="0"/>
              <w:ind w:left="30"/>
              <w:rPr>
                <w:b/>
                <w:sz w:val="20"/>
                <w:szCs w:val="20"/>
                <w:u w:val="single"/>
              </w:rPr>
            </w:pPr>
            <w:r w:rsidRPr="00357E6F">
              <w:rPr>
                <w:b/>
                <w:sz w:val="20"/>
                <w:szCs w:val="20"/>
                <w:u w:val="single"/>
              </w:rPr>
              <w:t>Знать:</w:t>
            </w:r>
          </w:p>
          <w:p w:rsidR="00063455" w:rsidRPr="00357E6F" w:rsidRDefault="00063455" w:rsidP="00063455">
            <w:pPr>
              <w:numPr>
                <w:ilvl w:val="0"/>
                <w:numId w:val="64"/>
              </w:numPr>
              <w:tabs>
                <w:tab w:val="left" w:pos="171"/>
                <w:tab w:val="left" w:pos="658"/>
                <w:tab w:val="left" w:pos="900"/>
                <w:tab w:val="left" w:pos="993"/>
              </w:tabs>
              <w:suppressAutoHyphens/>
              <w:spacing w:before="0" w:beforeAutospacing="0" w:after="0" w:afterAutospacing="0"/>
              <w:ind w:left="30" w:hanging="30"/>
              <w:contextualSpacing/>
              <w:jc w:val="both"/>
              <w:rPr>
                <w:b/>
                <w:sz w:val="20"/>
                <w:szCs w:val="20"/>
                <w:u w:val="single"/>
              </w:rPr>
            </w:pPr>
            <w:r w:rsidRPr="00357E6F">
              <w:rPr>
                <w:sz w:val="20"/>
                <w:szCs w:val="20"/>
              </w:rPr>
              <w:t>способы толкования нормативных актов с учетом сферы их правового регулирования и места в системе права</w:t>
            </w:r>
          </w:p>
        </w:tc>
      </w:tr>
      <w:tr w:rsidR="00063455" w:rsidRPr="00357E6F" w:rsidTr="00803760">
        <w:tc>
          <w:tcPr>
            <w:tcW w:w="2093" w:type="dxa"/>
            <w:vMerge/>
          </w:tcPr>
          <w:p w:rsidR="00063455" w:rsidRPr="00357E6F" w:rsidRDefault="00063455" w:rsidP="00803760">
            <w:pPr>
              <w:tabs>
                <w:tab w:val="left" w:pos="1080"/>
              </w:tabs>
              <w:spacing w:before="0" w:beforeAutospacing="0" w:after="0" w:afterAutospacing="0"/>
              <w:rPr>
                <w:b/>
                <w:sz w:val="20"/>
                <w:szCs w:val="20"/>
              </w:rPr>
            </w:pPr>
          </w:p>
        </w:tc>
        <w:tc>
          <w:tcPr>
            <w:tcW w:w="3402" w:type="dxa"/>
          </w:tcPr>
          <w:p w:rsidR="00063455" w:rsidRPr="00357E6F" w:rsidRDefault="00063455" w:rsidP="00803760">
            <w:pPr>
              <w:spacing w:after="0"/>
              <w:rPr>
                <w:sz w:val="20"/>
                <w:szCs w:val="20"/>
              </w:rPr>
            </w:pPr>
            <w:r w:rsidRPr="00357E6F">
              <w:rPr>
                <w:sz w:val="20"/>
                <w:szCs w:val="20"/>
              </w:rPr>
              <w:t>ОПК-4.2. Умеет:</w:t>
            </w:r>
            <w:r w:rsidRPr="00357E6F">
              <w:t xml:space="preserve"> </w:t>
            </w:r>
            <w:r w:rsidRPr="00357E6F">
              <w:rPr>
                <w:sz w:val="20"/>
                <w:szCs w:val="20"/>
              </w:rPr>
              <w:t>толковать и применять нормативные правовые акты и иные источники права</w:t>
            </w:r>
          </w:p>
        </w:tc>
        <w:tc>
          <w:tcPr>
            <w:tcW w:w="4536" w:type="dxa"/>
          </w:tcPr>
          <w:p w:rsidR="00063455" w:rsidRPr="00357E6F" w:rsidRDefault="00063455" w:rsidP="00803760">
            <w:pPr>
              <w:tabs>
                <w:tab w:val="left" w:pos="171"/>
              </w:tabs>
              <w:spacing w:before="0" w:beforeAutospacing="0" w:after="0" w:afterAutospacing="0"/>
              <w:ind w:left="30"/>
              <w:rPr>
                <w:b/>
                <w:sz w:val="20"/>
                <w:szCs w:val="20"/>
                <w:u w:val="single"/>
              </w:rPr>
            </w:pPr>
            <w:r w:rsidRPr="00357E6F">
              <w:rPr>
                <w:b/>
                <w:sz w:val="20"/>
                <w:szCs w:val="20"/>
                <w:u w:val="single"/>
              </w:rPr>
              <w:t>Уметь:</w:t>
            </w:r>
          </w:p>
          <w:p w:rsidR="00063455" w:rsidRPr="00357E6F" w:rsidRDefault="00063455" w:rsidP="00063455">
            <w:pPr>
              <w:numPr>
                <w:ilvl w:val="0"/>
                <w:numId w:val="64"/>
              </w:numPr>
              <w:tabs>
                <w:tab w:val="left" w:pos="171"/>
                <w:tab w:val="left" w:pos="658"/>
                <w:tab w:val="left" w:pos="900"/>
                <w:tab w:val="left" w:pos="993"/>
              </w:tabs>
              <w:suppressAutoHyphens/>
              <w:spacing w:before="0" w:beforeAutospacing="0" w:after="0" w:afterAutospacing="0"/>
              <w:ind w:left="30" w:hanging="30"/>
              <w:contextualSpacing/>
              <w:jc w:val="both"/>
              <w:rPr>
                <w:sz w:val="20"/>
                <w:szCs w:val="20"/>
              </w:rPr>
            </w:pPr>
            <w:r w:rsidRPr="00357E6F">
              <w:rPr>
                <w:sz w:val="20"/>
                <w:szCs w:val="20"/>
              </w:rPr>
              <w:t>толковать и применять нормативные правовые акты и иные источники права</w:t>
            </w:r>
          </w:p>
        </w:tc>
      </w:tr>
      <w:tr w:rsidR="00063455" w:rsidRPr="00357E6F" w:rsidTr="00803760">
        <w:tc>
          <w:tcPr>
            <w:tcW w:w="2093" w:type="dxa"/>
            <w:vMerge/>
          </w:tcPr>
          <w:p w:rsidR="00063455" w:rsidRPr="00357E6F" w:rsidRDefault="00063455" w:rsidP="00803760">
            <w:pPr>
              <w:tabs>
                <w:tab w:val="left" w:pos="1080"/>
              </w:tabs>
              <w:spacing w:before="0" w:beforeAutospacing="0" w:after="0" w:afterAutospacing="0"/>
              <w:rPr>
                <w:b/>
                <w:sz w:val="20"/>
                <w:szCs w:val="20"/>
              </w:rPr>
            </w:pPr>
          </w:p>
        </w:tc>
        <w:tc>
          <w:tcPr>
            <w:tcW w:w="3402" w:type="dxa"/>
          </w:tcPr>
          <w:p w:rsidR="00063455" w:rsidRPr="00357E6F" w:rsidRDefault="00063455" w:rsidP="00803760">
            <w:pPr>
              <w:spacing w:after="0"/>
              <w:rPr>
                <w:sz w:val="20"/>
                <w:szCs w:val="20"/>
              </w:rPr>
            </w:pPr>
            <w:r w:rsidRPr="00357E6F">
              <w:rPr>
                <w:sz w:val="20"/>
                <w:szCs w:val="20"/>
              </w:rPr>
              <w:t>ОПК-4.3. Владеет:</w:t>
            </w:r>
            <w:r w:rsidRPr="00357E6F">
              <w:t xml:space="preserve"> </w:t>
            </w:r>
            <w:r w:rsidRPr="00357E6F">
              <w:rPr>
                <w:sz w:val="20"/>
                <w:szCs w:val="20"/>
              </w:rPr>
              <w:t>способностью толковать правовые нормы и давать разъяснения о правах и обязанностях, о возможных правовых последствиях правомерного или неправомерного поведения</w:t>
            </w:r>
          </w:p>
        </w:tc>
        <w:tc>
          <w:tcPr>
            <w:tcW w:w="4536" w:type="dxa"/>
          </w:tcPr>
          <w:p w:rsidR="00063455" w:rsidRPr="00357E6F" w:rsidRDefault="00063455" w:rsidP="00803760">
            <w:pPr>
              <w:tabs>
                <w:tab w:val="left" w:pos="171"/>
              </w:tabs>
              <w:spacing w:before="0" w:beforeAutospacing="0" w:after="0" w:afterAutospacing="0"/>
              <w:ind w:left="30"/>
              <w:rPr>
                <w:b/>
                <w:sz w:val="20"/>
                <w:szCs w:val="20"/>
                <w:u w:val="single"/>
              </w:rPr>
            </w:pPr>
            <w:r w:rsidRPr="00357E6F">
              <w:rPr>
                <w:b/>
                <w:sz w:val="20"/>
                <w:szCs w:val="20"/>
                <w:u w:val="single"/>
              </w:rPr>
              <w:t>Владеть:</w:t>
            </w:r>
          </w:p>
          <w:p w:rsidR="00063455" w:rsidRPr="00357E6F" w:rsidRDefault="00063455" w:rsidP="00063455">
            <w:pPr>
              <w:numPr>
                <w:ilvl w:val="0"/>
                <w:numId w:val="64"/>
              </w:numPr>
              <w:tabs>
                <w:tab w:val="left" w:pos="171"/>
                <w:tab w:val="left" w:pos="658"/>
                <w:tab w:val="left" w:pos="900"/>
                <w:tab w:val="left" w:pos="993"/>
              </w:tabs>
              <w:suppressAutoHyphens/>
              <w:spacing w:before="0" w:beforeAutospacing="0" w:after="0" w:afterAutospacing="0"/>
              <w:ind w:left="30" w:hanging="30"/>
              <w:contextualSpacing/>
              <w:jc w:val="both"/>
              <w:rPr>
                <w:b/>
                <w:sz w:val="20"/>
                <w:szCs w:val="20"/>
                <w:u w:val="single"/>
              </w:rPr>
            </w:pPr>
            <w:r w:rsidRPr="00357E6F">
              <w:rPr>
                <w:sz w:val="20"/>
                <w:szCs w:val="20"/>
              </w:rPr>
              <w:t>способностью толковать правовые нормы и давать разъяснения о правах и обязанностях, о возможных правовых последствиях правомерного или неправомерного поведения</w:t>
            </w:r>
          </w:p>
        </w:tc>
      </w:tr>
    </w:tbl>
    <w:p w:rsidR="00063455" w:rsidRPr="00357E6F" w:rsidRDefault="00063455" w:rsidP="00063455">
      <w:pPr>
        <w:tabs>
          <w:tab w:val="left" w:pos="900"/>
          <w:tab w:val="left" w:pos="1080"/>
        </w:tabs>
        <w:suppressAutoHyphens/>
        <w:spacing w:before="0" w:beforeAutospacing="0" w:after="0" w:afterAutospacing="0"/>
        <w:ind w:firstLine="709"/>
        <w:jc w:val="both"/>
        <w:rPr>
          <w:b/>
          <w:sz w:val="20"/>
          <w:szCs w:val="20"/>
        </w:rPr>
      </w:pPr>
    </w:p>
    <w:p w:rsidR="00063455" w:rsidRPr="00357E6F" w:rsidRDefault="00063455" w:rsidP="00063455">
      <w:pPr>
        <w:tabs>
          <w:tab w:val="left" w:pos="900"/>
          <w:tab w:val="left" w:pos="1080"/>
        </w:tabs>
        <w:suppressAutoHyphens/>
        <w:spacing w:before="0" w:beforeAutospacing="0" w:after="0" w:afterAutospacing="0"/>
        <w:ind w:firstLine="709"/>
        <w:jc w:val="both"/>
        <w:rPr>
          <w:sz w:val="20"/>
          <w:szCs w:val="20"/>
        </w:rPr>
      </w:pPr>
      <w:r w:rsidRPr="00357E6F">
        <w:rPr>
          <w:sz w:val="20"/>
          <w:szCs w:val="20"/>
        </w:rPr>
        <w:t>Знания, умения и навыки, приобретаемые обучающимися в результате изучения дисциплины «Финансовое право», являются необходимыми для последующего поэтапного формирования компетенций и изучения дисциплин.</w:t>
      </w:r>
    </w:p>
    <w:p w:rsidR="00063455" w:rsidRPr="00357E6F" w:rsidRDefault="00063455" w:rsidP="00063455">
      <w:pPr>
        <w:tabs>
          <w:tab w:val="left" w:pos="900"/>
          <w:tab w:val="left" w:pos="1080"/>
        </w:tabs>
        <w:suppressAutoHyphens/>
        <w:spacing w:before="0" w:beforeAutospacing="0" w:after="0" w:afterAutospacing="0"/>
        <w:ind w:firstLine="709"/>
        <w:jc w:val="right"/>
        <w:rPr>
          <w:sz w:val="20"/>
          <w:szCs w:val="20"/>
        </w:rPr>
      </w:pPr>
    </w:p>
    <w:p w:rsidR="00063455" w:rsidRPr="00357E6F" w:rsidRDefault="00063455" w:rsidP="00063455">
      <w:pPr>
        <w:pStyle w:val="1c"/>
        <w:tabs>
          <w:tab w:val="right" w:leader="dot" w:pos="9600"/>
        </w:tabs>
        <w:spacing w:before="0" w:beforeAutospacing="0" w:after="0" w:afterAutospacing="0"/>
        <w:ind w:left="0" w:firstLine="709"/>
        <w:rPr>
          <w:b/>
          <w:bCs/>
          <w:sz w:val="20"/>
        </w:rPr>
      </w:pPr>
    </w:p>
    <w:p w:rsidR="00063455" w:rsidRPr="00357E6F" w:rsidRDefault="00063455" w:rsidP="00063455">
      <w:pPr>
        <w:pStyle w:val="1c"/>
        <w:tabs>
          <w:tab w:val="right" w:leader="dot" w:pos="9600"/>
        </w:tabs>
        <w:spacing w:before="0" w:beforeAutospacing="0" w:after="0" w:afterAutospacing="0"/>
        <w:ind w:left="0" w:firstLine="709"/>
        <w:rPr>
          <w:b/>
          <w:bCs/>
          <w:sz w:val="20"/>
        </w:rPr>
      </w:pPr>
      <w:r w:rsidRPr="00357E6F">
        <w:rPr>
          <w:b/>
          <w:bCs/>
          <w:sz w:val="20"/>
        </w:rPr>
        <w:t xml:space="preserve">4. Объем дисциплины и виды учебной работы </w:t>
      </w:r>
    </w:p>
    <w:p w:rsidR="00063455" w:rsidRPr="00357E6F" w:rsidRDefault="00063455" w:rsidP="00063455">
      <w:pPr>
        <w:spacing w:before="0" w:beforeAutospacing="0" w:after="0" w:afterAutospacing="0"/>
        <w:ind w:firstLine="680"/>
        <w:rPr>
          <w:sz w:val="20"/>
          <w:szCs w:val="20"/>
        </w:rPr>
      </w:pPr>
    </w:p>
    <w:p w:rsidR="00063455" w:rsidRPr="00357E6F" w:rsidRDefault="00063455" w:rsidP="00063455">
      <w:pPr>
        <w:spacing w:before="0" w:beforeAutospacing="0" w:after="0" w:afterAutospacing="0"/>
        <w:ind w:firstLine="680"/>
        <w:rPr>
          <w:sz w:val="20"/>
          <w:szCs w:val="20"/>
        </w:rPr>
      </w:pPr>
      <w:r w:rsidRPr="00357E6F">
        <w:rPr>
          <w:sz w:val="20"/>
          <w:szCs w:val="20"/>
        </w:rPr>
        <w:t>Учебным планом предусматриваются следующие виды работы по дисциплине:</w:t>
      </w:r>
    </w:p>
    <w:p w:rsidR="00063455" w:rsidRPr="00357E6F" w:rsidRDefault="00063455" w:rsidP="00063455">
      <w:pPr>
        <w:spacing w:before="0" w:beforeAutospacing="0" w:after="0" w:afterAutospacing="0"/>
        <w:ind w:firstLine="680"/>
        <w:jc w:val="right"/>
        <w:rPr>
          <w:b/>
          <w:sz w:val="20"/>
          <w:szCs w:val="20"/>
        </w:rPr>
      </w:pPr>
    </w:p>
    <w:tbl>
      <w:tblPr>
        <w:tblW w:w="1028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9"/>
        <w:gridCol w:w="4537"/>
        <w:gridCol w:w="720"/>
        <w:gridCol w:w="900"/>
        <w:gridCol w:w="720"/>
        <w:gridCol w:w="933"/>
        <w:gridCol w:w="687"/>
        <w:gridCol w:w="900"/>
      </w:tblGrid>
      <w:tr w:rsidR="00063455" w:rsidRPr="00357E6F" w:rsidTr="00803760">
        <w:tc>
          <w:tcPr>
            <w:tcW w:w="889" w:type="dxa"/>
            <w:vMerge w:val="restart"/>
            <w:vAlign w:val="center"/>
          </w:tcPr>
          <w:p w:rsidR="00063455" w:rsidRPr="00357E6F" w:rsidRDefault="00063455" w:rsidP="00803760">
            <w:pPr>
              <w:pStyle w:val="afffd"/>
              <w:suppressAutoHyphens/>
              <w:snapToGrid w:val="0"/>
              <w:jc w:val="center"/>
              <w:rPr>
                <w:b/>
                <w:sz w:val="20"/>
                <w:szCs w:val="20"/>
              </w:rPr>
            </w:pPr>
            <w:r w:rsidRPr="00357E6F">
              <w:rPr>
                <w:b/>
                <w:sz w:val="20"/>
                <w:szCs w:val="20"/>
              </w:rPr>
              <w:t>№ п/п</w:t>
            </w:r>
          </w:p>
        </w:tc>
        <w:tc>
          <w:tcPr>
            <w:tcW w:w="4537" w:type="dxa"/>
            <w:vMerge w:val="restart"/>
            <w:vAlign w:val="center"/>
          </w:tcPr>
          <w:p w:rsidR="00063455" w:rsidRPr="00357E6F" w:rsidRDefault="00063455" w:rsidP="00803760">
            <w:pPr>
              <w:pStyle w:val="afffd"/>
              <w:suppressAutoHyphens/>
              <w:snapToGrid w:val="0"/>
              <w:jc w:val="center"/>
              <w:rPr>
                <w:b/>
                <w:sz w:val="20"/>
                <w:szCs w:val="20"/>
              </w:rPr>
            </w:pPr>
            <w:r w:rsidRPr="00357E6F">
              <w:rPr>
                <w:b/>
                <w:sz w:val="20"/>
                <w:szCs w:val="20"/>
              </w:rPr>
              <w:t>Виды учебных занятий</w:t>
            </w:r>
          </w:p>
        </w:tc>
        <w:tc>
          <w:tcPr>
            <w:tcW w:w="4860" w:type="dxa"/>
            <w:gridSpan w:val="6"/>
          </w:tcPr>
          <w:p w:rsidR="00063455" w:rsidRPr="00357E6F" w:rsidRDefault="00063455" w:rsidP="00803760">
            <w:pPr>
              <w:tabs>
                <w:tab w:val="left" w:pos="900"/>
              </w:tabs>
              <w:spacing w:before="0" w:beforeAutospacing="0" w:after="0" w:afterAutospacing="0"/>
              <w:jc w:val="center"/>
              <w:rPr>
                <w:b/>
                <w:sz w:val="20"/>
                <w:szCs w:val="20"/>
              </w:rPr>
            </w:pPr>
            <w:r w:rsidRPr="00357E6F">
              <w:rPr>
                <w:b/>
                <w:sz w:val="20"/>
                <w:szCs w:val="20"/>
              </w:rPr>
              <w:t xml:space="preserve">Всего часов по формам обучения, </w:t>
            </w:r>
            <w:proofErr w:type="spellStart"/>
            <w:r w:rsidRPr="00357E6F">
              <w:rPr>
                <w:b/>
                <w:sz w:val="20"/>
                <w:szCs w:val="20"/>
              </w:rPr>
              <w:t>ак</w:t>
            </w:r>
            <w:proofErr w:type="spellEnd"/>
            <w:r w:rsidRPr="00357E6F">
              <w:rPr>
                <w:b/>
                <w:sz w:val="20"/>
                <w:szCs w:val="20"/>
              </w:rPr>
              <w:t>. ч</w:t>
            </w:r>
          </w:p>
        </w:tc>
      </w:tr>
      <w:tr w:rsidR="00063455" w:rsidRPr="00357E6F" w:rsidTr="00803760">
        <w:tc>
          <w:tcPr>
            <w:tcW w:w="889" w:type="dxa"/>
            <w:vMerge/>
          </w:tcPr>
          <w:p w:rsidR="00063455" w:rsidRPr="00357E6F" w:rsidRDefault="00063455" w:rsidP="00803760">
            <w:pPr>
              <w:tabs>
                <w:tab w:val="left" w:pos="900"/>
              </w:tabs>
              <w:spacing w:before="0" w:beforeAutospacing="0" w:after="0" w:afterAutospacing="0"/>
              <w:rPr>
                <w:b/>
                <w:sz w:val="20"/>
                <w:szCs w:val="20"/>
              </w:rPr>
            </w:pPr>
          </w:p>
        </w:tc>
        <w:tc>
          <w:tcPr>
            <w:tcW w:w="4537" w:type="dxa"/>
            <w:vMerge/>
          </w:tcPr>
          <w:p w:rsidR="00063455" w:rsidRPr="00357E6F" w:rsidRDefault="00063455" w:rsidP="00803760">
            <w:pPr>
              <w:tabs>
                <w:tab w:val="left" w:pos="900"/>
              </w:tabs>
              <w:spacing w:before="0" w:beforeAutospacing="0" w:after="0" w:afterAutospacing="0"/>
              <w:rPr>
                <w:b/>
                <w:sz w:val="20"/>
                <w:szCs w:val="20"/>
              </w:rPr>
            </w:pPr>
          </w:p>
        </w:tc>
        <w:tc>
          <w:tcPr>
            <w:tcW w:w="1620" w:type="dxa"/>
            <w:gridSpan w:val="2"/>
          </w:tcPr>
          <w:p w:rsidR="00063455" w:rsidRPr="00357E6F" w:rsidRDefault="00063455" w:rsidP="00803760">
            <w:pPr>
              <w:tabs>
                <w:tab w:val="left" w:pos="900"/>
              </w:tabs>
              <w:spacing w:before="0" w:beforeAutospacing="0" w:after="0" w:afterAutospacing="0"/>
              <w:jc w:val="center"/>
              <w:rPr>
                <w:b/>
                <w:sz w:val="20"/>
                <w:szCs w:val="20"/>
              </w:rPr>
            </w:pPr>
            <w:r w:rsidRPr="00357E6F">
              <w:rPr>
                <w:b/>
                <w:sz w:val="20"/>
                <w:szCs w:val="20"/>
              </w:rPr>
              <w:t>Очная</w:t>
            </w:r>
          </w:p>
        </w:tc>
        <w:tc>
          <w:tcPr>
            <w:tcW w:w="1653" w:type="dxa"/>
            <w:gridSpan w:val="2"/>
          </w:tcPr>
          <w:p w:rsidR="00063455" w:rsidRPr="00357E6F" w:rsidRDefault="00063455" w:rsidP="00803760">
            <w:pPr>
              <w:tabs>
                <w:tab w:val="left" w:pos="900"/>
              </w:tabs>
              <w:spacing w:before="0" w:beforeAutospacing="0" w:after="0" w:afterAutospacing="0"/>
              <w:jc w:val="center"/>
              <w:rPr>
                <w:b/>
                <w:sz w:val="20"/>
                <w:szCs w:val="20"/>
              </w:rPr>
            </w:pPr>
            <w:r w:rsidRPr="00357E6F">
              <w:rPr>
                <w:b/>
                <w:sz w:val="20"/>
                <w:szCs w:val="20"/>
              </w:rPr>
              <w:t>Очно-заочная</w:t>
            </w:r>
          </w:p>
        </w:tc>
        <w:tc>
          <w:tcPr>
            <w:tcW w:w="1587" w:type="dxa"/>
            <w:gridSpan w:val="2"/>
          </w:tcPr>
          <w:p w:rsidR="00063455" w:rsidRPr="00357E6F" w:rsidRDefault="00063455" w:rsidP="00803760">
            <w:pPr>
              <w:tabs>
                <w:tab w:val="left" w:pos="900"/>
              </w:tabs>
              <w:spacing w:before="0" w:beforeAutospacing="0" w:after="0" w:afterAutospacing="0"/>
              <w:jc w:val="center"/>
              <w:rPr>
                <w:b/>
                <w:sz w:val="20"/>
                <w:szCs w:val="20"/>
              </w:rPr>
            </w:pPr>
            <w:r w:rsidRPr="00357E6F">
              <w:rPr>
                <w:b/>
                <w:sz w:val="20"/>
                <w:szCs w:val="20"/>
              </w:rPr>
              <w:t>Заочная</w:t>
            </w:r>
          </w:p>
        </w:tc>
      </w:tr>
      <w:tr w:rsidR="00063455" w:rsidRPr="00357E6F" w:rsidTr="00803760">
        <w:tc>
          <w:tcPr>
            <w:tcW w:w="889" w:type="dxa"/>
            <w:vMerge/>
          </w:tcPr>
          <w:p w:rsidR="00063455" w:rsidRPr="00357E6F" w:rsidRDefault="00063455" w:rsidP="00803760">
            <w:pPr>
              <w:tabs>
                <w:tab w:val="left" w:pos="900"/>
              </w:tabs>
              <w:spacing w:before="0" w:beforeAutospacing="0" w:after="0" w:afterAutospacing="0"/>
              <w:rPr>
                <w:b/>
                <w:sz w:val="20"/>
                <w:szCs w:val="20"/>
              </w:rPr>
            </w:pPr>
          </w:p>
        </w:tc>
        <w:tc>
          <w:tcPr>
            <w:tcW w:w="4537" w:type="dxa"/>
            <w:vMerge/>
          </w:tcPr>
          <w:p w:rsidR="00063455" w:rsidRPr="00357E6F" w:rsidRDefault="00063455" w:rsidP="00803760">
            <w:pPr>
              <w:tabs>
                <w:tab w:val="left" w:pos="900"/>
              </w:tabs>
              <w:spacing w:before="0" w:beforeAutospacing="0" w:after="0" w:afterAutospacing="0"/>
              <w:rPr>
                <w:b/>
                <w:sz w:val="20"/>
                <w:szCs w:val="20"/>
              </w:rPr>
            </w:pPr>
          </w:p>
        </w:tc>
        <w:tc>
          <w:tcPr>
            <w:tcW w:w="720" w:type="dxa"/>
            <w:vAlign w:val="center"/>
          </w:tcPr>
          <w:p w:rsidR="00063455" w:rsidRPr="00357E6F" w:rsidRDefault="00063455" w:rsidP="00803760">
            <w:pPr>
              <w:tabs>
                <w:tab w:val="left" w:pos="900"/>
              </w:tabs>
              <w:spacing w:before="0" w:beforeAutospacing="0" w:after="0" w:afterAutospacing="0"/>
              <w:jc w:val="center"/>
              <w:rPr>
                <w:b/>
                <w:sz w:val="20"/>
                <w:szCs w:val="20"/>
              </w:rPr>
            </w:pPr>
            <w:r w:rsidRPr="00357E6F">
              <w:rPr>
                <w:b/>
                <w:sz w:val="20"/>
                <w:szCs w:val="20"/>
              </w:rPr>
              <w:t>всего</w:t>
            </w:r>
          </w:p>
        </w:tc>
        <w:tc>
          <w:tcPr>
            <w:tcW w:w="900" w:type="dxa"/>
            <w:vAlign w:val="center"/>
          </w:tcPr>
          <w:p w:rsidR="00063455" w:rsidRPr="00357E6F" w:rsidRDefault="00063455" w:rsidP="00803760">
            <w:pPr>
              <w:tabs>
                <w:tab w:val="left" w:pos="900"/>
              </w:tabs>
              <w:spacing w:before="0" w:beforeAutospacing="0" w:after="0" w:afterAutospacing="0"/>
              <w:jc w:val="center"/>
              <w:rPr>
                <w:b/>
                <w:sz w:val="20"/>
                <w:szCs w:val="20"/>
              </w:rPr>
            </w:pPr>
            <w:r w:rsidRPr="00357E6F">
              <w:rPr>
                <w:b/>
                <w:sz w:val="20"/>
                <w:szCs w:val="20"/>
              </w:rPr>
              <w:t>в том числе</w:t>
            </w:r>
          </w:p>
        </w:tc>
        <w:tc>
          <w:tcPr>
            <w:tcW w:w="720" w:type="dxa"/>
            <w:vAlign w:val="center"/>
          </w:tcPr>
          <w:p w:rsidR="00063455" w:rsidRPr="00357E6F" w:rsidRDefault="00063455" w:rsidP="00803760">
            <w:pPr>
              <w:tabs>
                <w:tab w:val="left" w:pos="900"/>
              </w:tabs>
              <w:spacing w:before="0" w:beforeAutospacing="0" w:after="0" w:afterAutospacing="0"/>
              <w:jc w:val="center"/>
              <w:rPr>
                <w:b/>
                <w:sz w:val="20"/>
                <w:szCs w:val="20"/>
              </w:rPr>
            </w:pPr>
            <w:r w:rsidRPr="00357E6F">
              <w:rPr>
                <w:b/>
                <w:sz w:val="20"/>
                <w:szCs w:val="20"/>
              </w:rPr>
              <w:t>всего</w:t>
            </w:r>
          </w:p>
        </w:tc>
        <w:tc>
          <w:tcPr>
            <w:tcW w:w="933" w:type="dxa"/>
            <w:vAlign w:val="center"/>
          </w:tcPr>
          <w:p w:rsidR="00063455" w:rsidRPr="00357E6F" w:rsidRDefault="00063455" w:rsidP="00803760">
            <w:pPr>
              <w:tabs>
                <w:tab w:val="left" w:pos="900"/>
              </w:tabs>
              <w:spacing w:before="0" w:beforeAutospacing="0" w:after="0" w:afterAutospacing="0"/>
              <w:jc w:val="center"/>
              <w:rPr>
                <w:b/>
                <w:sz w:val="20"/>
                <w:szCs w:val="20"/>
              </w:rPr>
            </w:pPr>
            <w:r w:rsidRPr="00357E6F">
              <w:rPr>
                <w:b/>
                <w:sz w:val="20"/>
                <w:szCs w:val="20"/>
              </w:rPr>
              <w:t>в том числе</w:t>
            </w:r>
          </w:p>
        </w:tc>
        <w:tc>
          <w:tcPr>
            <w:tcW w:w="687" w:type="dxa"/>
            <w:vAlign w:val="center"/>
          </w:tcPr>
          <w:p w:rsidR="00063455" w:rsidRPr="00357E6F" w:rsidRDefault="00063455" w:rsidP="00803760">
            <w:pPr>
              <w:tabs>
                <w:tab w:val="left" w:pos="900"/>
              </w:tabs>
              <w:spacing w:before="0" w:beforeAutospacing="0" w:after="0" w:afterAutospacing="0"/>
              <w:rPr>
                <w:b/>
                <w:sz w:val="20"/>
                <w:szCs w:val="20"/>
              </w:rPr>
            </w:pPr>
            <w:r w:rsidRPr="00357E6F">
              <w:rPr>
                <w:b/>
                <w:sz w:val="20"/>
                <w:szCs w:val="20"/>
              </w:rPr>
              <w:t>всего</w:t>
            </w:r>
          </w:p>
        </w:tc>
        <w:tc>
          <w:tcPr>
            <w:tcW w:w="900" w:type="dxa"/>
            <w:vAlign w:val="center"/>
          </w:tcPr>
          <w:p w:rsidR="00063455" w:rsidRPr="00357E6F" w:rsidRDefault="00063455" w:rsidP="00803760">
            <w:pPr>
              <w:tabs>
                <w:tab w:val="left" w:pos="900"/>
              </w:tabs>
              <w:spacing w:before="0" w:beforeAutospacing="0" w:after="0" w:afterAutospacing="0"/>
              <w:jc w:val="center"/>
              <w:rPr>
                <w:b/>
                <w:sz w:val="20"/>
                <w:szCs w:val="20"/>
              </w:rPr>
            </w:pPr>
            <w:r w:rsidRPr="00357E6F">
              <w:rPr>
                <w:b/>
                <w:sz w:val="20"/>
                <w:szCs w:val="20"/>
              </w:rPr>
              <w:t>в том числе</w:t>
            </w:r>
          </w:p>
        </w:tc>
      </w:tr>
      <w:tr w:rsidR="00A42406" w:rsidRPr="00357E6F" w:rsidTr="00803760">
        <w:tc>
          <w:tcPr>
            <w:tcW w:w="889" w:type="dxa"/>
            <w:vMerge w:val="restart"/>
          </w:tcPr>
          <w:p w:rsidR="00A42406" w:rsidRPr="00357E6F" w:rsidRDefault="00A42406" w:rsidP="00A42406">
            <w:pPr>
              <w:suppressAutoHyphens/>
              <w:snapToGrid w:val="0"/>
              <w:spacing w:before="0" w:beforeAutospacing="0" w:after="0" w:afterAutospacing="0"/>
              <w:rPr>
                <w:b/>
                <w:sz w:val="20"/>
                <w:szCs w:val="20"/>
              </w:rPr>
            </w:pPr>
            <w:r w:rsidRPr="00357E6F">
              <w:rPr>
                <w:b/>
                <w:sz w:val="20"/>
                <w:szCs w:val="20"/>
              </w:rPr>
              <w:t>1</w:t>
            </w:r>
          </w:p>
        </w:tc>
        <w:tc>
          <w:tcPr>
            <w:tcW w:w="4537" w:type="dxa"/>
          </w:tcPr>
          <w:p w:rsidR="00A42406" w:rsidRPr="00357E6F" w:rsidRDefault="00A42406" w:rsidP="00A42406">
            <w:pPr>
              <w:suppressAutoHyphens/>
              <w:snapToGrid w:val="0"/>
              <w:spacing w:before="0" w:beforeAutospacing="0" w:after="0" w:afterAutospacing="0"/>
              <w:rPr>
                <w:b/>
                <w:sz w:val="20"/>
                <w:szCs w:val="20"/>
              </w:rPr>
            </w:pPr>
            <w:r w:rsidRPr="00357E6F">
              <w:rPr>
                <w:b/>
                <w:sz w:val="20"/>
                <w:szCs w:val="20"/>
              </w:rPr>
              <w:t>Контактная работа (объем работы обучающихся во взаимодействии с преподавателем) (всего)</w:t>
            </w:r>
          </w:p>
        </w:tc>
        <w:tc>
          <w:tcPr>
            <w:tcW w:w="720" w:type="dxa"/>
          </w:tcPr>
          <w:p w:rsidR="00A42406" w:rsidRPr="00357E6F" w:rsidRDefault="00A42406" w:rsidP="00A42406">
            <w:pPr>
              <w:tabs>
                <w:tab w:val="left" w:pos="900"/>
              </w:tabs>
              <w:spacing w:before="0" w:beforeAutospacing="0" w:after="0" w:afterAutospacing="0"/>
              <w:jc w:val="center"/>
              <w:rPr>
                <w:b/>
                <w:sz w:val="20"/>
                <w:szCs w:val="20"/>
              </w:rPr>
            </w:pPr>
            <w:r w:rsidRPr="00357E6F">
              <w:rPr>
                <w:b/>
                <w:sz w:val="20"/>
                <w:szCs w:val="20"/>
              </w:rPr>
              <w:t>26,2</w:t>
            </w:r>
          </w:p>
        </w:tc>
        <w:tc>
          <w:tcPr>
            <w:tcW w:w="900" w:type="dxa"/>
          </w:tcPr>
          <w:p w:rsidR="00A42406" w:rsidRPr="00357E6F" w:rsidRDefault="00A42406" w:rsidP="00A42406">
            <w:pPr>
              <w:tabs>
                <w:tab w:val="left" w:pos="900"/>
              </w:tabs>
              <w:spacing w:before="0" w:beforeAutospacing="0" w:after="0" w:afterAutospacing="0"/>
              <w:jc w:val="center"/>
              <w:rPr>
                <w:b/>
                <w:sz w:val="20"/>
                <w:szCs w:val="20"/>
              </w:rPr>
            </w:pPr>
          </w:p>
        </w:tc>
        <w:tc>
          <w:tcPr>
            <w:tcW w:w="720" w:type="dxa"/>
          </w:tcPr>
          <w:p w:rsidR="00A42406" w:rsidRPr="00357E6F" w:rsidRDefault="00A42406" w:rsidP="00A42406">
            <w:pPr>
              <w:tabs>
                <w:tab w:val="left" w:pos="900"/>
              </w:tabs>
              <w:spacing w:before="0" w:beforeAutospacing="0" w:after="0" w:afterAutospacing="0"/>
              <w:jc w:val="center"/>
              <w:rPr>
                <w:b/>
                <w:sz w:val="20"/>
                <w:szCs w:val="20"/>
              </w:rPr>
            </w:pPr>
            <w:r w:rsidRPr="00357E6F">
              <w:rPr>
                <w:b/>
                <w:sz w:val="20"/>
                <w:szCs w:val="20"/>
              </w:rPr>
              <w:t>26,2</w:t>
            </w:r>
          </w:p>
        </w:tc>
        <w:tc>
          <w:tcPr>
            <w:tcW w:w="933" w:type="dxa"/>
          </w:tcPr>
          <w:p w:rsidR="00A42406" w:rsidRPr="00357E6F" w:rsidRDefault="00A42406" w:rsidP="00A42406">
            <w:pPr>
              <w:tabs>
                <w:tab w:val="left" w:pos="900"/>
              </w:tabs>
              <w:spacing w:before="0" w:beforeAutospacing="0" w:after="0" w:afterAutospacing="0"/>
              <w:jc w:val="center"/>
              <w:rPr>
                <w:b/>
                <w:sz w:val="20"/>
                <w:szCs w:val="20"/>
              </w:rPr>
            </w:pPr>
          </w:p>
        </w:tc>
        <w:tc>
          <w:tcPr>
            <w:tcW w:w="687" w:type="dxa"/>
          </w:tcPr>
          <w:p w:rsidR="00A42406" w:rsidRPr="00357E6F" w:rsidRDefault="00A42406" w:rsidP="00A42406">
            <w:pPr>
              <w:pStyle w:val="afffd"/>
              <w:suppressAutoHyphens/>
              <w:snapToGrid w:val="0"/>
              <w:jc w:val="center"/>
              <w:rPr>
                <w:b/>
                <w:sz w:val="20"/>
                <w:szCs w:val="20"/>
              </w:rPr>
            </w:pPr>
            <w:r w:rsidRPr="00357E6F">
              <w:rPr>
                <w:b/>
                <w:sz w:val="20"/>
                <w:szCs w:val="20"/>
              </w:rPr>
              <w:t>16,2</w:t>
            </w:r>
          </w:p>
        </w:tc>
        <w:tc>
          <w:tcPr>
            <w:tcW w:w="900" w:type="dxa"/>
          </w:tcPr>
          <w:p w:rsidR="00A42406" w:rsidRPr="00357E6F" w:rsidRDefault="00A42406" w:rsidP="00A42406">
            <w:pPr>
              <w:pStyle w:val="afffd"/>
              <w:suppressAutoHyphens/>
              <w:snapToGrid w:val="0"/>
              <w:jc w:val="center"/>
              <w:rPr>
                <w:b/>
                <w:sz w:val="20"/>
                <w:szCs w:val="20"/>
              </w:rPr>
            </w:pPr>
          </w:p>
        </w:tc>
      </w:tr>
      <w:tr w:rsidR="00A42406" w:rsidRPr="00357E6F" w:rsidTr="00803760">
        <w:tc>
          <w:tcPr>
            <w:tcW w:w="889" w:type="dxa"/>
            <w:vMerge/>
          </w:tcPr>
          <w:p w:rsidR="00A42406" w:rsidRPr="00357E6F" w:rsidRDefault="00A42406" w:rsidP="00A42406">
            <w:pPr>
              <w:suppressAutoHyphens/>
              <w:snapToGrid w:val="0"/>
              <w:spacing w:before="0" w:beforeAutospacing="0" w:after="0" w:afterAutospacing="0"/>
              <w:rPr>
                <w:b/>
                <w:sz w:val="20"/>
                <w:szCs w:val="20"/>
              </w:rPr>
            </w:pPr>
          </w:p>
        </w:tc>
        <w:tc>
          <w:tcPr>
            <w:tcW w:w="4537" w:type="dxa"/>
          </w:tcPr>
          <w:p w:rsidR="00A42406" w:rsidRPr="00357E6F" w:rsidRDefault="00A42406" w:rsidP="00A42406">
            <w:pPr>
              <w:suppressAutoHyphens/>
              <w:snapToGrid w:val="0"/>
              <w:spacing w:before="0" w:beforeAutospacing="0" w:after="0" w:afterAutospacing="0"/>
              <w:rPr>
                <w:b/>
                <w:i/>
                <w:sz w:val="20"/>
                <w:szCs w:val="20"/>
              </w:rPr>
            </w:pPr>
            <w:r w:rsidRPr="00357E6F">
              <w:rPr>
                <w:i/>
                <w:sz w:val="20"/>
                <w:szCs w:val="20"/>
              </w:rPr>
              <w:t>В том числе в форме практической подготовки</w:t>
            </w:r>
          </w:p>
        </w:tc>
        <w:tc>
          <w:tcPr>
            <w:tcW w:w="720" w:type="dxa"/>
          </w:tcPr>
          <w:p w:rsidR="00A42406" w:rsidRPr="00357E6F" w:rsidRDefault="00A42406" w:rsidP="00A42406">
            <w:pPr>
              <w:tabs>
                <w:tab w:val="left" w:pos="900"/>
              </w:tabs>
              <w:spacing w:before="0" w:beforeAutospacing="0" w:after="0" w:afterAutospacing="0"/>
              <w:jc w:val="center"/>
              <w:rPr>
                <w:b/>
                <w:sz w:val="20"/>
                <w:szCs w:val="20"/>
              </w:rPr>
            </w:pPr>
          </w:p>
        </w:tc>
        <w:tc>
          <w:tcPr>
            <w:tcW w:w="900" w:type="dxa"/>
          </w:tcPr>
          <w:p w:rsidR="00A42406" w:rsidRPr="00357E6F" w:rsidRDefault="00A42406" w:rsidP="00A42406">
            <w:pPr>
              <w:tabs>
                <w:tab w:val="left" w:pos="900"/>
              </w:tabs>
              <w:spacing w:before="0" w:beforeAutospacing="0" w:after="0" w:afterAutospacing="0"/>
              <w:jc w:val="center"/>
              <w:rPr>
                <w:b/>
                <w:i/>
                <w:sz w:val="20"/>
                <w:szCs w:val="20"/>
              </w:rPr>
            </w:pPr>
            <w:r w:rsidRPr="00357E6F">
              <w:rPr>
                <w:b/>
                <w:i/>
                <w:sz w:val="20"/>
                <w:szCs w:val="20"/>
              </w:rPr>
              <w:t>4</w:t>
            </w:r>
          </w:p>
        </w:tc>
        <w:tc>
          <w:tcPr>
            <w:tcW w:w="720" w:type="dxa"/>
          </w:tcPr>
          <w:p w:rsidR="00A42406" w:rsidRPr="00357E6F" w:rsidRDefault="00A42406" w:rsidP="00A42406">
            <w:pPr>
              <w:tabs>
                <w:tab w:val="left" w:pos="900"/>
              </w:tabs>
              <w:spacing w:before="0" w:beforeAutospacing="0" w:after="0" w:afterAutospacing="0"/>
              <w:jc w:val="center"/>
              <w:rPr>
                <w:b/>
                <w:sz w:val="20"/>
                <w:szCs w:val="20"/>
              </w:rPr>
            </w:pPr>
          </w:p>
        </w:tc>
        <w:tc>
          <w:tcPr>
            <w:tcW w:w="933" w:type="dxa"/>
          </w:tcPr>
          <w:p w:rsidR="00A42406" w:rsidRPr="00357E6F" w:rsidRDefault="00A42406" w:rsidP="00A42406">
            <w:pPr>
              <w:tabs>
                <w:tab w:val="left" w:pos="900"/>
              </w:tabs>
              <w:spacing w:before="0" w:beforeAutospacing="0" w:after="0" w:afterAutospacing="0"/>
              <w:jc w:val="center"/>
              <w:rPr>
                <w:b/>
                <w:i/>
                <w:sz w:val="20"/>
                <w:szCs w:val="20"/>
              </w:rPr>
            </w:pPr>
            <w:r w:rsidRPr="00357E6F">
              <w:rPr>
                <w:b/>
                <w:i/>
                <w:sz w:val="20"/>
                <w:szCs w:val="20"/>
              </w:rPr>
              <w:t>4</w:t>
            </w:r>
          </w:p>
        </w:tc>
        <w:tc>
          <w:tcPr>
            <w:tcW w:w="687" w:type="dxa"/>
          </w:tcPr>
          <w:p w:rsidR="00A42406" w:rsidRPr="00357E6F" w:rsidRDefault="00A42406" w:rsidP="00A42406">
            <w:pPr>
              <w:pStyle w:val="afffd"/>
              <w:suppressAutoHyphens/>
              <w:snapToGrid w:val="0"/>
              <w:jc w:val="center"/>
              <w:rPr>
                <w:b/>
                <w:sz w:val="20"/>
                <w:szCs w:val="20"/>
              </w:rPr>
            </w:pPr>
          </w:p>
        </w:tc>
        <w:tc>
          <w:tcPr>
            <w:tcW w:w="900" w:type="dxa"/>
          </w:tcPr>
          <w:p w:rsidR="00A42406" w:rsidRPr="00357E6F" w:rsidRDefault="00A42406" w:rsidP="00A42406">
            <w:pPr>
              <w:pStyle w:val="afffd"/>
              <w:suppressAutoHyphens/>
              <w:snapToGrid w:val="0"/>
              <w:jc w:val="center"/>
              <w:rPr>
                <w:b/>
                <w:sz w:val="20"/>
                <w:szCs w:val="20"/>
              </w:rPr>
            </w:pPr>
            <w:r w:rsidRPr="00357E6F">
              <w:rPr>
                <w:b/>
                <w:sz w:val="20"/>
                <w:szCs w:val="20"/>
              </w:rPr>
              <w:t>-</w:t>
            </w:r>
          </w:p>
        </w:tc>
      </w:tr>
      <w:tr w:rsidR="00A42406" w:rsidRPr="00357E6F" w:rsidTr="00BA7718">
        <w:tc>
          <w:tcPr>
            <w:tcW w:w="889" w:type="dxa"/>
          </w:tcPr>
          <w:p w:rsidR="00A42406" w:rsidRPr="00357E6F" w:rsidRDefault="00A42406" w:rsidP="00A42406">
            <w:pPr>
              <w:suppressAutoHyphens/>
              <w:snapToGrid w:val="0"/>
              <w:spacing w:before="0" w:beforeAutospacing="0" w:after="0" w:afterAutospacing="0"/>
              <w:rPr>
                <w:sz w:val="20"/>
                <w:szCs w:val="20"/>
              </w:rPr>
            </w:pPr>
            <w:r w:rsidRPr="00357E6F">
              <w:rPr>
                <w:sz w:val="20"/>
                <w:szCs w:val="20"/>
              </w:rPr>
              <w:t>1.1</w:t>
            </w:r>
          </w:p>
        </w:tc>
        <w:tc>
          <w:tcPr>
            <w:tcW w:w="4537" w:type="dxa"/>
          </w:tcPr>
          <w:p w:rsidR="00A42406" w:rsidRPr="00357E6F" w:rsidRDefault="00A42406" w:rsidP="00A42406">
            <w:pPr>
              <w:suppressAutoHyphens/>
              <w:snapToGrid w:val="0"/>
              <w:spacing w:before="0" w:beforeAutospacing="0" w:after="0" w:afterAutospacing="0"/>
              <w:rPr>
                <w:sz w:val="20"/>
                <w:szCs w:val="20"/>
              </w:rPr>
            </w:pPr>
            <w:r w:rsidRPr="00357E6F">
              <w:rPr>
                <w:sz w:val="20"/>
                <w:szCs w:val="20"/>
              </w:rPr>
              <w:t>занятия лекционного типа (лекции)</w:t>
            </w:r>
          </w:p>
        </w:tc>
        <w:tc>
          <w:tcPr>
            <w:tcW w:w="720" w:type="dxa"/>
            <w:vAlign w:val="center"/>
          </w:tcPr>
          <w:p w:rsidR="00A42406" w:rsidRPr="00357E6F" w:rsidRDefault="00A42406" w:rsidP="00A42406">
            <w:pPr>
              <w:tabs>
                <w:tab w:val="left" w:pos="900"/>
              </w:tabs>
              <w:spacing w:before="0" w:beforeAutospacing="0" w:after="0" w:afterAutospacing="0"/>
              <w:jc w:val="center"/>
              <w:rPr>
                <w:sz w:val="20"/>
                <w:szCs w:val="20"/>
              </w:rPr>
            </w:pPr>
            <w:r w:rsidRPr="00357E6F">
              <w:rPr>
                <w:sz w:val="20"/>
                <w:szCs w:val="20"/>
              </w:rPr>
              <w:t>6</w:t>
            </w:r>
          </w:p>
        </w:tc>
        <w:tc>
          <w:tcPr>
            <w:tcW w:w="900" w:type="dxa"/>
          </w:tcPr>
          <w:p w:rsidR="00A42406" w:rsidRPr="00357E6F" w:rsidRDefault="00A42406" w:rsidP="00A42406">
            <w:pPr>
              <w:tabs>
                <w:tab w:val="left" w:pos="900"/>
              </w:tabs>
              <w:spacing w:before="0" w:beforeAutospacing="0" w:after="0" w:afterAutospacing="0"/>
              <w:jc w:val="center"/>
              <w:rPr>
                <w:b/>
                <w:sz w:val="20"/>
                <w:szCs w:val="20"/>
              </w:rPr>
            </w:pPr>
          </w:p>
        </w:tc>
        <w:tc>
          <w:tcPr>
            <w:tcW w:w="720" w:type="dxa"/>
            <w:vAlign w:val="center"/>
          </w:tcPr>
          <w:p w:rsidR="00A42406" w:rsidRPr="00357E6F" w:rsidRDefault="00A42406" w:rsidP="00A42406">
            <w:pPr>
              <w:tabs>
                <w:tab w:val="left" w:pos="900"/>
              </w:tabs>
              <w:spacing w:before="0" w:beforeAutospacing="0" w:after="0" w:afterAutospacing="0"/>
              <w:jc w:val="center"/>
              <w:rPr>
                <w:sz w:val="20"/>
                <w:szCs w:val="20"/>
              </w:rPr>
            </w:pPr>
            <w:r w:rsidRPr="00357E6F">
              <w:rPr>
                <w:sz w:val="20"/>
                <w:szCs w:val="20"/>
              </w:rPr>
              <w:t>6</w:t>
            </w:r>
          </w:p>
        </w:tc>
        <w:tc>
          <w:tcPr>
            <w:tcW w:w="933" w:type="dxa"/>
          </w:tcPr>
          <w:p w:rsidR="00A42406" w:rsidRPr="00357E6F" w:rsidRDefault="00A42406" w:rsidP="00A42406">
            <w:pPr>
              <w:tabs>
                <w:tab w:val="left" w:pos="900"/>
              </w:tabs>
              <w:spacing w:before="0" w:beforeAutospacing="0" w:after="0" w:afterAutospacing="0"/>
              <w:jc w:val="center"/>
              <w:rPr>
                <w:b/>
                <w:sz w:val="20"/>
                <w:szCs w:val="20"/>
              </w:rPr>
            </w:pPr>
          </w:p>
        </w:tc>
        <w:tc>
          <w:tcPr>
            <w:tcW w:w="687" w:type="dxa"/>
          </w:tcPr>
          <w:p w:rsidR="00A42406" w:rsidRPr="00357E6F" w:rsidRDefault="00A42406" w:rsidP="00A42406">
            <w:pPr>
              <w:pStyle w:val="afffd"/>
              <w:suppressAutoHyphens/>
              <w:snapToGrid w:val="0"/>
              <w:jc w:val="center"/>
              <w:rPr>
                <w:sz w:val="20"/>
                <w:szCs w:val="20"/>
              </w:rPr>
            </w:pPr>
            <w:r w:rsidRPr="00357E6F">
              <w:rPr>
                <w:sz w:val="20"/>
                <w:szCs w:val="20"/>
              </w:rPr>
              <w:t>4</w:t>
            </w:r>
          </w:p>
        </w:tc>
        <w:tc>
          <w:tcPr>
            <w:tcW w:w="900" w:type="dxa"/>
          </w:tcPr>
          <w:p w:rsidR="00A42406" w:rsidRPr="00357E6F" w:rsidRDefault="00A42406" w:rsidP="00A42406">
            <w:pPr>
              <w:pStyle w:val="afffd"/>
              <w:suppressAutoHyphens/>
              <w:snapToGrid w:val="0"/>
              <w:jc w:val="center"/>
              <w:rPr>
                <w:sz w:val="20"/>
                <w:szCs w:val="20"/>
              </w:rPr>
            </w:pPr>
          </w:p>
        </w:tc>
      </w:tr>
      <w:tr w:rsidR="00A42406" w:rsidRPr="00357E6F" w:rsidTr="00803760">
        <w:tc>
          <w:tcPr>
            <w:tcW w:w="889" w:type="dxa"/>
          </w:tcPr>
          <w:p w:rsidR="00A42406" w:rsidRPr="00357E6F" w:rsidRDefault="00A42406" w:rsidP="00A42406">
            <w:pPr>
              <w:suppressAutoHyphens/>
              <w:snapToGrid w:val="0"/>
              <w:spacing w:before="0" w:beforeAutospacing="0" w:after="0" w:afterAutospacing="0"/>
              <w:rPr>
                <w:sz w:val="20"/>
                <w:szCs w:val="20"/>
              </w:rPr>
            </w:pPr>
            <w:r w:rsidRPr="00357E6F">
              <w:rPr>
                <w:sz w:val="20"/>
                <w:szCs w:val="20"/>
              </w:rPr>
              <w:t>1.2</w:t>
            </w:r>
          </w:p>
        </w:tc>
        <w:tc>
          <w:tcPr>
            <w:tcW w:w="4537" w:type="dxa"/>
          </w:tcPr>
          <w:p w:rsidR="00A42406" w:rsidRPr="00357E6F" w:rsidRDefault="00A42406" w:rsidP="00A42406">
            <w:pPr>
              <w:suppressAutoHyphens/>
              <w:snapToGrid w:val="0"/>
              <w:spacing w:before="0" w:beforeAutospacing="0" w:after="0" w:afterAutospacing="0"/>
              <w:rPr>
                <w:sz w:val="20"/>
                <w:szCs w:val="20"/>
              </w:rPr>
            </w:pPr>
            <w:r w:rsidRPr="00357E6F">
              <w:rPr>
                <w:sz w:val="20"/>
                <w:szCs w:val="20"/>
              </w:rPr>
              <w:t xml:space="preserve">занятия семинарского типа (практические)*, </w:t>
            </w:r>
          </w:p>
          <w:p w:rsidR="00A42406" w:rsidRPr="00357E6F" w:rsidRDefault="00A42406" w:rsidP="00A42406">
            <w:pPr>
              <w:suppressAutoHyphens/>
              <w:snapToGrid w:val="0"/>
              <w:spacing w:before="0" w:beforeAutospacing="0" w:after="0" w:afterAutospacing="0"/>
              <w:rPr>
                <w:sz w:val="20"/>
                <w:szCs w:val="20"/>
              </w:rPr>
            </w:pPr>
            <w:r w:rsidRPr="00357E6F">
              <w:rPr>
                <w:sz w:val="20"/>
                <w:szCs w:val="20"/>
              </w:rPr>
              <w:t xml:space="preserve">в том числе: </w:t>
            </w:r>
          </w:p>
        </w:tc>
        <w:tc>
          <w:tcPr>
            <w:tcW w:w="720" w:type="dxa"/>
          </w:tcPr>
          <w:p w:rsidR="00A42406" w:rsidRPr="00357E6F" w:rsidRDefault="00A42406" w:rsidP="00A42406">
            <w:pPr>
              <w:tabs>
                <w:tab w:val="left" w:pos="900"/>
              </w:tabs>
              <w:spacing w:before="0" w:beforeAutospacing="0" w:after="0" w:afterAutospacing="0"/>
              <w:jc w:val="center"/>
              <w:rPr>
                <w:sz w:val="20"/>
                <w:szCs w:val="20"/>
              </w:rPr>
            </w:pPr>
            <w:r w:rsidRPr="00357E6F">
              <w:rPr>
                <w:sz w:val="20"/>
                <w:szCs w:val="20"/>
              </w:rPr>
              <w:t>18</w:t>
            </w:r>
          </w:p>
        </w:tc>
        <w:tc>
          <w:tcPr>
            <w:tcW w:w="900" w:type="dxa"/>
          </w:tcPr>
          <w:p w:rsidR="00A42406" w:rsidRPr="00357E6F" w:rsidRDefault="00A42406" w:rsidP="00A42406">
            <w:pPr>
              <w:tabs>
                <w:tab w:val="left" w:pos="900"/>
              </w:tabs>
              <w:spacing w:before="0" w:beforeAutospacing="0" w:after="0" w:afterAutospacing="0"/>
              <w:jc w:val="center"/>
              <w:rPr>
                <w:sz w:val="20"/>
                <w:szCs w:val="20"/>
              </w:rPr>
            </w:pPr>
          </w:p>
        </w:tc>
        <w:tc>
          <w:tcPr>
            <w:tcW w:w="720" w:type="dxa"/>
          </w:tcPr>
          <w:p w:rsidR="00A42406" w:rsidRPr="00357E6F" w:rsidRDefault="00A42406" w:rsidP="00A42406">
            <w:pPr>
              <w:tabs>
                <w:tab w:val="left" w:pos="900"/>
              </w:tabs>
              <w:spacing w:before="0" w:beforeAutospacing="0" w:after="0" w:afterAutospacing="0"/>
              <w:jc w:val="center"/>
              <w:rPr>
                <w:sz w:val="20"/>
                <w:szCs w:val="20"/>
              </w:rPr>
            </w:pPr>
            <w:r w:rsidRPr="00357E6F">
              <w:rPr>
                <w:sz w:val="20"/>
                <w:szCs w:val="20"/>
              </w:rPr>
              <w:t>18</w:t>
            </w:r>
          </w:p>
        </w:tc>
        <w:tc>
          <w:tcPr>
            <w:tcW w:w="933" w:type="dxa"/>
          </w:tcPr>
          <w:p w:rsidR="00A42406" w:rsidRPr="00357E6F" w:rsidRDefault="00A42406" w:rsidP="00A42406">
            <w:pPr>
              <w:tabs>
                <w:tab w:val="left" w:pos="900"/>
              </w:tabs>
              <w:spacing w:before="0" w:beforeAutospacing="0" w:after="0" w:afterAutospacing="0"/>
              <w:jc w:val="center"/>
              <w:rPr>
                <w:sz w:val="20"/>
                <w:szCs w:val="20"/>
              </w:rPr>
            </w:pPr>
          </w:p>
        </w:tc>
        <w:tc>
          <w:tcPr>
            <w:tcW w:w="687" w:type="dxa"/>
          </w:tcPr>
          <w:p w:rsidR="00A42406" w:rsidRPr="00357E6F" w:rsidRDefault="00A42406" w:rsidP="00A42406">
            <w:pPr>
              <w:pStyle w:val="261"/>
              <w:suppressAutoHyphens/>
              <w:snapToGrid w:val="0"/>
              <w:spacing w:line="240" w:lineRule="auto"/>
              <w:jc w:val="center"/>
              <w:rPr>
                <w:rFonts w:ascii="Times New Roman" w:eastAsia="Times New Roman" w:hAnsi="Times New Roman"/>
                <w:b w:val="0"/>
                <w:bCs/>
                <w:sz w:val="20"/>
                <w:lang w:eastAsia="ru-RU"/>
              </w:rPr>
            </w:pPr>
            <w:r w:rsidRPr="00357E6F">
              <w:rPr>
                <w:rFonts w:ascii="Times New Roman" w:eastAsia="Times New Roman" w:hAnsi="Times New Roman"/>
                <w:b w:val="0"/>
                <w:bCs/>
                <w:sz w:val="20"/>
                <w:lang w:eastAsia="ru-RU"/>
              </w:rPr>
              <w:t>10</w:t>
            </w:r>
          </w:p>
        </w:tc>
        <w:tc>
          <w:tcPr>
            <w:tcW w:w="900" w:type="dxa"/>
          </w:tcPr>
          <w:p w:rsidR="00A42406" w:rsidRPr="00357E6F" w:rsidRDefault="00A42406" w:rsidP="00A42406">
            <w:pPr>
              <w:pStyle w:val="261"/>
              <w:suppressAutoHyphens/>
              <w:snapToGrid w:val="0"/>
              <w:spacing w:line="240" w:lineRule="auto"/>
              <w:jc w:val="center"/>
              <w:rPr>
                <w:rFonts w:ascii="Times New Roman" w:eastAsia="Times New Roman" w:hAnsi="Times New Roman"/>
                <w:b w:val="0"/>
                <w:bCs/>
                <w:sz w:val="20"/>
                <w:lang w:eastAsia="ru-RU"/>
              </w:rPr>
            </w:pPr>
          </w:p>
        </w:tc>
      </w:tr>
      <w:tr w:rsidR="00A42406" w:rsidRPr="00357E6F" w:rsidTr="00803760">
        <w:tc>
          <w:tcPr>
            <w:tcW w:w="889" w:type="dxa"/>
            <w:vMerge w:val="restart"/>
          </w:tcPr>
          <w:p w:rsidR="00A42406" w:rsidRPr="00357E6F" w:rsidRDefault="00A42406" w:rsidP="00A42406">
            <w:pPr>
              <w:suppressAutoHyphens/>
              <w:snapToGrid w:val="0"/>
              <w:spacing w:before="0" w:beforeAutospacing="0" w:after="0" w:afterAutospacing="0"/>
              <w:rPr>
                <w:sz w:val="20"/>
                <w:szCs w:val="20"/>
              </w:rPr>
            </w:pPr>
            <w:r w:rsidRPr="00357E6F">
              <w:rPr>
                <w:sz w:val="20"/>
                <w:szCs w:val="20"/>
              </w:rPr>
              <w:t>1.2.1</w:t>
            </w:r>
          </w:p>
        </w:tc>
        <w:tc>
          <w:tcPr>
            <w:tcW w:w="4537" w:type="dxa"/>
          </w:tcPr>
          <w:p w:rsidR="00A42406" w:rsidRPr="00357E6F" w:rsidRDefault="00A42406" w:rsidP="00A42406">
            <w:pPr>
              <w:suppressAutoHyphens/>
              <w:snapToGrid w:val="0"/>
              <w:spacing w:before="0" w:beforeAutospacing="0" w:after="0" w:afterAutospacing="0"/>
              <w:rPr>
                <w:sz w:val="20"/>
                <w:szCs w:val="20"/>
              </w:rPr>
            </w:pPr>
            <w:r w:rsidRPr="00357E6F">
              <w:rPr>
                <w:sz w:val="20"/>
                <w:szCs w:val="20"/>
              </w:rPr>
              <w:t xml:space="preserve">семинар-дискуссия, </w:t>
            </w:r>
          </w:p>
          <w:p w:rsidR="00A42406" w:rsidRPr="00357E6F" w:rsidRDefault="00A42406" w:rsidP="00A42406">
            <w:pPr>
              <w:suppressAutoHyphens/>
              <w:snapToGrid w:val="0"/>
              <w:spacing w:before="0" w:beforeAutospacing="0" w:after="0" w:afterAutospacing="0"/>
              <w:rPr>
                <w:sz w:val="20"/>
                <w:szCs w:val="20"/>
              </w:rPr>
            </w:pPr>
            <w:r w:rsidRPr="00357E6F">
              <w:rPr>
                <w:sz w:val="20"/>
                <w:szCs w:val="20"/>
              </w:rPr>
              <w:t>практические занятия</w:t>
            </w:r>
          </w:p>
        </w:tc>
        <w:tc>
          <w:tcPr>
            <w:tcW w:w="720" w:type="dxa"/>
          </w:tcPr>
          <w:p w:rsidR="00A42406" w:rsidRPr="00357E6F" w:rsidRDefault="00A42406" w:rsidP="00A42406">
            <w:pPr>
              <w:tabs>
                <w:tab w:val="left" w:pos="900"/>
              </w:tabs>
              <w:spacing w:before="0" w:beforeAutospacing="0" w:after="0" w:afterAutospacing="0"/>
              <w:jc w:val="center"/>
              <w:rPr>
                <w:sz w:val="20"/>
                <w:szCs w:val="20"/>
              </w:rPr>
            </w:pPr>
          </w:p>
        </w:tc>
        <w:tc>
          <w:tcPr>
            <w:tcW w:w="900" w:type="dxa"/>
          </w:tcPr>
          <w:p w:rsidR="00A42406" w:rsidRPr="00357E6F" w:rsidRDefault="00A42406" w:rsidP="00A42406">
            <w:pPr>
              <w:pStyle w:val="261"/>
              <w:suppressAutoHyphens/>
              <w:snapToGrid w:val="0"/>
              <w:spacing w:line="240" w:lineRule="auto"/>
              <w:jc w:val="center"/>
              <w:rPr>
                <w:rFonts w:ascii="Times New Roman" w:eastAsia="Times New Roman" w:hAnsi="Times New Roman"/>
                <w:b w:val="0"/>
                <w:bCs/>
                <w:sz w:val="20"/>
                <w:lang w:eastAsia="ru-RU"/>
              </w:rPr>
            </w:pPr>
            <w:r w:rsidRPr="00357E6F">
              <w:rPr>
                <w:rFonts w:ascii="Times New Roman" w:eastAsia="Times New Roman" w:hAnsi="Times New Roman"/>
                <w:b w:val="0"/>
                <w:bCs/>
                <w:sz w:val="20"/>
                <w:lang w:eastAsia="ru-RU"/>
              </w:rPr>
              <w:t>0</w:t>
            </w:r>
          </w:p>
          <w:p w:rsidR="00A42406" w:rsidRPr="00357E6F" w:rsidRDefault="00A42406" w:rsidP="00A42406">
            <w:pPr>
              <w:tabs>
                <w:tab w:val="left" w:pos="900"/>
              </w:tabs>
              <w:spacing w:before="0" w:beforeAutospacing="0" w:after="0" w:afterAutospacing="0"/>
              <w:jc w:val="center"/>
              <w:rPr>
                <w:sz w:val="20"/>
                <w:szCs w:val="20"/>
              </w:rPr>
            </w:pPr>
            <w:r w:rsidRPr="00357E6F">
              <w:rPr>
                <w:sz w:val="20"/>
                <w:szCs w:val="20"/>
              </w:rPr>
              <w:t>18</w:t>
            </w:r>
          </w:p>
        </w:tc>
        <w:tc>
          <w:tcPr>
            <w:tcW w:w="720" w:type="dxa"/>
          </w:tcPr>
          <w:p w:rsidR="00A42406" w:rsidRPr="00357E6F" w:rsidRDefault="00A42406" w:rsidP="00A42406">
            <w:pPr>
              <w:tabs>
                <w:tab w:val="left" w:pos="900"/>
              </w:tabs>
              <w:spacing w:before="0" w:beforeAutospacing="0" w:after="0" w:afterAutospacing="0"/>
              <w:jc w:val="center"/>
              <w:rPr>
                <w:sz w:val="20"/>
                <w:szCs w:val="20"/>
              </w:rPr>
            </w:pPr>
          </w:p>
        </w:tc>
        <w:tc>
          <w:tcPr>
            <w:tcW w:w="933" w:type="dxa"/>
          </w:tcPr>
          <w:p w:rsidR="00A42406" w:rsidRPr="00357E6F" w:rsidRDefault="00A42406" w:rsidP="00A42406">
            <w:pPr>
              <w:pStyle w:val="261"/>
              <w:suppressAutoHyphens/>
              <w:snapToGrid w:val="0"/>
              <w:spacing w:line="240" w:lineRule="auto"/>
              <w:jc w:val="center"/>
              <w:rPr>
                <w:rFonts w:ascii="Times New Roman" w:eastAsia="Times New Roman" w:hAnsi="Times New Roman"/>
                <w:b w:val="0"/>
                <w:bCs/>
                <w:sz w:val="20"/>
                <w:lang w:eastAsia="ru-RU"/>
              </w:rPr>
            </w:pPr>
            <w:r w:rsidRPr="00357E6F">
              <w:rPr>
                <w:rFonts w:ascii="Times New Roman" w:eastAsia="Times New Roman" w:hAnsi="Times New Roman"/>
                <w:b w:val="0"/>
                <w:bCs/>
                <w:sz w:val="20"/>
                <w:lang w:eastAsia="ru-RU"/>
              </w:rPr>
              <w:t>0</w:t>
            </w:r>
          </w:p>
          <w:p w:rsidR="00A42406" w:rsidRPr="00357E6F" w:rsidRDefault="00A42406" w:rsidP="00A42406">
            <w:pPr>
              <w:tabs>
                <w:tab w:val="left" w:pos="900"/>
              </w:tabs>
              <w:spacing w:before="0" w:beforeAutospacing="0" w:after="0" w:afterAutospacing="0"/>
              <w:jc w:val="center"/>
              <w:rPr>
                <w:sz w:val="20"/>
                <w:szCs w:val="20"/>
              </w:rPr>
            </w:pPr>
            <w:r w:rsidRPr="00357E6F">
              <w:rPr>
                <w:sz w:val="20"/>
                <w:szCs w:val="20"/>
              </w:rPr>
              <w:t>18</w:t>
            </w:r>
          </w:p>
        </w:tc>
        <w:tc>
          <w:tcPr>
            <w:tcW w:w="687" w:type="dxa"/>
          </w:tcPr>
          <w:p w:rsidR="00A42406" w:rsidRPr="00357E6F" w:rsidRDefault="00A42406" w:rsidP="00A42406">
            <w:pPr>
              <w:pStyle w:val="261"/>
              <w:suppressAutoHyphens/>
              <w:snapToGrid w:val="0"/>
              <w:spacing w:line="240" w:lineRule="auto"/>
              <w:jc w:val="center"/>
              <w:rPr>
                <w:rFonts w:ascii="Times New Roman" w:eastAsia="Times New Roman" w:hAnsi="Times New Roman"/>
                <w:b w:val="0"/>
                <w:bCs/>
                <w:sz w:val="20"/>
                <w:lang w:eastAsia="ru-RU"/>
              </w:rPr>
            </w:pPr>
          </w:p>
          <w:p w:rsidR="00A42406" w:rsidRPr="00357E6F" w:rsidRDefault="00A42406" w:rsidP="00A42406">
            <w:pPr>
              <w:pStyle w:val="261"/>
              <w:suppressAutoHyphens/>
              <w:snapToGrid w:val="0"/>
              <w:spacing w:line="240" w:lineRule="auto"/>
              <w:rPr>
                <w:rFonts w:ascii="Times New Roman" w:eastAsia="Times New Roman" w:hAnsi="Times New Roman"/>
                <w:b w:val="0"/>
                <w:bCs/>
                <w:sz w:val="20"/>
                <w:lang w:eastAsia="ru-RU"/>
              </w:rPr>
            </w:pPr>
          </w:p>
        </w:tc>
        <w:tc>
          <w:tcPr>
            <w:tcW w:w="900" w:type="dxa"/>
          </w:tcPr>
          <w:p w:rsidR="00A42406" w:rsidRPr="00357E6F" w:rsidRDefault="00A42406" w:rsidP="00A42406">
            <w:pPr>
              <w:pStyle w:val="261"/>
              <w:suppressAutoHyphens/>
              <w:snapToGrid w:val="0"/>
              <w:spacing w:line="240" w:lineRule="auto"/>
              <w:jc w:val="center"/>
              <w:rPr>
                <w:rFonts w:ascii="Times New Roman" w:eastAsia="Times New Roman" w:hAnsi="Times New Roman"/>
                <w:b w:val="0"/>
                <w:bCs/>
                <w:sz w:val="20"/>
                <w:lang w:eastAsia="ru-RU"/>
              </w:rPr>
            </w:pPr>
            <w:r w:rsidRPr="00357E6F">
              <w:rPr>
                <w:rFonts w:ascii="Times New Roman" w:eastAsia="Times New Roman" w:hAnsi="Times New Roman"/>
                <w:b w:val="0"/>
                <w:bCs/>
                <w:sz w:val="20"/>
                <w:lang w:eastAsia="ru-RU"/>
              </w:rPr>
              <w:t>0</w:t>
            </w:r>
          </w:p>
          <w:p w:rsidR="00A42406" w:rsidRPr="00357E6F" w:rsidRDefault="00A42406" w:rsidP="00A42406">
            <w:pPr>
              <w:pStyle w:val="261"/>
              <w:suppressAutoHyphens/>
              <w:snapToGrid w:val="0"/>
              <w:spacing w:line="240" w:lineRule="auto"/>
              <w:jc w:val="center"/>
              <w:rPr>
                <w:rFonts w:ascii="Times New Roman" w:eastAsia="Times New Roman" w:hAnsi="Times New Roman"/>
                <w:b w:val="0"/>
                <w:bCs/>
                <w:sz w:val="20"/>
                <w:lang w:eastAsia="ru-RU"/>
              </w:rPr>
            </w:pPr>
            <w:r w:rsidRPr="00357E6F">
              <w:rPr>
                <w:rFonts w:ascii="Times New Roman" w:eastAsia="Times New Roman" w:hAnsi="Times New Roman"/>
                <w:b w:val="0"/>
                <w:bCs/>
                <w:sz w:val="20"/>
                <w:lang w:eastAsia="ru-RU"/>
              </w:rPr>
              <w:t>10</w:t>
            </w:r>
          </w:p>
        </w:tc>
      </w:tr>
      <w:tr w:rsidR="00A42406" w:rsidRPr="00357E6F" w:rsidTr="00BA7718">
        <w:tc>
          <w:tcPr>
            <w:tcW w:w="889" w:type="dxa"/>
            <w:vMerge/>
          </w:tcPr>
          <w:p w:rsidR="00A42406" w:rsidRPr="00357E6F" w:rsidRDefault="00A42406" w:rsidP="00A42406">
            <w:pPr>
              <w:suppressAutoHyphens/>
              <w:snapToGrid w:val="0"/>
              <w:spacing w:before="0" w:beforeAutospacing="0" w:after="0" w:afterAutospacing="0"/>
              <w:rPr>
                <w:sz w:val="20"/>
                <w:szCs w:val="20"/>
              </w:rPr>
            </w:pPr>
          </w:p>
        </w:tc>
        <w:tc>
          <w:tcPr>
            <w:tcW w:w="4537" w:type="dxa"/>
          </w:tcPr>
          <w:p w:rsidR="00A42406" w:rsidRPr="00357E6F" w:rsidRDefault="00A42406" w:rsidP="00A42406">
            <w:pPr>
              <w:suppressAutoHyphens/>
              <w:snapToGrid w:val="0"/>
              <w:spacing w:before="0" w:beforeAutospacing="0" w:after="0" w:afterAutospacing="0"/>
              <w:rPr>
                <w:i/>
                <w:sz w:val="20"/>
                <w:szCs w:val="20"/>
              </w:rPr>
            </w:pPr>
            <w:r w:rsidRPr="00357E6F">
              <w:rPr>
                <w:i/>
                <w:sz w:val="20"/>
                <w:szCs w:val="20"/>
              </w:rPr>
              <w:t>в форме практической подготовки</w:t>
            </w:r>
          </w:p>
        </w:tc>
        <w:tc>
          <w:tcPr>
            <w:tcW w:w="720" w:type="dxa"/>
            <w:vAlign w:val="center"/>
          </w:tcPr>
          <w:p w:rsidR="00A42406" w:rsidRPr="00357E6F" w:rsidRDefault="00A42406" w:rsidP="00A42406">
            <w:pPr>
              <w:tabs>
                <w:tab w:val="left" w:pos="900"/>
              </w:tabs>
              <w:spacing w:before="0" w:beforeAutospacing="0" w:after="0" w:afterAutospacing="0"/>
              <w:jc w:val="center"/>
              <w:rPr>
                <w:b/>
                <w:sz w:val="20"/>
                <w:szCs w:val="20"/>
              </w:rPr>
            </w:pPr>
          </w:p>
        </w:tc>
        <w:tc>
          <w:tcPr>
            <w:tcW w:w="900" w:type="dxa"/>
          </w:tcPr>
          <w:p w:rsidR="00A42406" w:rsidRPr="00357E6F" w:rsidRDefault="00A42406" w:rsidP="00A42406">
            <w:pPr>
              <w:tabs>
                <w:tab w:val="left" w:pos="900"/>
              </w:tabs>
              <w:spacing w:before="0" w:beforeAutospacing="0" w:after="0" w:afterAutospacing="0"/>
              <w:jc w:val="center"/>
              <w:rPr>
                <w:i/>
                <w:sz w:val="20"/>
                <w:szCs w:val="20"/>
              </w:rPr>
            </w:pPr>
            <w:r w:rsidRPr="00357E6F">
              <w:rPr>
                <w:i/>
                <w:sz w:val="20"/>
                <w:szCs w:val="20"/>
              </w:rPr>
              <w:t>4</w:t>
            </w:r>
          </w:p>
        </w:tc>
        <w:tc>
          <w:tcPr>
            <w:tcW w:w="720" w:type="dxa"/>
            <w:vAlign w:val="center"/>
          </w:tcPr>
          <w:p w:rsidR="00A42406" w:rsidRPr="00357E6F" w:rsidRDefault="00A42406" w:rsidP="00A42406">
            <w:pPr>
              <w:tabs>
                <w:tab w:val="left" w:pos="900"/>
              </w:tabs>
              <w:spacing w:before="0" w:beforeAutospacing="0" w:after="0" w:afterAutospacing="0"/>
              <w:jc w:val="center"/>
              <w:rPr>
                <w:b/>
                <w:sz w:val="20"/>
                <w:szCs w:val="20"/>
              </w:rPr>
            </w:pPr>
          </w:p>
        </w:tc>
        <w:tc>
          <w:tcPr>
            <w:tcW w:w="933" w:type="dxa"/>
          </w:tcPr>
          <w:p w:rsidR="00A42406" w:rsidRPr="00357E6F" w:rsidRDefault="00A42406" w:rsidP="00A42406">
            <w:pPr>
              <w:tabs>
                <w:tab w:val="left" w:pos="900"/>
              </w:tabs>
              <w:spacing w:before="0" w:beforeAutospacing="0" w:after="0" w:afterAutospacing="0"/>
              <w:jc w:val="center"/>
              <w:rPr>
                <w:i/>
                <w:sz w:val="20"/>
                <w:szCs w:val="20"/>
              </w:rPr>
            </w:pPr>
            <w:r w:rsidRPr="00357E6F">
              <w:rPr>
                <w:i/>
                <w:sz w:val="20"/>
                <w:szCs w:val="20"/>
              </w:rPr>
              <w:t>4</w:t>
            </w:r>
          </w:p>
        </w:tc>
        <w:tc>
          <w:tcPr>
            <w:tcW w:w="687" w:type="dxa"/>
          </w:tcPr>
          <w:p w:rsidR="00A42406" w:rsidRPr="00357E6F" w:rsidRDefault="00A42406" w:rsidP="00A42406">
            <w:pPr>
              <w:pStyle w:val="afffd"/>
              <w:suppressAutoHyphens/>
              <w:snapToGrid w:val="0"/>
              <w:jc w:val="center"/>
              <w:rPr>
                <w:sz w:val="20"/>
                <w:szCs w:val="20"/>
              </w:rPr>
            </w:pPr>
          </w:p>
        </w:tc>
        <w:tc>
          <w:tcPr>
            <w:tcW w:w="900" w:type="dxa"/>
          </w:tcPr>
          <w:p w:rsidR="00A42406" w:rsidRPr="00357E6F" w:rsidRDefault="00A42406" w:rsidP="00A42406">
            <w:pPr>
              <w:pStyle w:val="afffd"/>
              <w:suppressAutoHyphens/>
              <w:snapToGrid w:val="0"/>
              <w:jc w:val="center"/>
              <w:rPr>
                <w:sz w:val="20"/>
                <w:szCs w:val="20"/>
              </w:rPr>
            </w:pPr>
            <w:r w:rsidRPr="00357E6F">
              <w:rPr>
                <w:sz w:val="20"/>
                <w:szCs w:val="20"/>
              </w:rPr>
              <w:t>-</w:t>
            </w:r>
          </w:p>
        </w:tc>
      </w:tr>
      <w:tr w:rsidR="00A42406" w:rsidRPr="00357E6F" w:rsidTr="00803760">
        <w:tc>
          <w:tcPr>
            <w:tcW w:w="889" w:type="dxa"/>
          </w:tcPr>
          <w:p w:rsidR="00A42406" w:rsidRPr="00357E6F" w:rsidRDefault="00A42406" w:rsidP="00A42406">
            <w:pPr>
              <w:suppressAutoHyphens/>
              <w:snapToGrid w:val="0"/>
              <w:spacing w:before="0" w:beforeAutospacing="0" w:after="0" w:afterAutospacing="0"/>
              <w:rPr>
                <w:sz w:val="20"/>
                <w:szCs w:val="20"/>
              </w:rPr>
            </w:pPr>
            <w:r w:rsidRPr="00357E6F">
              <w:rPr>
                <w:sz w:val="20"/>
                <w:szCs w:val="20"/>
              </w:rPr>
              <w:t>1.2.2</w:t>
            </w:r>
          </w:p>
        </w:tc>
        <w:tc>
          <w:tcPr>
            <w:tcW w:w="4537" w:type="dxa"/>
          </w:tcPr>
          <w:p w:rsidR="00A42406" w:rsidRPr="00357E6F" w:rsidRDefault="00A42406" w:rsidP="00A42406">
            <w:pPr>
              <w:suppressAutoHyphens/>
              <w:snapToGrid w:val="0"/>
              <w:spacing w:before="0" w:beforeAutospacing="0" w:after="0" w:afterAutospacing="0"/>
              <w:rPr>
                <w:sz w:val="20"/>
                <w:szCs w:val="20"/>
              </w:rPr>
            </w:pPr>
            <w:r w:rsidRPr="00357E6F">
              <w:rPr>
                <w:sz w:val="20"/>
                <w:szCs w:val="20"/>
              </w:rPr>
              <w:t>занятия семинарского типа: лабораторные работы  (лабораторные практикумы)</w:t>
            </w:r>
          </w:p>
        </w:tc>
        <w:tc>
          <w:tcPr>
            <w:tcW w:w="720" w:type="dxa"/>
          </w:tcPr>
          <w:p w:rsidR="00A42406" w:rsidRPr="00357E6F" w:rsidRDefault="00A42406" w:rsidP="00A42406">
            <w:pPr>
              <w:suppressAutoHyphens/>
              <w:snapToGrid w:val="0"/>
              <w:spacing w:before="0" w:beforeAutospacing="0" w:after="0" w:afterAutospacing="0"/>
              <w:jc w:val="center"/>
              <w:rPr>
                <w:sz w:val="20"/>
                <w:szCs w:val="20"/>
              </w:rPr>
            </w:pPr>
            <w:r w:rsidRPr="00357E6F">
              <w:rPr>
                <w:sz w:val="20"/>
                <w:szCs w:val="20"/>
              </w:rPr>
              <w:t>-</w:t>
            </w:r>
          </w:p>
        </w:tc>
        <w:tc>
          <w:tcPr>
            <w:tcW w:w="900" w:type="dxa"/>
          </w:tcPr>
          <w:p w:rsidR="00A42406" w:rsidRPr="00357E6F" w:rsidRDefault="00A42406" w:rsidP="00A42406">
            <w:pPr>
              <w:tabs>
                <w:tab w:val="left" w:pos="900"/>
              </w:tabs>
              <w:spacing w:before="0" w:beforeAutospacing="0" w:after="0" w:afterAutospacing="0"/>
              <w:jc w:val="center"/>
              <w:rPr>
                <w:b/>
                <w:sz w:val="20"/>
                <w:szCs w:val="20"/>
              </w:rPr>
            </w:pPr>
          </w:p>
        </w:tc>
        <w:tc>
          <w:tcPr>
            <w:tcW w:w="720" w:type="dxa"/>
          </w:tcPr>
          <w:p w:rsidR="00A42406" w:rsidRPr="00357E6F" w:rsidRDefault="00A42406" w:rsidP="00A42406">
            <w:pPr>
              <w:suppressAutoHyphens/>
              <w:snapToGrid w:val="0"/>
              <w:spacing w:before="0" w:beforeAutospacing="0" w:after="0" w:afterAutospacing="0"/>
              <w:jc w:val="center"/>
              <w:rPr>
                <w:sz w:val="20"/>
                <w:szCs w:val="20"/>
              </w:rPr>
            </w:pPr>
            <w:r w:rsidRPr="00357E6F">
              <w:rPr>
                <w:sz w:val="20"/>
                <w:szCs w:val="20"/>
              </w:rPr>
              <w:t>-</w:t>
            </w:r>
          </w:p>
        </w:tc>
        <w:tc>
          <w:tcPr>
            <w:tcW w:w="933" w:type="dxa"/>
          </w:tcPr>
          <w:p w:rsidR="00A42406" w:rsidRPr="00357E6F" w:rsidRDefault="00A42406" w:rsidP="00A42406">
            <w:pPr>
              <w:tabs>
                <w:tab w:val="left" w:pos="900"/>
              </w:tabs>
              <w:spacing w:before="0" w:beforeAutospacing="0" w:after="0" w:afterAutospacing="0"/>
              <w:jc w:val="center"/>
              <w:rPr>
                <w:b/>
                <w:sz w:val="20"/>
                <w:szCs w:val="20"/>
              </w:rPr>
            </w:pPr>
          </w:p>
        </w:tc>
        <w:tc>
          <w:tcPr>
            <w:tcW w:w="687" w:type="dxa"/>
          </w:tcPr>
          <w:p w:rsidR="00A42406" w:rsidRPr="00357E6F" w:rsidRDefault="00A42406" w:rsidP="00A42406">
            <w:pPr>
              <w:pStyle w:val="afffd"/>
              <w:suppressAutoHyphens/>
              <w:snapToGrid w:val="0"/>
              <w:jc w:val="center"/>
              <w:rPr>
                <w:sz w:val="20"/>
                <w:szCs w:val="20"/>
              </w:rPr>
            </w:pPr>
            <w:r w:rsidRPr="00357E6F">
              <w:rPr>
                <w:sz w:val="20"/>
                <w:szCs w:val="20"/>
              </w:rPr>
              <w:t>-</w:t>
            </w:r>
          </w:p>
        </w:tc>
        <w:tc>
          <w:tcPr>
            <w:tcW w:w="900" w:type="dxa"/>
          </w:tcPr>
          <w:p w:rsidR="00A42406" w:rsidRPr="00357E6F" w:rsidRDefault="00A42406" w:rsidP="00A42406">
            <w:pPr>
              <w:pStyle w:val="afffd"/>
              <w:suppressAutoHyphens/>
              <w:snapToGrid w:val="0"/>
              <w:jc w:val="center"/>
              <w:rPr>
                <w:sz w:val="20"/>
                <w:szCs w:val="20"/>
              </w:rPr>
            </w:pPr>
          </w:p>
        </w:tc>
      </w:tr>
      <w:tr w:rsidR="00A42406" w:rsidRPr="00357E6F" w:rsidTr="00803760">
        <w:tc>
          <w:tcPr>
            <w:tcW w:w="889" w:type="dxa"/>
          </w:tcPr>
          <w:p w:rsidR="00A42406" w:rsidRPr="00357E6F" w:rsidRDefault="00A42406" w:rsidP="00A42406">
            <w:pPr>
              <w:suppressAutoHyphens/>
              <w:snapToGrid w:val="0"/>
              <w:spacing w:before="0" w:beforeAutospacing="0" w:after="0" w:afterAutospacing="0"/>
              <w:rPr>
                <w:sz w:val="20"/>
                <w:szCs w:val="20"/>
              </w:rPr>
            </w:pPr>
            <w:r w:rsidRPr="00357E6F">
              <w:rPr>
                <w:sz w:val="20"/>
                <w:szCs w:val="20"/>
              </w:rPr>
              <w:t>1.2.3</w:t>
            </w:r>
          </w:p>
        </w:tc>
        <w:tc>
          <w:tcPr>
            <w:tcW w:w="4537" w:type="dxa"/>
          </w:tcPr>
          <w:p w:rsidR="00A42406" w:rsidRPr="00357E6F" w:rsidRDefault="00A42406" w:rsidP="00A42406">
            <w:pPr>
              <w:suppressAutoHyphens/>
              <w:snapToGrid w:val="0"/>
              <w:spacing w:before="0" w:beforeAutospacing="0" w:after="0" w:afterAutospacing="0"/>
              <w:rPr>
                <w:sz w:val="20"/>
                <w:szCs w:val="20"/>
              </w:rPr>
            </w:pPr>
            <w:r w:rsidRPr="00357E6F">
              <w:rPr>
                <w:sz w:val="20"/>
                <w:szCs w:val="20"/>
              </w:rPr>
              <w:t xml:space="preserve">курсовое проектирование (выполнение курсовой работы) </w:t>
            </w:r>
          </w:p>
        </w:tc>
        <w:tc>
          <w:tcPr>
            <w:tcW w:w="720" w:type="dxa"/>
          </w:tcPr>
          <w:p w:rsidR="00A42406" w:rsidRPr="00357E6F" w:rsidRDefault="00A42406" w:rsidP="00A42406">
            <w:pPr>
              <w:suppressAutoHyphens/>
              <w:snapToGrid w:val="0"/>
              <w:spacing w:before="0" w:beforeAutospacing="0" w:after="0" w:afterAutospacing="0"/>
              <w:jc w:val="center"/>
              <w:rPr>
                <w:sz w:val="20"/>
                <w:szCs w:val="20"/>
              </w:rPr>
            </w:pPr>
            <w:r w:rsidRPr="00357E6F">
              <w:rPr>
                <w:sz w:val="20"/>
                <w:szCs w:val="20"/>
              </w:rPr>
              <w:t>-</w:t>
            </w:r>
          </w:p>
          <w:p w:rsidR="00A42406" w:rsidRPr="00357E6F" w:rsidRDefault="00A42406" w:rsidP="00A42406">
            <w:pPr>
              <w:pStyle w:val="afffd"/>
              <w:suppressAutoHyphens/>
              <w:snapToGrid w:val="0"/>
              <w:jc w:val="center"/>
              <w:rPr>
                <w:sz w:val="20"/>
                <w:szCs w:val="20"/>
              </w:rPr>
            </w:pPr>
          </w:p>
        </w:tc>
        <w:tc>
          <w:tcPr>
            <w:tcW w:w="900" w:type="dxa"/>
          </w:tcPr>
          <w:p w:rsidR="00A42406" w:rsidRPr="00357E6F" w:rsidRDefault="00A42406" w:rsidP="00A42406">
            <w:pPr>
              <w:tabs>
                <w:tab w:val="left" w:pos="900"/>
              </w:tabs>
              <w:spacing w:before="0" w:beforeAutospacing="0" w:after="0" w:afterAutospacing="0"/>
              <w:jc w:val="center"/>
              <w:rPr>
                <w:b/>
                <w:sz w:val="20"/>
                <w:szCs w:val="20"/>
              </w:rPr>
            </w:pPr>
          </w:p>
        </w:tc>
        <w:tc>
          <w:tcPr>
            <w:tcW w:w="720" w:type="dxa"/>
          </w:tcPr>
          <w:p w:rsidR="00A42406" w:rsidRPr="00357E6F" w:rsidRDefault="00A42406" w:rsidP="00A42406">
            <w:pPr>
              <w:suppressAutoHyphens/>
              <w:snapToGrid w:val="0"/>
              <w:spacing w:before="0" w:beforeAutospacing="0" w:after="0" w:afterAutospacing="0"/>
              <w:jc w:val="center"/>
              <w:rPr>
                <w:sz w:val="20"/>
                <w:szCs w:val="20"/>
              </w:rPr>
            </w:pPr>
            <w:r w:rsidRPr="00357E6F">
              <w:rPr>
                <w:sz w:val="20"/>
                <w:szCs w:val="20"/>
              </w:rPr>
              <w:t>-</w:t>
            </w:r>
          </w:p>
          <w:p w:rsidR="00A42406" w:rsidRPr="00357E6F" w:rsidRDefault="00A42406" w:rsidP="00A42406">
            <w:pPr>
              <w:pStyle w:val="afffd"/>
              <w:suppressAutoHyphens/>
              <w:snapToGrid w:val="0"/>
              <w:jc w:val="center"/>
              <w:rPr>
                <w:sz w:val="20"/>
                <w:szCs w:val="20"/>
              </w:rPr>
            </w:pPr>
          </w:p>
        </w:tc>
        <w:tc>
          <w:tcPr>
            <w:tcW w:w="933" w:type="dxa"/>
          </w:tcPr>
          <w:p w:rsidR="00A42406" w:rsidRPr="00357E6F" w:rsidRDefault="00A42406" w:rsidP="00A42406">
            <w:pPr>
              <w:tabs>
                <w:tab w:val="left" w:pos="900"/>
              </w:tabs>
              <w:spacing w:before="0" w:beforeAutospacing="0" w:after="0" w:afterAutospacing="0"/>
              <w:jc w:val="center"/>
              <w:rPr>
                <w:b/>
                <w:sz w:val="20"/>
                <w:szCs w:val="20"/>
              </w:rPr>
            </w:pPr>
          </w:p>
        </w:tc>
        <w:tc>
          <w:tcPr>
            <w:tcW w:w="687" w:type="dxa"/>
          </w:tcPr>
          <w:p w:rsidR="00A42406" w:rsidRPr="00357E6F" w:rsidRDefault="00A42406" w:rsidP="00A42406">
            <w:pPr>
              <w:suppressAutoHyphens/>
              <w:snapToGrid w:val="0"/>
              <w:spacing w:before="0" w:beforeAutospacing="0" w:after="0" w:afterAutospacing="0"/>
              <w:jc w:val="center"/>
              <w:rPr>
                <w:sz w:val="20"/>
                <w:szCs w:val="20"/>
              </w:rPr>
            </w:pPr>
            <w:r w:rsidRPr="00357E6F">
              <w:rPr>
                <w:sz w:val="20"/>
                <w:szCs w:val="20"/>
              </w:rPr>
              <w:t>-</w:t>
            </w:r>
          </w:p>
          <w:p w:rsidR="00A42406" w:rsidRPr="00357E6F" w:rsidRDefault="00A42406" w:rsidP="00A42406">
            <w:pPr>
              <w:suppressAutoHyphens/>
              <w:snapToGrid w:val="0"/>
              <w:spacing w:before="0" w:beforeAutospacing="0" w:after="0" w:afterAutospacing="0"/>
              <w:jc w:val="center"/>
              <w:rPr>
                <w:sz w:val="20"/>
                <w:szCs w:val="20"/>
              </w:rPr>
            </w:pPr>
          </w:p>
        </w:tc>
        <w:tc>
          <w:tcPr>
            <w:tcW w:w="900" w:type="dxa"/>
          </w:tcPr>
          <w:p w:rsidR="00A42406" w:rsidRPr="00357E6F" w:rsidRDefault="00A42406" w:rsidP="00A42406">
            <w:pPr>
              <w:suppressAutoHyphens/>
              <w:snapToGrid w:val="0"/>
              <w:spacing w:before="0" w:beforeAutospacing="0" w:after="0" w:afterAutospacing="0"/>
              <w:jc w:val="center"/>
              <w:rPr>
                <w:sz w:val="20"/>
                <w:szCs w:val="20"/>
              </w:rPr>
            </w:pPr>
          </w:p>
        </w:tc>
      </w:tr>
      <w:tr w:rsidR="00A42406" w:rsidRPr="00357E6F" w:rsidTr="00803760">
        <w:tc>
          <w:tcPr>
            <w:tcW w:w="889" w:type="dxa"/>
          </w:tcPr>
          <w:p w:rsidR="00A42406" w:rsidRPr="00357E6F" w:rsidRDefault="00A42406" w:rsidP="00A42406">
            <w:pPr>
              <w:suppressAutoHyphens/>
              <w:snapToGrid w:val="0"/>
              <w:spacing w:before="0" w:beforeAutospacing="0" w:after="0" w:afterAutospacing="0"/>
              <w:rPr>
                <w:sz w:val="20"/>
                <w:szCs w:val="20"/>
              </w:rPr>
            </w:pPr>
            <w:r w:rsidRPr="00357E6F">
              <w:rPr>
                <w:sz w:val="20"/>
                <w:szCs w:val="20"/>
              </w:rPr>
              <w:t>1.3</w:t>
            </w:r>
          </w:p>
        </w:tc>
        <w:tc>
          <w:tcPr>
            <w:tcW w:w="4537" w:type="dxa"/>
          </w:tcPr>
          <w:p w:rsidR="00A42406" w:rsidRPr="00357E6F" w:rsidRDefault="00A42406" w:rsidP="00A42406">
            <w:pPr>
              <w:suppressAutoHyphens/>
              <w:snapToGrid w:val="0"/>
              <w:spacing w:before="0" w:beforeAutospacing="0" w:after="0" w:afterAutospacing="0"/>
              <w:rPr>
                <w:sz w:val="20"/>
                <w:szCs w:val="20"/>
              </w:rPr>
            </w:pPr>
            <w:r w:rsidRPr="00357E6F">
              <w:rPr>
                <w:sz w:val="20"/>
                <w:szCs w:val="20"/>
              </w:rPr>
              <w:t>контроль промежуточной аттестации и оценивание ее результатов, в том числе:</w:t>
            </w:r>
          </w:p>
        </w:tc>
        <w:tc>
          <w:tcPr>
            <w:tcW w:w="720" w:type="dxa"/>
          </w:tcPr>
          <w:p w:rsidR="00A42406" w:rsidRPr="00357E6F" w:rsidRDefault="00A42406" w:rsidP="00A42406">
            <w:pPr>
              <w:tabs>
                <w:tab w:val="left" w:pos="900"/>
              </w:tabs>
              <w:spacing w:before="0" w:beforeAutospacing="0" w:after="0" w:afterAutospacing="0"/>
              <w:jc w:val="center"/>
              <w:rPr>
                <w:sz w:val="20"/>
                <w:szCs w:val="20"/>
              </w:rPr>
            </w:pPr>
            <w:r w:rsidRPr="00357E6F">
              <w:rPr>
                <w:sz w:val="20"/>
                <w:szCs w:val="20"/>
              </w:rPr>
              <w:t>2,2</w:t>
            </w:r>
          </w:p>
        </w:tc>
        <w:tc>
          <w:tcPr>
            <w:tcW w:w="900" w:type="dxa"/>
          </w:tcPr>
          <w:p w:rsidR="00A42406" w:rsidRPr="00357E6F" w:rsidRDefault="00A42406" w:rsidP="00A42406">
            <w:pPr>
              <w:tabs>
                <w:tab w:val="left" w:pos="900"/>
              </w:tabs>
              <w:spacing w:before="0" w:beforeAutospacing="0" w:after="0" w:afterAutospacing="0"/>
              <w:jc w:val="center"/>
              <w:rPr>
                <w:b/>
                <w:sz w:val="20"/>
                <w:szCs w:val="20"/>
              </w:rPr>
            </w:pPr>
          </w:p>
        </w:tc>
        <w:tc>
          <w:tcPr>
            <w:tcW w:w="720" w:type="dxa"/>
          </w:tcPr>
          <w:p w:rsidR="00A42406" w:rsidRPr="00357E6F" w:rsidRDefault="00A42406" w:rsidP="00A42406">
            <w:pPr>
              <w:tabs>
                <w:tab w:val="left" w:pos="900"/>
              </w:tabs>
              <w:spacing w:before="0" w:beforeAutospacing="0" w:after="0" w:afterAutospacing="0"/>
              <w:jc w:val="center"/>
              <w:rPr>
                <w:sz w:val="20"/>
                <w:szCs w:val="20"/>
              </w:rPr>
            </w:pPr>
            <w:r w:rsidRPr="00357E6F">
              <w:rPr>
                <w:sz w:val="20"/>
                <w:szCs w:val="20"/>
              </w:rPr>
              <w:t>2,2</w:t>
            </w:r>
          </w:p>
        </w:tc>
        <w:tc>
          <w:tcPr>
            <w:tcW w:w="933" w:type="dxa"/>
          </w:tcPr>
          <w:p w:rsidR="00A42406" w:rsidRPr="00357E6F" w:rsidRDefault="00A42406" w:rsidP="00A42406">
            <w:pPr>
              <w:tabs>
                <w:tab w:val="left" w:pos="900"/>
              </w:tabs>
              <w:spacing w:before="0" w:beforeAutospacing="0" w:after="0" w:afterAutospacing="0"/>
              <w:jc w:val="center"/>
              <w:rPr>
                <w:b/>
                <w:sz w:val="20"/>
                <w:szCs w:val="20"/>
              </w:rPr>
            </w:pPr>
          </w:p>
        </w:tc>
        <w:tc>
          <w:tcPr>
            <w:tcW w:w="687" w:type="dxa"/>
          </w:tcPr>
          <w:p w:rsidR="00A42406" w:rsidRPr="00357E6F" w:rsidRDefault="00A42406" w:rsidP="00A42406">
            <w:pPr>
              <w:suppressAutoHyphens/>
              <w:snapToGrid w:val="0"/>
              <w:spacing w:before="0" w:beforeAutospacing="0" w:after="0" w:afterAutospacing="0"/>
              <w:jc w:val="center"/>
              <w:rPr>
                <w:sz w:val="20"/>
                <w:szCs w:val="20"/>
              </w:rPr>
            </w:pPr>
            <w:r w:rsidRPr="00357E6F">
              <w:rPr>
                <w:sz w:val="20"/>
                <w:szCs w:val="20"/>
              </w:rPr>
              <w:t>2,2</w:t>
            </w:r>
          </w:p>
        </w:tc>
        <w:tc>
          <w:tcPr>
            <w:tcW w:w="900" w:type="dxa"/>
          </w:tcPr>
          <w:p w:rsidR="00A42406" w:rsidRPr="00357E6F" w:rsidRDefault="00A42406" w:rsidP="00A42406">
            <w:pPr>
              <w:suppressAutoHyphens/>
              <w:snapToGrid w:val="0"/>
              <w:spacing w:before="0" w:beforeAutospacing="0" w:after="0" w:afterAutospacing="0"/>
              <w:jc w:val="center"/>
              <w:rPr>
                <w:sz w:val="20"/>
                <w:szCs w:val="20"/>
              </w:rPr>
            </w:pPr>
          </w:p>
        </w:tc>
      </w:tr>
      <w:tr w:rsidR="00A42406" w:rsidRPr="00357E6F" w:rsidTr="00BA7718">
        <w:tc>
          <w:tcPr>
            <w:tcW w:w="889" w:type="dxa"/>
          </w:tcPr>
          <w:p w:rsidR="00A42406" w:rsidRPr="00357E6F" w:rsidRDefault="00A42406" w:rsidP="00A42406">
            <w:pPr>
              <w:suppressAutoHyphens/>
              <w:snapToGrid w:val="0"/>
              <w:spacing w:before="0" w:beforeAutospacing="0" w:after="0" w:afterAutospacing="0"/>
              <w:rPr>
                <w:sz w:val="20"/>
                <w:szCs w:val="20"/>
              </w:rPr>
            </w:pPr>
            <w:r w:rsidRPr="00357E6F">
              <w:rPr>
                <w:sz w:val="20"/>
                <w:szCs w:val="20"/>
              </w:rPr>
              <w:t>1.3.1</w:t>
            </w:r>
          </w:p>
        </w:tc>
        <w:tc>
          <w:tcPr>
            <w:tcW w:w="4537" w:type="dxa"/>
          </w:tcPr>
          <w:p w:rsidR="00A42406" w:rsidRPr="00357E6F" w:rsidRDefault="00A42406" w:rsidP="00A42406">
            <w:pPr>
              <w:suppressAutoHyphens/>
              <w:snapToGrid w:val="0"/>
              <w:spacing w:before="0" w:beforeAutospacing="0" w:after="0" w:afterAutospacing="0"/>
              <w:rPr>
                <w:sz w:val="20"/>
                <w:szCs w:val="20"/>
              </w:rPr>
            </w:pPr>
            <w:r w:rsidRPr="00357E6F">
              <w:rPr>
                <w:sz w:val="20"/>
                <w:szCs w:val="20"/>
              </w:rPr>
              <w:t xml:space="preserve">консультации групповые </w:t>
            </w:r>
          </w:p>
        </w:tc>
        <w:tc>
          <w:tcPr>
            <w:tcW w:w="720" w:type="dxa"/>
            <w:vAlign w:val="center"/>
          </w:tcPr>
          <w:p w:rsidR="00A42406" w:rsidRPr="00357E6F" w:rsidRDefault="00A42406" w:rsidP="00A42406">
            <w:pPr>
              <w:tabs>
                <w:tab w:val="left" w:pos="900"/>
              </w:tabs>
              <w:spacing w:before="0" w:beforeAutospacing="0" w:after="0" w:afterAutospacing="0"/>
              <w:jc w:val="center"/>
              <w:rPr>
                <w:b/>
                <w:sz w:val="20"/>
                <w:szCs w:val="20"/>
              </w:rPr>
            </w:pPr>
          </w:p>
        </w:tc>
        <w:tc>
          <w:tcPr>
            <w:tcW w:w="900" w:type="dxa"/>
          </w:tcPr>
          <w:p w:rsidR="00A42406" w:rsidRPr="00357E6F" w:rsidRDefault="00A42406" w:rsidP="00A42406">
            <w:pPr>
              <w:suppressAutoHyphens/>
              <w:snapToGrid w:val="0"/>
              <w:spacing w:before="0" w:beforeAutospacing="0" w:after="0" w:afterAutospacing="0"/>
              <w:jc w:val="center"/>
              <w:rPr>
                <w:sz w:val="20"/>
                <w:szCs w:val="20"/>
              </w:rPr>
            </w:pPr>
            <w:r w:rsidRPr="00357E6F">
              <w:rPr>
                <w:sz w:val="20"/>
                <w:szCs w:val="20"/>
              </w:rPr>
              <w:t>2</w:t>
            </w:r>
          </w:p>
        </w:tc>
        <w:tc>
          <w:tcPr>
            <w:tcW w:w="720" w:type="dxa"/>
            <w:vAlign w:val="center"/>
          </w:tcPr>
          <w:p w:rsidR="00A42406" w:rsidRPr="00357E6F" w:rsidRDefault="00A42406" w:rsidP="00A42406">
            <w:pPr>
              <w:tabs>
                <w:tab w:val="left" w:pos="900"/>
              </w:tabs>
              <w:spacing w:before="0" w:beforeAutospacing="0" w:after="0" w:afterAutospacing="0"/>
              <w:jc w:val="center"/>
              <w:rPr>
                <w:b/>
                <w:sz w:val="20"/>
                <w:szCs w:val="20"/>
              </w:rPr>
            </w:pPr>
          </w:p>
        </w:tc>
        <w:tc>
          <w:tcPr>
            <w:tcW w:w="933" w:type="dxa"/>
          </w:tcPr>
          <w:p w:rsidR="00A42406" w:rsidRPr="00357E6F" w:rsidRDefault="00A42406" w:rsidP="00A42406">
            <w:pPr>
              <w:suppressAutoHyphens/>
              <w:snapToGrid w:val="0"/>
              <w:spacing w:before="0" w:beforeAutospacing="0" w:after="0" w:afterAutospacing="0"/>
              <w:jc w:val="center"/>
              <w:rPr>
                <w:sz w:val="20"/>
                <w:szCs w:val="20"/>
              </w:rPr>
            </w:pPr>
            <w:r w:rsidRPr="00357E6F">
              <w:rPr>
                <w:sz w:val="20"/>
                <w:szCs w:val="20"/>
              </w:rPr>
              <w:t>2</w:t>
            </w:r>
          </w:p>
        </w:tc>
        <w:tc>
          <w:tcPr>
            <w:tcW w:w="687" w:type="dxa"/>
          </w:tcPr>
          <w:p w:rsidR="00A42406" w:rsidRPr="00357E6F" w:rsidRDefault="00A42406" w:rsidP="00A42406">
            <w:pPr>
              <w:suppressAutoHyphens/>
              <w:snapToGrid w:val="0"/>
              <w:spacing w:before="0" w:beforeAutospacing="0" w:after="0" w:afterAutospacing="0"/>
              <w:jc w:val="center"/>
              <w:rPr>
                <w:sz w:val="20"/>
                <w:szCs w:val="20"/>
              </w:rPr>
            </w:pPr>
          </w:p>
        </w:tc>
        <w:tc>
          <w:tcPr>
            <w:tcW w:w="900" w:type="dxa"/>
          </w:tcPr>
          <w:p w:rsidR="00A42406" w:rsidRPr="00357E6F" w:rsidRDefault="00A42406" w:rsidP="00A42406">
            <w:pPr>
              <w:suppressAutoHyphens/>
              <w:snapToGrid w:val="0"/>
              <w:spacing w:before="0" w:beforeAutospacing="0" w:after="0" w:afterAutospacing="0"/>
              <w:jc w:val="center"/>
              <w:rPr>
                <w:sz w:val="20"/>
                <w:szCs w:val="20"/>
              </w:rPr>
            </w:pPr>
            <w:r w:rsidRPr="00357E6F">
              <w:rPr>
                <w:sz w:val="20"/>
                <w:szCs w:val="20"/>
              </w:rPr>
              <w:t>2</w:t>
            </w:r>
          </w:p>
        </w:tc>
      </w:tr>
      <w:tr w:rsidR="00A42406" w:rsidRPr="00357E6F" w:rsidTr="00BA7718">
        <w:tc>
          <w:tcPr>
            <w:tcW w:w="889" w:type="dxa"/>
          </w:tcPr>
          <w:p w:rsidR="00A42406" w:rsidRPr="00357E6F" w:rsidRDefault="00A42406" w:rsidP="00A42406">
            <w:pPr>
              <w:suppressAutoHyphens/>
              <w:snapToGrid w:val="0"/>
              <w:spacing w:before="0" w:beforeAutospacing="0" w:after="0" w:afterAutospacing="0"/>
              <w:rPr>
                <w:sz w:val="20"/>
                <w:szCs w:val="20"/>
              </w:rPr>
            </w:pPr>
            <w:r w:rsidRPr="00357E6F">
              <w:rPr>
                <w:sz w:val="20"/>
                <w:szCs w:val="20"/>
              </w:rPr>
              <w:t>1.3.2</w:t>
            </w:r>
          </w:p>
        </w:tc>
        <w:tc>
          <w:tcPr>
            <w:tcW w:w="4537" w:type="dxa"/>
          </w:tcPr>
          <w:p w:rsidR="00A42406" w:rsidRPr="00357E6F" w:rsidRDefault="00A42406" w:rsidP="00A42406">
            <w:pPr>
              <w:suppressAutoHyphens/>
              <w:snapToGrid w:val="0"/>
              <w:spacing w:before="0" w:beforeAutospacing="0" w:after="0" w:afterAutospacing="0"/>
              <w:rPr>
                <w:sz w:val="20"/>
                <w:szCs w:val="20"/>
              </w:rPr>
            </w:pPr>
            <w:r w:rsidRPr="00357E6F">
              <w:rPr>
                <w:sz w:val="20"/>
                <w:szCs w:val="20"/>
              </w:rPr>
              <w:t xml:space="preserve">прохождение промежуточной аттестации </w:t>
            </w:r>
          </w:p>
        </w:tc>
        <w:tc>
          <w:tcPr>
            <w:tcW w:w="720" w:type="dxa"/>
            <w:vAlign w:val="center"/>
          </w:tcPr>
          <w:p w:rsidR="00A42406" w:rsidRPr="00357E6F" w:rsidRDefault="00A42406" w:rsidP="00A42406">
            <w:pPr>
              <w:tabs>
                <w:tab w:val="left" w:pos="900"/>
              </w:tabs>
              <w:spacing w:before="0" w:beforeAutospacing="0" w:after="0" w:afterAutospacing="0"/>
              <w:jc w:val="center"/>
              <w:rPr>
                <w:b/>
                <w:sz w:val="20"/>
                <w:szCs w:val="20"/>
              </w:rPr>
            </w:pPr>
          </w:p>
        </w:tc>
        <w:tc>
          <w:tcPr>
            <w:tcW w:w="900" w:type="dxa"/>
          </w:tcPr>
          <w:p w:rsidR="00A42406" w:rsidRPr="00357E6F" w:rsidRDefault="00A42406" w:rsidP="00A42406">
            <w:pPr>
              <w:suppressAutoHyphens/>
              <w:snapToGrid w:val="0"/>
              <w:spacing w:before="0" w:beforeAutospacing="0" w:after="0" w:afterAutospacing="0"/>
              <w:jc w:val="center"/>
              <w:rPr>
                <w:sz w:val="20"/>
                <w:szCs w:val="20"/>
              </w:rPr>
            </w:pPr>
            <w:r w:rsidRPr="00357E6F">
              <w:rPr>
                <w:sz w:val="20"/>
                <w:szCs w:val="20"/>
              </w:rPr>
              <w:t>0,2</w:t>
            </w:r>
          </w:p>
        </w:tc>
        <w:tc>
          <w:tcPr>
            <w:tcW w:w="720" w:type="dxa"/>
            <w:vAlign w:val="center"/>
          </w:tcPr>
          <w:p w:rsidR="00A42406" w:rsidRPr="00357E6F" w:rsidRDefault="00A42406" w:rsidP="00A42406">
            <w:pPr>
              <w:tabs>
                <w:tab w:val="left" w:pos="900"/>
              </w:tabs>
              <w:spacing w:before="0" w:beforeAutospacing="0" w:after="0" w:afterAutospacing="0"/>
              <w:jc w:val="center"/>
              <w:rPr>
                <w:b/>
                <w:sz w:val="20"/>
                <w:szCs w:val="20"/>
              </w:rPr>
            </w:pPr>
          </w:p>
        </w:tc>
        <w:tc>
          <w:tcPr>
            <w:tcW w:w="933" w:type="dxa"/>
          </w:tcPr>
          <w:p w:rsidR="00A42406" w:rsidRPr="00357E6F" w:rsidRDefault="00A42406" w:rsidP="00A42406">
            <w:pPr>
              <w:suppressAutoHyphens/>
              <w:snapToGrid w:val="0"/>
              <w:spacing w:before="0" w:beforeAutospacing="0" w:after="0" w:afterAutospacing="0"/>
              <w:jc w:val="center"/>
              <w:rPr>
                <w:sz w:val="20"/>
                <w:szCs w:val="20"/>
              </w:rPr>
            </w:pPr>
            <w:r w:rsidRPr="00357E6F">
              <w:rPr>
                <w:sz w:val="20"/>
                <w:szCs w:val="20"/>
              </w:rPr>
              <w:t>0,2</w:t>
            </w:r>
          </w:p>
        </w:tc>
        <w:tc>
          <w:tcPr>
            <w:tcW w:w="687" w:type="dxa"/>
          </w:tcPr>
          <w:p w:rsidR="00A42406" w:rsidRPr="00357E6F" w:rsidRDefault="00A42406" w:rsidP="00A42406">
            <w:pPr>
              <w:suppressAutoHyphens/>
              <w:snapToGrid w:val="0"/>
              <w:spacing w:before="0" w:beforeAutospacing="0" w:after="0" w:afterAutospacing="0"/>
              <w:jc w:val="center"/>
              <w:rPr>
                <w:sz w:val="20"/>
                <w:szCs w:val="20"/>
              </w:rPr>
            </w:pPr>
          </w:p>
        </w:tc>
        <w:tc>
          <w:tcPr>
            <w:tcW w:w="900" w:type="dxa"/>
          </w:tcPr>
          <w:p w:rsidR="00A42406" w:rsidRPr="00357E6F" w:rsidRDefault="00A42406" w:rsidP="00A42406">
            <w:pPr>
              <w:suppressAutoHyphens/>
              <w:snapToGrid w:val="0"/>
              <w:spacing w:before="0" w:beforeAutospacing="0" w:after="0" w:afterAutospacing="0"/>
              <w:jc w:val="center"/>
              <w:rPr>
                <w:sz w:val="20"/>
                <w:szCs w:val="20"/>
              </w:rPr>
            </w:pPr>
            <w:r w:rsidRPr="00357E6F">
              <w:rPr>
                <w:sz w:val="20"/>
                <w:szCs w:val="20"/>
              </w:rPr>
              <w:t>0,2</w:t>
            </w:r>
          </w:p>
        </w:tc>
      </w:tr>
      <w:tr w:rsidR="00A42406" w:rsidRPr="00357E6F" w:rsidTr="00BA7718">
        <w:tc>
          <w:tcPr>
            <w:tcW w:w="889" w:type="dxa"/>
          </w:tcPr>
          <w:p w:rsidR="00A42406" w:rsidRPr="00357E6F" w:rsidRDefault="00A42406" w:rsidP="00A42406">
            <w:pPr>
              <w:suppressAutoHyphens/>
              <w:snapToGrid w:val="0"/>
              <w:spacing w:before="0" w:beforeAutospacing="0" w:after="0" w:afterAutospacing="0"/>
              <w:rPr>
                <w:sz w:val="20"/>
                <w:szCs w:val="20"/>
              </w:rPr>
            </w:pPr>
            <w:r w:rsidRPr="00357E6F">
              <w:rPr>
                <w:b/>
                <w:sz w:val="20"/>
                <w:szCs w:val="20"/>
              </w:rPr>
              <w:t>2</w:t>
            </w:r>
          </w:p>
        </w:tc>
        <w:tc>
          <w:tcPr>
            <w:tcW w:w="4537" w:type="dxa"/>
          </w:tcPr>
          <w:p w:rsidR="00A42406" w:rsidRPr="00357E6F" w:rsidRDefault="00A42406" w:rsidP="00A42406">
            <w:pPr>
              <w:suppressAutoHyphens/>
              <w:snapToGrid w:val="0"/>
              <w:spacing w:before="0" w:beforeAutospacing="0" w:after="0" w:afterAutospacing="0"/>
              <w:rPr>
                <w:sz w:val="20"/>
                <w:szCs w:val="20"/>
              </w:rPr>
            </w:pPr>
            <w:r w:rsidRPr="00357E6F">
              <w:rPr>
                <w:b/>
                <w:sz w:val="20"/>
                <w:szCs w:val="20"/>
              </w:rPr>
              <w:t>Самостоятельная работа (всего)</w:t>
            </w:r>
          </w:p>
        </w:tc>
        <w:tc>
          <w:tcPr>
            <w:tcW w:w="720" w:type="dxa"/>
            <w:vAlign w:val="center"/>
          </w:tcPr>
          <w:p w:rsidR="00A42406" w:rsidRPr="00357E6F" w:rsidRDefault="00A42406" w:rsidP="00A42406">
            <w:pPr>
              <w:tabs>
                <w:tab w:val="left" w:pos="900"/>
              </w:tabs>
              <w:spacing w:before="0" w:beforeAutospacing="0" w:after="0" w:afterAutospacing="0"/>
              <w:jc w:val="center"/>
              <w:rPr>
                <w:b/>
                <w:sz w:val="20"/>
                <w:szCs w:val="20"/>
              </w:rPr>
            </w:pPr>
            <w:r w:rsidRPr="00357E6F">
              <w:rPr>
                <w:b/>
                <w:sz w:val="20"/>
                <w:szCs w:val="20"/>
              </w:rPr>
              <w:t>174</w:t>
            </w:r>
          </w:p>
        </w:tc>
        <w:tc>
          <w:tcPr>
            <w:tcW w:w="900" w:type="dxa"/>
          </w:tcPr>
          <w:p w:rsidR="00A42406" w:rsidRPr="00357E6F" w:rsidRDefault="00A42406" w:rsidP="00A42406">
            <w:pPr>
              <w:tabs>
                <w:tab w:val="left" w:pos="900"/>
              </w:tabs>
              <w:spacing w:before="0" w:beforeAutospacing="0" w:after="0" w:afterAutospacing="0"/>
              <w:jc w:val="center"/>
              <w:rPr>
                <w:b/>
                <w:sz w:val="20"/>
                <w:szCs w:val="20"/>
              </w:rPr>
            </w:pPr>
          </w:p>
        </w:tc>
        <w:tc>
          <w:tcPr>
            <w:tcW w:w="720" w:type="dxa"/>
            <w:vAlign w:val="center"/>
          </w:tcPr>
          <w:p w:rsidR="00A42406" w:rsidRPr="00357E6F" w:rsidRDefault="00A42406" w:rsidP="00A42406">
            <w:pPr>
              <w:tabs>
                <w:tab w:val="left" w:pos="900"/>
              </w:tabs>
              <w:spacing w:before="0" w:beforeAutospacing="0" w:after="0" w:afterAutospacing="0"/>
              <w:jc w:val="center"/>
              <w:rPr>
                <w:b/>
                <w:sz w:val="20"/>
                <w:szCs w:val="20"/>
              </w:rPr>
            </w:pPr>
            <w:r w:rsidRPr="00357E6F">
              <w:rPr>
                <w:b/>
                <w:sz w:val="20"/>
                <w:szCs w:val="20"/>
              </w:rPr>
              <w:t>174</w:t>
            </w:r>
          </w:p>
        </w:tc>
        <w:tc>
          <w:tcPr>
            <w:tcW w:w="933" w:type="dxa"/>
          </w:tcPr>
          <w:p w:rsidR="00A42406" w:rsidRPr="00357E6F" w:rsidRDefault="00A42406" w:rsidP="00A42406">
            <w:pPr>
              <w:tabs>
                <w:tab w:val="left" w:pos="900"/>
              </w:tabs>
              <w:spacing w:before="0" w:beforeAutospacing="0" w:after="0" w:afterAutospacing="0"/>
              <w:jc w:val="center"/>
              <w:rPr>
                <w:b/>
                <w:sz w:val="20"/>
                <w:szCs w:val="20"/>
              </w:rPr>
            </w:pPr>
          </w:p>
        </w:tc>
        <w:tc>
          <w:tcPr>
            <w:tcW w:w="687" w:type="dxa"/>
          </w:tcPr>
          <w:p w:rsidR="00A42406" w:rsidRPr="00357E6F" w:rsidRDefault="00A42406" w:rsidP="00A42406">
            <w:pPr>
              <w:suppressAutoHyphens/>
              <w:snapToGrid w:val="0"/>
              <w:spacing w:before="0" w:beforeAutospacing="0" w:after="0" w:afterAutospacing="0"/>
              <w:jc w:val="center"/>
              <w:rPr>
                <w:sz w:val="20"/>
                <w:szCs w:val="20"/>
              </w:rPr>
            </w:pPr>
            <w:r w:rsidRPr="00357E6F">
              <w:rPr>
                <w:b/>
                <w:sz w:val="20"/>
                <w:szCs w:val="20"/>
              </w:rPr>
              <w:t>193</w:t>
            </w:r>
          </w:p>
        </w:tc>
        <w:tc>
          <w:tcPr>
            <w:tcW w:w="900" w:type="dxa"/>
          </w:tcPr>
          <w:p w:rsidR="00A42406" w:rsidRPr="00357E6F" w:rsidRDefault="00A42406" w:rsidP="00A42406">
            <w:pPr>
              <w:suppressAutoHyphens/>
              <w:snapToGrid w:val="0"/>
              <w:spacing w:before="0" w:beforeAutospacing="0" w:after="0" w:afterAutospacing="0"/>
              <w:jc w:val="center"/>
              <w:rPr>
                <w:sz w:val="20"/>
                <w:szCs w:val="20"/>
              </w:rPr>
            </w:pPr>
          </w:p>
        </w:tc>
      </w:tr>
      <w:tr w:rsidR="00A42406" w:rsidRPr="00357E6F" w:rsidTr="00803760">
        <w:tc>
          <w:tcPr>
            <w:tcW w:w="889" w:type="dxa"/>
          </w:tcPr>
          <w:p w:rsidR="00A42406" w:rsidRPr="00357E6F" w:rsidRDefault="00A42406" w:rsidP="00A42406">
            <w:pPr>
              <w:tabs>
                <w:tab w:val="center" w:pos="4677"/>
                <w:tab w:val="right" w:pos="9355"/>
              </w:tabs>
              <w:suppressAutoHyphens/>
              <w:spacing w:before="0" w:beforeAutospacing="0" w:after="0" w:afterAutospacing="0"/>
              <w:rPr>
                <w:b/>
                <w:sz w:val="20"/>
                <w:szCs w:val="20"/>
              </w:rPr>
            </w:pPr>
            <w:r w:rsidRPr="00357E6F">
              <w:rPr>
                <w:sz w:val="20"/>
                <w:szCs w:val="20"/>
              </w:rPr>
              <w:t>2.1</w:t>
            </w:r>
          </w:p>
        </w:tc>
        <w:tc>
          <w:tcPr>
            <w:tcW w:w="4537" w:type="dxa"/>
          </w:tcPr>
          <w:p w:rsidR="00A42406" w:rsidRPr="00357E6F" w:rsidRDefault="00A42406" w:rsidP="00A42406">
            <w:pPr>
              <w:tabs>
                <w:tab w:val="center" w:pos="4677"/>
                <w:tab w:val="right" w:pos="9355"/>
              </w:tabs>
              <w:suppressAutoHyphens/>
              <w:spacing w:before="0" w:beforeAutospacing="0" w:after="0" w:afterAutospacing="0"/>
              <w:rPr>
                <w:sz w:val="20"/>
                <w:szCs w:val="20"/>
              </w:rPr>
            </w:pPr>
            <w:r w:rsidRPr="00357E6F">
              <w:rPr>
                <w:sz w:val="20"/>
                <w:szCs w:val="20"/>
              </w:rPr>
              <w:t xml:space="preserve">работа в электронной информационно-образовательной среде с образовательными ресурсами учебной библиотеки, компьютерными средствами обучения </w:t>
            </w:r>
            <w:r>
              <w:rPr>
                <w:sz w:val="20"/>
                <w:szCs w:val="20"/>
              </w:rPr>
              <w:t>для подготовки к текущему контролю успеваемости</w:t>
            </w:r>
            <w:r w:rsidRPr="00357E6F">
              <w:rPr>
                <w:sz w:val="20"/>
                <w:szCs w:val="20"/>
              </w:rPr>
              <w:t xml:space="preserve"> и промежуточной аттестации, к курсовому проектированию (выполнению курсовых работ)</w:t>
            </w:r>
          </w:p>
        </w:tc>
        <w:tc>
          <w:tcPr>
            <w:tcW w:w="720" w:type="dxa"/>
          </w:tcPr>
          <w:p w:rsidR="00A42406" w:rsidRPr="00357E6F" w:rsidRDefault="00A42406" w:rsidP="00A42406">
            <w:pPr>
              <w:tabs>
                <w:tab w:val="left" w:pos="900"/>
              </w:tabs>
              <w:spacing w:before="0" w:beforeAutospacing="0" w:after="0" w:afterAutospacing="0"/>
              <w:jc w:val="center"/>
              <w:rPr>
                <w:sz w:val="20"/>
                <w:szCs w:val="20"/>
              </w:rPr>
            </w:pPr>
          </w:p>
          <w:p w:rsidR="00A42406" w:rsidRPr="00357E6F" w:rsidRDefault="00A42406" w:rsidP="00A42406">
            <w:pPr>
              <w:tabs>
                <w:tab w:val="left" w:pos="900"/>
              </w:tabs>
              <w:spacing w:before="0" w:beforeAutospacing="0" w:after="0" w:afterAutospacing="0"/>
              <w:jc w:val="center"/>
              <w:rPr>
                <w:sz w:val="20"/>
                <w:szCs w:val="20"/>
              </w:rPr>
            </w:pPr>
          </w:p>
          <w:p w:rsidR="00A42406" w:rsidRPr="00357E6F" w:rsidRDefault="00A42406" w:rsidP="00A42406">
            <w:pPr>
              <w:tabs>
                <w:tab w:val="left" w:pos="900"/>
              </w:tabs>
              <w:spacing w:before="0" w:beforeAutospacing="0" w:after="0" w:afterAutospacing="0"/>
              <w:jc w:val="center"/>
              <w:rPr>
                <w:sz w:val="20"/>
                <w:szCs w:val="20"/>
              </w:rPr>
            </w:pPr>
            <w:r w:rsidRPr="00357E6F">
              <w:rPr>
                <w:sz w:val="20"/>
                <w:szCs w:val="20"/>
              </w:rPr>
              <w:t>174</w:t>
            </w:r>
          </w:p>
        </w:tc>
        <w:tc>
          <w:tcPr>
            <w:tcW w:w="900" w:type="dxa"/>
          </w:tcPr>
          <w:p w:rsidR="00A42406" w:rsidRPr="00357E6F" w:rsidRDefault="00A42406" w:rsidP="00A42406">
            <w:pPr>
              <w:tabs>
                <w:tab w:val="left" w:pos="900"/>
              </w:tabs>
              <w:spacing w:before="0" w:beforeAutospacing="0" w:after="0" w:afterAutospacing="0"/>
              <w:jc w:val="center"/>
              <w:rPr>
                <w:b/>
                <w:sz w:val="20"/>
                <w:szCs w:val="20"/>
              </w:rPr>
            </w:pPr>
          </w:p>
        </w:tc>
        <w:tc>
          <w:tcPr>
            <w:tcW w:w="720" w:type="dxa"/>
          </w:tcPr>
          <w:p w:rsidR="00A42406" w:rsidRPr="00357E6F" w:rsidRDefault="00A42406" w:rsidP="00A42406">
            <w:pPr>
              <w:tabs>
                <w:tab w:val="left" w:pos="900"/>
              </w:tabs>
              <w:spacing w:before="0" w:beforeAutospacing="0" w:after="0" w:afterAutospacing="0"/>
              <w:jc w:val="center"/>
              <w:rPr>
                <w:sz w:val="20"/>
                <w:szCs w:val="20"/>
              </w:rPr>
            </w:pPr>
          </w:p>
          <w:p w:rsidR="00A42406" w:rsidRPr="00357E6F" w:rsidRDefault="00A42406" w:rsidP="00A42406">
            <w:pPr>
              <w:tabs>
                <w:tab w:val="left" w:pos="900"/>
              </w:tabs>
              <w:spacing w:before="0" w:beforeAutospacing="0" w:after="0" w:afterAutospacing="0"/>
              <w:jc w:val="center"/>
              <w:rPr>
                <w:sz w:val="20"/>
                <w:szCs w:val="20"/>
              </w:rPr>
            </w:pPr>
          </w:p>
          <w:p w:rsidR="00A42406" w:rsidRPr="00357E6F" w:rsidRDefault="00A42406" w:rsidP="00A42406">
            <w:pPr>
              <w:tabs>
                <w:tab w:val="left" w:pos="900"/>
              </w:tabs>
              <w:spacing w:before="0" w:beforeAutospacing="0" w:after="0" w:afterAutospacing="0"/>
              <w:jc w:val="center"/>
              <w:rPr>
                <w:sz w:val="20"/>
                <w:szCs w:val="20"/>
              </w:rPr>
            </w:pPr>
            <w:r w:rsidRPr="00357E6F">
              <w:rPr>
                <w:sz w:val="20"/>
                <w:szCs w:val="20"/>
              </w:rPr>
              <w:t>174</w:t>
            </w:r>
          </w:p>
        </w:tc>
        <w:tc>
          <w:tcPr>
            <w:tcW w:w="933" w:type="dxa"/>
          </w:tcPr>
          <w:p w:rsidR="00A42406" w:rsidRPr="00357E6F" w:rsidRDefault="00A42406" w:rsidP="00A42406">
            <w:pPr>
              <w:tabs>
                <w:tab w:val="left" w:pos="900"/>
              </w:tabs>
              <w:spacing w:before="0" w:beforeAutospacing="0" w:after="0" w:afterAutospacing="0"/>
              <w:jc w:val="center"/>
              <w:rPr>
                <w:b/>
                <w:sz w:val="20"/>
                <w:szCs w:val="20"/>
              </w:rPr>
            </w:pPr>
          </w:p>
        </w:tc>
        <w:tc>
          <w:tcPr>
            <w:tcW w:w="687" w:type="dxa"/>
          </w:tcPr>
          <w:p w:rsidR="00A42406" w:rsidRPr="00357E6F" w:rsidRDefault="00A42406" w:rsidP="00A42406">
            <w:pPr>
              <w:pStyle w:val="afffd"/>
              <w:suppressAutoHyphens/>
              <w:snapToGrid w:val="0"/>
              <w:jc w:val="center"/>
              <w:rPr>
                <w:sz w:val="20"/>
                <w:szCs w:val="20"/>
              </w:rPr>
            </w:pPr>
          </w:p>
          <w:p w:rsidR="00A42406" w:rsidRPr="00357E6F" w:rsidRDefault="00A42406" w:rsidP="00A42406">
            <w:pPr>
              <w:pStyle w:val="afffd"/>
              <w:suppressAutoHyphens/>
              <w:snapToGrid w:val="0"/>
              <w:jc w:val="center"/>
              <w:rPr>
                <w:sz w:val="20"/>
                <w:szCs w:val="20"/>
              </w:rPr>
            </w:pPr>
          </w:p>
          <w:p w:rsidR="00A42406" w:rsidRPr="00357E6F" w:rsidRDefault="00A42406" w:rsidP="00A42406">
            <w:pPr>
              <w:pStyle w:val="afffd"/>
              <w:suppressAutoHyphens/>
              <w:snapToGrid w:val="0"/>
              <w:jc w:val="center"/>
              <w:rPr>
                <w:b/>
                <w:sz w:val="20"/>
                <w:szCs w:val="20"/>
              </w:rPr>
            </w:pPr>
            <w:r w:rsidRPr="00357E6F">
              <w:rPr>
                <w:sz w:val="20"/>
                <w:szCs w:val="20"/>
              </w:rPr>
              <w:t>193</w:t>
            </w:r>
          </w:p>
        </w:tc>
        <w:tc>
          <w:tcPr>
            <w:tcW w:w="900" w:type="dxa"/>
          </w:tcPr>
          <w:p w:rsidR="00A42406" w:rsidRPr="00357E6F" w:rsidRDefault="00A42406" w:rsidP="00A42406">
            <w:pPr>
              <w:pStyle w:val="afffd"/>
              <w:suppressAutoHyphens/>
              <w:snapToGrid w:val="0"/>
              <w:jc w:val="center"/>
              <w:rPr>
                <w:b/>
                <w:sz w:val="20"/>
                <w:szCs w:val="20"/>
              </w:rPr>
            </w:pPr>
          </w:p>
        </w:tc>
      </w:tr>
      <w:tr w:rsidR="00A42406" w:rsidRPr="00357E6F" w:rsidTr="00BA7718">
        <w:tc>
          <w:tcPr>
            <w:tcW w:w="889" w:type="dxa"/>
          </w:tcPr>
          <w:p w:rsidR="00A42406" w:rsidRPr="00357E6F" w:rsidRDefault="00A42406" w:rsidP="00A42406">
            <w:pPr>
              <w:suppressAutoHyphens/>
              <w:spacing w:before="0" w:beforeAutospacing="0" w:after="0" w:afterAutospacing="0"/>
              <w:rPr>
                <w:sz w:val="20"/>
                <w:szCs w:val="20"/>
              </w:rPr>
            </w:pPr>
            <w:r w:rsidRPr="00357E6F">
              <w:rPr>
                <w:sz w:val="20"/>
                <w:szCs w:val="20"/>
              </w:rPr>
              <w:t>2.2</w:t>
            </w:r>
          </w:p>
        </w:tc>
        <w:tc>
          <w:tcPr>
            <w:tcW w:w="4537" w:type="dxa"/>
          </w:tcPr>
          <w:p w:rsidR="00A42406" w:rsidRPr="00357E6F" w:rsidRDefault="00A42406" w:rsidP="00A42406">
            <w:pPr>
              <w:suppressAutoHyphens/>
              <w:spacing w:before="0" w:beforeAutospacing="0" w:after="0" w:afterAutospacing="0"/>
              <w:rPr>
                <w:sz w:val="20"/>
                <w:szCs w:val="20"/>
              </w:rPr>
            </w:pPr>
            <w:r w:rsidRPr="00357E6F">
              <w:rPr>
                <w:sz w:val="20"/>
                <w:szCs w:val="20"/>
              </w:rPr>
              <w:t>самостоятельная работа при подготовке к промежуточной аттестации</w:t>
            </w:r>
          </w:p>
        </w:tc>
        <w:tc>
          <w:tcPr>
            <w:tcW w:w="720" w:type="dxa"/>
            <w:vAlign w:val="center"/>
          </w:tcPr>
          <w:p w:rsidR="00A42406" w:rsidRPr="00357E6F" w:rsidRDefault="00A42406" w:rsidP="00A42406">
            <w:pPr>
              <w:pStyle w:val="afffd"/>
              <w:suppressAutoHyphens/>
              <w:snapToGrid w:val="0"/>
              <w:jc w:val="center"/>
              <w:rPr>
                <w:b/>
                <w:sz w:val="20"/>
                <w:szCs w:val="20"/>
              </w:rPr>
            </w:pPr>
            <w:r w:rsidRPr="00357E6F">
              <w:rPr>
                <w:b/>
                <w:sz w:val="20"/>
                <w:szCs w:val="20"/>
              </w:rPr>
              <w:t>15,8</w:t>
            </w:r>
          </w:p>
          <w:p w:rsidR="00A42406" w:rsidRPr="00357E6F" w:rsidRDefault="00A42406" w:rsidP="00A42406">
            <w:pPr>
              <w:tabs>
                <w:tab w:val="left" w:pos="900"/>
              </w:tabs>
              <w:spacing w:before="0" w:beforeAutospacing="0" w:after="0" w:afterAutospacing="0"/>
              <w:jc w:val="center"/>
              <w:rPr>
                <w:b/>
                <w:sz w:val="20"/>
                <w:szCs w:val="20"/>
              </w:rPr>
            </w:pPr>
          </w:p>
        </w:tc>
        <w:tc>
          <w:tcPr>
            <w:tcW w:w="900" w:type="dxa"/>
            <w:vAlign w:val="center"/>
          </w:tcPr>
          <w:p w:rsidR="00A42406" w:rsidRPr="00357E6F" w:rsidRDefault="00A42406" w:rsidP="00A42406">
            <w:pPr>
              <w:tabs>
                <w:tab w:val="left" w:pos="900"/>
              </w:tabs>
              <w:spacing w:before="0" w:beforeAutospacing="0" w:after="0" w:afterAutospacing="0"/>
              <w:jc w:val="center"/>
              <w:rPr>
                <w:b/>
                <w:sz w:val="20"/>
                <w:szCs w:val="20"/>
              </w:rPr>
            </w:pPr>
          </w:p>
        </w:tc>
        <w:tc>
          <w:tcPr>
            <w:tcW w:w="720" w:type="dxa"/>
            <w:vAlign w:val="center"/>
          </w:tcPr>
          <w:p w:rsidR="00A42406" w:rsidRPr="00357E6F" w:rsidRDefault="00A42406" w:rsidP="00A42406">
            <w:pPr>
              <w:pStyle w:val="afffd"/>
              <w:suppressAutoHyphens/>
              <w:snapToGrid w:val="0"/>
              <w:jc w:val="center"/>
              <w:rPr>
                <w:b/>
                <w:sz w:val="20"/>
                <w:szCs w:val="20"/>
              </w:rPr>
            </w:pPr>
            <w:r w:rsidRPr="00357E6F">
              <w:rPr>
                <w:b/>
                <w:sz w:val="20"/>
                <w:szCs w:val="20"/>
              </w:rPr>
              <w:t>15,8</w:t>
            </w:r>
          </w:p>
          <w:p w:rsidR="00A42406" w:rsidRPr="00357E6F" w:rsidRDefault="00A42406" w:rsidP="00A42406">
            <w:pPr>
              <w:tabs>
                <w:tab w:val="left" w:pos="900"/>
              </w:tabs>
              <w:spacing w:before="0" w:beforeAutospacing="0" w:after="0" w:afterAutospacing="0"/>
              <w:jc w:val="center"/>
              <w:rPr>
                <w:b/>
                <w:sz w:val="20"/>
                <w:szCs w:val="20"/>
              </w:rPr>
            </w:pPr>
          </w:p>
        </w:tc>
        <w:tc>
          <w:tcPr>
            <w:tcW w:w="933" w:type="dxa"/>
            <w:vAlign w:val="center"/>
          </w:tcPr>
          <w:p w:rsidR="00A42406" w:rsidRPr="00357E6F" w:rsidRDefault="00A42406" w:rsidP="00A42406">
            <w:pPr>
              <w:tabs>
                <w:tab w:val="left" w:pos="900"/>
              </w:tabs>
              <w:spacing w:before="0" w:beforeAutospacing="0" w:after="0" w:afterAutospacing="0"/>
              <w:jc w:val="center"/>
              <w:rPr>
                <w:b/>
                <w:sz w:val="20"/>
                <w:szCs w:val="20"/>
              </w:rPr>
            </w:pPr>
          </w:p>
        </w:tc>
        <w:tc>
          <w:tcPr>
            <w:tcW w:w="687" w:type="dxa"/>
          </w:tcPr>
          <w:p w:rsidR="00A42406" w:rsidRPr="00357E6F" w:rsidRDefault="00A42406" w:rsidP="00A42406">
            <w:pPr>
              <w:pStyle w:val="afffd"/>
              <w:suppressAutoHyphens/>
              <w:snapToGrid w:val="0"/>
              <w:jc w:val="center"/>
              <w:rPr>
                <w:sz w:val="20"/>
                <w:szCs w:val="20"/>
              </w:rPr>
            </w:pPr>
            <w:r w:rsidRPr="00357E6F">
              <w:rPr>
                <w:b/>
                <w:sz w:val="20"/>
                <w:szCs w:val="20"/>
              </w:rPr>
              <w:t>6,8</w:t>
            </w:r>
          </w:p>
        </w:tc>
        <w:tc>
          <w:tcPr>
            <w:tcW w:w="900" w:type="dxa"/>
          </w:tcPr>
          <w:p w:rsidR="00A42406" w:rsidRPr="00357E6F" w:rsidRDefault="00A42406" w:rsidP="00A42406">
            <w:pPr>
              <w:pStyle w:val="afffd"/>
              <w:suppressAutoHyphens/>
              <w:snapToGrid w:val="0"/>
              <w:jc w:val="center"/>
              <w:rPr>
                <w:b/>
                <w:sz w:val="20"/>
                <w:szCs w:val="20"/>
              </w:rPr>
            </w:pPr>
          </w:p>
        </w:tc>
      </w:tr>
      <w:tr w:rsidR="00A42406" w:rsidRPr="00357E6F" w:rsidTr="00BA7718">
        <w:tc>
          <w:tcPr>
            <w:tcW w:w="889" w:type="dxa"/>
            <w:vMerge w:val="restart"/>
          </w:tcPr>
          <w:p w:rsidR="00A42406" w:rsidRPr="00357E6F" w:rsidRDefault="00A42406" w:rsidP="00A42406">
            <w:pPr>
              <w:suppressAutoHyphens/>
              <w:snapToGrid w:val="0"/>
              <w:spacing w:before="0" w:beforeAutospacing="0" w:after="0" w:afterAutospacing="0"/>
              <w:rPr>
                <w:b/>
                <w:sz w:val="20"/>
                <w:szCs w:val="20"/>
              </w:rPr>
            </w:pPr>
            <w:r w:rsidRPr="00357E6F">
              <w:rPr>
                <w:b/>
                <w:sz w:val="20"/>
                <w:szCs w:val="20"/>
              </w:rPr>
              <w:t>3</w:t>
            </w:r>
          </w:p>
        </w:tc>
        <w:tc>
          <w:tcPr>
            <w:tcW w:w="4537" w:type="dxa"/>
            <w:vMerge w:val="restart"/>
          </w:tcPr>
          <w:p w:rsidR="00A42406" w:rsidRPr="00357E6F" w:rsidRDefault="00A42406" w:rsidP="00A42406">
            <w:pPr>
              <w:suppressAutoHyphens/>
              <w:snapToGrid w:val="0"/>
              <w:spacing w:before="0" w:beforeAutospacing="0" w:after="0" w:afterAutospacing="0"/>
              <w:rPr>
                <w:sz w:val="20"/>
                <w:szCs w:val="20"/>
              </w:rPr>
            </w:pPr>
            <w:r w:rsidRPr="00357E6F">
              <w:rPr>
                <w:b/>
                <w:sz w:val="20"/>
                <w:szCs w:val="20"/>
              </w:rPr>
              <w:t>Общая трудоемкость</w:t>
            </w:r>
            <w:r w:rsidRPr="00357E6F">
              <w:rPr>
                <w:sz w:val="20"/>
                <w:szCs w:val="20"/>
              </w:rPr>
              <w:t xml:space="preserve">                                   часы</w:t>
            </w:r>
          </w:p>
          <w:p w:rsidR="00A42406" w:rsidRPr="00357E6F" w:rsidRDefault="00A42406" w:rsidP="00A42406">
            <w:pPr>
              <w:suppressAutoHyphens/>
              <w:spacing w:before="0" w:beforeAutospacing="0" w:after="0" w:afterAutospacing="0"/>
              <w:rPr>
                <w:sz w:val="20"/>
                <w:szCs w:val="20"/>
              </w:rPr>
            </w:pPr>
            <w:r w:rsidRPr="00357E6F">
              <w:rPr>
                <w:b/>
                <w:sz w:val="20"/>
                <w:szCs w:val="20"/>
              </w:rPr>
              <w:t>дисциплины</w:t>
            </w:r>
            <w:r w:rsidRPr="00357E6F">
              <w:rPr>
                <w:sz w:val="20"/>
                <w:szCs w:val="20"/>
              </w:rPr>
              <w:t xml:space="preserve">                           зачетные единицы</w:t>
            </w:r>
          </w:p>
          <w:p w:rsidR="00A42406" w:rsidRPr="00357E6F" w:rsidRDefault="00A42406" w:rsidP="00A42406">
            <w:pPr>
              <w:suppressAutoHyphens/>
              <w:snapToGrid w:val="0"/>
              <w:spacing w:before="0" w:beforeAutospacing="0" w:after="0" w:afterAutospacing="0"/>
              <w:rPr>
                <w:sz w:val="20"/>
                <w:szCs w:val="20"/>
              </w:rPr>
            </w:pPr>
            <w:r w:rsidRPr="00357E6F">
              <w:rPr>
                <w:sz w:val="20"/>
                <w:szCs w:val="20"/>
              </w:rPr>
              <w:t>форма промежуточной аттестации</w:t>
            </w:r>
          </w:p>
        </w:tc>
        <w:tc>
          <w:tcPr>
            <w:tcW w:w="720" w:type="dxa"/>
          </w:tcPr>
          <w:p w:rsidR="00A42406" w:rsidRPr="00357E6F" w:rsidRDefault="00A42406" w:rsidP="00A42406">
            <w:pPr>
              <w:suppressAutoHyphens/>
              <w:snapToGrid w:val="0"/>
              <w:spacing w:before="0" w:beforeAutospacing="0" w:after="0" w:afterAutospacing="0"/>
              <w:jc w:val="center"/>
              <w:rPr>
                <w:b/>
                <w:sz w:val="20"/>
                <w:szCs w:val="20"/>
              </w:rPr>
            </w:pPr>
            <w:r w:rsidRPr="00357E6F">
              <w:rPr>
                <w:b/>
                <w:sz w:val="20"/>
                <w:szCs w:val="20"/>
              </w:rPr>
              <w:t>216</w:t>
            </w:r>
          </w:p>
        </w:tc>
        <w:tc>
          <w:tcPr>
            <w:tcW w:w="900" w:type="dxa"/>
            <w:vAlign w:val="center"/>
          </w:tcPr>
          <w:p w:rsidR="00A42406" w:rsidRPr="00357E6F" w:rsidRDefault="00A42406" w:rsidP="00A42406">
            <w:pPr>
              <w:tabs>
                <w:tab w:val="left" w:pos="900"/>
              </w:tabs>
              <w:spacing w:before="0" w:beforeAutospacing="0" w:after="0" w:afterAutospacing="0"/>
              <w:jc w:val="center"/>
              <w:rPr>
                <w:b/>
                <w:sz w:val="20"/>
                <w:szCs w:val="20"/>
              </w:rPr>
            </w:pPr>
          </w:p>
        </w:tc>
        <w:tc>
          <w:tcPr>
            <w:tcW w:w="720" w:type="dxa"/>
          </w:tcPr>
          <w:p w:rsidR="00A42406" w:rsidRPr="00357E6F" w:rsidRDefault="00A42406" w:rsidP="00A42406">
            <w:pPr>
              <w:suppressAutoHyphens/>
              <w:snapToGrid w:val="0"/>
              <w:spacing w:before="0" w:beforeAutospacing="0" w:after="0" w:afterAutospacing="0"/>
              <w:jc w:val="center"/>
              <w:rPr>
                <w:b/>
                <w:sz w:val="20"/>
                <w:szCs w:val="20"/>
              </w:rPr>
            </w:pPr>
            <w:r w:rsidRPr="00357E6F">
              <w:rPr>
                <w:b/>
                <w:sz w:val="20"/>
                <w:szCs w:val="20"/>
              </w:rPr>
              <w:t>216</w:t>
            </w:r>
          </w:p>
        </w:tc>
        <w:tc>
          <w:tcPr>
            <w:tcW w:w="933" w:type="dxa"/>
            <w:vAlign w:val="center"/>
          </w:tcPr>
          <w:p w:rsidR="00A42406" w:rsidRPr="00357E6F" w:rsidRDefault="00A42406" w:rsidP="00A42406">
            <w:pPr>
              <w:tabs>
                <w:tab w:val="left" w:pos="900"/>
              </w:tabs>
              <w:spacing w:before="0" w:beforeAutospacing="0" w:after="0" w:afterAutospacing="0"/>
              <w:jc w:val="center"/>
              <w:rPr>
                <w:b/>
                <w:sz w:val="20"/>
                <w:szCs w:val="20"/>
              </w:rPr>
            </w:pPr>
          </w:p>
        </w:tc>
        <w:tc>
          <w:tcPr>
            <w:tcW w:w="687" w:type="dxa"/>
          </w:tcPr>
          <w:p w:rsidR="00A42406" w:rsidRPr="00357E6F" w:rsidRDefault="00A42406" w:rsidP="00A42406">
            <w:pPr>
              <w:suppressAutoHyphens/>
              <w:snapToGrid w:val="0"/>
              <w:spacing w:before="0" w:beforeAutospacing="0" w:after="0" w:afterAutospacing="0"/>
              <w:jc w:val="center"/>
              <w:rPr>
                <w:b/>
                <w:sz w:val="20"/>
                <w:szCs w:val="20"/>
              </w:rPr>
            </w:pPr>
            <w:r w:rsidRPr="00357E6F">
              <w:rPr>
                <w:b/>
                <w:sz w:val="20"/>
                <w:szCs w:val="20"/>
              </w:rPr>
              <w:t>216</w:t>
            </w:r>
          </w:p>
        </w:tc>
        <w:tc>
          <w:tcPr>
            <w:tcW w:w="900" w:type="dxa"/>
            <w:vAlign w:val="center"/>
          </w:tcPr>
          <w:p w:rsidR="00A42406" w:rsidRPr="00357E6F" w:rsidRDefault="00A42406" w:rsidP="00A42406">
            <w:pPr>
              <w:tabs>
                <w:tab w:val="left" w:pos="900"/>
              </w:tabs>
              <w:spacing w:before="0" w:beforeAutospacing="0" w:after="0" w:afterAutospacing="0"/>
              <w:jc w:val="center"/>
              <w:rPr>
                <w:b/>
                <w:sz w:val="20"/>
                <w:szCs w:val="20"/>
              </w:rPr>
            </w:pPr>
          </w:p>
        </w:tc>
      </w:tr>
      <w:tr w:rsidR="00A42406" w:rsidRPr="00357E6F" w:rsidTr="00BA7718">
        <w:tc>
          <w:tcPr>
            <w:tcW w:w="889" w:type="dxa"/>
            <w:vMerge/>
          </w:tcPr>
          <w:p w:rsidR="00A42406" w:rsidRPr="00357E6F" w:rsidRDefault="00A42406" w:rsidP="00A42406">
            <w:pPr>
              <w:suppressAutoHyphens/>
              <w:snapToGrid w:val="0"/>
              <w:spacing w:before="0" w:beforeAutospacing="0" w:after="0" w:afterAutospacing="0"/>
              <w:rPr>
                <w:b/>
                <w:sz w:val="20"/>
                <w:szCs w:val="20"/>
              </w:rPr>
            </w:pPr>
          </w:p>
        </w:tc>
        <w:tc>
          <w:tcPr>
            <w:tcW w:w="4537" w:type="dxa"/>
            <w:vMerge/>
          </w:tcPr>
          <w:p w:rsidR="00A42406" w:rsidRPr="00357E6F" w:rsidRDefault="00A42406" w:rsidP="00A42406">
            <w:pPr>
              <w:suppressAutoHyphens/>
              <w:snapToGrid w:val="0"/>
              <w:spacing w:before="0" w:beforeAutospacing="0" w:after="0" w:afterAutospacing="0"/>
              <w:rPr>
                <w:b/>
                <w:sz w:val="20"/>
                <w:szCs w:val="20"/>
              </w:rPr>
            </w:pPr>
          </w:p>
        </w:tc>
        <w:tc>
          <w:tcPr>
            <w:tcW w:w="720" w:type="dxa"/>
          </w:tcPr>
          <w:p w:rsidR="00A42406" w:rsidRPr="00357E6F" w:rsidRDefault="00A42406" w:rsidP="00A42406">
            <w:pPr>
              <w:suppressAutoHyphens/>
              <w:snapToGrid w:val="0"/>
              <w:spacing w:before="0" w:beforeAutospacing="0" w:after="0" w:afterAutospacing="0"/>
              <w:jc w:val="center"/>
              <w:rPr>
                <w:sz w:val="20"/>
                <w:szCs w:val="20"/>
              </w:rPr>
            </w:pPr>
            <w:r w:rsidRPr="00357E6F">
              <w:rPr>
                <w:sz w:val="20"/>
                <w:szCs w:val="20"/>
              </w:rPr>
              <w:t>6</w:t>
            </w:r>
          </w:p>
        </w:tc>
        <w:tc>
          <w:tcPr>
            <w:tcW w:w="900" w:type="dxa"/>
            <w:vAlign w:val="center"/>
          </w:tcPr>
          <w:p w:rsidR="00A42406" w:rsidRPr="00357E6F" w:rsidRDefault="00A42406" w:rsidP="00A42406">
            <w:pPr>
              <w:tabs>
                <w:tab w:val="left" w:pos="900"/>
              </w:tabs>
              <w:spacing w:before="0" w:beforeAutospacing="0" w:after="0" w:afterAutospacing="0"/>
              <w:jc w:val="center"/>
              <w:rPr>
                <w:sz w:val="20"/>
                <w:szCs w:val="20"/>
              </w:rPr>
            </w:pPr>
          </w:p>
        </w:tc>
        <w:tc>
          <w:tcPr>
            <w:tcW w:w="720" w:type="dxa"/>
          </w:tcPr>
          <w:p w:rsidR="00A42406" w:rsidRPr="00357E6F" w:rsidRDefault="00A42406" w:rsidP="00A42406">
            <w:pPr>
              <w:suppressAutoHyphens/>
              <w:snapToGrid w:val="0"/>
              <w:spacing w:before="0" w:beforeAutospacing="0" w:after="0" w:afterAutospacing="0"/>
              <w:jc w:val="center"/>
              <w:rPr>
                <w:sz w:val="20"/>
                <w:szCs w:val="20"/>
              </w:rPr>
            </w:pPr>
            <w:r w:rsidRPr="00357E6F">
              <w:rPr>
                <w:sz w:val="20"/>
                <w:szCs w:val="20"/>
              </w:rPr>
              <w:t>6</w:t>
            </w:r>
          </w:p>
        </w:tc>
        <w:tc>
          <w:tcPr>
            <w:tcW w:w="933" w:type="dxa"/>
            <w:vAlign w:val="center"/>
          </w:tcPr>
          <w:p w:rsidR="00A42406" w:rsidRPr="00357E6F" w:rsidRDefault="00A42406" w:rsidP="00A42406">
            <w:pPr>
              <w:tabs>
                <w:tab w:val="left" w:pos="900"/>
              </w:tabs>
              <w:spacing w:before="0" w:beforeAutospacing="0" w:after="0" w:afterAutospacing="0"/>
              <w:jc w:val="center"/>
              <w:rPr>
                <w:sz w:val="20"/>
                <w:szCs w:val="20"/>
              </w:rPr>
            </w:pPr>
          </w:p>
        </w:tc>
        <w:tc>
          <w:tcPr>
            <w:tcW w:w="687" w:type="dxa"/>
          </w:tcPr>
          <w:p w:rsidR="00A42406" w:rsidRPr="00357E6F" w:rsidRDefault="00A42406" w:rsidP="00A42406">
            <w:pPr>
              <w:suppressAutoHyphens/>
              <w:snapToGrid w:val="0"/>
              <w:spacing w:before="0" w:beforeAutospacing="0" w:after="0" w:afterAutospacing="0"/>
              <w:jc w:val="center"/>
              <w:rPr>
                <w:sz w:val="20"/>
                <w:szCs w:val="20"/>
              </w:rPr>
            </w:pPr>
            <w:r w:rsidRPr="00357E6F">
              <w:rPr>
                <w:sz w:val="20"/>
                <w:szCs w:val="20"/>
              </w:rPr>
              <w:t>6</w:t>
            </w:r>
          </w:p>
        </w:tc>
        <w:tc>
          <w:tcPr>
            <w:tcW w:w="900" w:type="dxa"/>
            <w:vAlign w:val="center"/>
          </w:tcPr>
          <w:p w:rsidR="00A42406" w:rsidRPr="00357E6F" w:rsidRDefault="00A42406" w:rsidP="00A42406">
            <w:pPr>
              <w:tabs>
                <w:tab w:val="left" w:pos="900"/>
              </w:tabs>
              <w:spacing w:before="0" w:beforeAutospacing="0" w:after="0" w:afterAutospacing="0"/>
              <w:jc w:val="center"/>
              <w:rPr>
                <w:b/>
                <w:sz w:val="20"/>
                <w:szCs w:val="20"/>
              </w:rPr>
            </w:pPr>
          </w:p>
        </w:tc>
      </w:tr>
      <w:tr w:rsidR="00063455" w:rsidRPr="00357E6F" w:rsidTr="00803760">
        <w:tc>
          <w:tcPr>
            <w:tcW w:w="889" w:type="dxa"/>
            <w:vMerge/>
          </w:tcPr>
          <w:p w:rsidR="00063455" w:rsidRPr="00357E6F" w:rsidRDefault="00063455" w:rsidP="00803760">
            <w:pPr>
              <w:suppressAutoHyphens/>
              <w:snapToGrid w:val="0"/>
              <w:spacing w:before="0" w:beforeAutospacing="0" w:after="0" w:afterAutospacing="0"/>
              <w:rPr>
                <w:b/>
                <w:sz w:val="20"/>
                <w:szCs w:val="20"/>
              </w:rPr>
            </w:pPr>
          </w:p>
        </w:tc>
        <w:tc>
          <w:tcPr>
            <w:tcW w:w="4537" w:type="dxa"/>
            <w:vMerge/>
          </w:tcPr>
          <w:p w:rsidR="00063455" w:rsidRPr="00357E6F" w:rsidRDefault="00063455" w:rsidP="00803760">
            <w:pPr>
              <w:suppressAutoHyphens/>
              <w:snapToGrid w:val="0"/>
              <w:spacing w:before="0" w:beforeAutospacing="0" w:after="0" w:afterAutospacing="0"/>
              <w:rPr>
                <w:b/>
                <w:sz w:val="20"/>
                <w:szCs w:val="20"/>
              </w:rPr>
            </w:pPr>
          </w:p>
        </w:tc>
        <w:tc>
          <w:tcPr>
            <w:tcW w:w="4860" w:type="dxa"/>
            <w:gridSpan w:val="6"/>
            <w:vAlign w:val="center"/>
          </w:tcPr>
          <w:p w:rsidR="00063455" w:rsidRPr="00357E6F" w:rsidRDefault="00063455" w:rsidP="00803760">
            <w:pPr>
              <w:tabs>
                <w:tab w:val="left" w:pos="900"/>
              </w:tabs>
              <w:spacing w:before="0" w:beforeAutospacing="0" w:after="0" w:afterAutospacing="0"/>
              <w:jc w:val="center"/>
              <w:rPr>
                <w:sz w:val="20"/>
                <w:szCs w:val="20"/>
              </w:rPr>
            </w:pPr>
            <w:r w:rsidRPr="00357E6F">
              <w:rPr>
                <w:sz w:val="20"/>
                <w:szCs w:val="20"/>
              </w:rPr>
              <w:t>экзамен</w:t>
            </w:r>
          </w:p>
        </w:tc>
      </w:tr>
    </w:tbl>
    <w:p w:rsidR="00063455" w:rsidRPr="00357E6F" w:rsidRDefault="00063455" w:rsidP="00063455">
      <w:pPr>
        <w:spacing w:before="0" w:beforeAutospacing="0" w:after="0" w:afterAutospacing="0"/>
        <w:rPr>
          <w:rFonts w:eastAsia="Times New Roman"/>
          <w:sz w:val="22"/>
          <w:szCs w:val="22"/>
        </w:rPr>
      </w:pPr>
    </w:p>
    <w:p w:rsidR="00063455" w:rsidRPr="00357E6F" w:rsidRDefault="00063455" w:rsidP="00063455">
      <w:pPr>
        <w:spacing w:before="0" w:beforeAutospacing="0" w:after="0" w:afterAutospacing="0"/>
        <w:rPr>
          <w:rFonts w:eastAsia="Times New Roman"/>
          <w:sz w:val="20"/>
          <w:szCs w:val="20"/>
        </w:rPr>
      </w:pPr>
      <w:r w:rsidRPr="00357E6F">
        <w:rPr>
          <w:rFonts w:eastAsia="Times New Roman"/>
          <w:sz w:val="20"/>
          <w:szCs w:val="20"/>
        </w:rPr>
        <w:t>*____________</w:t>
      </w:r>
    </w:p>
    <w:p w:rsidR="00063455" w:rsidRPr="00357E6F" w:rsidRDefault="00063455" w:rsidP="00063455">
      <w:pPr>
        <w:spacing w:before="0" w:beforeAutospacing="0" w:after="0" w:afterAutospacing="0"/>
        <w:rPr>
          <w:rFonts w:eastAsia="Times New Roman"/>
          <w:sz w:val="20"/>
          <w:szCs w:val="20"/>
        </w:rPr>
      </w:pPr>
      <w:r w:rsidRPr="00357E6F">
        <w:rPr>
          <w:rFonts w:eastAsia="Times New Roman"/>
          <w:sz w:val="20"/>
          <w:szCs w:val="20"/>
        </w:rPr>
        <w:t>Семинар – семинар-дискуссия</w:t>
      </w:r>
    </w:p>
    <w:p w:rsidR="00063455" w:rsidRPr="00357E6F" w:rsidRDefault="00063455" w:rsidP="00063455">
      <w:pPr>
        <w:spacing w:before="0" w:beforeAutospacing="0" w:after="0" w:afterAutospacing="0"/>
        <w:rPr>
          <w:rFonts w:eastAsia="Times New Roman"/>
          <w:sz w:val="20"/>
          <w:szCs w:val="20"/>
        </w:rPr>
      </w:pPr>
      <w:r w:rsidRPr="00357E6F">
        <w:rPr>
          <w:rFonts w:eastAsia="Times New Roman"/>
          <w:sz w:val="20"/>
          <w:szCs w:val="20"/>
        </w:rPr>
        <w:t xml:space="preserve">ГТ - практическое занятие - </w:t>
      </w:r>
      <w:proofErr w:type="spellStart"/>
      <w:r w:rsidRPr="00357E6F">
        <w:rPr>
          <w:rFonts w:eastAsia="Times New Roman"/>
          <w:sz w:val="20"/>
          <w:szCs w:val="20"/>
        </w:rPr>
        <w:t>глоссарный</w:t>
      </w:r>
      <w:proofErr w:type="spellEnd"/>
      <w:r w:rsidRPr="00357E6F">
        <w:rPr>
          <w:rFonts w:eastAsia="Times New Roman"/>
          <w:sz w:val="20"/>
          <w:szCs w:val="20"/>
        </w:rPr>
        <w:t xml:space="preserve"> тренинг</w:t>
      </w:r>
    </w:p>
    <w:p w:rsidR="00063455" w:rsidRPr="00357E6F" w:rsidRDefault="00063455" w:rsidP="00063455">
      <w:pPr>
        <w:spacing w:before="0" w:beforeAutospacing="0" w:after="0" w:afterAutospacing="0"/>
        <w:rPr>
          <w:rFonts w:eastAsia="Times New Roman"/>
          <w:sz w:val="20"/>
          <w:szCs w:val="20"/>
        </w:rPr>
      </w:pPr>
      <w:r w:rsidRPr="00357E6F">
        <w:rPr>
          <w:rFonts w:eastAsia="Times New Roman"/>
          <w:sz w:val="20"/>
          <w:szCs w:val="20"/>
        </w:rPr>
        <w:t xml:space="preserve">ТТ - практическое занятие - тест-тренинг </w:t>
      </w:r>
    </w:p>
    <w:p w:rsidR="00063455" w:rsidRPr="00357E6F" w:rsidRDefault="00063455" w:rsidP="00063455">
      <w:pPr>
        <w:spacing w:before="0" w:beforeAutospacing="0" w:after="0" w:afterAutospacing="0"/>
        <w:rPr>
          <w:rFonts w:eastAsia="Times New Roman"/>
          <w:sz w:val="20"/>
          <w:szCs w:val="20"/>
        </w:rPr>
      </w:pPr>
      <w:r w:rsidRPr="00357E6F">
        <w:rPr>
          <w:rFonts w:eastAsia="Times New Roman"/>
          <w:sz w:val="20"/>
          <w:szCs w:val="20"/>
        </w:rPr>
        <w:t xml:space="preserve">ПЗТ - практическое занятие - </w:t>
      </w:r>
      <w:proofErr w:type="spellStart"/>
      <w:r w:rsidRPr="00357E6F">
        <w:rPr>
          <w:rFonts w:eastAsia="Times New Roman"/>
          <w:sz w:val="20"/>
          <w:szCs w:val="20"/>
        </w:rPr>
        <w:t>позетовое</w:t>
      </w:r>
      <w:proofErr w:type="spellEnd"/>
      <w:r w:rsidRPr="00357E6F">
        <w:rPr>
          <w:rFonts w:eastAsia="Times New Roman"/>
          <w:sz w:val="20"/>
          <w:szCs w:val="20"/>
        </w:rPr>
        <w:t xml:space="preserve"> тестирование </w:t>
      </w:r>
    </w:p>
    <w:p w:rsidR="00063455" w:rsidRPr="00357E6F" w:rsidRDefault="00063455" w:rsidP="00063455">
      <w:pPr>
        <w:spacing w:before="0" w:beforeAutospacing="0" w:after="0" w:afterAutospacing="0"/>
        <w:rPr>
          <w:rFonts w:eastAsia="Times New Roman"/>
          <w:sz w:val="20"/>
          <w:szCs w:val="20"/>
        </w:rPr>
      </w:pPr>
      <w:r w:rsidRPr="00357E6F">
        <w:rPr>
          <w:rFonts w:eastAsia="Times New Roman"/>
          <w:sz w:val="20"/>
          <w:szCs w:val="20"/>
        </w:rPr>
        <w:t>ЛС - практическое занятие - логическая схема</w:t>
      </w:r>
    </w:p>
    <w:p w:rsidR="00063455" w:rsidRPr="00357E6F" w:rsidRDefault="00063455" w:rsidP="00063455">
      <w:pPr>
        <w:spacing w:before="0" w:beforeAutospacing="0" w:after="0" w:afterAutospacing="0"/>
        <w:rPr>
          <w:rFonts w:eastAsia="Times New Roman"/>
          <w:sz w:val="20"/>
          <w:szCs w:val="20"/>
        </w:rPr>
      </w:pPr>
      <w:r w:rsidRPr="00357E6F">
        <w:rPr>
          <w:rFonts w:eastAsia="Times New Roman"/>
          <w:sz w:val="20"/>
          <w:szCs w:val="20"/>
        </w:rPr>
        <w:t>УД - семинар-обсуждение устного доклада</w:t>
      </w:r>
    </w:p>
    <w:p w:rsidR="00063455" w:rsidRPr="00357E6F" w:rsidRDefault="00063455" w:rsidP="00063455">
      <w:pPr>
        <w:spacing w:before="0" w:beforeAutospacing="0" w:after="0" w:afterAutospacing="0"/>
        <w:rPr>
          <w:rFonts w:eastAsia="Times New Roman"/>
          <w:sz w:val="20"/>
          <w:szCs w:val="20"/>
        </w:rPr>
      </w:pPr>
      <w:r w:rsidRPr="00357E6F">
        <w:rPr>
          <w:rFonts w:eastAsia="Times New Roman"/>
          <w:sz w:val="20"/>
          <w:szCs w:val="20"/>
        </w:rPr>
        <w:t xml:space="preserve">РФ – семинар-обсуждение реферата </w:t>
      </w:r>
    </w:p>
    <w:p w:rsidR="00063455" w:rsidRPr="00357E6F" w:rsidRDefault="00063455" w:rsidP="00063455">
      <w:pPr>
        <w:spacing w:before="0" w:beforeAutospacing="0" w:after="0" w:afterAutospacing="0"/>
        <w:rPr>
          <w:rFonts w:eastAsia="Times New Roman"/>
          <w:sz w:val="20"/>
          <w:szCs w:val="20"/>
        </w:rPr>
      </w:pPr>
      <w:proofErr w:type="spellStart"/>
      <w:r w:rsidRPr="00357E6F">
        <w:rPr>
          <w:rFonts w:eastAsia="Times New Roman"/>
          <w:sz w:val="20"/>
          <w:szCs w:val="20"/>
        </w:rPr>
        <w:t>Асессмент</w:t>
      </w:r>
      <w:proofErr w:type="spellEnd"/>
      <w:r w:rsidRPr="00357E6F">
        <w:rPr>
          <w:rFonts w:eastAsia="Times New Roman"/>
          <w:sz w:val="20"/>
          <w:szCs w:val="20"/>
        </w:rPr>
        <w:t xml:space="preserve"> реферата - семинар-</w:t>
      </w:r>
      <w:proofErr w:type="spellStart"/>
      <w:r w:rsidRPr="00357E6F">
        <w:rPr>
          <w:rFonts w:eastAsia="Times New Roman"/>
          <w:sz w:val="20"/>
          <w:szCs w:val="20"/>
        </w:rPr>
        <w:t>асессмент</w:t>
      </w:r>
      <w:proofErr w:type="spellEnd"/>
      <w:r w:rsidRPr="00357E6F">
        <w:rPr>
          <w:rFonts w:eastAsia="Times New Roman"/>
          <w:sz w:val="20"/>
          <w:szCs w:val="20"/>
        </w:rPr>
        <w:t xml:space="preserve"> реферата</w:t>
      </w:r>
    </w:p>
    <w:p w:rsidR="00063455" w:rsidRPr="00357E6F" w:rsidRDefault="00063455" w:rsidP="00063455">
      <w:pPr>
        <w:spacing w:before="0" w:beforeAutospacing="0" w:after="0" w:afterAutospacing="0"/>
        <w:rPr>
          <w:rFonts w:eastAsia="Times New Roman"/>
          <w:sz w:val="20"/>
          <w:szCs w:val="20"/>
        </w:rPr>
      </w:pPr>
      <w:r w:rsidRPr="00357E6F">
        <w:rPr>
          <w:rFonts w:eastAsia="Times New Roman"/>
          <w:sz w:val="20"/>
          <w:szCs w:val="20"/>
        </w:rPr>
        <w:t xml:space="preserve">ВБ - </w:t>
      </w:r>
      <w:proofErr w:type="spellStart"/>
      <w:r w:rsidRPr="00357E6F">
        <w:rPr>
          <w:rFonts w:eastAsia="Times New Roman"/>
          <w:sz w:val="20"/>
          <w:szCs w:val="20"/>
        </w:rPr>
        <w:t>вебинар</w:t>
      </w:r>
      <w:proofErr w:type="spellEnd"/>
      <w:r w:rsidRPr="00357E6F">
        <w:rPr>
          <w:rFonts w:eastAsia="Times New Roman"/>
          <w:sz w:val="20"/>
          <w:szCs w:val="20"/>
        </w:rPr>
        <w:t xml:space="preserve"> </w:t>
      </w:r>
    </w:p>
    <w:p w:rsidR="00063455" w:rsidRPr="00357E6F" w:rsidRDefault="00063455" w:rsidP="00063455">
      <w:pPr>
        <w:spacing w:before="0" w:beforeAutospacing="0" w:after="0" w:afterAutospacing="0"/>
        <w:rPr>
          <w:rFonts w:eastAsia="Times New Roman"/>
          <w:sz w:val="20"/>
          <w:szCs w:val="20"/>
        </w:rPr>
      </w:pPr>
      <w:r w:rsidRPr="00357E6F">
        <w:rPr>
          <w:rFonts w:eastAsia="Times New Roman"/>
          <w:sz w:val="20"/>
          <w:szCs w:val="20"/>
        </w:rPr>
        <w:t xml:space="preserve">УЭ - семинар-обсуждение устного эссе </w:t>
      </w:r>
    </w:p>
    <w:p w:rsidR="00063455" w:rsidRPr="00357E6F" w:rsidRDefault="00063455" w:rsidP="00063455">
      <w:pPr>
        <w:spacing w:before="0" w:beforeAutospacing="0" w:after="0" w:afterAutospacing="0"/>
        <w:rPr>
          <w:rFonts w:eastAsia="Times New Roman"/>
          <w:sz w:val="20"/>
          <w:szCs w:val="20"/>
        </w:rPr>
      </w:pPr>
      <w:r w:rsidRPr="00357E6F">
        <w:rPr>
          <w:rFonts w:eastAsia="Times New Roman"/>
          <w:sz w:val="20"/>
          <w:szCs w:val="20"/>
        </w:rPr>
        <w:t xml:space="preserve">АЛТ - практическое занятие - алгоритмический тренинг  </w:t>
      </w:r>
    </w:p>
    <w:p w:rsidR="00063455" w:rsidRPr="00357E6F" w:rsidRDefault="00063455" w:rsidP="00063455">
      <w:pPr>
        <w:pStyle w:val="1c"/>
        <w:tabs>
          <w:tab w:val="right" w:leader="dot" w:pos="9600"/>
        </w:tabs>
        <w:spacing w:before="0" w:beforeAutospacing="0" w:after="0" w:afterAutospacing="0"/>
        <w:ind w:left="0" w:firstLine="709"/>
        <w:rPr>
          <w:b/>
          <w:bCs/>
          <w:sz w:val="20"/>
        </w:rPr>
      </w:pPr>
    </w:p>
    <w:p w:rsidR="00063455" w:rsidRPr="00357E6F" w:rsidRDefault="00063455" w:rsidP="00063455">
      <w:pPr>
        <w:pStyle w:val="1c"/>
        <w:tabs>
          <w:tab w:val="right" w:leader="dot" w:pos="9600"/>
        </w:tabs>
        <w:spacing w:before="0" w:beforeAutospacing="0" w:after="0" w:afterAutospacing="0"/>
        <w:ind w:left="0"/>
        <w:rPr>
          <w:b/>
          <w:bCs/>
          <w:sz w:val="20"/>
        </w:rPr>
      </w:pPr>
      <w:r w:rsidRPr="00357E6F">
        <w:rPr>
          <w:b/>
          <w:bCs/>
          <w:sz w:val="20"/>
        </w:rPr>
        <w:t xml:space="preserve">              5. Содержание дисциплины</w:t>
      </w:r>
    </w:p>
    <w:p w:rsidR="00063455" w:rsidRPr="00357E6F" w:rsidRDefault="00063455" w:rsidP="00063455">
      <w:pPr>
        <w:pStyle w:val="1c"/>
        <w:tabs>
          <w:tab w:val="right" w:leader="dot" w:pos="9600"/>
        </w:tabs>
        <w:spacing w:before="0" w:beforeAutospacing="0" w:after="0" w:afterAutospacing="0"/>
        <w:ind w:left="0" w:firstLine="709"/>
        <w:rPr>
          <w:b/>
          <w:sz w:val="20"/>
        </w:rPr>
      </w:pPr>
      <w:r w:rsidRPr="00357E6F">
        <w:rPr>
          <w:b/>
          <w:sz w:val="20"/>
        </w:rPr>
        <w:t>5.1. Содержание разделов и тем</w:t>
      </w:r>
    </w:p>
    <w:p w:rsidR="00063455" w:rsidRPr="00357E6F" w:rsidRDefault="00063455" w:rsidP="00063455">
      <w:pPr>
        <w:spacing w:before="0" w:beforeAutospacing="0" w:after="0" w:afterAutospacing="0"/>
        <w:ind w:firstLine="680"/>
        <w:rPr>
          <w:b/>
          <w:sz w:val="20"/>
          <w:szCs w:val="20"/>
        </w:rPr>
      </w:pP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9"/>
        <w:gridCol w:w="1744"/>
        <w:gridCol w:w="7287"/>
      </w:tblGrid>
      <w:tr w:rsidR="00063455" w:rsidRPr="00357E6F" w:rsidTr="00803760">
        <w:trPr>
          <w:tblHeader/>
        </w:trPr>
        <w:tc>
          <w:tcPr>
            <w:tcW w:w="257" w:type="pct"/>
            <w:vAlign w:val="center"/>
          </w:tcPr>
          <w:p w:rsidR="00063455" w:rsidRPr="00357E6F" w:rsidRDefault="00063455" w:rsidP="00803760">
            <w:pPr>
              <w:suppressAutoHyphens/>
              <w:spacing w:before="0" w:beforeAutospacing="0" w:after="0" w:afterAutospacing="0"/>
              <w:jc w:val="center"/>
              <w:rPr>
                <w:sz w:val="20"/>
                <w:szCs w:val="20"/>
              </w:rPr>
            </w:pPr>
            <w:r w:rsidRPr="00357E6F">
              <w:rPr>
                <w:sz w:val="20"/>
                <w:szCs w:val="20"/>
              </w:rPr>
              <w:t>№ п/п</w:t>
            </w:r>
          </w:p>
        </w:tc>
        <w:tc>
          <w:tcPr>
            <w:tcW w:w="916" w:type="pct"/>
            <w:vAlign w:val="center"/>
          </w:tcPr>
          <w:p w:rsidR="00063455" w:rsidRPr="00357E6F" w:rsidRDefault="00063455" w:rsidP="00803760">
            <w:pPr>
              <w:suppressAutoHyphens/>
              <w:spacing w:before="0" w:beforeAutospacing="0" w:after="0" w:afterAutospacing="0"/>
              <w:jc w:val="center"/>
              <w:rPr>
                <w:sz w:val="20"/>
                <w:szCs w:val="20"/>
              </w:rPr>
            </w:pPr>
            <w:r w:rsidRPr="00357E6F">
              <w:rPr>
                <w:sz w:val="20"/>
                <w:szCs w:val="20"/>
              </w:rPr>
              <w:t>Наименование раздела дисциплины</w:t>
            </w:r>
          </w:p>
        </w:tc>
        <w:tc>
          <w:tcPr>
            <w:tcW w:w="3828" w:type="pct"/>
            <w:vAlign w:val="center"/>
          </w:tcPr>
          <w:p w:rsidR="00063455" w:rsidRPr="00357E6F" w:rsidRDefault="00063455" w:rsidP="00803760">
            <w:pPr>
              <w:suppressAutoHyphens/>
              <w:spacing w:before="0" w:beforeAutospacing="0" w:after="0" w:afterAutospacing="0"/>
              <w:jc w:val="center"/>
              <w:rPr>
                <w:bCs/>
                <w:sz w:val="20"/>
                <w:szCs w:val="20"/>
              </w:rPr>
            </w:pPr>
            <w:r w:rsidRPr="00357E6F">
              <w:rPr>
                <w:bCs/>
                <w:sz w:val="20"/>
                <w:szCs w:val="20"/>
              </w:rPr>
              <w:t>Содержание раздела</w:t>
            </w:r>
          </w:p>
        </w:tc>
      </w:tr>
      <w:tr w:rsidR="00063455" w:rsidRPr="00357E6F" w:rsidTr="00803760">
        <w:tc>
          <w:tcPr>
            <w:tcW w:w="257" w:type="pct"/>
          </w:tcPr>
          <w:p w:rsidR="00063455" w:rsidRPr="00357E6F" w:rsidRDefault="00063455" w:rsidP="00803760">
            <w:pPr>
              <w:suppressAutoHyphens/>
              <w:spacing w:before="0" w:beforeAutospacing="0" w:after="0" w:afterAutospacing="0"/>
              <w:jc w:val="center"/>
              <w:rPr>
                <w:sz w:val="20"/>
                <w:szCs w:val="20"/>
              </w:rPr>
            </w:pPr>
            <w:r w:rsidRPr="00357E6F">
              <w:rPr>
                <w:sz w:val="20"/>
                <w:szCs w:val="20"/>
              </w:rPr>
              <w:t>1</w:t>
            </w:r>
          </w:p>
        </w:tc>
        <w:tc>
          <w:tcPr>
            <w:tcW w:w="916" w:type="pct"/>
          </w:tcPr>
          <w:p w:rsidR="00063455" w:rsidRPr="00357E6F" w:rsidRDefault="00063455" w:rsidP="00803760">
            <w:pPr>
              <w:suppressAutoHyphens/>
              <w:spacing w:before="0" w:beforeAutospacing="0" w:after="0" w:afterAutospacing="0"/>
              <w:rPr>
                <w:sz w:val="20"/>
                <w:szCs w:val="20"/>
              </w:rPr>
            </w:pPr>
            <w:r w:rsidRPr="00357E6F">
              <w:rPr>
                <w:sz w:val="20"/>
                <w:szCs w:val="20"/>
              </w:rPr>
              <w:t>Финансовая система РФ. Основы финансового права и финансовой деятельности государства. Финансовый контроль и ответственность за финансовые нарушения</w:t>
            </w:r>
          </w:p>
        </w:tc>
        <w:tc>
          <w:tcPr>
            <w:tcW w:w="3828" w:type="pct"/>
          </w:tcPr>
          <w:p w:rsidR="00063455" w:rsidRPr="00357E6F" w:rsidRDefault="00063455" w:rsidP="00803760">
            <w:pPr>
              <w:pStyle w:val="aff7"/>
              <w:suppressAutoHyphens/>
              <w:spacing w:after="0"/>
              <w:jc w:val="both"/>
              <w:rPr>
                <w:rFonts w:eastAsia="Times New Roman"/>
                <w:b/>
                <w:sz w:val="20"/>
              </w:rPr>
            </w:pPr>
            <w:r w:rsidRPr="00357E6F">
              <w:rPr>
                <w:rFonts w:eastAsia="Times New Roman"/>
                <w:b/>
                <w:sz w:val="20"/>
              </w:rPr>
              <w:t xml:space="preserve">Финансовая система РФ </w:t>
            </w:r>
          </w:p>
          <w:p w:rsidR="00063455" w:rsidRPr="00357E6F" w:rsidRDefault="00063455" w:rsidP="00803760">
            <w:pPr>
              <w:pStyle w:val="aff7"/>
              <w:suppressAutoHyphens/>
              <w:spacing w:after="0"/>
              <w:jc w:val="both"/>
              <w:rPr>
                <w:rFonts w:eastAsia="Times New Roman"/>
                <w:sz w:val="20"/>
              </w:rPr>
            </w:pPr>
            <w:r w:rsidRPr="00357E6F">
              <w:rPr>
                <w:rFonts w:eastAsia="Times New Roman"/>
                <w:sz w:val="20"/>
              </w:rPr>
              <w:t>Сущность и функции финансов, основные финансовые институты РФ. Понятие финансов и финансовых институтов. Структура финансовой системы. Функции финансов и их реализация.</w:t>
            </w:r>
          </w:p>
          <w:p w:rsidR="00063455" w:rsidRPr="00357E6F" w:rsidRDefault="00063455" w:rsidP="00803760">
            <w:pPr>
              <w:pStyle w:val="aff7"/>
              <w:suppressAutoHyphens/>
              <w:spacing w:after="0"/>
              <w:jc w:val="both"/>
              <w:rPr>
                <w:rFonts w:eastAsia="Times New Roman"/>
                <w:sz w:val="20"/>
              </w:rPr>
            </w:pPr>
            <w:r w:rsidRPr="00357E6F">
              <w:rPr>
                <w:rFonts w:eastAsia="Times New Roman"/>
                <w:sz w:val="20"/>
              </w:rPr>
              <w:t>Правовые основы финансовой деятельности государства. Субъекты финансовой деятельности. Формы финансовой деятельности. Финансово-правовые акты и их классификация.</w:t>
            </w:r>
          </w:p>
          <w:p w:rsidR="00063455" w:rsidRPr="00357E6F" w:rsidRDefault="00063455" w:rsidP="00803760">
            <w:pPr>
              <w:pStyle w:val="aff7"/>
              <w:suppressAutoHyphens/>
              <w:spacing w:after="0"/>
              <w:jc w:val="both"/>
              <w:rPr>
                <w:rFonts w:eastAsia="Times New Roman"/>
                <w:sz w:val="20"/>
              </w:rPr>
            </w:pPr>
            <w:r w:rsidRPr="00357E6F">
              <w:rPr>
                <w:rFonts w:eastAsia="Times New Roman"/>
                <w:sz w:val="20"/>
              </w:rPr>
              <w:t>Методы осуществления финансовой деятельности и органы, ее осуществляющие. Группировка методов финансовой деятельности. Содержание отдельных методов финансовой деятельности.</w:t>
            </w:r>
          </w:p>
          <w:p w:rsidR="00063455" w:rsidRPr="00357E6F" w:rsidRDefault="00063455" w:rsidP="00803760">
            <w:pPr>
              <w:pStyle w:val="aff7"/>
              <w:suppressAutoHyphens/>
              <w:spacing w:after="0"/>
              <w:jc w:val="both"/>
              <w:rPr>
                <w:rFonts w:eastAsia="Times New Roman"/>
                <w:sz w:val="20"/>
              </w:rPr>
            </w:pPr>
            <w:r w:rsidRPr="00357E6F">
              <w:rPr>
                <w:rFonts w:eastAsia="Times New Roman"/>
                <w:sz w:val="20"/>
              </w:rPr>
              <w:t>Распределение компетенции в области финансовой деятельности в системе государственных органов. Полномочия Министерства финансов Российской Федерации, Федерального казначейства Российской Федерации, Центрального банка Российской Федерации (Банк России), Счетной палаты РФ, Федеральной налоговой службы.</w:t>
            </w:r>
          </w:p>
          <w:p w:rsidR="00063455" w:rsidRPr="00357E6F" w:rsidRDefault="00063455" w:rsidP="00803760">
            <w:pPr>
              <w:pStyle w:val="aff7"/>
              <w:suppressAutoHyphens/>
              <w:spacing w:after="0"/>
              <w:jc w:val="both"/>
              <w:rPr>
                <w:rFonts w:eastAsia="Times New Roman"/>
                <w:sz w:val="20"/>
              </w:rPr>
            </w:pPr>
            <w:r w:rsidRPr="00357E6F">
              <w:rPr>
                <w:rFonts w:eastAsia="Times New Roman"/>
                <w:b/>
                <w:sz w:val="20"/>
              </w:rPr>
              <w:t>Финансовое право</w:t>
            </w:r>
            <w:r w:rsidRPr="00357E6F">
              <w:rPr>
                <w:rFonts w:eastAsia="Times New Roman"/>
                <w:sz w:val="20"/>
              </w:rPr>
              <w:t xml:space="preserve"> </w:t>
            </w:r>
          </w:p>
          <w:p w:rsidR="00063455" w:rsidRPr="00357E6F" w:rsidRDefault="00063455" w:rsidP="00803760">
            <w:pPr>
              <w:pStyle w:val="aff7"/>
              <w:suppressAutoHyphens/>
              <w:spacing w:after="0"/>
              <w:jc w:val="both"/>
              <w:rPr>
                <w:rFonts w:eastAsia="Times New Roman"/>
                <w:sz w:val="20"/>
              </w:rPr>
            </w:pPr>
            <w:r w:rsidRPr="00357E6F">
              <w:rPr>
                <w:rFonts w:eastAsia="Times New Roman"/>
                <w:sz w:val="20"/>
              </w:rPr>
              <w:t>Понятие и сущность финансового права РФ, его предмет и метод. Понятие предмета и метода финансово-правового регулирования. Разграничение финансового права от других отраслей права…..</w:t>
            </w:r>
          </w:p>
          <w:p w:rsidR="00063455" w:rsidRPr="00357E6F" w:rsidRDefault="00063455" w:rsidP="00803760">
            <w:pPr>
              <w:pStyle w:val="aff7"/>
              <w:suppressAutoHyphens/>
              <w:spacing w:after="0"/>
              <w:jc w:val="both"/>
              <w:rPr>
                <w:rFonts w:eastAsia="Times New Roman"/>
                <w:sz w:val="20"/>
              </w:rPr>
            </w:pPr>
            <w:r w:rsidRPr="00357E6F">
              <w:rPr>
                <w:rFonts w:eastAsia="Times New Roman"/>
                <w:sz w:val="20"/>
              </w:rPr>
              <w:t>Принципы финансового права. Принцип федерализма. Принцип единства финансовой политики и денежной системы. Принцип равноправия субъектов Федерации. Принцип самостоятельности финансовой деятельности органов местного самоуправления. Принцип социальной направленности. Принцип разделения законодательной (представительной) и исполнительной власте</w:t>
            </w:r>
            <w:r w:rsidR="00803760">
              <w:rPr>
                <w:rFonts w:eastAsia="Times New Roman"/>
                <w:sz w:val="20"/>
              </w:rPr>
              <w:t>й. Принцип участия граждан РФ в</w:t>
            </w:r>
            <w:r w:rsidRPr="00357E6F">
              <w:rPr>
                <w:rFonts w:eastAsia="Times New Roman"/>
                <w:sz w:val="20"/>
              </w:rPr>
              <w:t xml:space="preserve"> финансовой деятельности государства и органов местного самоуправления. Принципы гласности и плановости.</w:t>
            </w:r>
          </w:p>
          <w:p w:rsidR="00063455" w:rsidRPr="00357E6F" w:rsidRDefault="00063455" w:rsidP="00803760">
            <w:pPr>
              <w:pStyle w:val="aff7"/>
              <w:suppressAutoHyphens/>
              <w:spacing w:after="0"/>
              <w:jc w:val="both"/>
              <w:rPr>
                <w:rFonts w:eastAsia="Times New Roman"/>
                <w:sz w:val="20"/>
              </w:rPr>
            </w:pPr>
            <w:r w:rsidRPr="00357E6F">
              <w:rPr>
                <w:rFonts w:eastAsia="Times New Roman"/>
                <w:sz w:val="20"/>
              </w:rPr>
              <w:t>Система и источники финансового права. Нормы и правовые института, входящие в состав финансового права. Группировка источников финансового права. Виды кодифицированных источников финансового права.</w:t>
            </w:r>
          </w:p>
          <w:p w:rsidR="00063455" w:rsidRPr="00357E6F" w:rsidRDefault="00063455" w:rsidP="00803760">
            <w:pPr>
              <w:pStyle w:val="aff7"/>
              <w:suppressAutoHyphens/>
              <w:spacing w:after="0"/>
              <w:jc w:val="both"/>
              <w:rPr>
                <w:rFonts w:eastAsia="Times New Roman"/>
                <w:sz w:val="20"/>
              </w:rPr>
            </w:pPr>
            <w:r w:rsidRPr="00357E6F">
              <w:rPr>
                <w:rFonts w:eastAsia="Times New Roman"/>
                <w:sz w:val="20"/>
              </w:rPr>
              <w:t>Финансово-правовые нормы. Понятие и структура финансово-правовой нормы. Классификация финансово-правовой нормы. Особенности финансовых санкций.</w:t>
            </w:r>
          </w:p>
          <w:p w:rsidR="00063455" w:rsidRPr="00357E6F" w:rsidRDefault="00063455" w:rsidP="00803760">
            <w:pPr>
              <w:pStyle w:val="aff7"/>
              <w:suppressAutoHyphens/>
              <w:spacing w:after="0"/>
              <w:jc w:val="both"/>
              <w:rPr>
                <w:rFonts w:eastAsia="Times New Roman"/>
                <w:sz w:val="20"/>
              </w:rPr>
            </w:pPr>
            <w:r w:rsidRPr="00357E6F">
              <w:rPr>
                <w:rFonts w:eastAsia="Times New Roman"/>
                <w:sz w:val="20"/>
              </w:rPr>
              <w:t>Финансовые правоотношения, их особенности. Определение финансовых правоотношений. Особенности финансовых правоотношений и их субъекты. Различие между субъектами финансового права и финансового правоотношения. Характеристика коллективных и индивидуальных субъектов финансовых правоотношений)</w:t>
            </w:r>
          </w:p>
          <w:p w:rsidR="00063455" w:rsidRPr="00357E6F" w:rsidRDefault="00063455" w:rsidP="00803760">
            <w:pPr>
              <w:pStyle w:val="aff7"/>
              <w:suppressAutoHyphens/>
              <w:spacing w:after="0"/>
              <w:jc w:val="both"/>
              <w:rPr>
                <w:rFonts w:eastAsia="Times New Roman"/>
                <w:sz w:val="20"/>
              </w:rPr>
            </w:pPr>
            <w:r w:rsidRPr="00357E6F">
              <w:rPr>
                <w:rFonts w:eastAsia="Times New Roman"/>
                <w:b/>
                <w:sz w:val="20"/>
              </w:rPr>
              <w:t>Правовые основы финансового контроля в РФ</w:t>
            </w:r>
            <w:r w:rsidRPr="00357E6F">
              <w:rPr>
                <w:rFonts w:eastAsia="Times New Roman"/>
                <w:sz w:val="20"/>
              </w:rPr>
              <w:t xml:space="preserve"> (Сущность и виды финансового контроля. Определение финансового контроля. Государственный и негосударственный финансовый контроль. Субъекты финансового контроля. Классификация финансового контроля по видам и формам.</w:t>
            </w:r>
          </w:p>
          <w:p w:rsidR="00063455" w:rsidRPr="00357E6F" w:rsidRDefault="00063455" w:rsidP="00803760">
            <w:pPr>
              <w:pStyle w:val="aff7"/>
              <w:suppressAutoHyphens/>
              <w:spacing w:after="0"/>
              <w:jc w:val="both"/>
              <w:rPr>
                <w:rFonts w:eastAsia="Times New Roman"/>
                <w:sz w:val="20"/>
              </w:rPr>
            </w:pPr>
            <w:r w:rsidRPr="00357E6F">
              <w:rPr>
                <w:rFonts w:eastAsia="Times New Roman"/>
                <w:sz w:val="20"/>
              </w:rPr>
              <w:t>Методы финансового контроля. Основные методы финансового контроля: наблюдение, проверка, обследование, анализ и ревизия. Особенности правового регулирования ревизии.</w:t>
            </w:r>
          </w:p>
          <w:p w:rsidR="00063455" w:rsidRPr="00357E6F" w:rsidRDefault="00063455" w:rsidP="00803760">
            <w:pPr>
              <w:pStyle w:val="aff7"/>
              <w:suppressAutoHyphens/>
              <w:spacing w:after="0"/>
              <w:jc w:val="both"/>
              <w:rPr>
                <w:rFonts w:eastAsia="Times New Roman"/>
                <w:sz w:val="20"/>
              </w:rPr>
            </w:pPr>
            <w:r w:rsidRPr="00357E6F">
              <w:rPr>
                <w:rFonts w:eastAsia="Times New Roman"/>
                <w:sz w:val="20"/>
              </w:rPr>
              <w:lastRenderedPageBreak/>
              <w:t xml:space="preserve">Компетенция органов, осуществляющих государственный финансовый контроль. Компетенция государственных органов распределяемые между его структурными подразделениями и должностными лицами. </w:t>
            </w:r>
          </w:p>
          <w:p w:rsidR="00063455" w:rsidRPr="00357E6F" w:rsidRDefault="00063455" w:rsidP="00803760">
            <w:pPr>
              <w:pStyle w:val="aff7"/>
              <w:suppressAutoHyphens/>
              <w:spacing w:after="0"/>
              <w:jc w:val="both"/>
              <w:rPr>
                <w:rFonts w:eastAsia="Times New Roman"/>
                <w:sz w:val="20"/>
              </w:rPr>
            </w:pPr>
            <w:r w:rsidRPr="00357E6F">
              <w:rPr>
                <w:rFonts w:eastAsia="Times New Roman"/>
                <w:sz w:val="20"/>
              </w:rPr>
              <w:t>Правовые основы аудиторской деятельности, как вида негосударственного финансового контроля. Понятие, цели, формы, виды аудиторской проверки. Правовое регулирование аудиторской деятельности, организационно-правовые формы. Виды аудиторских услуг. Заключение аудитора, порядок его оформления и статус)</w:t>
            </w:r>
          </w:p>
          <w:p w:rsidR="00063455" w:rsidRPr="00357E6F" w:rsidRDefault="00063455" w:rsidP="00803760">
            <w:pPr>
              <w:pStyle w:val="aff7"/>
              <w:suppressAutoHyphens/>
              <w:spacing w:after="0"/>
              <w:jc w:val="both"/>
              <w:rPr>
                <w:rFonts w:eastAsia="Times New Roman"/>
                <w:sz w:val="20"/>
              </w:rPr>
            </w:pPr>
            <w:r w:rsidRPr="00357E6F">
              <w:rPr>
                <w:rFonts w:eastAsia="Times New Roman"/>
                <w:b/>
                <w:sz w:val="20"/>
              </w:rPr>
              <w:t>Ответственность за нарушение финансового законодательства</w:t>
            </w:r>
            <w:r w:rsidRPr="00357E6F">
              <w:rPr>
                <w:rFonts w:eastAsia="Times New Roman"/>
                <w:sz w:val="20"/>
              </w:rPr>
              <w:t xml:space="preserve"> (Виды финансово-правовой ответственности за нарушение финансового законодательства. Понятие финансово-правовой ответственности, ее функции. Характеристика признаки финансово-правовых санкций. Порядок их применения по субъектам ответственности.</w:t>
            </w:r>
          </w:p>
          <w:p w:rsidR="00063455" w:rsidRPr="00357E6F" w:rsidRDefault="00063455" w:rsidP="00803760">
            <w:pPr>
              <w:pStyle w:val="aff7"/>
              <w:suppressAutoHyphens/>
              <w:spacing w:after="0"/>
              <w:jc w:val="both"/>
              <w:rPr>
                <w:rFonts w:eastAsia="Times New Roman"/>
                <w:sz w:val="20"/>
              </w:rPr>
            </w:pPr>
            <w:r w:rsidRPr="00357E6F">
              <w:rPr>
                <w:rFonts w:eastAsia="Times New Roman"/>
                <w:sz w:val="20"/>
              </w:rPr>
              <w:t>Полномочия субъектов финансового контроля в области привлечения к ответственности за нарушение финансового законодательства. Полномочия контролирующих и правоохранительных государственных органов по привлечению к ответственности за нарушение финансового законодательства)</w:t>
            </w:r>
          </w:p>
        </w:tc>
      </w:tr>
      <w:tr w:rsidR="00063455" w:rsidRPr="00357E6F" w:rsidTr="00803760">
        <w:tc>
          <w:tcPr>
            <w:tcW w:w="257" w:type="pct"/>
          </w:tcPr>
          <w:p w:rsidR="00063455" w:rsidRPr="00357E6F" w:rsidRDefault="00063455" w:rsidP="00803760">
            <w:pPr>
              <w:suppressAutoHyphens/>
              <w:spacing w:before="0" w:beforeAutospacing="0" w:after="0" w:afterAutospacing="0"/>
              <w:jc w:val="center"/>
              <w:rPr>
                <w:sz w:val="20"/>
                <w:szCs w:val="20"/>
              </w:rPr>
            </w:pPr>
            <w:r w:rsidRPr="00357E6F">
              <w:rPr>
                <w:sz w:val="20"/>
                <w:szCs w:val="20"/>
              </w:rPr>
              <w:lastRenderedPageBreak/>
              <w:t>2</w:t>
            </w:r>
          </w:p>
        </w:tc>
        <w:tc>
          <w:tcPr>
            <w:tcW w:w="916" w:type="pct"/>
          </w:tcPr>
          <w:p w:rsidR="00063455" w:rsidRPr="00357E6F" w:rsidRDefault="00063455" w:rsidP="00803760">
            <w:pPr>
              <w:suppressAutoHyphens/>
              <w:spacing w:before="0" w:beforeAutospacing="0" w:after="0" w:afterAutospacing="0"/>
              <w:rPr>
                <w:sz w:val="20"/>
                <w:szCs w:val="20"/>
              </w:rPr>
            </w:pPr>
            <w:r w:rsidRPr="00357E6F">
              <w:rPr>
                <w:sz w:val="20"/>
                <w:szCs w:val="20"/>
              </w:rPr>
              <w:t xml:space="preserve">Бюджетное право и бюджетное устройство РФ. </w:t>
            </w:r>
          </w:p>
        </w:tc>
        <w:tc>
          <w:tcPr>
            <w:tcW w:w="3828" w:type="pct"/>
          </w:tcPr>
          <w:p w:rsidR="00063455" w:rsidRPr="00357E6F" w:rsidRDefault="00063455" w:rsidP="00803760">
            <w:pPr>
              <w:suppressAutoHyphens/>
              <w:spacing w:before="0" w:beforeAutospacing="0" w:after="0" w:afterAutospacing="0"/>
              <w:jc w:val="both"/>
              <w:rPr>
                <w:sz w:val="20"/>
                <w:szCs w:val="20"/>
              </w:rPr>
            </w:pPr>
            <w:r w:rsidRPr="00357E6F">
              <w:rPr>
                <w:b/>
                <w:sz w:val="20"/>
                <w:szCs w:val="20"/>
              </w:rPr>
              <w:t>Бюджетное право РФ</w:t>
            </w:r>
            <w:r w:rsidRPr="00357E6F">
              <w:rPr>
                <w:sz w:val="20"/>
                <w:szCs w:val="20"/>
              </w:rPr>
              <w:t xml:space="preserve"> (Понятие и роль бюджета, его виды. Назначение и функции бюджета. Определение бюджета и различные аспекты в которых он рассматривается. Виды бюджетов по бюджетному законодательству РФ.</w:t>
            </w:r>
          </w:p>
          <w:p w:rsidR="00063455" w:rsidRPr="00357E6F" w:rsidRDefault="00063455" w:rsidP="00803760">
            <w:pPr>
              <w:suppressAutoHyphens/>
              <w:spacing w:before="0" w:beforeAutospacing="0" w:after="0" w:afterAutospacing="0"/>
              <w:jc w:val="both"/>
              <w:rPr>
                <w:sz w:val="20"/>
                <w:szCs w:val="20"/>
              </w:rPr>
            </w:pPr>
            <w:r w:rsidRPr="00357E6F">
              <w:rPr>
                <w:sz w:val="20"/>
                <w:szCs w:val="20"/>
              </w:rPr>
              <w:t xml:space="preserve">Понятие и источники бюджетного права РФ. Определение предмета и метода бюджетного права РФ. Группы субъектов финансовых правоотношений. Виды норм бюджетного права. </w:t>
            </w:r>
          </w:p>
          <w:p w:rsidR="00063455" w:rsidRPr="00357E6F" w:rsidRDefault="00063455" w:rsidP="00803760">
            <w:pPr>
              <w:suppressAutoHyphens/>
              <w:spacing w:before="0" w:beforeAutospacing="0" w:after="0" w:afterAutospacing="0"/>
              <w:jc w:val="both"/>
              <w:rPr>
                <w:sz w:val="20"/>
                <w:szCs w:val="20"/>
              </w:rPr>
            </w:pPr>
            <w:r w:rsidRPr="00357E6F">
              <w:rPr>
                <w:sz w:val="20"/>
                <w:szCs w:val="20"/>
              </w:rPr>
              <w:t>Бюджетные правоотношения и их субъекты. Характеристика бюджетных правоотношений и их субъекты.</w:t>
            </w:r>
            <w:r w:rsidRPr="00357E6F">
              <w:rPr>
                <w:b/>
                <w:sz w:val="20"/>
                <w:szCs w:val="20"/>
              </w:rPr>
              <w:t xml:space="preserve"> </w:t>
            </w:r>
            <w:r w:rsidRPr="00357E6F">
              <w:rPr>
                <w:sz w:val="20"/>
                <w:szCs w:val="20"/>
              </w:rPr>
              <w:t>Бюджетные права Российской Федерации, Бюджетные права органов государственной власти субъект Российской Федерации. Бюджетные права органов местного самоуправления)</w:t>
            </w:r>
          </w:p>
          <w:p w:rsidR="00063455" w:rsidRPr="00357E6F" w:rsidRDefault="00063455" w:rsidP="00803760">
            <w:pPr>
              <w:pStyle w:val="affe"/>
              <w:suppressAutoHyphens/>
              <w:spacing w:before="0" w:beforeAutospacing="0" w:after="0" w:afterAutospacing="0"/>
              <w:ind w:left="0"/>
              <w:jc w:val="both"/>
              <w:rPr>
                <w:rFonts w:eastAsia="Times New Roman"/>
                <w:sz w:val="20"/>
              </w:rPr>
            </w:pPr>
            <w:r w:rsidRPr="00357E6F">
              <w:rPr>
                <w:rFonts w:eastAsia="Times New Roman"/>
                <w:b/>
                <w:sz w:val="20"/>
              </w:rPr>
              <w:t>Бюджетное устройство и бюджетная система РФ</w:t>
            </w:r>
            <w:r w:rsidRPr="00357E6F">
              <w:rPr>
                <w:rFonts w:eastAsia="Times New Roman"/>
                <w:sz w:val="20"/>
              </w:rPr>
              <w:t xml:space="preserve"> (Характеристика и принципы бюджетного устройства РФ и понятие бюджетной системы. Понятие бюджетного устройства и состав бюджетной системы РФ. Принципы бюджетного устройства.</w:t>
            </w:r>
          </w:p>
          <w:p w:rsidR="00063455" w:rsidRPr="00357E6F" w:rsidRDefault="00063455" w:rsidP="00803760">
            <w:pPr>
              <w:pStyle w:val="affe"/>
              <w:suppressAutoHyphens/>
              <w:spacing w:before="0" w:beforeAutospacing="0" w:after="0" w:afterAutospacing="0"/>
              <w:ind w:left="0"/>
              <w:jc w:val="both"/>
              <w:rPr>
                <w:rFonts w:eastAsia="Times New Roman"/>
                <w:sz w:val="20"/>
              </w:rPr>
            </w:pPr>
            <w:r w:rsidRPr="00357E6F">
              <w:rPr>
                <w:rFonts w:eastAsia="Times New Roman"/>
                <w:sz w:val="20"/>
              </w:rPr>
              <w:t xml:space="preserve">Состав доходной части бюджетная система РФ по видам и источникам доходов. Классификация доходов. </w:t>
            </w:r>
          </w:p>
          <w:p w:rsidR="00063455" w:rsidRPr="00357E6F" w:rsidRDefault="00063455" w:rsidP="00803760">
            <w:pPr>
              <w:pStyle w:val="affe"/>
              <w:suppressAutoHyphens/>
              <w:spacing w:before="0" w:beforeAutospacing="0" w:after="0" w:afterAutospacing="0"/>
              <w:ind w:left="0"/>
              <w:jc w:val="both"/>
              <w:rPr>
                <w:rFonts w:eastAsia="Times New Roman"/>
                <w:sz w:val="20"/>
              </w:rPr>
            </w:pPr>
            <w:r w:rsidRPr="00357E6F">
              <w:rPr>
                <w:rFonts w:eastAsia="Times New Roman"/>
                <w:sz w:val="20"/>
              </w:rPr>
              <w:t xml:space="preserve">Понятие и содержание бюджетного регулирования. Методы оказания прямой финансовой поддержки. </w:t>
            </w:r>
          </w:p>
          <w:p w:rsidR="00063455" w:rsidRPr="00357E6F" w:rsidRDefault="00063455" w:rsidP="00803760">
            <w:pPr>
              <w:pStyle w:val="affe"/>
              <w:suppressAutoHyphens/>
              <w:spacing w:before="0" w:beforeAutospacing="0" w:after="0" w:afterAutospacing="0"/>
              <w:ind w:left="0"/>
              <w:jc w:val="both"/>
              <w:rPr>
                <w:rFonts w:eastAsia="Times New Roman"/>
                <w:sz w:val="20"/>
              </w:rPr>
            </w:pPr>
            <w:r w:rsidRPr="00357E6F">
              <w:rPr>
                <w:rFonts w:eastAsia="Times New Roman"/>
                <w:sz w:val="20"/>
              </w:rPr>
              <w:t xml:space="preserve">Принципы распределения расходов бюджета, их классификация и виды затрат. Основные группы расходов. Виды отклонений от принципа сбалансированности бюджета. </w:t>
            </w:r>
          </w:p>
          <w:p w:rsidR="00063455" w:rsidRPr="00357E6F" w:rsidRDefault="00063455" w:rsidP="00803760">
            <w:pPr>
              <w:pStyle w:val="affe"/>
              <w:suppressAutoHyphens/>
              <w:spacing w:before="0" w:beforeAutospacing="0" w:after="0" w:afterAutospacing="0"/>
              <w:ind w:left="0"/>
              <w:jc w:val="both"/>
              <w:rPr>
                <w:rFonts w:eastAsia="Times New Roman"/>
                <w:sz w:val="20"/>
              </w:rPr>
            </w:pPr>
            <w:r w:rsidRPr="00357E6F">
              <w:rPr>
                <w:rFonts w:eastAsia="Times New Roman"/>
                <w:sz w:val="20"/>
              </w:rPr>
              <w:t>Дефицит бюджета и источники его финансирования. Понятие бюджетной дисциплины и способы ее обеспечения).</w:t>
            </w:r>
          </w:p>
          <w:p w:rsidR="00063455" w:rsidRPr="00357E6F" w:rsidRDefault="00063455" w:rsidP="00803760">
            <w:pPr>
              <w:suppressAutoHyphens/>
              <w:spacing w:before="0" w:beforeAutospacing="0" w:after="0" w:afterAutospacing="0"/>
              <w:jc w:val="both"/>
              <w:rPr>
                <w:sz w:val="20"/>
                <w:szCs w:val="20"/>
              </w:rPr>
            </w:pPr>
            <w:r w:rsidRPr="00357E6F">
              <w:rPr>
                <w:b/>
                <w:sz w:val="20"/>
                <w:szCs w:val="20"/>
              </w:rPr>
              <w:t>Бюджетный процесс</w:t>
            </w:r>
            <w:r w:rsidRPr="00357E6F">
              <w:rPr>
                <w:sz w:val="20"/>
                <w:szCs w:val="20"/>
              </w:rPr>
              <w:t xml:space="preserve"> (Понятие и принципы бюджетного процесса. Стадии бюджетной деятельности. </w:t>
            </w:r>
          </w:p>
          <w:p w:rsidR="00063455" w:rsidRPr="00357E6F" w:rsidRDefault="00063455" w:rsidP="00803760">
            <w:pPr>
              <w:suppressAutoHyphens/>
              <w:spacing w:before="0" w:beforeAutospacing="0" w:after="0" w:afterAutospacing="0"/>
              <w:jc w:val="both"/>
              <w:rPr>
                <w:sz w:val="20"/>
                <w:szCs w:val="20"/>
              </w:rPr>
            </w:pPr>
            <w:r w:rsidRPr="00357E6F">
              <w:rPr>
                <w:sz w:val="20"/>
                <w:szCs w:val="20"/>
              </w:rPr>
              <w:t>Понятие и структура бюджетной классификации. Понятие и значение бюджетной классификации доходов бюджетов РФ. Функциональная и экономическая классификации расходов бюджетов РФ.</w:t>
            </w:r>
          </w:p>
          <w:p w:rsidR="00063455" w:rsidRPr="00357E6F" w:rsidRDefault="00063455" w:rsidP="00803760">
            <w:pPr>
              <w:suppressAutoHyphens/>
              <w:spacing w:before="0" w:beforeAutospacing="0" w:after="0" w:afterAutospacing="0"/>
              <w:jc w:val="both"/>
              <w:rPr>
                <w:sz w:val="20"/>
                <w:szCs w:val="20"/>
              </w:rPr>
            </w:pPr>
            <w:r w:rsidRPr="00357E6F">
              <w:rPr>
                <w:sz w:val="20"/>
                <w:szCs w:val="20"/>
              </w:rPr>
              <w:t>Стадии бюджетного процесса. Содержание стадий бюджетного процесса: составление проекта бюджета; рассмотрение проекта бюджета и его утверждение; исполнение бюджета; составление и утверждение отчета об исполнении бюджета.</w:t>
            </w:r>
          </w:p>
          <w:p w:rsidR="00063455" w:rsidRPr="00357E6F" w:rsidRDefault="00063455" w:rsidP="00803760">
            <w:pPr>
              <w:suppressAutoHyphens/>
              <w:spacing w:before="0" w:beforeAutospacing="0" w:after="0" w:afterAutospacing="0"/>
              <w:jc w:val="both"/>
              <w:rPr>
                <w:sz w:val="20"/>
                <w:szCs w:val="20"/>
              </w:rPr>
            </w:pPr>
            <w:r w:rsidRPr="00357E6F">
              <w:rPr>
                <w:sz w:val="20"/>
                <w:szCs w:val="20"/>
              </w:rPr>
              <w:t>Ответственность за нарушение бюджетного законодательства. Составы правонарушений в сфере бюджетных отношений, предусмотренные БК РФ, КоАП РФ и УК РФ)</w:t>
            </w:r>
          </w:p>
          <w:p w:rsidR="00063455" w:rsidRPr="00357E6F" w:rsidRDefault="00063455" w:rsidP="00803760">
            <w:pPr>
              <w:suppressAutoHyphens/>
              <w:spacing w:before="0" w:beforeAutospacing="0" w:after="0" w:afterAutospacing="0"/>
              <w:jc w:val="both"/>
              <w:rPr>
                <w:sz w:val="20"/>
                <w:szCs w:val="20"/>
              </w:rPr>
            </w:pPr>
            <w:r w:rsidRPr="00357E6F">
              <w:rPr>
                <w:b/>
                <w:sz w:val="20"/>
                <w:szCs w:val="20"/>
              </w:rPr>
              <w:t>Правовой режим государственных внебюджетных фондов</w:t>
            </w:r>
            <w:r w:rsidRPr="00357E6F">
              <w:rPr>
                <w:sz w:val="20"/>
                <w:szCs w:val="20"/>
              </w:rPr>
              <w:t xml:space="preserve"> (Понятие государственных внебюджетных фондов и их виды. Правовая и финансовая сущность внебюджетных фондов. Законодательное регулирование функционирования внебюджетных фондов. Экономические и социальные бюджетные фонды.</w:t>
            </w:r>
          </w:p>
          <w:p w:rsidR="00063455" w:rsidRPr="00357E6F" w:rsidRDefault="00063455" w:rsidP="00803760">
            <w:pPr>
              <w:suppressAutoHyphens/>
              <w:spacing w:before="0" w:beforeAutospacing="0" w:after="0" w:afterAutospacing="0"/>
              <w:jc w:val="both"/>
              <w:rPr>
                <w:sz w:val="20"/>
                <w:szCs w:val="20"/>
              </w:rPr>
            </w:pPr>
            <w:r w:rsidRPr="00357E6F">
              <w:rPr>
                <w:sz w:val="20"/>
                <w:szCs w:val="20"/>
              </w:rPr>
              <w:t xml:space="preserve">Порядок формирования и использования внебюджетных фондов. Правовой режим формирования и использования фондов. Финансово-правового института государственных и муниципальный внебюджетных фондов. Образование, распределение и использование Пенсионного фонда РФ. Образование распределение и использование Фонда обязательного медицинского страхования. </w:t>
            </w:r>
            <w:r w:rsidRPr="00357E6F">
              <w:rPr>
                <w:sz w:val="20"/>
                <w:szCs w:val="20"/>
              </w:rPr>
              <w:lastRenderedPageBreak/>
              <w:t>Образование, распределение и использование Фонда социального страхования. Территориальные фонды и фонды муниципальных образований.</w:t>
            </w:r>
          </w:p>
          <w:p w:rsidR="00063455" w:rsidRPr="00357E6F" w:rsidRDefault="00063455" w:rsidP="00803760">
            <w:pPr>
              <w:suppressAutoHyphens/>
              <w:spacing w:before="0" w:beforeAutospacing="0" w:after="0" w:afterAutospacing="0"/>
              <w:jc w:val="both"/>
              <w:rPr>
                <w:sz w:val="20"/>
                <w:szCs w:val="20"/>
              </w:rPr>
            </w:pPr>
            <w:r w:rsidRPr="00357E6F">
              <w:rPr>
                <w:sz w:val="20"/>
                <w:szCs w:val="20"/>
              </w:rPr>
              <w:t>Контроль за исполнением бюджетов государственных внебюджетных фондов. Полномочия финансовых органов, осуществляющих контроль над формированием внебюджетных фондов, распределением денежных средств из этих фондов)</w:t>
            </w:r>
          </w:p>
        </w:tc>
      </w:tr>
      <w:tr w:rsidR="00063455" w:rsidRPr="00357E6F" w:rsidTr="00803760">
        <w:tc>
          <w:tcPr>
            <w:tcW w:w="257" w:type="pct"/>
          </w:tcPr>
          <w:p w:rsidR="00063455" w:rsidRPr="00357E6F" w:rsidRDefault="00063455" w:rsidP="00803760">
            <w:pPr>
              <w:suppressAutoHyphens/>
              <w:spacing w:before="0" w:beforeAutospacing="0" w:after="0" w:afterAutospacing="0"/>
              <w:jc w:val="center"/>
              <w:rPr>
                <w:sz w:val="20"/>
                <w:szCs w:val="20"/>
              </w:rPr>
            </w:pPr>
            <w:r w:rsidRPr="00357E6F">
              <w:rPr>
                <w:sz w:val="20"/>
                <w:szCs w:val="20"/>
              </w:rPr>
              <w:lastRenderedPageBreak/>
              <w:t>3</w:t>
            </w:r>
          </w:p>
        </w:tc>
        <w:tc>
          <w:tcPr>
            <w:tcW w:w="916" w:type="pct"/>
          </w:tcPr>
          <w:p w:rsidR="00063455" w:rsidRPr="00357E6F" w:rsidRDefault="00063455" w:rsidP="00803760">
            <w:pPr>
              <w:suppressAutoHyphens/>
              <w:spacing w:before="0" w:beforeAutospacing="0" w:after="0" w:afterAutospacing="0"/>
              <w:rPr>
                <w:sz w:val="20"/>
                <w:szCs w:val="20"/>
              </w:rPr>
            </w:pPr>
            <w:r w:rsidRPr="00357E6F">
              <w:rPr>
                <w:sz w:val="20"/>
                <w:szCs w:val="20"/>
              </w:rPr>
              <w:t>Налоговое право. Правовые основы государственного долга</w:t>
            </w:r>
          </w:p>
        </w:tc>
        <w:tc>
          <w:tcPr>
            <w:tcW w:w="3828" w:type="pct"/>
          </w:tcPr>
          <w:p w:rsidR="00063455" w:rsidRPr="00357E6F" w:rsidRDefault="00063455" w:rsidP="00803760">
            <w:pPr>
              <w:suppressAutoHyphens/>
              <w:spacing w:before="0" w:beforeAutospacing="0" w:after="0" w:afterAutospacing="0"/>
              <w:jc w:val="both"/>
              <w:rPr>
                <w:sz w:val="20"/>
                <w:szCs w:val="20"/>
              </w:rPr>
            </w:pPr>
            <w:r w:rsidRPr="00357E6F">
              <w:rPr>
                <w:b/>
                <w:sz w:val="20"/>
                <w:szCs w:val="20"/>
              </w:rPr>
              <w:t>Налоговое право РФ</w:t>
            </w:r>
            <w:r w:rsidRPr="00357E6F">
              <w:rPr>
                <w:sz w:val="20"/>
                <w:szCs w:val="20"/>
              </w:rPr>
              <w:t xml:space="preserve"> (Основные элементы закона о налоге. Налогова</w:t>
            </w:r>
            <w:r w:rsidR="00803760">
              <w:rPr>
                <w:sz w:val="20"/>
                <w:szCs w:val="20"/>
              </w:rPr>
              <w:t xml:space="preserve">я система РФ. Понятие налогов, </w:t>
            </w:r>
            <w:r w:rsidRPr="00357E6F">
              <w:rPr>
                <w:sz w:val="20"/>
                <w:szCs w:val="20"/>
              </w:rPr>
              <w:t>сборов, страховых взносов. Основные принципы налогообложения. Функции налогов. Основные элементы налогообложения и установления страховых взносов. Определение налоговой системы, ее признаки, экономические и политико-правовые характеристики. Перечень налогов, сборов, страховых взносов входящих в налоговую систему РФ и их классификация.</w:t>
            </w:r>
          </w:p>
          <w:p w:rsidR="00063455" w:rsidRPr="00357E6F" w:rsidRDefault="00063455" w:rsidP="00803760">
            <w:pPr>
              <w:suppressAutoHyphens/>
              <w:spacing w:before="0" w:beforeAutospacing="0" w:after="0" w:afterAutospacing="0"/>
              <w:jc w:val="both"/>
              <w:rPr>
                <w:sz w:val="20"/>
                <w:szCs w:val="20"/>
              </w:rPr>
            </w:pPr>
            <w:r w:rsidRPr="00357E6F">
              <w:rPr>
                <w:sz w:val="20"/>
                <w:szCs w:val="20"/>
              </w:rPr>
              <w:t>Понятие и источники налогового права РФ. Предмет и метод налогового права, его источники. Субъекты налогового права.</w:t>
            </w:r>
          </w:p>
          <w:p w:rsidR="00063455" w:rsidRPr="00357E6F" w:rsidRDefault="00063455" w:rsidP="00803760">
            <w:pPr>
              <w:suppressAutoHyphens/>
              <w:spacing w:before="0" w:beforeAutospacing="0" w:after="0" w:afterAutospacing="0"/>
              <w:jc w:val="both"/>
              <w:rPr>
                <w:sz w:val="20"/>
                <w:szCs w:val="20"/>
              </w:rPr>
            </w:pPr>
            <w:r w:rsidRPr="00357E6F">
              <w:rPr>
                <w:sz w:val="20"/>
                <w:szCs w:val="20"/>
              </w:rPr>
              <w:t>Налоговые правоотношения и характеристика прав и обязанностей его субъектов. Определения налоговых правоотношений и их особенности. Права и обязанности налогоплательщиков и других субъектов налоговых правоотношений. Ответственность за нарушение налогового законодательства. Понятие и составы налоговых правонарушений)</w:t>
            </w:r>
          </w:p>
          <w:p w:rsidR="00063455" w:rsidRPr="00357E6F" w:rsidRDefault="00063455" w:rsidP="00803760">
            <w:pPr>
              <w:suppressAutoHyphens/>
              <w:spacing w:before="0" w:beforeAutospacing="0" w:after="0" w:afterAutospacing="0"/>
              <w:jc w:val="both"/>
              <w:rPr>
                <w:sz w:val="20"/>
                <w:szCs w:val="20"/>
              </w:rPr>
            </w:pPr>
            <w:r w:rsidRPr="00357E6F">
              <w:rPr>
                <w:b/>
                <w:sz w:val="20"/>
                <w:szCs w:val="20"/>
              </w:rPr>
              <w:t>Правовые основы государственного (муниципального) долга и кредита</w:t>
            </w:r>
            <w:r w:rsidRPr="00357E6F">
              <w:rPr>
                <w:sz w:val="20"/>
                <w:szCs w:val="20"/>
              </w:rPr>
              <w:t xml:space="preserve"> (Понятие, значение и формы государственного (муниципального) кредита. Значение государственного (муниципального) кредита для финансовой системы РФ. Принципы государственного (муниципального) кредита. Его отличия от других видов кредита и функции.</w:t>
            </w:r>
          </w:p>
          <w:p w:rsidR="00063455" w:rsidRPr="00357E6F" w:rsidRDefault="00063455" w:rsidP="00803760">
            <w:pPr>
              <w:suppressAutoHyphens/>
              <w:spacing w:before="0" w:beforeAutospacing="0" w:after="0" w:afterAutospacing="0"/>
              <w:jc w:val="both"/>
              <w:rPr>
                <w:sz w:val="20"/>
                <w:szCs w:val="20"/>
              </w:rPr>
            </w:pPr>
            <w:r w:rsidRPr="00357E6F">
              <w:rPr>
                <w:sz w:val="20"/>
                <w:szCs w:val="20"/>
              </w:rPr>
              <w:t>Управление государственным долгом. Формы и виды долговых обязательств. Состав государственного долга. Государственный долг субъекта РФ. Долговые обязательства муниципального образования. Меры по управлению государственным долгом. Предельные объемы государственного внутреннего долга и государственного внешнего долга, пределы внешних заимствований РФ. Обслуживание долговых обязательств. Структура внешнего и внутреннего государственного долга.</w:t>
            </w:r>
          </w:p>
          <w:p w:rsidR="00063455" w:rsidRPr="00357E6F" w:rsidRDefault="00063455" w:rsidP="00803760">
            <w:pPr>
              <w:suppressAutoHyphens/>
              <w:spacing w:before="0" w:beforeAutospacing="0" w:after="0" w:afterAutospacing="0"/>
              <w:jc w:val="both"/>
              <w:rPr>
                <w:b/>
                <w:sz w:val="20"/>
                <w:szCs w:val="20"/>
              </w:rPr>
            </w:pPr>
            <w:r w:rsidRPr="00357E6F">
              <w:rPr>
                <w:sz w:val="20"/>
                <w:szCs w:val="20"/>
              </w:rPr>
              <w:t>Виды государственных займов. Классификация займов. Принципы и порядок государственного заимствования. Формирование муниципального займа. Государственные ценные бумаги)</w:t>
            </w:r>
          </w:p>
        </w:tc>
      </w:tr>
      <w:tr w:rsidR="00063455" w:rsidRPr="00357E6F" w:rsidTr="00803760">
        <w:tc>
          <w:tcPr>
            <w:tcW w:w="257" w:type="pct"/>
          </w:tcPr>
          <w:p w:rsidR="00063455" w:rsidRPr="00357E6F" w:rsidRDefault="00063455" w:rsidP="00803760">
            <w:pPr>
              <w:suppressAutoHyphens/>
              <w:spacing w:before="0" w:beforeAutospacing="0" w:after="0" w:afterAutospacing="0"/>
              <w:jc w:val="center"/>
              <w:rPr>
                <w:sz w:val="20"/>
                <w:szCs w:val="20"/>
              </w:rPr>
            </w:pPr>
            <w:r w:rsidRPr="00357E6F">
              <w:rPr>
                <w:sz w:val="20"/>
                <w:szCs w:val="20"/>
              </w:rPr>
              <w:t>4</w:t>
            </w:r>
          </w:p>
        </w:tc>
        <w:tc>
          <w:tcPr>
            <w:tcW w:w="916" w:type="pct"/>
          </w:tcPr>
          <w:p w:rsidR="00063455" w:rsidRPr="00357E6F" w:rsidRDefault="00063455" w:rsidP="00803760">
            <w:pPr>
              <w:suppressAutoHyphens/>
              <w:spacing w:before="0" w:beforeAutospacing="0" w:after="0" w:afterAutospacing="0"/>
              <w:rPr>
                <w:sz w:val="20"/>
                <w:szCs w:val="20"/>
              </w:rPr>
            </w:pPr>
            <w:r w:rsidRPr="00357E6F">
              <w:rPr>
                <w:sz w:val="20"/>
                <w:szCs w:val="20"/>
              </w:rPr>
              <w:t>Правовые основы банковской системы и расчетных отношений</w:t>
            </w:r>
          </w:p>
        </w:tc>
        <w:tc>
          <w:tcPr>
            <w:tcW w:w="3828" w:type="pct"/>
          </w:tcPr>
          <w:p w:rsidR="00063455" w:rsidRPr="00357E6F" w:rsidRDefault="00063455" w:rsidP="00803760">
            <w:pPr>
              <w:suppressAutoHyphens/>
              <w:spacing w:before="0" w:beforeAutospacing="0" w:after="0" w:afterAutospacing="0"/>
              <w:jc w:val="both"/>
              <w:rPr>
                <w:sz w:val="20"/>
                <w:szCs w:val="20"/>
              </w:rPr>
            </w:pPr>
            <w:r w:rsidRPr="00357E6F">
              <w:rPr>
                <w:b/>
                <w:sz w:val="20"/>
                <w:szCs w:val="20"/>
              </w:rPr>
              <w:t>Правовые основы денежной системы и безналичных расчетов в РФ (</w:t>
            </w:r>
            <w:r w:rsidRPr="00357E6F">
              <w:rPr>
                <w:sz w:val="20"/>
                <w:szCs w:val="20"/>
              </w:rPr>
              <w:t>Правовые основы денежного обращения и принципы его организации в РФ. Исторический аспект формирования денежной системы в РФ. Принципы обеспечения денежной массы. Структура денежной системы РФ. Изменения курсы национальной валюты.</w:t>
            </w:r>
          </w:p>
          <w:p w:rsidR="00063455" w:rsidRPr="00357E6F" w:rsidRDefault="00063455" w:rsidP="00803760">
            <w:pPr>
              <w:suppressAutoHyphens/>
              <w:spacing w:before="0" w:beforeAutospacing="0" w:after="0" w:afterAutospacing="0"/>
              <w:jc w:val="both"/>
              <w:rPr>
                <w:sz w:val="20"/>
                <w:szCs w:val="20"/>
              </w:rPr>
            </w:pPr>
            <w:r w:rsidRPr="00357E6F">
              <w:rPr>
                <w:sz w:val="20"/>
                <w:szCs w:val="20"/>
              </w:rPr>
              <w:t>Функции Банка России в сфере регулирования наличного денежного обращения и обеспечения функционирования платежной системы. Основные инструменты и методы денежно - кредитной политики Банка России. Денежная реформа.</w:t>
            </w:r>
          </w:p>
          <w:p w:rsidR="00063455" w:rsidRPr="00357E6F" w:rsidRDefault="00063455" w:rsidP="00803760">
            <w:pPr>
              <w:suppressAutoHyphens/>
              <w:spacing w:before="0" w:beforeAutospacing="0" w:after="0" w:afterAutospacing="0"/>
              <w:jc w:val="both"/>
              <w:rPr>
                <w:sz w:val="20"/>
                <w:szCs w:val="20"/>
              </w:rPr>
            </w:pPr>
            <w:r w:rsidRPr="00357E6F">
              <w:rPr>
                <w:sz w:val="20"/>
                <w:szCs w:val="20"/>
              </w:rPr>
              <w:t xml:space="preserve">Порядок ведения кассовых операций на территории РФ. Регулирование кассовых операций. Виды кассовых операций. Порядок ведения кассовых операций. </w:t>
            </w:r>
          </w:p>
          <w:p w:rsidR="00063455" w:rsidRPr="00357E6F" w:rsidRDefault="00063455" w:rsidP="00803760">
            <w:pPr>
              <w:suppressAutoHyphens/>
              <w:spacing w:before="0" w:beforeAutospacing="0" w:after="0" w:afterAutospacing="0"/>
              <w:jc w:val="both"/>
              <w:rPr>
                <w:sz w:val="20"/>
                <w:szCs w:val="20"/>
              </w:rPr>
            </w:pPr>
            <w:r w:rsidRPr="00357E6F">
              <w:rPr>
                <w:sz w:val="20"/>
                <w:szCs w:val="20"/>
              </w:rPr>
              <w:t>Правовое регулирование безналичных расчетов. Разновидности механизмов безналичных расчетов. Характеристика различных видов расчетных операций)</w:t>
            </w:r>
          </w:p>
          <w:p w:rsidR="00063455" w:rsidRPr="00357E6F" w:rsidRDefault="00063455" w:rsidP="00803760">
            <w:pPr>
              <w:suppressAutoHyphens/>
              <w:spacing w:before="0" w:beforeAutospacing="0" w:after="0" w:afterAutospacing="0"/>
              <w:jc w:val="both"/>
              <w:rPr>
                <w:sz w:val="20"/>
                <w:szCs w:val="20"/>
              </w:rPr>
            </w:pPr>
            <w:r w:rsidRPr="00357E6F">
              <w:rPr>
                <w:b/>
                <w:sz w:val="20"/>
                <w:szCs w:val="20"/>
              </w:rPr>
              <w:t>Банковское право</w:t>
            </w:r>
            <w:r w:rsidRPr="00357E6F">
              <w:rPr>
                <w:sz w:val="20"/>
                <w:szCs w:val="20"/>
              </w:rPr>
              <w:t xml:space="preserve"> (нормы и источники банковского права. Структура банковского права. Понятие банковского права и разграничение со смежными отраслями права. Предмет, метод источники банковского права. Виды норм банковского права. Содержание </w:t>
            </w:r>
            <w:proofErr w:type="spellStart"/>
            <w:r w:rsidRPr="00357E6F">
              <w:rPr>
                <w:sz w:val="20"/>
                <w:szCs w:val="20"/>
              </w:rPr>
              <w:t>пруденциальных</w:t>
            </w:r>
            <w:proofErr w:type="spellEnd"/>
            <w:r w:rsidRPr="00357E6F">
              <w:rPr>
                <w:sz w:val="20"/>
                <w:szCs w:val="20"/>
              </w:rPr>
              <w:t xml:space="preserve"> норм банковского права. Ответственность за нарушение банковского законодательства.</w:t>
            </w:r>
          </w:p>
          <w:p w:rsidR="00063455" w:rsidRPr="00357E6F" w:rsidRDefault="00063455" w:rsidP="00803760">
            <w:pPr>
              <w:suppressAutoHyphens/>
              <w:spacing w:before="0" w:beforeAutospacing="0" w:after="0" w:afterAutospacing="0"/>
              <w:jc w:val="both"/>
              <w:rPr>
                <w:sz w:val="20"/>
                <w:szCs w:val="20"/>
              </w:rPr>
            </w:pPr>
            <w:r w:rsidRPr="00357E6F">
              <w:rPr>
                <w:sz w:val="20"/>
                <w:szCs w:val="20"/>
              </w:rPr>
              <w:t xml:space="preserve">Структура банковской системы РФ. Определение составляющих элементов банковской системы. Отличия банковской и небанковской кредитной организации. </w:t>
            </w:r>
          </w:p>
          <w:p w:rsidR="00063455" w:rsidRPr="00357E6F" w:rsidRDefault="00063455" w:rsidP="00803760">
            <w:pPr>
              <w:suppressAutoHyphens/>
              <w:spacing w:before="0" w:beforeAutospacing="0" w:after="0" w:afterAutospacing="0"/>
              <w:jc w:val="both"/>
              <w:rPr>
                <w:sz w:val="20"/>
                <w:szCs w:val="20"/>
              </w:rPr>
            </w:pPr>
            <w:r w:rsidRPr="00357E6F">
              <w:rPr>
                <w:sz w:val="20"/>
                <w:szCs w:val="20"/>
              </w:rPr>
              <w:t>Особенности правового положения Банка России. Основные цели и функции Банка России. Полномочия Центрального банка РФ в осуществлении банковского регулирования и надзора.</w:t>
            </w:r>
          </w:p>
          <w:p w:rsidR="00063455" w:rsidRPr="00357E6F" w:rsidRDefault="00063455" w:rsidP="00803760">
            <w:pPr>
              <w:suppressAutoHyphens/>
              <w:spacing w:before="0" w:beforeAutospacing="0" w:after="0" w:afterAutospacing="0"/>
              <w:jc w:val="both"/>
              <w:rPr>
                <w:sz w:val="20"/>
                <w:szCs w:val="20"/>
              </w:rPr>
            </w:pPr>
            <w:r w:rsidRPr="00357E6F">
              <w:rPr>
                <w:sz w:val="20"/>
                <w:szCs w:val="20"/>
              </w:rPr>
              <w:t>Законодательное регулирование регистрации и лицензирования кредитных организаций. Порядок регистрации кредитных организаций и лицензирования банковской деятельности. Порядок лицензирования филиалов иностранных кредитных организаций. Основания отзыва лицензии кредитной организации.</w:t>
            </w:r>
          </w:p>
          <w:p w:rsidR="00063455" w:rsidRPr="00357E6F" w:rsidRDefault="00063455" w:rsidP="00803760">
            <w:pPr>
              <w:suppressAutoHyphens/>
              <w:spacing w:before="0" w:beforeAutospacing="0" w:after="0" w:afterAutospacing="0"/>
              <w:jc w:val="both"/>
              <w:rPr>
                <w:sz w:val="20"/>
                <w:szCs w:val="20"/>
              </w:rPr>
            </w:pPr>
            <w:r w:rsidRPr="00357E6F">
              <w:rPr>
                <w:sz w:val="20"/>
                <w:szCs w:val="20"/>
              </w:rPr>
              <w:t>Банкротство кредитных организаций. Порядок признания банка или иной кредитной организации несостоятельной (банкротом))</w:t>
            </w:r>
          </w:p>
          <w:p w:rsidR="00063455" w:rsidRPr="00357E6F" w:rsidRDefault="00063455" w:rsidP="00803760">
            <w:pPr>
              <w:suppressAutoHyphens/>
              <w:spacing w:before="0" w:beforeAutospacing="0" w:after="0" w:afterAutospacing="0"/>
              <w:jc w:val="both"/>
              <w:rPr>
                <w:sz w:val="20"/>
                <w:szCs w:val="20"/>
              </w:rPr>
            </w:pPr>
            <w:r w:rsidRPr="00357E6F">
              <w:rPr>
                <w:b/>
                <w:sz w:val="20"/>
                <w:szCs w:val="20"/>
              </w:rPr>
              <w:lastRenderedPageBreak/>
              <w:t>Правовое регулирование займа и кредита</w:t>
            </w:r>
            <w:r w:rsidRPr="00357E6F">
              <w:rPr>
                <w:sz w:val="20"/>
                <w:szCs w:val="20"/>
              </w:rPr>
              <w:t xml:space="preserve"> (Понятие и виды кредита. Формы кредитования. Отличия договоров займа и кредита. Классификация кредитов по различным основаниям. </w:t>
            </w:r>
          </w:p>
          <w:p w:rsidR="00063455" w:rsidRPr="00357E6F" w:rsidRDefault="00063455" w:rsidP="00803760">
            <w:pPr>
              <w:suppressAutoHyphens/>
              <w:spacing w:before="0" w:beforeAutospacing="0" w:after="0" w:afterAutospacing="0"/>
              <w:jc w:val="both"/>
              <w:rPr>
                <w:sz w:val="20"/>
                <w:szCs w:val="20"/>
              </w:rPr>
            </w:pPr>
            <w:r w:rsidRPr="00357E6F">
              <w:rPr>
                <w:sz w:val="20"/>
                <w:szCs w:val="20"/>
              </w:rPr>
              <w:t xml:space="preserve">Принципы кредитования. Способы выдачи и их сущность. Наличная и безналичная форма кредита. </w:t>
            </w:r>
          </w:p>
          <w:p w:rsidR="00063455" w:rsidRPr="00357E6F" w:rsidRDefault="00063455" w:rsidP="00803760">
            <w:pPr>
              <w:suppressAutoHyphens/>
              <w:spacing w:before="0" w:beforeAutospacing="0" w:after="0" w:afterAutospacing="0"/>
              <w:jc w:val="both"/>
              <w:rPr>
                <w:sz w:val="20"/>
                <w:szCs w:val="20"/>
                <w:lang w:val="en-US"/>
              </w:rPr>
            </w:pPr>
            <w:r w:rsidRPr="00357E6F">
              <w:rPr>
                <w:sz w:val="20"/>
                <w:szCs w:val="20"/>
              </w:rPr>
              <w:t>Виды обеспечения. Независимая гарантия. Ее виды, способы оформления, обязанности сторон. Ответственность за правонарушения в сфере кредитования</w:t>
            </w:r>
            <w:r w:rsidRPr="00357E6F">
              <w:rPr>
                <w:sz w:val="20"/>
                <w:szCs w:val="20"/>
                <w:lang w:val="en-US"/>
              </w:rPr>
              <w:t>)</w:t>
            </w:r>
          </w:p>
        </w:tc>
      </w:tr>
      <w:tr w:rsidR="00063455" w:rsidRPr="00357E6F" w:rsidTr="00803760">
        <w:tc>
          <w:tcPr>
            <w:tcW w:w="257" w:type="pct"/>
          </w:tcPr>
          <w:p w:rsidR="00063455" w:rsidRPr="00357E6F" w:rsidRDefault="00063455" w:rsidP="00803760">
            <w:pPr>
              <w:suppressAutoHyphens/>
              <w:spacing w:before="0" w:beforeAutospacing="0" w:after="0" w:afterAutospacing="0"/>
              <w:jc w:val="center"/>
              <w:rPr>
                <w:sz w:val="20"/>
                <w:szCs w:val="20"/>
              </w:rPr>
            </w:pPr>
            <w:r w:rsidRPr="00357E6F">
              <w:rPr>
                <w:sz w:val="20"/>
                <w:szCs w:val="20"/>
              </w:rPr>
              <w:lastRenderedPageBreak/>
              <w:t>5</w:t>
            </w:r>
          </w:p>
        </w:tc>
        <w:tc>
          <w:tcPr>
            <w:tcW w:w="916" w:type="pct"/>
          </w:tcPr>
          <w:p w:rsidR="00063455" w:rsidRPr="00357E6F" w:rsidRDefault="00063455" w:rsidP="00803760">
            <w:pPr>
              <w:suppressAutoHyphens/>
              <w:spacing w:before="0" w:beforeAutospacing="0" w:after="0" w:afterAutospacing="0"/>
              <w:rPr>
                <w:sz w:val="20"/>
                <w:szCs w:val="20"/>
              </w:rPr>
            </w:pPr>
            <w:r w:rsidRPr="00357E6F">
              <w:rPr>
                <w:sz w:val="20"/>
                <w:szCs w:val="20"/>
              </w:rPr>
              <w:t>Валютное и инвестиционное право</w:t>
            </w:r>
          </w:p>
        </w:tc>
        <w:tc>
          <w:tcPr>
            <w:tcW w:w="3828" w:type="pct"/>
          </w:tcPr>
          <w:p w:rsidR="00063455" w:rsidRPr="00357E6F" w:rsidRDefault="00063455" w:rsidP="00803760">
            <w:pPr>
              <w:suppressAutoHyphens/>
              <w:spacing w:before="0" w:beforeAutospacing="0" w:after="0" w:afterAutospacing="0"/>
              <w:jc w:val="both"/>
              <w:rPr>
                <w:sz w:val="20"/>
                <w:szCs w:val="20"/>
              </w:rPr>
            </w:pPr>
            <w:r w:rsidRPr="00357E6F">
              <w:rPr>
                <w:b/>
                <w:sz w:val="20"/>
                <w:szCs w:val="20"/>
              </w:rPr>
              <w:t>Валютное право</w:t>
            </w:r>
            <w:r w:rsidRPr="00357E6F">
              <w:rPr>
                <w:sz w:val="20"/>
                <w:szCs w:val="20"/>
              </w:rPr>
              <w:t xml:space="preserve"> (Термин «валюта». Определение валютных правоотношений и валютной системы. Мировые валютные системы. Виды валютных режимов. Валютный режим в Российской Федерации. Элементы валютного рынка. Виды валютных рынков. Понятие валютного курса, способы конвертации. </w:t>
            </w:r>
          </w:p>
          <w:p w:rsidR="00063455" w:rsidRPr="00357E6F" w:rsidRDefault="00063455" w:rsidP="00803760">
            <w:pPr>
              <w:suppressAutoHyphens/>
              <w:spacing w:before="0" w:beforeAutospacing="0" w:after="0" w:afterAutospacing="0"/>
              <w:jc w:val="both"/>
              <w:rPr>
                <w:sz w:val="20"/>
                <w:szCs w:val="20"/>
              </w:rPr>
            </w:pPr>
            <w:r w:rsidRPr="00357E6F">
              <w:rPr>
                <w:sz w:val="20"/>
                <w:szCs w:val="20"/>
              </w:rPr>
              <w:t>Правовые основы валютных отношений в РФ. Субъекты валютных правоотношений. Понятие резидентов и нерезидентов. Объекты валютных правоотношений, их характеристика. Понятия «валюта Российской Федерации» и «валютные ценности».</w:t>
            </w:r>
          </w:p>
          <w:p w:rsidR="00063455" w:rsidRPr="00357E6F" w:rsidRDefault="00063455" w:rsidP="00803760">
            <w:pPr>
              <w:suppressAutoHyphens/>
              <w:spacing w:before="0" w:beforeAutospacing="0" w:after="0" w:afterAutospacing="0"/>
              <w:jc w:val="both"/>
              <w:rPr>
                <w:sz w:val="20"/>
                <w:szCs w:val="20"/>
              </w:rPr>
            </w:pPr>
            <w:r w:rsidRPr="00357E6F">
              <w:rPr>
                <w:sz w:val="20"/>
                <w:szCs w:val="20"/>
              </w:rPr>
              <w:t xml:space="preserve">Виды валютных операций и валютных лицензий. Виды валютных операций. Категории и назначения валютных счетов. </w:t>
            </w:r>
          </w:p>
          <w:p w:rsidR="00063455" w:rsidRPr="00357E6F" w:rsidRDefault="00063455" w:rsidP="00803760">
            <w:pPr>
              <w:suppressAutoHyphens/>
              <w:spacing w:before="0" w:beforeAutospacing="0" w:after="0" w:afterAutospacing="0"/>
              <w:jc w:val="both"/>
              <w:rPr>
                <w:sz w:val="20"/>
                <w:szCs w:val="20"/>
              </w:rPr>
            </w:pPr>
            <w:r w:rsidRPr="00357E6F">
              <w:rPr>
                <w:sz w:val="20"/>
                <w:szCs w:val="20"/>
              </w:rPr>
              <w:t xml:space="preserve">Элементы валютного регулирования. Основные элементы валютного регулирования. Основные направления валютных ограничений и валютного контроля. Правила оборота валюты. </w:t>
            </w:r>
          </w:p>
          <w:p w:rsidR="00063455" w:rsidRPr="00357E6F" w:rsidRDefault="00063455" w:rsidP="00803760">
            <w:pPr>
              <w:suppressAutoHyphens/>
              <w:spacing w:before="0" w:beforeAutospacing="0" w:after="0" w:afterAutospacing="0"/>
              <w:jc w:val="both"/>
              <w:rPr>
                <w:sz w:val="20"/>
                <w:szCs w:val="20"/>
              </w:rPr>
            </w:pPr>
            <w:r w:rsidRPr="00357E6F">
              <w:rPr>
                <w:sz w:val="20"/>
                <w:szCs w:val="20"/>
              </w:rPr>
              <w:t>Понятие валютного контроля, его цели, субъекты и объекты. Полномочия органов и агентов валютного контроля. Ответственность за нарушение валютного законодательства)</w:t>
            </w:r>
          </w:p>
          <w:p w:rsidR="00063455" w:rsidRPr="00357E6F" w:rsidRDefault="00063455" w:rsidP="00803760">
            <w:pPr>
              <w:suppressAutoHyphens/>
              <w:spacing w:before="0" w:beforeAutospacing="0" w:after="0" w:afterAutospacing="0"/>
              <w:jc w:val="both"/>
              <w:rPr>
                <w:sz w:val="20"/>
                <w:szCs w:val="20"/>
              </w:rPr>
            </w:pPr>
            <w:r w:rsidRPr="00357E6F">
              <w:rPr>
                <w:b/>
                <w:sz w:val="20"/>
                <w:szCs w:val="20"/>
              </w:rPr>
              <w:t>Инвестиционное право</w:t>
            </w:r>
            <w:r w:rsidRPr="00357E6F">
              <w:rPr>
                <w:sz w:val="20"/>
                <w:szCs w:val="20"/>
              </w:rPr>
              <w:t xml:space="preserve"> (Государственное регулирование инвестиционной деятельности. Понятия «инвестиции» и «инвестиционная деятельность». Характеристика инвестиционного законодательства. Меры государственного регулирования инвестиционной деятельности. </w:t>
            </w:r>
          </w:p>
          <w:p w:rsidR="00063455" w:rsidRPr="00357E6F" w:rsidRDefault="00063455" w:rsidP="00803760">
            <w:pPr>
              <w:suppressAutoHyphens/>
              <w:spacing w:before="0" w:beforeAutospacing="0" w:after="0" w:afterAutospacing="0"/>
              <w:jc w:val="both"/>
              <w:rPr>
                <w:sz w:val="20"/>
                <w:szCs w:val="20"/>
              </w:rPr>
            </w:pPr>
            <w:r w:rsidRPr="00357E6F">
              <w:rPr>
                <w:sz w:val="20"/>
                <w:szCs w:val="20"/>
              </w:rPr>
              <w:t>Инвестиционные правоотношения. Объекты и субъекты инвестиционных правоотношений. Классификация инвесторов. Разновидности объекта инвестиционных правоотношений. Особые формы объекта инвестиционной деятельности. Обязанности субъектов инвестиционной деятельности. Виды инвестиционных фондов.</w:t>
            </w:r>
          </w:p>
          <w:p w:rsidR="00063455" w:rsidRPr="00357E6F" w:rsidRDefault="00063455" w:rsidP="00803760">
            <w:pPr>
              <w:suppressAutoHyphens/>
              <w:spacing w:before="0" w:beforeAutospacing="0" w:after="0" w:afterAutospacing="0"/>
              <w:jc w:val="both"/>
              <w:rPr>
                <w:sz w:val="20"/>
                <w:szCs w:val="20"/>
              </w:rPr>
            </w:pPr>
            <w:r w:rsidRPr="00357E6F">
              <w:rPr>
                <w:sz w:val="20"/>
                <w:szCs w:val="20"/>
              </w:rPr>
              <w:t>Правовые формы и виды инвестиций. Источники инвестиционной деятельности. Виды инвестиций. Способы формализации отношений между участниками инвестиционной деятельности. Формы инвестиционной деятельности иностранных инвесторов. Инвестиционные договоры, контракты, их разновидности. Инвестиционные соглашения и обязанности сторон по ним)</w:t>
            </w:r>
          </w:p>
        </w:tc>
      </w:tr>
      <w:tr w:rsidR="00063455" w:rsidRPr="00357E6F" w:rsidTr="00803760">
        <w:trPr>
          <w:trHeight w:val="351"/>
        </w:trPr>
        <w:tc>
          <w:tcPr>
            <w:tcW w:w="257" w:type="pct"/>
          </w:tcPr>
          <w:p w:rsidR="00063455" w:rsidRPr="00357E6F" w:rsidRDefault="00063455" w:rsidP="00803760">
            <w:pPr>
              <w:suppressAutoHyphens/>
              <w:spacing w:before="0" w:beforeAutospacing="0" w:after="0" w:afterAutospacing="0"/>
              <w:jc w:val="center"/>
              <w:rPr>
                <w:sz w:val="20"/>
                <w:szCs w:val="20"/>
              </w:rPr>
            </w:pPr>
            <w:r w:rsidRPr="00357E6F">
              <w:rPr>
                <w:sz w:val="20"/>
                <w:szCs w:val="20"/>
              </w:rPr>
              <w:t>6</w:t>
            </w:r>
          </w:p>
        </w:tc>
        <w:tc>
          <w:tcPr>
            <w:tcW w:w="916" w:type="pct"/>
          </w:tcPr>
          <w:p w:rsidR="00063455" w:rsidRPr="00357E6F" w:rsidRDefault="00063455" w:rsidP="00803760">
            <w:pPr>
              <w:suppressAutoHyphens/>
              <w:spacing w:before="0" w:beforeAutospacing="0" w:after="0" w:afterAutospacing="0"/>
              <w:rPr>
                <w:sz w:val="20"/>
                <w:szCs w:val="20"/>
              </w:rPr>
            </w:pPr>
            <w:r w:rsidRPr="00357E6F">
              <w:rPr>
                <w:sz w:val="20"/>
                <w:szCs w:val="20"/>
              </w:rPr>
              <w:t>Страховое право</w:t>
            </w:r>
          </w:p>
        </w:tc>
        <w:tc>
          <w:tcPr>
            <w:tcW w:w="3828" w:type="pct"/>
          </w:tcPr>
          <w:p w:rsidR="00063455" w:rsidRPr="00357E6F" w:rsidRDefault="00063455" w:rsidP="00803760">
            <w:pPr>
              <w:suppressAutoHyphens/>
              <w:spacing w:before="0" w:beforeAutospacing="0" w:after="0" w:afterAutospacing="0"/>
              <w:jc w:val="both"/>
              <w:rPr>
                <w:sz w:val="20"/>
                <w:szCs w:val="20"/>
              </w:rPr>
            </w:pPr>
            <w:r w:rsidRPr="00357E6F">
              <w:rPr>
                <w:b/>
                <w:sz w:val="20"/>
                <w:szCs w:val="20"/>
              </w:rPr>
              <w:t>Страховое право</w:t>
            </w:r>
            <w:r w:rsidRPr="00357E6F">
              <w:rPr>
                <w:sz w:val="20"/>
                <w:szCs w:val="20"/>
              </w:rPr>
              <w:t xml:space="preserve"> (Основы страхового права. Цели страхование. Содержание страхования как материальной, правовой и экономической категорий. Функции страхования. Источники страхового права. Формы и виды страхования. Разновидности добровольного и обязательного страхования. Классификации страхования. Объекты страхования. Отрасли страхования. </w:t>
            </w:r>
          </w:p>
          <w:p w:rsidR="00063455" w:rsidRPr="00357E6F" w:rsidRDefault="00063455" w:rsidP="00803760">
            <w:pPr>
              <w:suppressAutoHyphens/>
              <w:spacing w:before="0" w:beforeAutospacing="0" w:after="0" w:afterAutospacing="0"/>
              <w:jc w:val="both"/>
              <w:rPr>
                <w:sz w:val="20"/>
                <w:szCs w:val="20"/>
              </w:rPr>
            </w:pPr>
            <w:r w:rsidRPr="00357E6F">
              <w:rPr>
                <w:sz w:val="20"/>
                <w:szCs w:val="20"/>
              </w:rPr>
              <w:t>Субъекты страховых правоотношений. Содержание страховых правоотношений. Характеристика участников страховых правоотношений.</w:t>
            </w:r>
          </w:p>
          <w:p w:rsidR="00063455" w:rsidRPr="00357E6F" w:rsidRDefault="00063455" w:rsidP="00803760">
            <w:pPr>
              <w:suppressAutoHyphens/>
              <w:spacing w:before="0" w:beforeAutospacing="0" w:after="0" w:afterAutospacing="0"/>
              <w:jc w:val="both"/>
              <w:rPr>
                <w:sz w:val="20"/>
                <w:szCs w:val="20"/>
              </w:rPr>
            </w:pPr>
            <w:r w:rsidRPr="00357E6F">
              <w:rPr>
                <w:sz w:val="20"/>
                <w:szCs w:val="20"/>
              </w:rPr>
              <w:t>Государственное регулирование страховой деятельности. Способы формирования страховых фондов. Государственное страхование. Государственный надзор в области страхования. Содержание страхового договора. Правила и условия страхования по различным видам рисков.</w:t>
            </w:r>
          </w:p>
          <w:p w:rsidR="00063455" w:rsidRPr="00357E6F" w:rsidRDefault="00063455" w:rsidP="00803760">
            <w:pPr>
              <w:suppressAutoHyphens/>
              <w:spacing w:before="0" w:beforeAutospacing="0" w:after="0" w:afterAutospacing="0"/>
              <w:jc w:val="both"/>
              <w:rPr>
                <w:b/>
                <w:sz w:val="20"/>
                <w:szCs w:val="20"/>
              </w:rPr>
            </w:pPr>
            <w:r w:rsidRPr="00357E6F">
              <w:rPr>
                <w:sz w:val="20"/>
                <w:szCs w:val="20"/>
              </w:rPr>
              <w:t xml:space="preserve">Правовые формы взаимодействия страховщиков. Содержание и условия заключения договоров перестрахования и </w:t>
            </w:r>
            <w:proofErr w:type="spellStart"/>
            <w:r w:rsidRPr="00357E6F">
              <w:rPr>
                <w:sz w:val="20"/>
                <w:szCs w:val="20"/>
              </w:rPr>
              <w:t>сострахования</w:t>
            </w:r>
            <w:proofErr w:type="spellEnd"/>
            <w:r w:rsidRPr="00357E6F">
              <w:rPr>
                <w:sz w:val="20"/>
                <w:szCs w:val="20"/>
              </w:rPr>
              <w:t>, взаимного страхования)</w:t>
            </w:r>
          </w:p>
        </w:tc>
      </w:tr>
    </w:tbl>
    <w:p w:rsidR="00063455" w:rsidRPr="00357E6F" w:rsidRDefault="00063455" w:rsidP="00063455">
      <w:pPr>
        <w:spacing w:before="0" w:beforeAutospacing="0" w:after="0" w:afterAutospacing="0"/>
        <w:ind w:firstLine="680"/>
        <w:rPr>
          <w:b/>
          <w:sz w:val="20"/>
          <w:szCs w:val="20"/>
        </w:rPr>
      </w:pPr>
    </w:p>
    <w:p w:rsidR="00063455" w:rsidRPr="00357E6F" w:rsidRDefault="00063455" w:rsidP="00063455">
      <w:pPr>
        <w:suppressAutoHyphens/>
        <w:spacing w:before="0" w:beforeAutospacing="0" w:after="0" w:afterAutospacing="0"/>
        <w:ind w:firstLine="720"/>
        <w:jc w:val="both"/>
        <w:rPr>
          <w:b/>
          <w:sz w:val="20"/>
          <w:szCs w:val="20"/>
        </w:rPr>
      </w:pPr>
      <w:r w:rsidRPr="00357E6F">
        <w:rPr>
          <w:b/>
          <w:sz w:val="20"/>
          <w:szCs w:val="20"/>
        </w:rPr>
        <w:t>5.2 Занятия лекционного и семинарского типа</w:t>
      </w:r>
    </w:p>
    <w:p w:rsidR="00063455" w:rsidRPr="00357E6F" w:rsidRDefault="00063455" w:rsidP="00063455">
      <w:pPr>
        <w:spacing w:before="0" w:beforeAutospacing="0" w:after="0" w:afterAutospacing="0"/>
        <w:ind w:firstLine="709"/>
        <w:rPr>
          <w:b/>
          <w:sz w:val="20"/>
          <w:szCs w:val="20"/>
        </w:rPr>
      </w:pPr>
      <w:r w:rsidRPr="00357E6F">
        <w:rPr>
          <w:b/>
          <w:sz w:val="20"/>
          <w:szCs w:val="20"/>
        </w:rPr>
        <w:t>5.2.1 Темы лекций</w:t>
      </w:r>
    </w:p>
    <w:p w:rsidR="00063455" w:rsidRPr="00357E6F" w:rsidRDefault="00063455" w:rsidP="00063455">
      <w:pPr>
        <w:suppressAutoHyphens/>
        <w:spacing w:before="0" w:beforeAutospacing="0" w:after="0" w:afterAutospacing="0"/>
        <w:ind w:firstLine="680"/>
        <w:rPr>
          <w:b/>
          <w:sz w:val="20"/>
          <w:szCs w:val="20"/>
        </w:rPr>
      </w:pPr>
      <w:r w:rsidRPr="00357E6F">
        <w:rPr>
          <w:b/>
          <w:sz w:val="20"/>
          <w:szCs w:val="20"/>
        </w:rPr>
        <w:t>Раздел 1 «Финансовая система РФ. Основы финансового права и финансовой деятельности государства. Финансовый контроль и ответственность за финансовые нарушения»</w:t>
      </w:r>
    </w:p>
    <w:p w:rsidR="00063455" w:rsidRPr="00357E6F" w:rsidRDefault="00063455" w:rsidP="00063455">
      <w:pPr>
        <w:spacing w:before="0" w:beforeAutospacing="0" w:after="0" w:afterAutospacing="0"/>
        <w:ind w:firstLine="680"/>
        <w:rPr>
          <w:sz w:val="20"/>
          <w:szCs w:val="20"/>
        </w:rPr>
      </w:pPr>
      <w:r w:rsidRPr="00357E6F">
        <w:rPr>
          <w:sz w:val="20"/>
          <w:szCs w:val="20"/>
        </w:rPr>
        <w:t>1.Финансовая система РФ</w:t>
      </w:r>
    </w:p>
    <w:p w:rsidR="00063455" w:rsidRPr="00357E6F" w:rsidRDefault="00063455" w:rsidP="00063455">
      <w:pPr>
        <w:spacing w:before="0" w:beforeAutospacing="0" w:after="0" w:afterAutospacing="0"/>
        <w:ind w:firstLine="680"/>
        <w:rPr>
          <w:b/>
          <w:sz w:val="20"/>
          <w:szCs w:val="20"/>
        </w:rPr>
      </w:pPr>
    </w:p>
    <w:p w:rsidR="00063455" w:rsidRPr="00357E6F" w:rsidRDefault="00063455" w:rsidP="00063455">
      <w:pPr>
        <w:spacing w:before="0" w:beforeAutospacing="0" w:after="0" w:afterAutospacing="0"/>
        <w:ind w:firstLine="680"/>
        <w:rPr>
          <w:b/>
          <w:sz w:val="20"/>
          <w:szCs w:val="20"/>
        </w:rPr>
      </w:pPr>
      <w:r w:rsidRPr="00357E6F">
        <w:rPr>
          <w:b/>
          <w:sz w:val="20"/>
          <w:szCs w:val="20"/>
        </w:rPr>
        <w:t>Раздел 2 «Бюджетное право и бюджетное устройство РФ»</w:t>
      </w:r>
    </w:p>
    <w:p w:rsidR="00063455" w:rsidRPr="00357E6F" w:rsidRDefault="00063455" w:rsidP="00063455">
      <w:pPr>
        <w:spacing w:before="0" w:beforeAutospacing="0" w:after="0" w:afterAutospacing="0"/>
        <w:ind w:firstLine="680"/>
        <w:rPr>
          <w:sz w:val="20"/>
          <w:szCs w:val="20"/>
        </w:rPr>
      </w:pPr>
      <w:r w:rsidRPr="00357E6F">
        <w:rPr>
          <w:sz w:val="20"/>
          <w:szCs w:val="20"/>
        </w:rPr>
        <w:t>1.Бюджетное право РФ</w:t>
      </w:r>
    </w:p>
    <w:p w:rsidR="00063455" w:rsidRPr="00357E6F" w:rsidRDefault="00063455" w:rsidP="00063455">
      <w:pPr>
        <w:spacing w:before="0" w:beforeAutospacing="0" w:after="0" w:afterAutospacing="0"/>
        <w:ind w:firstLine="680"/>
        <w:rPr>
          <w:sz w:val="20"/>
          <w:szCs w:val="20"/>
        </w:rPr>
      </w:pPr>
      <w:r w:rsidRPr="00357E6F">
        <w:rPr>
          <w:sz w:val="20"/>
          <w:szCs w:val="20"/>
        </w:rPr>
        <w:t>2.Бюджетное устройство и бюджетная система РФ</w:t>
      </w:r>
    </w:p>
    <w:p w:rsidR="00063455" w:rsidRPr="00357E6F" w:rsidRDefault="00063455" w:rsidP="00063455">
      <w:pPr>
        <w:spacing w:before="0" w:beforeAutospacing="0" w:after="0" w:afterAutospacing="0"/>
        <w:ind w:firstLine="680"/>
        <w:rPr>
          <w:b/>
          <w:sz w:val="20"/>
          <w:szCs w:val="20"/>
        </w:rPr>
      </w:pPr>
    </w:p>
    <w:p w:rsidR="00063455" w:rsidRPr="00357E6F" w:rsidRDefault="00063455" w:rsidP="00063455">
      <w:pPr>
        <w:spacing w:before="0" w:beforeAutospacing="0" w:after="0" w:afterAutospacing="0"/>
        <w:ind w:firstLine="680"/>
        <w:rPr>
          <w:b/>
          <w:sz w:val="20"/>
          <w:szCs w:val="20"/>
        </w:rPr>
      </w:pPr>
      <w:r w:rsidRPr="00357E6F">
        <w:rPr>
          <w:b/>
          <w:sz w:val="20"/>
          <w:szCs w:val="20"/>
        </w:rPr>
        <w:t>Раздел 3 «Налоговое право. Правовые основы государственного долга»</w:t>
      </w:r>
    </w:p>
    <w:p w:rsidR="00063455" w:rsidRPr="00357E6F" w:rsidRDefault="00063455" w:rsidP="00063455">
      <w:pPr>
        <w:suppressAutoHyphens/>
        <w:spacing w:before="0" w:beforeAutospacing="0" w:after="0" w:afterAutospacing="0"/>
        <w:ind w:firstLine="720"/>
        <w:jc w:val="both"/>
        <w:rPr>
          <w:sz w:val="20"/>
          <w:szCs w:val="20"/>
        </w:rPr>
      </w:pPr>
      <w:r w:rsidRPr="00357E6F">
        <w:rPr>
          <w:sz w:val="20"/>
          <w:szCs w:val="20"/>
        </w:rPr>
        <w:t>1.Налоговое право РФ</w:t>
      </w:r>
    </w:p>
    <w:p w:rsidR="00063455" w:rsidRPr="00357E6F" w:rsidRDefault="00063455" w:rsidP="00063455">
      <w:pPr>
        <w:suppressAutoHyphens/>
        <w:spacing w:before="0" w:beforeAutospacing="0" w:after="0" w:afterAutospacing="0"/>
        <w:ind w:firstLine="720"/>
        <w:jc w:val="both"/>
        <w:rPr>
          <w:b/>
          <w:sz w:val="20"/>
          <w:szCs w:val="20"/>
        </w:rPr>
      </w:pPr>
    </w:p>
    <w:p w:rsidR="00063455" w:rsidRPr="00357E6F" w:rsidRDefault="00063455" w:rsidP="00063455">
      <w:pPr>
        <w:suppressAutoHyphens/>
        <w:spacing w:before="0" w:beforeAutospacing="0" w:after="0" w:afterAutospacing="0"/>
        <w:ind w:firstLine="720"/>
        <w:jc w:val="both"/>
        <w:rPr>
          <w:b/>
          <w:sz w:val="20"/>
          <w:szCs w:val="20"/>
        </w:rPr>
      </w:pPr>
      <w:r w:rsidRPr="00357E6F">
        <w:rPr>
          <w:b/>
          <w:sz w:val="20"/>
          <w:szCs w:val="20"/>
        </w:rPr>
        <w:t>Раздел 4 «Правовые основы банковской системы и расчетных отношений»</w:t>
      </w:r>
    </w:p>
    <w:p w:rsidR="00063455" w:rsidRPr="00357E6F" w:rsidRDefault="00063455" w:rsidP="00063455">
      <w:pPr>
        <w:suppressAutoHyphens/>
        <w:spacing w:before="0" w:beforeAutospacing="0" w:after="0" w:afterAutospacing="0"/>
        <w:ind w:firstLine="720"/>
        <w:jc w:val="both"/>
        <w:rPr>
          <w:sz w:val="20"/>
          <w:szCs w:val="20"/>
        </w:rPr>
      </w:pPr>
      <w:r w:rsidRPr="00357E6F">
        <w:rPr>
          <w:sz w:val="20"/>
          <w:szCs w:val="20"/>
        </w:rPr>
        <w:t>1.Правовые основы денежной системы и безналичных расчетов в РФ</w:t>
      </w:r>
    </w:p>
    <w:p w:rsidR="00063455" w:rsidRPr="00357E6F" w:rsidRDefault="00063455" w:rsidP="00063455">
      <w:pPr>
        <w:suppressAutoHyphens/>
        <w:spacing w:before="0" w:beforeAutospacing="0" w:after="0" w:afterAutospacing="0"/>
        <w:ind w:firstLine="720"/>
        <w:jc w:val="both"/>
        <w:rPr>
          <w:sz w:val="20"/>
          <w:szCs w:val="20"/>
        </w:rPr>
      </w:pPr>
      <w:r w:rsidRPr="00357E6F">
        <w:rPr>
          <w:sz w:val="20"/>
          <w:szCs w:val="20"/>
        </w:rPr>
        <w:t>2.Правовое регулирование займа и кредита</w:t>
      </w:r>
    </w:p>
    <w:p w:rsidR="00063455" w:rsidRPr="00357E6F" w:rsidRDefault="00063455" w:rsidP="00063455">
      <w:pPr>
        <w:suppressAutoHyphens/>
        <w:spacing w:before="0" w:beforeAutospacing="0" w:after="0" w:afterAutospacing="0"/>
        <w:ind w:firstLine="720"/>
        <w:jc w:val="both"/>
        <w:rPr>
          <w:b/>
          <w:sz w:val="20"/>
          <w:szCs w:val="20"/>
        </w:rPr>
      </w:pPr>
    </w:p>
    <w:p w:rsidR="00063455" w:rsidRPr="00357E6F" w:rsidRDefault="00063455" w:rsidP="00063455">
      <w:pPr>
        <w:suppressAutoHyphens/>
        <w:spacing w:before="0" w:beforeAutospacing="0" w:after="0" w:afterAutospacing="0"/>
        <w:ind w:firstLine="720"/>
        <w:jc w:val="both"/>
        <w:rPr>
          <w:b/>
          <w:sz w:val="20"/>
          <w:szCs w:val="20"/>
        </w:rPr>
      </w:pPr>
      <w:r w:rsidRPr="00357E6F">
        <w:rPr>
          <w:b/>
          <w:sz w:val="20"/>
          <w:szCs w:val="20"/>
        </w:rPr>
        <w:t>Раздел 5 «Валютное и инвестиционное право»</w:t>
      </w:r>
    </w:p>
    <w:p w:rsidR="00063455" w:rsidRPr="00357E6F" w:rsidRDefault="00063455" w:rsidP="00063455">
      <w:pPr>
        <w:suppressAutoHyphens/>
        <w:spacing w:before="0" w:beforeAutospacing="0" w:after="0" w:afterAutospacing="0"/>
        <w:ind w:firstLine="720"/>
        <w:jc w:val="both"/>
        <w:rPr>
          <w:sz w:val="20"/>
          <w:szCs w:val="20"/>
        </w:rPr>
      </w:pPr>
      <w:r w:rsidRPr="00357E6F">
        <w:rPr>
          <w:sz w:val="20"/>
          <w:szCs w:val="20"/>
        </w:rPr>
        <w:t>1.Валютное право</w:t>
      </w:r>
    </w:p>
    <w:p w:rsidR="00063455" w:rsidRPr="00357E6F" w:rsidRDefault="00063455" w:rsidP="00063455">
      <w:pPr>
        <w:suppressAutoHyphens/>
        <w:spacing w:before="0" w:beforeAutospacing="0" w:after="0" w:afterAutospacing="0"/>
        <w:ind w:firstLine="720"/>
        <w:jc w:val="both"/>
        <w:rPr>
          <w:b/>
          <w:sz w:val="20"/>
          <w:szCs w:val="20"/>
        </w:rPr>
      </w:pPr>
      <w:r w:rsidRPr="00357E6F">
        <w:rPr>
          <w:b/>
          <w:sz w:val="20"/>
          <w:szCs w:val="20"/>
        </w:rPr>
        <w:t>Раздел 6 «Страховое право»</w:t>
      </w:r>
    </w:p>
    <w:p w:rsidR="00063455" w:rsidRPr="00357E6F" w:rsidRDefault="00063455" w:rsidP="00063455">
      <w:pPr>
        <w:suppressAutoHyphens/>
        <w:spacing w:before="0" w:beforeAutospacing="0" w:after="0" w:afterAutospacing="0"/>
        <w:ind w:firstLine="720"/>
        <w:jc w:val="both"/>
        <w:rPr>
          <w:sz w:val="20"/>
          <w:szCs w:val="20"/>
        </w:rPr>
      </w:pPr>
      <w:r w:rsidRPr="00357E6F">
        <w:rPr>
          <w:sz w:val="20"/>
          <w:szCs w:val="20"/>
        </w:rPr>
        <w:t>1.Страховое право</w:t>
      </w:r>
    </w:p>
    <w:p w:rsidR="00063455" w:rsidRPr="00357E6F" w:rsidRDefault="00063455" w:rsidP="00063455">
      <w:pPr>
        <w:suppressAutoHyphens/>
        <w:spacing w:before="0" w:beforeAutospacing="0" w:after="0" w:afterAutospacing="0"/>
        <w:ind w:firstLine="720"/>
        <w:jc w:val="both"/>
        <w:rPr>
          <w:b/>
          <w:sz w:val="20"/>
          <w:szCs w:val="20"/>
        </w:rPr>
      </w:pPr>
      <w:r w:rsidRPr="00357E6F">
        <w:rPr>
          <w:b/>
          <w:sz w:val="20"/>
          <w:szCs w:val="20"/>
        </w:rPr>
        <w:t>2.</w:t>
      </w:r>
      <w:r w:rsidRPr="00357E6F">
        <w:rPr>
          <w:sz w:val="20"/>
          <w:szCs w:val="20"/>
        </w:rPr>
        <w:t xml:space="preserve"> Государственное регулирование страховой деятельности. Способы формирования страховых фондов</w:t>
      </w:r>
    </w:p>
    <w:p w:rsidR="00063455" w:rsidRPr="00357E6F" w:rsidRDefault="00063455" w:rsidP="00063455">
      <w:pPr>
        <w:suppressAutoHyphens/>
        <w:spacing w:before="0" w:beforeAutospacing="0" w:after="0" w:afterAutospacing="0"/>
        <w:ind w:firstLine="720"/>
        <w:jc w:val="both"/>
        <w:rPr>
          <w:b/>
          <w:sz w:val="20"/>
          <w:szCs w:val="20"/>
        </w:rPr>
      </w:pPr>
    </w:p>
    <w:p w:rsidR="00063455" w:rsidRPr="00357E6F" w:rsidRDefault="00063455" w:rsidP="00063455">
      <w:pPr>
        <w:suppressAutoHyphens/>
        <w:spacing w:before="0" w:beforeAutospacing="0" w:after="0" w:afterAutospacing="0"/>
        <w:ind w:firstLine="720"/>
        <w:jc w:val="both"/>
        <w:rPr>
          <w:b/>
          <w:sz w:val="20"/>
          <w:szCs w:val="20"/>
        </w:rPr>
      </w:pPr>
      <w:r w:rsidRPr="00357E6F">
        <w:rPr>
          <w:b/>
          <w:sz w:val="20"/>
          <w:szCs w:val="20"/>
        </w:rPr>
        <w:t>5.2.2 Вопросы для обсуждения на семинарах и практических занятиях</w:t>
      </w:r>
    </w:p>
    <w:p w:rsidR="00063455" w:rsidRPr="00357E6F" w:rsidRDefault="00063455" w:rsidP="00063455">
      <w:pPr>
        <w:tabs>
          <w:tab w:val="left" w:pos="1080"/>
          <w:tab w:val="left" w:pos="1534"/>
        </w:tabs>
        <w:suppressAutoHyphens/>
        <w:spacing w:before="0" w:beforeAutospacing="0" w:after="0" w:afterAutospacing="0"/>
        <w:ind w:firstLine="709"/>
        <w:jc w:val="both"/>
        <w:rPr>
          <w:b/>
          <w:iCs/>
          <w:sz w:val="20"/>
          <w:szCs w:val="20"/>
        </w:rPr>
      </w:pPr>
      <w:r w:rsidRPr="00357E6F">
        <w:rPr>
          <w:b/>
          <w:bCs/>
          <w:iCs/>
          <w:sz w:val="20"/>
          <w:szCs w:val="20"/>
        </w:rPr>
        <w:t xml:space="preserve">Раздел 1 </w:t>
      </w:r>
      <w:r w:rsidRPr="00357E6F">
        <w:rPr>
          <w:b/>
          <w:iCs/>
          <w:sz w:val="20"/>
          <w:szCs w:val="20"/>
        </w:rPr>
        <w:t>«</w:t>
      </w:r>
      <w:r w:rsidRPr="00357E6F">
        <w:rPr>
          <w:b/>
          <w:sz w:val="20"/>
          <w:szCs w:val="20"/>
        </w:rPr>
        <w:t>Финансовая система РФ. Основы финансового права и финансовой деятельности государства. Финансовый контроль и ответственность за финансовые нарушения</w:t>
      </w:r>
      <w:r w:rsidRPr="00357E6F">
        <w:rPr>
          <w:b/>
          <w:iCs/>
          <w:sz w:val="20"/>
          <w:szCs w:val="20"/>
        </w:rPr>
        <w:t xml:space="preserve">» </w:t>
      </w:r>
    </w:p>
    <w:p w:rsidR="00063455" w:rsidRPr="00357E6F" w:rsidRDefault="00063455" w:rsidP="00063455">
      <w:pPr>
        <w:numPr>
          <w:ilvl w:val="0"/>
          <w:numId w:val="65"/>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Финансовая система РФ. </w:t>
      </w:r>
    </w:p>
    <w:p w:rsidR="00063455" w:rsidRPr="00357E6F" w:rsidRDefault="00063455" w:rsidP="00063455">
      <w:pPr>
        <w:numPr>
          <w:ilvl w:val="0"/>
          <w:numId w:val="65"/>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Сущность и функции финансов, основные финансовые институты РФ.</w:t>
      </w:r>
    </w:p>
    <w:p w:rsidR="00063455" w:rsidRPr="00357E6F" w:rsidRDefault="00063455" w:rsidP="00063455">
      <w:pPr>
        <w:numPr>
          <w:ilvl w:val="0"/>
          <w:numId w:val="65"/>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Понятие финансов и финансовых институтов.</w:t>
      </w:r>
    </w:p>
    <w:p w:rsidR="00063455" w:rsidRPr="00357E6F" w:rsidRDefault="00063455" w:rsidP="00063455">
      <w:pPr>
        <w:numPr>
          <w:ilvl w:val="0"/>
          <w:numId w:val="65"/>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Структура финансовой системы.</w:t>
      </w:r>
    </w:p>
    <w:p w:rsidR="00063455" w:rsidRPr="00357E6F" w:rsidRDefault="00063455" w:rsidP="00063455">
      <w:pPr>
        <w:numPr>
          <w:ilvl w:val="0"/>
          <w:numId w:val="65"/>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Функции финансов и их реализация.</w:t>
      </w:r>
    </w:p>
    <w:p w:rsidR="00063455" w:rsidRPr="00357E6F" w:rsidRDefault="00063455" w:rsidP="00063455">
      <w:pPr>
        <w:numPr>
          <w:ilvl w:val="0"/>
          <w:numId w:val="65"/>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Правовые основы финансовой деятельности государства.</w:t>
      </w:r>
    </w:p>
    <w:p w:rsidR="00063455" w:rsidRPr="00357E6F" w:rsidRDefault="00063455" w:rsidP="00063455">
      <w:pPr>
        <w:numPr>
          <w:ilvl w:val="0"/>
          <w:numId w:val="65"/>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Субъекты финансовой деятельности.</w:t>
      </w:r>
    </w:p>
    <w:p w:rsidR="00063455" w:rsidRPr="00357E6F" w:rsidRDefault="00063455" w:rsidP="00063455">
      <w:pPr>
        <w:numPr>
          <w:ilvl w:val="0"/>
          <w:numId w:val="65"/>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Формы финансовой деятельности.</w:t>
      </w:r>
    </w:p>
    <w:p w:rsidR="00063455" w:rsidRPr="00357E6F" w:rsidRDefault="00063455" w:rsidP="00063455">
      <w:pPr>
        <w:numPr>
          <w:ilvl w:val="0"/>
          <w:numId w:val="65"/>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Финансово-правовые акты и их классификация.</w:t>
      </w:r>
    </w:p>
    <w:p w:rsidR="00063455" w:rsidRPr="00357E6F" w:rsidRDefault="00063455" w:rsidP="00063455">
      <w:pPr>
        <w:numPr>
          <w:ilvl w:val="0"/>
          <w:numId w:val="65"/>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Методы осуществления финансовой деятельности и органы, ее осуществляющие.</w:t>
      </w:r>
    </w:p>
    <w:p w:rsidR="00063455" w:rsidRPr="00357E6F" w:rsidRDefault="00063455" w:rsidP="00063455">
      <w:pPr>
        <w:tabs>
          <w:tab w:val="left" w:pos="1080"/>
        </w:tabs>
        <w:overflowPunct w:val="0"/>
        <w:autoSpaceDE w:val="0"/>
        <w:autoSpaceDN w:val="0"/>
        <w:adjustRightInd w:val="0"/>
        <w:spacing w:before="0" w:beforeAutospacing="0" w:after="0" w:afterAutospacing="0"/>
        <w:ind w:firstLine="709"/>
        <w:rPr>
          <w:sz w:val="20"/>
          <w:szCs w:val="20"/>
        </w:rPr>
      </w:pPr>
    </w:p>
    <w:p w:rsidR="00063455" w:rsidRPr="00357E6F" w:rsidRDefault="00803760" w:rsidP="00063455">
      <w:pPr>
        <w:tabs>
          <w:tab w:val="left" w:pos="1080"/>
        </w:tabs>
        <w:spacing w:before="0" w:beforeAutospacing="0" w:after="0" w:afterAutospacing="0"/>
        <w:ind w:firstLine="709"/>
        <w:jc w:val="both"/>
        <w:rPr>
          <w:b/>
          <w:iCs/>
          <w:sz w:val="20"/>
          <w:szCs w:val="20"/>
        </w:rPr>
      </w:pPr>
      <w:r>
        <w:rPr>
          <w:b/>
          <w:bCs/>
          <w:iCs/>
          <w:sz w:val="20"/>
          <w:szCs w:val="20"/>
        </w:rPr>
        <w:t>Раздел 2</w:t>
      </w:r>
      <w:r w:rsidR="00063455" w:rsidRPr="00357E6F">
        <w:rPr>
          <w:b/>
          <w:bCs/>
          <w:iCs/>
          <w:sz w:val="20"/>
          <w:szCs w:val="20"/>
        </w:rPr>
        <w:t xml:space="preserve"> </w:t>
      </w:r>
      <w:r w:rsidR="00063455" w:rsidRPr="00357E6F">
        <w:rPr>
          <w:b/>
          <w:iCs/>
          <w:sz w:val="20"/>
          <w:szCs w:val="20"/>
        </w:rPr>
        <w:t>«</w:t>
      </w:r>
      <w:r w:rsidR="00063455" w:rsidRPr="00357E6F">
        <w:rPr>
          <w:b/>
          <w:sz w:val="20"/>
          <w:szCs w:val="20"/>
        </w:rPr>
        <w:t>Бюджетное право и бюджетное устройство РФ.</w:t>
      </w:r>
      <w:r w:rsidR="00063455" w:rsidRPr="00357E6F">
        <w:rPr>
          <w:b/>
          <w:iCs/>
          <w:sz w:val="20"/>
          <w:szCs w:val="20"/>
        </w:rPr>
        <w:t>»</w:t>
      </w:r>
    </w:p>
    <w:p w:rsidR="00063455" w:rsidRPr="00357E6F" w:rsidRDefault="00063455" w:rsidP="00063455">
      <w:pPr>
        <w:numPr>
          <w:ilvl w:val="0"/>
          <w:numId w:val="66"/>
        </w:numPr>
        <w:tabs>
          <w:tab w:val="left" w:pos="360"/>
          <w:tab w:val="left" w:pos="1080"/>
        </w:tabs>
        <w:suppressAutoHyphens/>
        <w:spacing w:before="0" w:beforeAutospacing="0" w:after="0" w:afterAutospacing="0"/>
        <w:ind w:left="0" w:firstLine="709"/>
        <w:jc w:val="both"/>
        <w:rPr>
          <w:sz w:val="20"/>
          <w:szCs w:val="20"/>
        </w:rPr>
      </w:pPr>
      <w:r w:rsidRPr="00357E6F">
        <w:rPr>
          <w:sz w:val="20"/>
          <w:szCs w:val="20"/>
        </w:rPr>
        <w:t xml:space="preserve">Бюджетное право РФ. </w:t>
      </w:r>
    </w:p>
    <w:p w:rsidR="00063455" w:rsidRPr="00357E6F" w:rsidRDefault="00063455" w:rsidP="00063455">
      <w:pPr>
        <w:numPr>
          <w:ilvl w:val="0"/>
          <w:numId w:val="66"/>
        </w:numPr>
        <w:tabs>
          <w:tab w:val="left" w:pos="360"/>
          <w:tab w:val="left" w:pos="1080"/>
        </w:tabs>
        <w:suppressAutoHyphens/>
        <w:spacing w:before="0" w:beforeAutospacing="0" w:after="0" w:afterAutospacing="0"/>
        <w:ind w:left="0" w:firstLine="709"/>
        <w:jc w:val="both"/>
        <w:rPr>
          <w:sz w:val="20"/>
          <w:szCs w:val="20"/>
        </w:rPr>
      </w:pPr>
      <w:r w:rsidRPr="00357E6F">
        <w:rPr>
          <w:sz w:val="20"/>
          <w:szCs w:val="20"/>
        </w:rPr>
        <w:t>Понятие и роль бюджета, его виды.</w:t>
      </w:r>
    </w:p>
    <w:p w:rsidR="00063455" w:rsidRPr="00357E6F" w:rsidRDefault="00063455" w:rsidP="00063455">
      <w:pPr>
        <w:numPr>
          <w:ilvl w:val="0"/>
          <w:numId w:val="66"/>
        </w:numPr>
        <w:tabs>
          <w:tab w:val="left" w:pos="360"/>
          <w:tab w:val="left" w:pos="1080"/>
        </w:tabs>
        <w:suppressAutoHyphens/>
        <w:spacing w:before="0" w:beforeAutospacing="0" w:after="0" w:afterAutospacing="0"/>
        <w:ind w:left="0" w:firstLine="709"/>
        <w:jc w:val="both"/>
        <w:rPr>
          <w:sz w:val="20"/>
          <w:szCs w:val="20"/>
        </w:rPr>
      </w:pPr>
      <w:r w:rsidRPr="00357E6F">
        <w:rPr>
          <w:sz w:val="20"/>
          <w:szCs w:val="20"/>
        </w:rPr>
        <w:t>Назначение и функции бюджета.</w:t>
      </w:r>
    </w:p>
    <w:p w:rsidR="00063455" w:rsidRPr="00357E6F" w:rsidRDefault="00063455" w:rsidP="00063455">
      <w:pPr>
        <w:numPr>
          <w:ilvl w:val="0"/>
          <w:numId w:val="66"/>
        </w:numPr>
        <w:tabs>
          <w:tab w:val="left" w:pos="360"/>
          <w:tab w:val="left" w:pos="1080"/>
        </w:tabs>
        <w:suppressAutoHyphens/>
        <w:spacing w:before="0" w:beforeAutospacing="0" w:after="0" w:afterAutospacing="0"/>
        <w:ind w:left="0" w:firstLine="709"/>
        <w:jc w:val="both"/>
        <w:rPr>
          <w:sz w:val="20"/>
          <w:szCs w:val="20"/>
        </w:rPr>
      </w:pPr>
      <w:r w:rsidRPr="00357E6F">
        <w:rPr>
          <w:sz w:val="20"/>
          <w:szCs w:val="20"/>
        </w:rPr>
        <w:t>Определение бюджета и различные аспекты в которых он рассматривается.</w:t>
      </w:r>
    </w:p>
    <w:p w:rsidR="00063455" w:rsidRPr="00357E6F" w:rsidRDefault="00063455" w:rsidP="00063455">
      <w:pPr>
        <w:numPr>
          <w:ilvl w:val="0"/>
          <w:numId w:val="66"/>
        </w:numPr>
        <w:tabs>
          <w:tab w:val="left" w:pos="360"/>
          <w:tab w:val="left" w:pos="1080"/>
        </w:tabs>
        <w:suppressAutoHyphens/>
        <w:spacing w:before="0" w:beforeAutospacing="0" w:after="0" w:afterAutospacing="0"/>
        <w:ind w:left="0" w:firstLine="709"/>
        <w:jc w:val="both"/>
        <w:rPr>
          <w:sz w:val="20"/>
          <w:szCs w:val="20"/>
        </w:rPr>
      </w:pPr>
      <w:r w:rsidRPr="00357E6F">
        <w:rPr>
          <w:sz w:val="20"/>
          <w:szCs w:val="20"/>
        </w:rPr>
        <w:t>Виды бюджетов по бюджетному законодательству РФ.</w:t>
      </w:r>
    </w:p>
    <w:p w:rsidR="00063455" w:rsidRPr="00357E6F" w:rsidRDefault="00063455" w:rsidP="00063455">
      <w:pPr>
        <w:numPr>
          <w:ilvl w:val="0"/>
          <w:numId w:val="66"/>
        </w:numPr>
        <w:tabs>
          <w:tab w:val="left" w:pos="360"/>
          <w:tab w:val="left" w:pos="1080"/>
        </w:tabs>
        <w:suppressAutoHyphens/>
        <w:spacing w:before="0" w:beforeAutospacing="0" w:after="0" w:afterAutospacing="0"/>
        <w:ind w:left="0" w:firstLine="709"/>
        <w:jc w:val="both"/>
        <w:rPr>
          <w:sz w:val="20"/>
          <w:szCs w:val="20"/>
        </w:rPr>
      </w:pPr>
      <w:r w:rsidRPr="00357E6F">
        <w:rPr>
          <w:sz w:val="20"/>
          <w:szCs w:val="20"/>
        </w:rPr>
        <w:t>Понятие и источники бюджетного права РФ.</w:t>
      </w:r>
    </w:p>
    <w:p w:rsidR="00063455" w:rsidRPr="00357E6F" w:rsidRDefault="00063455" w:rsidP="00063455">
      <w:pPr>
        <w:numPr>
          <w:ilvl w:val="0"/>
          <w:numId w:val="66"/>
        </w:numPr>
        <w:tabs>
          <w:tab w:val="left" w:pos="360"/>
          <w:tab w:val="left" w:pos="1080"/>
        </w:tabs>
        <w:suppressAutoHyphens/>
        <w:spacing w:before="0" w:beforeAutospacing="0" w:after="0" w:afterAutospacing="0"/>
        <w:ind w:left="0" w:firstLine="709"/>
        <w:jc w:val="both"/>
        <w:rPr>
          <w:sz w:val="20"/>
          <w:szCs w:val="20"/>
        </w:rPr>
      </w:pPr>
      <w:r w:rsidRPr="00357E6F">
        <w:rPr>
          <w:sz w:val="20"/>
          <w:szCs w:val="20"/>
        </w:rPr>
        <w:t>Определение предмета и метода бюджетного права РФ.</w:t>
      </w:r>
    </w:p>
    <w:p w:rsidR="00063455" w:rsidRPr="00357E6F" w:rsidRDefault="00063455" w:rsidP="00063455">
      <w:pPr>
        <w:numPr>
          <w:ilvl w:val="0"/>
          <w:numId w:val="66"/>
        </w:numPr>
        <w:tabs>
          <w:tab w:val="left" w:pos="360"/>
          <w:tab w:val="left" w:pos="1080"/>
        </w:tabs>
        <w:suppressAutoHyphens/>
        <w:spacing w:before="0" w:beforeAutospacing="0" w:after="0" w:afterAutospacing="0"/>
        <w:ind w:left="0" w:firstLine="709"/>
        <w:jc w:val="both"/>
        <w:rPr>
          <w:sz w:val="20"/>
          <w:szCs w:val="20"/>
        </w:rPr>
      </w:pPr>
      <w:r w:rsidRPr="00357E6F">
        <w:rPr>
          <w:sz w:val="20"/>
          <w:szCs w:val="20"/>
        </w:rPr>
        <w:t>Группы субъектов финансовых правоотношений. Виды норм бюджетного права.</w:t>
      </w:r>
    </w:p>
    <w:p w:rsidR="00063455" w:rsidRPr="00357E6F" w:rsidRDefault="00063455" w:rsidP="00063455">
      <w:pPr>
        <w:numPr>
          <w:ilvl w:val="0"/>
          <w:numId w:val="66"/>
        </w:numPr>
        <w:tabs>
          <w:tab w:val="left" w:pos="360"/>
          <w:tab w:val="left" w:pos="1080"/>
        </w:tabs>
        <w:suppressAutoHyphens/>
        <w:spacing w:before="0" w:beforeAutospacing="0" w:after="0" w:afterAutospacing="0"/>
        <w:ind w:left="0" w:firstLine="709"/>
        <w:jc w:val="both"/>
        <w:rPr>
          <w:sz w:val="20"/>
          <w:szCs w:val="20"/>
        </w:rPr>
      </w:pPr>
      <w:r w:rsidRPr="00357E6F">
        <w:rPr>
          <w:sz w:val="20"/>
          <w:szCs w:val="20"/>
        </w:rPr>
        <w:t>Бюджетные правоотношения и их субъекты.</w:t>
      </w:r>
    </w:p>
    <w:p w:rsidR="00063455" w:rsidRPr="00357E6F" w:rsidRDefault="00063455" w:rsidP="00063455">
      <w:pPr>
        <w:numPr>
          <w:ilvl w:val="0"/>
          <w:numId w:val="66"/>
        </w:numPr>
        <w:tabs>
          <w:tab w:val="left" w:pos="360"/>
          <w:tab w:val="left" w:pos="1080"/>
        </w:tabs>
        <w:suppressAutoHyphens/>
        <w:spacing w:before="0" w:beforeAutospacing="0" w:after="0" w:afterAutospacing="0"/>
        <w:ind w:left="0" w:firstLine="709"/>
        <w:jc w:val="both"/>
        <w:rPr>
          <w:sz w:val="20"/>
          <w:szCs w:val="20"/>
        </w:rPr>
      </w:pPr>
      <w:r w:rsidRPr="00357E6F">
        <w:rPr>
          <w:sz w:val="20"/>
          <w:szCs w:val="20"/>
        </w:rPr>
        <w:t>Характеристика бюджетных правоотношений и их субъекты.</w:t>
      </w:r>
    </w:p>
    <w:p w:rsidR="00063455" w:rsidRPr="00357E6F" w:rsidRDefault="00063455" w:rsidP="00063455">
      <w:pPr>
        <w:tabs>
          <w:tab w:val="left" w:pos="1080"/>
          <w:tab w:val="left" w:pos="1534"/>
        </w:tabs>
        <w:suppressAutoHyphens/>
        <w:spacing w:before="0" w:beforeAutospacing="0" w:after="0" w:afterAutospacing="0"/>
        <w:ind w:firstLine="709"/>
        <w:jc w:val="both"/>
        <w:rPr>
          <w:b/>
          <w:bCs/>
          <w:iCs/>
          <w:sz w:val="20"/>
          <w:szCs w:val="20"/>
        </w:rPr>
      </w:pPr>
    </w:p>
    <w:p w:rsidR="00063455" w:rsidRPr="00357E6F" w:rsidRDefault="00803760" w:rsidP="00063455">
      <w:pPr>
        <w:tabs>
          <w:tab w:val="left" w:pos="1080"/>
        </w:tabs>
        <w:spacing w:before="0" w:beforeAutospacing="0" w:after="0" w:afterAutospacing="0"/>
        <w:ind w:firstLine="709"/>
        <w:jc w:val="both"/>
        <w:rPr>
          <w:b/>
          <w:iCs/>
          <w:sz w:val="20"/>
          <w:szCs w:val="20"/>
        </w:rPr>
      </w:pPr>
      <w:r>
        <w:rPr>
          <w:b/>
          <w:bCs/>
          <w:iCs/>
          <w:sz w:val="20"/>
          <w:szCs w:val="20"/>
        </w:rPr>
        <w:t xml:space="preserve">Раздел 3 </w:t>
      </w:r>
      <w:r w:rsidR="00063455" w:rsidRPr="00357E6F">
        <w:rPr>
          <w:b/>
          <w:iCs/>
          <w:sz w:val="20"/>
          <w:szCs w:val="20"/>
        </w:rPr>
        <w:t>«</w:t>
      </w:r>
      <w:r w:rsidR="00063455" w:rsidRPr="00357E6F">
        <w:rPr>
          <w:b/>
          <w:sz w:val="20"/>
          <w:szCs w:val="20"/>
        </w:rPr>
        <w:t>Налоговое право. Правовые основы государственного долга</w:t>
      </w:r>
      <w:r w:rsidR="00063455" w:rsidRPr="00357E6F">
        <w:rPr>
          <w:b/>
          <w:iCs/>
          <w:sz w:val="20"/>
          <w:szCs w:val="20"/>
        </w:rPr>
        <w:t>»</w:t>
      </w:r>
    </w:p>
    <w:p w:rsidR="00063455" w:rsidRPr="00357E6F" w:rsidRDefault="00063455" w:rsidP="00063455">
      <w:pPr>
        <w:numPr>
          <w:ilvl w:val="0"/>
          <w:numId w:val="67"/>
        </w:numPr>
        <w:tabs>
          <w:tab w:val="left" w:pos="360"/>
          <w:tab w:val="left" w:pos="1080"/>
        </w:tabs>
        <w:suppressAutoHyphens/>
        <w:spacing w:before="0" w:beforeAutospacing="0" w:after="0" w:afterAutospacing="0"/>
        <w:ind w:left="0" w:firstLine="709"/>
        <w:jc w:val="both"/>
        <w:rPr>
          <w:sz w:val="20"/>
          <w:szCs w:val="20"/>
        </w:rPr>
      </w:pPr>
      <w:r w:rsidRPr="00357E6F">
        <w:rPr>
          <w:sz w:val="20"/>
          <w:szCs w:val="20"/>
        </w:rPr>
        <w:t xml:space="preserve">Основные элементы закона о налоге. </w:t>
      </w:r>
    </w:p>
    <w:p w:rsidR="00063455" w:rsidRPr="00357E6F" w:rsidRDefault="00063455" w:rsidP="00063455">
      <w:pPr>
        <w:numPr>
          <w:ilvl w:val="0"/>
          <w:numId w:val="67"/>
        </w:numPr>
        <w:tabs>
          <w:tab w:val="left" w:pos="360"/>
          <w:tab w:val="left" w:pos="1080"/>
        </w:tabs>
        <w:suppressAutoHyphens/>
        <w:spacing w:before="0" w:beforeAutospacing="0" w:after="0" w:afterAutospacing="0"/>
        <w:ind w:left="0" w:firstLine="709"/>
        <w:jc w:val="both"/>
        <w:rPr>
          <w:sz w:val="20"/>
          <w:szCs w:val="20"/>
        </w:rPr>
      </w:pPr>
      <w:r w:rsidRPr="00357E6F">
        <w:rPr>
          <w:sz w:val="20"/>
          <w:szCs w:val="20"/>
        </w:rPr>
        <w:t xml:space="preserve">Налоговая система РФ. </w:t>
      </w:r>
    </w:p>
    <w:p w:rsidR="00063455" w:rsidRPr="00357E6F" w:rsidRDefault="00803760" w:rsidP="00063455">
      <w:pPr>
        <w:numPr>
          <w:ilvl w:val="0"/>
          <w:numId w:val="67"/>
        </w:numPr>
        <w:tabs>
          <w:tab w:val="left" w:pos="360"/>
          <w:tab w:val="left" w:pos="1080"/>
        </w:tabs>
        <w:suppressAutoHyphens/>
        <w:spacing w:before="0" w:beforeAutospacing="0" w:after="0" w:afterAutospacing="0"/>
        <w:ind w:left="0" w:firstLine="709"/>
        <w:jc w:val="both"/>
        <w:rPr>
          <w:sz w:val="20"/>
          <w:szCs w:val="20"/>
        </w:rPr>
      </w:pPr>
      <w:r>
        <w:rPr>
          <w:sz w:val="20"/>
          <w:szCs w:val="20"/>
        </w:rPr>
        <w:t xml:space="preserve">Понятие налогов, </w:t>
      </w:r>
      <w:r w:rsidR="00063455" w:rsidRPr="00357E6F">
        <w:rPr>
          <w:sz w:val="20"/>
          <w:szCs w:val="20"/>
        </w:rPr>
        <w:t xml:space="preserve">сборов, страховых взносов. </w:t>
      </w:r>
    </w:p>
    <w:p w:rsidR="00063455" w:rsidRPr="00357E6F" w:rsidRDefault="00063455" w:rsidP="00063455">
      <w:pPr>
        <w:numPr>
          <w:ilvl w:val="0"/>
          <w:numId w:val="67"/>
        </w:numPr>
        <w:tabs>
          <w:tab w:val="left" w:pos="360"/>
          <w:tab w:val="left" w:pos="1080"/>
        </w:tabs>
        <w:suppressAutoHyphens/>
        <w:spacing w:before="0" w:beforeAutospacing="0" w:after="0" w:afterAutospacing="0"/>
        <w:ind w:left="0" w:firstLine="709"/>
        <w:jc w:val="both"/>
        <w:rPr>
          <w:sz w:val="20"/>
          <w:szCs w:val="20"/>
        </w:rPr>
      </w:pPr>
      <w:r w:rsidRPr="00357E6F">
        <w:rPr>
          <w:sz w:val="20"/>
          <w:szCs w:val="20"/>
        </w:rPr>
        <w:t xml:space="preserve">Основные принципы налогообложения. </w:t>
      </w:r>
    </w:p>
    <w:p w:rsidR="00063455" w:rsidRPr="00357E6F" w:rsidRDefault="00063455" w:rsidP="00063455">
      <w:pPr>
        <w:numPr>
          <w:ilvl w:val="0"/>
          <w:numId w:val="67"/>
        </w:numPr>
        <w:tabs>
          <w:tab w:val="left" w:pos="360"/>
          <w:tab w:val="left" w:pos="1080"/>
        </w:tabs>
        <w:suppressAutoHyphens/>
        <w:spacing w:before="0" w:beforeAutospacing="0" w:after="0" w:afterAutospacing="0"/>
        <w:ind w:left="0" w:firstLine="709"/>
        <w:jc w:val="both"/>
        <w:rPr>
          <w:sz w:val="20"/>
          <w:szCs w:val="20"/>
        </w:rPr>
      </w:pPr>
      <w:r w:rsidRPr="00357E6F">
        <w:rPr>
          <w:sz w:val="20"/>
          <w:szCs w:val="20"/>
        </w:rPr>
        <w:t xml:space="preserve">Функции налогов. </w:t>
      </w:r>
    </w:p>
    <w:p w:rsidR="00063455" w:rsidRPr="00357E6F" w:rsidRDefault="00063455" w:rsidP="00063455">
      <w:pPr>
        <w:numPr>
          <w:ilvl w:val="0"/>
          <w:numId w:val="67"/>
        </w:numPr>
        <w:tabs>
          <w:tab w:val="left" w:pos="360"/>
          <w:tab w:val="left" w:pos="1080"/>
        </w:tabs>
        <w:suppressAutoHyphens/>
        <w:spacing w:before="0" w:beforeAutospacing="0" w:after="0" w:afterAutospacing="0"/>
        <w:ind w:left="0" w:firstLine="709"/>
        <w:jc w:val="both"/>
        <w:rPr>
          <w:sz w:val="20"/>
          <w:szCs w:val="20"/>
        </w:rPr>
      </w:pPr>
      <w:r w:rsidRPr="00357E6F">
        <w:rPr>
          <w:sz w:val="20"/>
          <w:szCs w:val="20"/>
        </w:rPr>
        <w:t xml:space="preserve">Основные элементы налогообложения и установления страховых взносов. </w:t>
      </w:r>
    </w:p>
    <w:p w:rsidR="00063455" w:rsidRPr="00357E6F" w:rsidRDefault="00063455" w:rsidP="00063455">
      <w:pPr>
        <w:numPr>
          <w:ilvl w:val="0"/>
          <w:numId w:val="67"/>
        </w:numPr>
        <w:tabs>
          <w:tab w:val="left" w:pos="360"/>
          <w:tab w:val="left" w:pos="1080"/>
        </w:tabs>
        <w:suppressAutoHyphens/>
        <w:spacing w:before="0" w:beforeAutospacing="0" w:after="0" w:afterAutospacing="0"/>
        <w:ind w:left="0" w:firstLine="709"/>
        <w:jc w:val="both"/>
        <w:rPr>
          <w:sz w:val="20"/>
          <w:szCs w:val="20"/>
        </w:rPr>
      </w:pPr>
      <w:r w:rsidRPr="00357E6F">
        <w:rPr>
          <w:sz w:val="20"/>
          <w:szCs w:val="20"/>
        </w:rPr>
        <w:t xml:space="preserve">Определение налоговой системы, ее признаки, экономические и политико-правовые характеристики. </w:t>
      </w:r>
    </w:p>
    <w:p w:rsidR="00063455" w:rsidRPr="00357E6F" w:rsidRDefault="00063455" w:rsidP="00063455">
      <w:pPr>
        <w:numPr>
          <w:ilvl w:val="0"/>
          <w:numId w:val="67"/>
        </w:numPr>
        <w:tabs>
          <w:tab w:val="left" w:pos="360"/>
          <w:tab w:val="left" w:pos="1080"/>
        </w:tabs>
        <w:suppressAutoHyphens/>
        <w:spacing w:before="0" w:beforeAutospacing="0" w:after="0" w:afterAutospacing="0"/>
        <w:ind w:left="0" w:firstLine="709"/>
        <w:jc w:val="both"/>
        <w:rPr>
          <w:sz w:val="20"/>
          <w:szCs w:val="20"/>
        </w:rPr>
      </w:pPr>
      <w:r w:rsidRPr="00357E6F">
        <w:rPr>
          <w:sz w:val="20"/>
          <w:szCs w:val="20"/>
        </w:rPr>
        <w:t>Пере</w:t>
      </w:r>
      <w:r w:rsidR="00803760">
        <w:rPr>
          <w:sz w:val="20"/>
          <w:szCs w:val="20"/>
        </w:rPr>
        <w:t xml:space="preserve">чень налогов, сборов, страховых </w:t>
      </w:r>
      <w:r w:rsidRPr="00357E6F">
        <w:rPr>
          <w:sz w:val="20"/>
          <w:szCs w:val="20"/>
        </w:rPr>
        <w:t>взносов входящих в налоговую систему РФ и их классификация.</w:t>
      </w:r>
    </w:p>
    <w:p w:rsidR="00063455" w:rsidRPr="00357E6F" w:rsidRDefault="00063455" w:rsidP="00063455">
      <w:pPr>
        <w:numPr>
          <w:ilvl w:val="0"/>
          <w:numId w:val="67"/>
        </w:numPr>
        <w:tabs>
          <w:tab w:val="left" w:pos="360"/>
          <w:tab w:val="left" w:pos="1080"/>
        </w:tabs>
        <w:suppressAutoHyphens/>
        <w:spacing w:before="0" w:beforeAutospacing="0" w:after="0" w:afterAutospacing="0"/>
        <w:ind w:left="0" w:firstLine="709"/>
        <w:jc w:val="both"/>
        <w:rPr>
          <w:sz w:val="20"/>
          <w:szCs w:val="20"/>
        </w:rPr>
      </w:pPr>
      <w:r w:rsidRPr="00357E6F">
        <w:rPr>
          <w:sz w:val="20"/>
          <w:szCs w:val="20"/>
        </w:rPr>
        <w:t xml:space="preserve">Понятие и источники налогового права РФ. </w:t>
      </w:r>
    </w:p>
    <w:p w:rsidR="00063455" w:rsidRPr="00357E6F" w:rsidRDefault="00063455" w:rsidP="00063455">
      <w:pPr>
        <w:numPr>
          <w:ilvl w:val="0"/>
          <w:numId w:val="67"/>
        </w:numPr>
        <w:tabs>
          <w:tab w:val="left" w:pos="360"/>
          <w:tab w:val="left" w:pos="1080"/>
        </w:tabs>
        <w:suppressAutoHyphens/>
        <w:spacing w:before="0" w:beforeAutospacing="0" w:after="0" w:afterAutospacing="0"/>
        <w:ind w:left="0" w:firstLine="709"/>
        <w:jc w:val="both"/>
        <w:rPr>
          <w:sz w:val="20"/>
          <w:szCs w:val="20"/>
        </w:rPr>
      </w:pPr>
      <w:r w:rsidRPr="00357E6F">
        <w:rPr>
          <w:sz w:val="20"/>
          <w:szCs w:val="20"/>
        </w:rPr>
        <w:t xml:space="preserve">Предмет и метод налогового права, его источники. </w:t>
      </w:r>
    </w:p>
    <w:p w:rsidR="00063455" w:rsidRPr="00357E6F" w:rsidRDefault="00063455" w:rsidP="00063455">
      <w:pPr>
        <w:numPr>
          <w:ilvl w:val="0"/>
          <w:numId w:val="67"/>
        </w:numPr>
        <w:tabs>
          <w:tab w:val="left" w:pos="360"/>
          <w:tab w:val="left" w:pos="1080"/>
        </w:tabs>
        <w:suppressAutoHyphens/>
        <w:spacing w:before="0" w:beforeAutospacing="0" w:after="0" w:afterAutospacing="0"/>
        <w:ind w:left="0" w:firstLine="709"/>
        <w:jc w:val="both"/>
        <w:rPr>
          <w:sz w:val="20"/>
          <w:szCs w:val="20"/>
        </w:rPr>
      </w:pPr>
      <w:r w:rsidRPr="00357E6F">
        <w:rPr>
          <w:sz w:val="20"/>
          <w:szCs w:val="20"/>
        </w:rPr>
        <w:t>Субъекты налогового права.</w:t>
      </w:r>
    </w:p>
    <w:p w:rsidR="00063455" w:rsidRPr="00357E6F" w:rsidRDefault="00063455" w:rsidP="00063455">
      <w:pPr>
        <w:numPr>
          <w:ilvl w:val="0"/>
          <w:numId w:val="67"/>
        </w:numPr>
        <w:tabs>
          <w:tab w:val="left" w:pos="360"/>
          <w:tab w:val="left" w:pos="1080"/>
        </w:tabs>
        <w:suppressAutoHyphens/>
        <w:spacing w:before="0" w:beforeAutospacing="0" w:after="0" w:afterAutospacing="0"/>
        <w:ind w:left="0" w:firstLine="709"/>
        <w:jc w:val="both"/>
        <w:rPr>
          <w:sz w:val="20"/>
          <w:szCs w:val="20"/>
        </w:rPr>
      </w:pPr>
      <w:r w:rsidRPr="00357E6F">
        <w:rPr>
          <w:sz w:val="20"/>
          <w:szCs w:val="20"/>
        </w:rPr>
        <w:t xml:space="preserve">Налоговые правоотношения и характеристика прав и обязанностей его субъектов. </w:t>
      </w:r>
    </w:p>
    <w:p w:rsidR="00063455" w:rsidRPr="00357E6F" w:rsidRDefault="00063455" w:rsidP="00063455">
      <w:pPr>
        <w:numPr>
          <w:ilvl w:val="0"/>
          <w:numId w:val="67"/>
        </w:numPr>
        <w:tabs>
          <w:tab w:val="left" w:pos="360"/>
          <w:tab w:val="left" w:pos="1080"/>
        </w:tabs>
        <w:suppressAutoHyphens/>
        <w:spacing w:before="0" w:beforeAutospacing="0" w:after="0" w:afterAutospacing="0"/>
        <w:ind w:left="0" w:firstLine="709"/>
        <w:jc w:val="both"/>
        <w:rPr>
          <w:sz w:val="20"/>
          <w:szCs w:val="20"/>
        </w:rPr>
      </w:pPr>
      <w:r w:rsidRPr="00357E6F">
        <w:rPr>
          <w:sz w:val="20"/>
          <w:szCs w:val="20"/>
        </w:rPr>
        <w:t xml:space="preserve">Определения налоговых правоотношений и их особенности. </w:t>
      </w:r>
    </w:p>
    <w:p w:rsidR="00063455" w:rsidRPr="00357E6F" w:rsidRDefault="00063455" w:rsidP="00063455">
      <w:pPr>
        <w:numPr>
          <w:ilvl w:val="0"/>
          <w:numId w:val="67"/>
        </w:numPr>
        <w:tabs>
          <w:tab w:val="left" w:pos="360"/>
          <w:tab w:val="left" w:pos="1080"/>
        </w:tabs>
        <w:suppressAutoHyphens/>
        <w:spacing w:before="0" w:beforeAutospacing="0" w:after="0" w:afterAutospacing="0"/>
        <w:ind w:left="0" w:firstLine="709"/>
        <w:jc w:val="both"/>
        <w:rPr>
          <w:sz w:val="20"/>
          <w:szCs w:val="20"/>
        </w:rPr>
      </w:pPr>
      <w:r w:rsidRPr="00357E6F">
        <w:rPr>
          <w:sz w:val="20"/>
          <w:szCs w:val="20"/>
        </w:rPr>
        <w:t xml:space="preserve">Права и обязанности налогоплательщиков и других субъектов налоговых правоотношений. </w:t>
      </w:r>
    </w:p>
    <w:p w:rsidR="00063455" w:rsidRPr="00357E6F" w:rsidRDefault="00063455" w:rsidP="00063455">
      <w:pPr>
        <w:numPr>
          <w:ilvl w:val="0"/>
          <w:numId w:val="67"/>
        </w:numPr>
        <w:tabs>
          <w:tab w:val="left" w:pos="360"/>
          <w:tab w:val="left" w:pos="1080"/>
        </w:tabs>
        <w:suppressAutoHyphens/>
        <w:spacing w:before="0" w:beforeAutospacing="0" w:after="0" w:afterAutospacing="0"/>
        <w:ind w:left="0" w:firstLine="709"/>
        <w:jc w:val="both"/>
        <w:rPr>
          <w:sz w:val="20"/>
          <w:szCs w:val="20"/>
        </w:rPr>
      </w:pPr>
      <w:r w:rsidRPr="00357E6F">
        <w:rPr>
          <w:sz w:val="20"/>
          <w:szCs w:val="20"/>
        </w:rPr>
        <w:t xml:space="preserve">Ответственность за нарушение налогового законодательства. </w:t>
      </w:r>
    </w:p>
    <w:p w:rsidR="00063455" w:rsidRPr="00357E6F" w:rsidRDefault="00063455" w:rsidP="00063455">
      <w:pPr>
        <w:numPr>
          <w:ilvl w:val="0"/>
          <w:numId w:val="67"/>
        </w:numPr>
        <w:tabs>
          <w:tab w:val="left" w:pos="360"/>
          <w:tab w:val="left" w:pos="1080"/>
        </w:tabs>
        <w:suppressAutoHyphens/>
        <w:spacing w:before="0" w:beforeAutospacing="0" w:after="0" w:afterAutospacing="0"/>
        <w:ind w:left="0" w:firstLine="709"/>
        <w:jc w:val="both"/>
        <w:rPr>
          <w:sz w:val="20"/>
          <w:szCs w:val="20"/>
        </w:rPr>
      </w:pPr>
      <w:r w:rsidRPr="00357E6F">
        <w:rPr>
          <w:sz w:val="20"/>
          <w:szCs w:val="20"/>
        </w:rPr>
        <w:t>Понятие и составы налоговых правонарушений</w:t>
      </w:r>
    </w:p>
    <w:p w:rsidR="00063455" w:rsidRPr="00357E6F" w:rsidRDefault="00063455" w:rsidP="00063455">
      <w:pPr>
        <w:numPr>
          <w:ilvl w:val="0"/>
          <w:numId w:val="67"/>
        </w:numPr>
        <w:tabs>
          <w:tab w:val="left" w:pos="360"/>
          <w:tab w:val="left" w:pos="1080"/>
        </w:tabs>
        <w:suppressAutoHyphens/>
        <w:spacing w:before="0" w:beforeAutospacing="0" w:after="0" w:afterAutospacing="0"/>
        <w:ind w:left="0" w:firstLine="709"/>
        <w:jc w:val="both"/>
        <w:rPr>
          <w:sz w:val="20"/>
          <w:szCs w:val="20"/>
        </w:rPr>
      </w:pPr>
      <w:r w:rsidRPr="00357E6F">
        <w:rPr>
          <w:sz w:val="20"/>
          <w:szCs w:val="20"/>
        </w:rPr>
        <w:t xml:space="preserve">Понятие, значение и формы государственного (муниципального) кредита. </w:t>
      </w:r>
    </w:p>
    <w:p w:rsidR="00063455" w:rsidRPr="00357E6F" w:rsidRDefault="00063455" w:rsidP="00063455">
      <w:pPr>
        <w:numPr>
          <w:ilvl w:val="0"/>
          <w:numId w:val="67"/>
        </w:numPr>
        <w:tabs>
          <w:tab w:val="left" w:pos="360"/>
          <w:tab w:val="left" w:pos="1080"/>
        </w:tabs>
        <w:suppressAutoHyphens/>
        <w:spacing w:before="0" w:beforeAutospacing="0" w:after="0" w:afterAutospacing="0"/>
        <w:ind w:left="0" w:firstLine="709"/>
        <w:jc w:val="both"/>
        <w:rPr>
          <w:sz w:val="20"/>
          <w:szCs w:val="20"/>
        </w:rPr>
      </w:pPr>
      <w:r w:rsidRPr="00357E6F">
        <w:rPr>
          <w:sz w:val="20"/>
          <w:szCs w:val="20"/>
        </w:rPr>
        <w:t xml:space="preserve">Значение государственного (муниципального) кредита для финансовой системы РФ. </w:t>
      </w:r>
    </w:p>
    <w:p w:rsidR="00063455" w:rsidRPr="00357E6F" w:rsidRDefault="00063455" w:rsidP="00063455">
      <w:pPr>
        <w:numPr>
          <w:ilvl w:val="0"/>
          <w:numId w:val="67"/>
        </w:numPr>
        <w:tabs>
          <w:tab w:val="left" w:pos="360"/>
          <w:tab w:val="left" w:pos="1080"/>
        </w:tabs>
        <w:suppressAutoHyphens/>
        <w:spacing w:before="0" w:beforeAutospacing="0" w:after="0" w:afterAutospacing="0"/>
        <w:ind w:left="0" w:firstLine="709"/>
        <w:jc w:val="both"/>
        <w:rPr>
          <w:sz w:val="20"/>
          <w:szCs w:val="20"/>
        </w:rPr>
      </w:pPr>
      <w:r w:rsidRPr="00357E6F">
        <w:rPr>
          <w:sz w:val="20"/>
          <w:szCs w:val="20"/>
        </w:rPr>
        <w:t xml:space="preserve">Принципы государственного (муниципального) кредита. </w:t>
      </w:r>
    </w:p>
    <w:p w:rsidR="00063455" w:rsidRPr="00357E6F" w:rsidRDefault="00063455" w:rsidP="00063455">
      <w:pPr>
        <w:numPr>
          <w:ilvl w:val="0"/>
          <w:numId w:val="67"/>
        </w:numPr>
        <w:tabs>
          <w:tab w:val="left" w:pos="360"/>
          <w:tab w:val="left" w:pos="1080"/>
        </w:tabs>
        <w:suppressAutoHyphens/>
        <w:spacing w:before="0" w:beforeAutospacing="0" w:after="0" w:afterAutospacing="0"/>
        <w:ind w:left="0" w:firstLine="709"/>
        <w:jc w:val="both"/>
        <w:rPr>
          <w:sz w:val="20"/>
          <w:szCs w:val="20"/>
        </w:rPr>
      </w:pPr>
      <w:r w:rsidRPr="00357E6F">
        <w:rPr>
          <w:sz w:val="20"/>
          <w:szCs w:val="20"/>
        </w:rPr>
        <w:t xml:space="preserve">Меры по управлению государственным долгом. </w:t>
      </w:r>
    </w:p>
    <w:p w:rsidR="00063455" w:rsidRPr="00357E6F" w:rsidRDefault="00063455" w:rsidP="00063455">
      <w:pPr>
        <w:numPr>
          <w:ilvl w:val="0"/>
          <w:numId w:val="67"/>
        </w:numPr>
        <w:tabs>
          <w:tab w:val="left" w:pos="360"/>
          <w:tab w:val="left" w:pos="1080"/>
        </w:tabs>
        <w:suppressAutoHyphens/>
        <w:spacing w:before="0" w:beforeAutospacing="0" w:after="0" w:afterAutospacing="0"/>
        <w:ind w:left="0" w:firstLine="709"/>
        <w:jc w:val="both"/>
        <w:rPr>
          <w:sz w:val="20"/>
          <w:szCs w:val="20"/>
        </w:rPr>
      </w:pPr>
      <w:r w:rsidRPr="00357E6F">
        <w:rPr>
          <w:sz w:val="20"/>
          <w:szCs w:val="20"/>
        </w:rPr>
        <w:lastRenderedPageBreak/>
        <w:t xml:space="preserve">Предельные объемы государственного внутреннего долга и государственного внешнего долга, пределы внешних заимствований РФ. </w:t>
      </w:r>
    </w:p>
    <w:p w:rsidR="00063455" w:rsidRPr="00357E6F" w:rsidRDefault="00063455" w:rsidP="00063455">
      <w:pPr>
        <w:numPr>
          <w:ilvl w:val="0"/>
          <w:numId w:val="67"/>
        </w:numPr>
        <w:tabs>
          <w:tab w:val="left" w:pos="360"/>
          <w:tab w:val="left" w:pos="1080"/>
        </w:tabs>
        <w:suppressAutoHyphens/>
        <w:spacing w:before="0" w:beforeAutospacing="0" w:after="0" w:afterAutospacing="0"/>
        <w:ind w:left="0" w:firstLine="709"/>
        <w:jc w:val="both"/>
        <w:rPr>
          <w:sz w:val="20"/>
          <w:szCs w:val="20"/>
        </w:rPr>
      </w:pPr>
      <w:r w:rsidRPr="00357E6F">
        <w:rPr>
          <w:sz w:val="20"/>
          <w:szCs w:val="20"/>
        </w:rPr>
        <w:t xml:space="preserve">Виды государственных займов. </w:t>
      </w:r>
    </w:p>
    <w:p w:rsidR="00063455" w:rsidRPr="00357E6F" w:rsidRDefault="00063455" w:rsidP="00063455">
      <w:pPr>
        <w:tabs>
          <w:tab w:val="left" w:pos="1080"/>
        </w:tabs>
        <w:spacing w:before="0" w:beforeAutospacing="0" w:after="0" w:afterAutospacing="0"/>
        <w:ind w:firstLine="709"/>
        <w:jc w:val="both"/>
        <w:rPr>
          <w:b/>
          <w:bCs/>
          <w:iCs/>
          <w:sz w:val="20"/>
          <w:szCs w:val="20"/>
        </w:rPr>
      </w:pPr>
    </w:p>
    <w:p w:rsidR="00063455" w:rsidRPr="00357E6F" w:rsidRDefault="00063455" w:rsidP="00063455">
      <w:pPr>
        <w:tabs>
          <w:tab w:val="left" w:pos="1080"/>
        </w:tabs>
        <w:spacing w:before="0" w:beforeAutospacing="0" w:after="0" w:afterAutospacing="0"/>
        <w:ind w:firstLine="709"/>
        <w:jc w:val="both"/>
        <w:rPr>
          <w:b/>
          <w:bCs/>
          <w:iCs/>
          <w:sz w:val="20"/>
          <w:szCs w:val="20"/>
        </w:rPr>
      </w:pPr>
    </w:p>
    <w:p w:rsidR="00063455" w:rsidRPr="00357E6F" w:rsidRDefault="00803760" w:rsidP="00063455">
      <w:pPr>
        <w:tabs>
          <w:tab w:val="left" w:pos="1080"/>
        </w:tabs>
        <w:spacing w:before="0" w:beforeAutospacing="0" w:after="0" w:afterAutospacing="0"/>
        <w:ind w:firstLine="709"/>
        <w:jc w:val="both"/>
        <w:rPr>
          <w:b/>
          <w:iCs/>
          <w:sz w:val="20"/>
          <w:szCs w:val="20"/>
        </w:rPr>
      </w:pPr>
      <w:r>
        <w:rPr>
          <w:b/>
          <w:bCs/>
          <w:iCs/>
          <w:sz w:val="20"/>
          <w:szCs w:val="20"/>
        </w:rPr>
        <w:t xml:space="preserve">Раздел 4 </w:t>
      </w:r>
      <w:r w:rsidR="00063455" w:rsidRPr="00357E6F">
        <w:rPr>
          <w:b/>
          <w:iCs/>
          <w:sz w:val="20"/>
          <w:szCs w:val="20"/>
        </w:rPr>
        <w:t>«</w:t>
      </w:r>
      <w:r w:rsidR="00063455" w:rsidRPr="00357E6F">
        <w:rPr>
          <w:b/>
          <w:sz w:val="20"/>
          <w:szCs w:val="20"/>
        </w:rPr>
        <w:t>Правовые основы банковской системы и расчетных отношений</w:t>
      </w:r>
      <w:r w:rsidR="00063455" w:rsidRPr="00357E6F">
        <w:rPr>
          <w:b/>
          <w:iCs/>
          <w:sz w:val="20"/>
          <w:szCs w:val="20"/>
        </w:rPr>
        <w:t>»</w:t>
      </w:r>
    </w:p>
    <w:p w:rsidR="00063455" w:rsidRPr="00357E6F" w:rsidRDefault="00063455" w:rsidP="00063455">
      <w:pPr>
        <w:numPr>
          <w:ilvl w:val="0"/>
          <w:numId w:val="68"/>
        </w:numPr>
        <w:tabs>
          <w:tab w:val="left" w:pos="717"/>
          <w:tab w:val="left" w:pos="1080"/>
        </w:tabs>
        <w:spacing w:before="0" w:beforeAutospacing="0" w:after="0" w:afterAutospacing="0"/>
        <w:ind w:left="0" w:firstLine="709"/>
        <w:jc w:val="both"/>
        <w:rPr>
          <w:sz w:val="20"/>
          <w:szCs w:val="20"/>
        </w:rPr>
      </w:pPr>
      <w:r w:rsidRPr="00357E6F">
        <w:rPr>
          <w:sz w:val="20"/>
          <w:szCs w:val="20"/>
        </w:rPr>
        <w:t>Правовые основы денежной системы и безналичных расчетов в РФ.</w:t>
      </w:r>
    </w:p>
    <w:p w:rsidR="00063455" w:rsidRPr="00357E6F" w:rsidRDefault="00063455" w:rsidP="00063455">
      <w:pPr>
        <w:numPr>
          <w:ilvl w:val="0"/>
          <w:numId w:val="68"/>
        </w:numPr>
        <w:tabs>
          <w:tab w:val="left" w:pos="717"/>
          <w:tab w:val="left" w:pos="1080"/>
        </w:tabs>
        <w:spacing w:before="0" w:beforeAutospacing="0" w:after="0" w:afterAutospacing="0"/>
        <w:ind w:left="0" w:firstLine="709"/>
        <w:jc w:val="both"/>
        <w:rPr>
          <w:sz w:val="20"/>
          <w:szCs w:val="20"/>
        </w:rPr>
      </w:pPr>
      <w:r w:rsidRPr="00357E6F">
        <w:rPr>
          <w:sz w:val="20"/>
          <w:szCs w:val="20"/>
        </w:rPr>
        <w:t>Правовые основы денежного обращения и принципы его организации в РФ.</w:t>
      </w:r>
    </w:p>
    <w:p w:rsidR="00063455" w:rsidRPr="00357E6F" w:rsidRDefault="00063455" w:rsidP="00063455">
      <w:pPr>
        <w:numPr>
          <w:ilvl w:val="0"/>
          <w:numId w:val="68"/>
        </w:numPr>
        <w:tabs>
          <w:tab w:val="left" w:pos="717"/>
          <w:tab w:val="left" w:pos="1080"/>
        </w:tabs>
        <w:spacing w:before="0" w:beforeAutospacing="0" w:after="0" w:afterAutospacing="0"/>
        <w:ind w:left="0" w:firstLine="709"/>
        <w:jc w:val="both"/>
        <w:rPr>
          <w:sz w:val="20"/>
          <w:szCs w:val="20"/>
        </w:rPr>
      </w:pPr>
      <w:r w:rsidRPr="00357E6F">
        <w:rPr>
          <w:sz w:val="20"/>
          <w:szCs w:val="20"/>
        </w:rPr>
        <w:t>Исторический аспект формирования денежной системы в РФ.</w:t>
      </w:r>
    </w:p>
    <w:p w:rsidR="00063455" w:rsidRPr="00357E6F" w:rsidRDefault="00063455" w:rsidP="00063455">
      <w:pPr>
        <w:numPr>
          <w:ilvl w:val="0"/>
          <w:numId w:val="68"/>
        </w:numPr>
        <w:tabs>
          <w:tab w:val="left" w:pos="717"/>
          <w:tab w:val="left" w:pos="1080"/>
        </w:tabs>
        <w:spacing w:before="0" w:beforeAutospacing="0" w:after="0" w:afterAutospacing="0"/>
        <w:ind w:left="0" w:firstLine="709"/>
        <w:jc w:val="both"/>
        <w:rPr>
          <w:sz w:val="20"/>
          <w:szCs w:val="20"/>
        </w:rPr>
      </w:pPr>
      <w:r w:rsidRPr="00357E6F">
        <w:rPr>
          <w:sz w:val="20"/>
          <w:szCs w:val="20"/>
        </w:rPr>
        <w:t>Принципы обеспечения денежной массы.</w:t>
      </w:r>
    </w:p>
    <w:p w:rsidR="00063455" w:rsidRPr="00357E6F" w:rsidRDefault="00063455" w:rsidP="00063455">
      <w:pPr>
        <w:numPr>
          <w:ilvl w:val="0"/>
          <w:numId w:val="68"/>
        </w:numPr>
        <w:tabs>
          <w:tab w:val="left" w:pos="717"/>
          <w:tab w:val="left" w:pos="1080"/>
        </w:tabs>
        <w:spacing w:before="0" w:beforeAutospacing="0" w:after="0" w:afterAutospacing="0"/>
        <w:ind w:left="0" w:firstLine="709"/>
        <w:jc w:val="both"/>
        <w:rPr>
          <w:sz w:val="20"/>
          <w:szCs w:val="20"/>
        </w:rPr>
      </w:pPr>
      <w:r w:rsidRPr="00357E6F">
        <w:rPr>
          <w:sz w:val="20"/>
          <w:szCs w:val="20"/>
        </w:rPr>
        <w:t>Структура денежной системы РФ.</w:t>
      </w:r>
    </w:p>
    <w:p w:rsidR="00063455" w:rsidRPr="00357E6F" w:rsidRDefault="00063455" w:rsidP="00063455">
      <w:pPr>
        <w:numPr>
          <w:ilvl w:val="0"/>
          <w:numId w:val="68"/>
        </w:numPr>
        <w:tabs>
          <w:tab w:val="left" w:pos="717"/>
          <w:tab w:val="left" w:pos="1080"/>
        </w:tabs>
        <w:spacing w:before="0" w:beforeAutospacing="0" w:after="0" w:afterAutospacing="0"/>
        <w:ind w:left="0" w:firstLine="709"/>
        <w:jc w:val="both"/>
        <w:rPr>
          <w:sz w:val="20"/>
          <w:szCs w:val="20"/>
        </w:rPr>
      </w:pPr>
      <w:r w:rsidRPr="00357E6F">
        <w:rPr>
          <w:sz w:val="20"/>
          <w:szCs w:val="20"/>
        </w:rPr>
        <w:t>Изменения курсы национальной валюты.</w:t>
      </w:r>
    </w:p>
    <w:p w:rsidR="00063455" w:rsidRPr="00357E6F" w:rsidRDefault="00063455" w:rsidP="00063455">
      <w:pPr>
        <w:numPr>
          <w:ilvl w:val="0"/>
          <w:numId w:val="68"/>
        </w:numPr>
        <w:tabs>
          <w:tab w:val="left" w:pos="717"/>
          <w:tab w:val="left" w:pos="1080"/>
        </w:tabs>
        <w:spacing w:before="0" w:beforeAutospacing="0" w:after="0" w:afterAutospacing="0"/>
        <w:ind w:left="0" w:firstLine="709"/>
        <w:jc w:val="both"/>
        <w:rPr>
          <w:sz w:val="20"/>
          <w:szCs w:val="20"/>
        </w:rPr>
      </w:pPr>
      <w:r w:rsidRPr="00357E6F">
        <w:rPr>
          <w:sz w:val="20"/>
          <w:szCs w:val="20"/>
        </w:rPr>
        <w:t>Функции Банка России в сфере регулирования наличного денежного обращения.</w:t>
      </w:r>
    </w:p>
    <w:p w:rsidR="00063455" w:rsidRPr="00357E6F" w:rsidRDefault="00063455" w:rsidP="00063455">
      <w:pPr>
        <w:numPr>
          <w:ilvl w:val="0"/>
          <w:numId w:val="68"/>
        </w:numPr>
        <w:tabs>
          <w:tab w:val="left" w:pos="717"/>
          <w:tab w:val="left" w:pos="1080"/>
        </w:tabs>
        <w:spacing w:before="0" w:beforeAutospacing="0" w:after="0" w:afterAutospacing="0"/>
        <w:ind w:left="0" w:firstLine="709"/>
        <w:jc w:val="both"/>
        <w:rPr>
          <w:sz w:val="20"/>
          <w:szCs w:val="20"/>
        </w:rPr>
      </w:pPr>
      <w:r w:rsidRPr="00357E6F">
        <w:rPr>
          <w:sz w:val="20"/>
          <w:szCs w:val="20"/>
        </w:rPr>
        <w:t>Основные инструменты и методы денежно - кредитной политики Банка России.</w:t>
      </w:r>
    </w:p>
    <w:p w:rsidR="00063455" w:rsidRPr="00357E6F" w:rsidRDefault="00063455" w:rsidP="00063455">
      <w:pPr>
        <w:numPr>
          <w:ilvl w:val="0"/>
          <w:numId w:val="68"/>
        </w:numPr>
        <w:tabs>
          <w:tab w:val="left" w:pos="717"/>
          <w:tab w:val="left" w:pos="1080"/>
        </w:tabs>
        <w:spacing w:before="0" w:beforeAutospacing="0" w:after="0" w:afterAutospacing="0"/>
        <w:ind w:left="0" w:firstLine="709"/>
        <w:jc w:val="both"/>
        <w:rPr>
          <w:sz w:val="20"/>
          <w:szCs w:val="20"/>
        </w:rPr>
      </w:pPr>
      <w:r w:rsidRPr="00357E6F">
        <w:rPr>
          <w:sz w:val="20"/>
          <w:szCs w:val="20"/>
        </w:rPr>
        <w:t>Денежная реформа.</w:t>
      </w:r>
    </w:p>
    <w:p w:rsidR="00063455" w:rsidRPr="00357E6F" w:rsidRDefault="00063455" w:rsidP="00063455">
      <w:pPr>
        <w:numPr>
          <w:ilvl w:val="0"/>
          <w:numId w:val="68"/>
        </w:numPr>
        <w:tabs>
          <w:tab w:val="left" w:pos="717"/>
          <w:tab w:val="left" w:pos="1080"/>
        </w:tabs>
        <w:spacing w:before="0" w:beforeAutospacing="0" w:after="0" w:afterAutospacing="0"/>
        <w:ind w:left="0" w:firstLine="709"/>
        <w:jc w:val="both"/>
        <w:rPr>
          <w:sz w:val="20"/>
          <w:szCs w:val="20"/>
        </w:rPr>
      </w:pPr>
      <w:r w:rsidRPr="00357E6F">
        <w:rPr>
          <w:sz w:val="20"/>
          <w:szCs w:val="20"/>
        </w:rPr>
        <w:t>Порядок ведения кассовых операций на территории РФ.</w:t>
      </w:r>
    </w:p>
    <w:p w:rsidR="00063455" w:rsidRPr="00357E6F" w:rsidRDefault="00063455" w:rsidP="00063455">
      <w:pPr>
        <w:tabs>
          <w:tab w:val="left" w:pos="1080"/>
        </w:tabs>
        <w:overflowPunct w:val="0"/>
        <w:autoSpaceDE w:val="0"/>
        <w:autoSpaceDN w:val="0"/>
        <w:adjustRightInd w:val="0"/>
        <w:spacing w:before="0" w:beforeAutospacing="0" w:after="0" w:afterAutospacing="0"/>
        <w:ind w:firstLine="709"/>
        <w:rPr>
          <w:sz w:val="20"/>
          <w:szCs w:val="20"/>
        </w:rPr>
      </w:pPr>
    </w:p>
    <w:p w:rsidR="00063455" w:rsidRPr="00357E6F" w:rsidRDefault="00803760" w:rsidP="00063455">
      <w:pPr>
        <w:tabs>
          <w:tab w:val="left" w:pos="1080"/>
        </w:tabs>
        <w:spacing w:before="0" w:beforeAutospacing="0" w:after="0" w:afterAutospacing="0"/>
        <w:ind w:firstLine="709"/>
        <w:jc w:val="both"/>
        <w:rPr>
          <w:b/>
          <w:iCs/>
          <w:sz w:val="20"/>
          <w:szCs w:val="20"/>
        </w:rPr>
      </w:pPr>
      <w:r>
        <w:rPr>
          <w:b/>
          <w:bCs/>
          <w:iCs/>
          <w:sz w:val="20"/>
          <w:szCs w:val="20"/>
        </w:rPr>
        <w:t>Раздел 5</w:t>
      </w:r>
      <w:r w:rsidR="00063455" w:rsidRPr="00357E6F">
        <w:rPr>
          <w:b/>
          <w:bCs/>
          <w:iCs/>
          <w:sz w:val="20"/>
          <w:szCs w:val="20"/>
        </w:rPr>
        <w:t xml:space="preserve"> </w:t>
      </w:r>
      <w:r w:rsidR="00063455" w:rsidRPr="00357E6F">
        <w:rPr>
          <w:b/>
          <w:iCs/>
          <w:sz w:val="20"/>
          <w:szCs w:val="20"/>
        </w:rPr>
        <w:t>«</w:t>
      </w:r>
      <w:r w:rsidR="00063455" w:rsidRPr="00357E6F">
        <w:rPr>
          <w:b/>
          <w:sz w:val="20"/>
          <w:szCs w:val="20"/>
        </w:rPr>
        <w:t>Валютное и инвестиционное право</w:t>
      </w:r>
      <w:r w:rsidR="00063455" w:rsidRPr="00357E6F">
        <w:rPr>
          <w:b/>
          <w:iCs/>
          <w:sz w:val="20"/>
          <w:szCs w:val="20"/>
        </w:rPr>
        <w:t>»</w:t>
      </w:r>
    </w:p>
    <w:p w:rsidR="00063455" w:rsidRPr="00357E6F" w:rsidRDefault="00063455" w:rsidP="00063455">
      <w:pPr>
        <w:numPr>
          <w:ilvl w:val="0"/>
          <w:numId w:val="69"/>
        </w:numPr>
        <w:tabs>
          <w:tab w:val="left" w:pos="786"/>
          <w:tab w:val="left" w:pos="1080"/>
        </w:tabs>
        <w:spacing w:before="0" w:beforeAutospacing="0" w:after="0" w:afterAutospacing="0"/>
        <w:ind w:left="0" w:firstLine="709"/>
        <w:jc w:val="both"/>
        <w:rPr>
          <w:sz w:val="20"/>
          <w:szCs w:val="20"/>
        </w:rPr>
      </w:pPr>
      <w:r w:rsidRPr="00357E6F">
        <w:rPr>
          <w:sz w:val="20"/>
          <w:szCs w:val="20"/>
        </w:rPr>
        <w:t>Валютное право.</w:t>
      </w:r>
    </w:p>
    <w:p w:rsidR="00063455" w:rsidRPr="00357E6F" w:rsidRDefault="00063455" w:rsidP="00063455">
      <w:pPr>
        <w:numPr>
          <w:ilvl w:val="0"/>
          <w:numId w:val="69"/>
        </w:numPr>
        <w:tabs>
          <w:tab w:val="left" w:pos="786"/>
          <w:tab w:val="left" w:pos="1080"/>
        </w:tabs>
        <w:spacing w:before="0" w:beforeAutospacing="0" w:after="0" w:afterAutospacing="0"/>
        <w:ind w:left="0" w:firstLine="709"/>
        <w:jc w:val="both"/>
        <w:rPr>
          <w:sz w:val="20"/>
          <w:szCs w:val="20"/>
        </w:rPr>
      </w:pPr>
      <w:r w:rsidRPr="00357E6F">
        <w:rPr>
          <w:sz w:val="20"/>
          <w:szCs w:val="20"/>
        </w:rPr>
        <w:t>Термин «валюта».</w:t>
      </w:r>
    </w:p>
    <w:p w:rsidR="00063455" w:rsidRPr="00357E6F" w:rsidRDefault="00063455" w:rsidP="00063455">
      <w:pPr>
        <w:numPr>
          <w:ilvl w:val="0"/>
          <w:numId w:val="69"/>
        </w:numPr>
        <w:tabs>
          <w:tab w:val="left" w:pos="786"/>
          <w:tab w:val="left" w:pos="1080"/>
        </w:tabs>
        <w:spacing w:before="0" w:beforeAutospacing="0" w:after="0" w:afterAutospacing="0"/>
        <w:ind w:left="0" w:firstLine="709"/>
        <w:jc w:val="both"/>
        <w:rPr>
          <w:sz w:val="20"/>
          <w:szCs w:val="20"/>
        </w:rPr>
      </w:pPr>
      <w:r w:rsidRPr="00357E6F">
        <w:rPr>
          <w:sz w:val="20"/>
          <w:szCs w:val="20"/>
        </w:rPr>
        <w:t>Определение валютных правоотношений и валютной системы.</w:t>
      </w:r>
    </w:p>
    <w:p w:rsidR="00063455" w:rsidRPr="00357E6F" w:rsidRDefault="00063455" w:rsidP="00063455">
      <w:pPr>
        <w:numPr>
          <w:ilvl w:val="0"/>
          <w:numId w:val="69"/>
        </w:numPr>
        <w:tabs>
          <w:tab w:val="left" w:pos="786"/>
          <w:tab w:val="left" w:pos="1080"/>
        </w:tabs>
        <w:spacing w:before="0" w:beforeAutospacing="0" w:after="0" w:afterAutospacing="0"/>
        <w:ind w:left="0" w:firstLine="709"/>
        <w:jc w:val="both"/>
        <w:rPr>
          <w:sz w:val="20"/>
          <w:szCs w:val="20"/>
        </w:rPr>
      </w:pPr>
      <w:r w:rsidRPr="00357E6F">
        <w:rPr>
          <w:sz w:val="20"/>
          <w:szCs w:val="20"/>
        </w:rPr>
        <w:t>Мировые валютные системы.</w:t>
      </w:r>
    </w:p>
    <w:p w:rsidR="00063455" w:rsidRPr="00357E6F" w:rsidRDefault="00063455" w:rsidP="00063455">
      <w:pPr>
        <w:numPr>
          <w:ilvl w:val="0"/>
          <w:numId w:val="69"/>
        </w:numPr>
        <w:tabs>
          <w:tab w:val="left" w:pos="786"/>
          <w:tab w:val="left" w:pos="1080"/>
        </w:tabs>
        <w:spacing w:before="0" w:beforeAutospacing="0" w:after="0" w:afterAutospacing="0"/>
        <w:ind w:left="0" w:firstLine="709"/>
        <w:jc w:val="both"/>
        <w:rPr>
          <w:sz w:val="20"/>
          <w:szCs w:val="20"/>
        </w:rPr>
      </w:pPr>
      <w:r w:rsidRPr="00357E6F">
        <w:rPr>
          <w:sz w:val="20"/>
          <w:szCs w:val="20"/>
        </w:rPr>
        <w:t>Виды валютных режимов.</w:t>
      </w:r>
    </w:p>
    <w:p w:rsidR="00063455" w:rsidRPr="00357E6F" w:rsidRDefault="00063455" w:rsidP="00063455">
      <w:pPr>
        <w:numPr>
          <w:ilvl w:val="0"/>
          <w:numId w:val="69"/>
        </w:numPr>
        <w:tabs>
          <w:tab w:val="left" w:pos="786"/>
          <w:tab w:val="left" w:pos="1080"/>
        </w:tabs>
        <w:spacing w:before="0" w:beforeAutospacing="0" w:after="0" w:afterAutospacing="0"/>
        <w:ind w:left="0" w:firstLine="709"/>
        <w:jc w:val="both"/>
        <w:rPr>
          <w:sz w:val="20"/>
          <w:szCs w:val="20"/>
        </w:rPr>
      </w:pPr>
      <w:r w:rsidRPr="00357E6F">
        <w:rPr>
          <w:sz w:val="20"/>
          <w:szCs w:val="20"/>
        </w:rPr>
        <w:t>Валютный режим в Российской Федерации.</w:t>
      </w:r>
    </w:p>
    <w:p w:rsidR="00063455" w:rsidRPr="00357E6F" w:rsidRDefault="00063455" w:rsidP="00063455">
      <w:pPr>
        <w:numPr>
          <w:ilvl w:val="0"/>
          <w:numId w:val="69"/>
        </w:numPr>
        <w:tabs>
          <w:tab w:val="left" w:pos="786"/>
          <w:tab w:val="left" w:pos="1080"/>
        </w:tabs>
        <w:spacing w:before="0" w:beforeAutospacing="0" w:after="0" w:afterAutospacing="0"/>
        <w:ind w:left="0" w:firstLine="709"/>
        <w:jc w:val="both"/>
        <w:rPr>
          <w:sz w:val="20"/>
          <w:szCs w:val="20"/>
        </w:rPr>
      </w:pPr>
      <w:r w:rsidRPr="00357E6F">
        <w:rPr>
          <w:sz w:val="20"/>
          <w:szCs w:val="20"/>
        </w:rPr>
        <w:t>Элементы валютного рынка.</w:t>
      </w:r>
    </w:p>
    <w:p w:rsidR="00063455" w:rsidRPr="00357E6F" w:rsidRDefault="00063455" w:rsidP="00063455">
      <w:pPr>
        <w:numPr>
          <w:ilvl w:val="0"/>
          <w:numId w:val="69"/>
        </w:numPr>
        <w:tabs>
          <w:tab w:val="left" w:pos="786"/>
          <w:tab w:val="left" w:pos="1080"/>
        </w:tabs>
        <w:spacing w:before="0" w:beforeAutospacing="0" w:after="0" w:afterAutospacing="0"/>
        <w:ind w:left="0" w:firstLine="709"/>
        <w:jc w:val="both"/>
        <w:rPr>
          <w:sz w:val="20"/>
          <w:szCs w:val="20"/>
        </w:rPr>
      </w:pPr>
      <w:r w:rsidRPr="00357E6F">
        <w:rPr>
          <w:sz w:val="20"/>
          <w:szCs w:val="20"/>
        </w:rPr>
        <w:t>Виды валютных рынков.</w:t>
      </w:r>
    </w:p>
    <w:p w:rsidR="00063455" w:rsidRPr="00357E6F" w:rsidRDefault="00063455" w:rsidP="00063455">
      <w:pPr>
        <w:numPr>
          <w:ilvl w:val="0"/>
          <w:numId w:val="69"/>
        </w:numPr>
        <w:tabs>
          <w:tab w:val="left" w:pos="786"/>
          <w:tab w:val="left" w:pos="1080"/>
        </w:tabs>
        <w:spacing w:before="0" w:beforeAutospacing="0" w:after="0" w:afterAutospacing="0"/>
        <w:ind w:left="0" w:firstLine="709"/>
        <w:jc w:val="both"/>
        <w:rPr>
          <w:sz w:val="20"/>
          <w:szCs w:val="20"/>
        </w:rPr>
      </w:pPr>
      <w:r w:rsidRPr="00357E6F">
        <w:rPr>
          <w:sz w:val="20"/>
          <w:szCs w:val="20"/>
        </w:rPr>
        <w:t>Понятие валютного курса, способы конвертации.</w:t>
      </w:r>
    </w:p>
    <w:p w:rsidR="00063455" w:rsidRPr="00357E6F" w:rsidRDefault="00063455" w:rsidP="00063455">
      <w:pPr>
        <w:tabs>
          <w:tab w:val="left" w:pos="1080"/>
        </w:tabs>
        <w:spacing w:before="0" w:beforeAutospacing="0" w:after="0" w:afterAutospacing="0"/>
        <w:ind w:firstLine="709"/>
        <w:jc w:val="both"/>
        <w:rPr>
          <w:b/>
          <w:bCs/>
          <w:iCs/>
          <w:sz w:val="20"/>
          <w:szCs w:val="20"/>
        </w:rPr>
      </w:pPr>
    </w:p>
    <w:p w:rsidR="00063455" w:rsidRPr="00357E6F" w:rsidRDefault="00803760" w:rsidP="00063455">
      <w:pPr>
        <w:tabs>
          <w:tab w:val="left" w:pos="1080"/>
        </w:tabs>
        <w:spacing w:before="0" w:beforeAutospacing="0" w:after="0" w:afterAutospacing="0"/>
        <w:ind w:firstLine="709"/>
        <w:jc w:val="both"/>
        <w:rPr>
          <w:b/>
          <w:iCs/>
          <w:sz w:val="20"/>
          <w:szCs w:val="20"/>
        </w:rPr>
      </w:pPr>
      <w:r>
        <w:rPr>
          <w:b/>
          <w:bCs/>
          <w:iCs/>
          <w:sz w:val="20"/>
          <w:szCs w:val="20"/>
        </w:rPr>
        <w:t xml:space="preserve">Раздел 6 </w:t>
      </w:r>
      <w:r w:rsidR="00063455" w:rsidRPr="00357E6F">
        <w:rPr>
          <w:b/>
          <w:iCs/>
          <w:sz w:val="20"/>
          <w:szCs w:val="20"/>
        </w:rPr>
        <w:t>«</w:t>
      </w:r>
      <w:r w:rsidR="00063455" w:rsidRPr="00357E6F">
        <w:rPr>
          <w:b/>
          <w:sz w:val="20"/>
          <w:szCs w:val="20"/>
        </w:rPr>
        <w:t>Страховое право</w:t>
      </w:r>
      <w:r w:rsidR="00063455" w:rsidRPr="00357E6F">
        <w:rPr>
          <w:b/>
          <w:iCs/>
          <w:sz w:val="20"/>
          <w:szCs w:val="20"/>
        </w:rPr>
        <w:t>»</w:t>
      </w:r>
    </w:p>
    <w:p w:rsidR="00063455" w:rsidRPr="00357E6F" w:rsidRDefault="00063455" w:rsidP="00063455">
      <w:pPr>
        <w:numPr>
          <w:ilvl w:val="0"/>
          <w:numId w:val="70"/>
        </w:numPr>
        <w:tabs>
          <w:tab w:val="left" w:pos="786"/>
          <w:tab w:val="left" w:pos="1080"/>
        </w:tabs>
        <w:spacing w:before="0" w:beforeAutospacing="0" w:after="0" w:afterAutospacing="0"/>
        <w:ind w:left="0" w:firstLine="709"/>
        <w:jc w:val="both"/>
        <w:rPr>
          <w:sz w:val="20"/>
          <w:szCs w:val="20"/>
        </w:rPr>
      </w:pPr>
      <w:r w:rsidRPr="00357E6F">
        <w:rPr>
          <w:sz w:val="20"/>
          <w:szCs w:val="20"/>
        </w:rPr>
        <w:t xml:space="preserve">Основы страхового права. </w:t>
      </w:r>
    </w:p>
    <w:p w:rsidR="00063455" w:rsidRPr="00357E6F" w:rsidRDefault="00063455" w:rsidP="00063455">
      <w:pPr>
        <w:numPr>
          <w:ilvl w:val="0"/>
          <w:numId w:val="70"/>
        </w:numPr>
        <w:tabs>
          <w:tab w:val="left" w:pos="786"/>
          <w:tab w:val="left" w:pos="1080"/>
        </w:tabs>
        <w:spacing w:before="0" w:beforeAutospacing="0" w:after="0" w:afterAutospacing="0"/>
        <w:ind w:left="0" w:firstLine="709"/>
        <w:jc w:val="both"/>
        <w:rPr>
          <w:sz w:val="20"/>
          <w:szCs w:val="20"/>
        </w:rPr>
      </w:pPr>
      <w:r w:rsidRPr="00357E6F">
        <w:rPr>
          <w:sz w:val="20"/>
          <w:szCs w:val="20"/>
        </w:rPr>
        <w:t xml:space="preserve">Цели страхование. </w:t>
      </w:r>
    </w:p>
    <w:p w:rsidR="00063455" w:rsidRPr="00357E6F" w:rsidRDefault="00063455" w:rsidP="00063455">
      <w:pPr>
        <w:numPr>
          <w:ilvl w:val="0"/>
          <w:numId w:val="70"/>
        </w:numPr>
        <w:tabs>
          <w:tab w:val="left" w:pos="786"/>
          <w:tab w:val="left" w:pos="1080"/>
        </w:tabs>
        <w:spacing w:before="0" w:beforeAutospacing="0" w:after="0" w:afterAutospacing="0"/>
        <w:ind w:left="0" w:firstLine="709"/>
        <w:jc w:val="both"/>
        <w:rPr>
          <w:sz w:val="20"/>
          <w:szCs w:val="20"/>
        </w:rPr>
      </w:pPr>
      <w:r w:rsidRPr="00357E6F">
        <w:rPr>
          <w:sz w:val="20"/>
          <w:szCs w:val="20"/>
        </w:rPr>
        <w:t xml:space="preserve">Содержание страхования как материальной, правовой и экономической категорий. </w:t>
      </w:r>
    </w:p>
    <w:p w:rsidR="00063455" w:rsidRPr="00357E6F" w:rsidRDefault="00063455" w:rsidP="00063455">
      <w:pPr>
        <w:numPr>
          <w:ilvl w:val="0"/>
          <w:numId w:val="70"/>
        </w:numPr>
        <w:tabs>
          <w:tab w:val="left" w:pos="786"/>
          <w:tab w:val="left" w:pos="1080"/>
        </w:tabs>
        <w:spacing w:before="0" w:beforeAutospacing="0" w:after="0" w:afterAutospacing="0"/>
        <w:ind w:left="0" w:firstLine="709"/>
        <w:jc w:val="both"/>
        <w:rPr>
          <w:sz w:val="20"/>
          <w:szCs w:val="20"/>
        </w:rPr>
      </w:pPr>
      <w:r w:rsidRPr="00357E6F">
        <w:rPr>
          <w:sz w:val="20"/>
          <w:szCs w:val="20"/>
        </w:rPr>
        <w:t xml:space="preserve">Функции страхования. </w:t>
      </w:r>
    </w:p>
    <w:p w:rsidR="00063455" w:rsidRPr="00357E6F" w:rsidRDefault="00063455" w:rsidP="00063455">
      <w:pPr>
        <w:numPr>
          <w:ilvl w:val="0"/>
          <w:numId w:val="70"/>
        </w:numPr>
        <w:tabs>
          <w:tab w:val="left" w:pos="786"/>
          <w:tab w:val="left" w:pos="1080"/>
        </w:tabs>
        <w:spacing w:before="0" w:beforeAutospacing="0" w:after="0" w:afterAutospacing="0"/>
        <w:ind w:left="0" w:firstLine="709"/>
        <w:jc w:val="both"/>
        <w:rPr>
          <w:sz w:val="20"/>
          <w:szCs w:val="20"/>
        </w:rPr>
      </w:pPr>
      <w:r w:rsidRPr="00357E6F">
        <w:rPr>
          <w:sz w:val="20"/>
          <w:szCs w:val="20"/>
        </w:rPr>
        <w:t xml:space="preserve">Источники страхового права. </w:t>
      </w:r>
    </w:p>
    <w:p w:rsidR="00063455" w:rsidRPr="00357E6F" w:rsidRDefault="00063455" w:rsidP="00063455">
      <w:pPr>
        <w:numPr>
          <w:ilvl w:val="0"/>
          <w:numId w:val="70"/>
        </w:numPr>
        <w:tabs>
          <w:tab w:val="left" w:pos="786"/>
          <w:tab w:val="left" w:pos="1080"/>
        </w:tabs>
        <w:spacing w:before="0" w:beforeAutospacing="0" w:after="0" w:afterAutospacing="0"/>
        <w:ind w:left="0" w:firstLine="709"/>
        <w:jc w:val="both"/>
        <w:rPr>
          <w:sz w:val="20"/>
          <w:szCs w:val="20"/>
        </w:rPr>
      </w:pPr>
      <w:r w:rsidRPr="00357E6F">
        <w:rPr>
          <w:sz w:val="20"/>
          <w:szCs w:val="20"/>
        </w:rPr>
        <w:t xml:space="preserve">Формы и виды страхования. </w:t>
      </w:r>
    </w:p>
    <w:p w:rsidR="00063455" w:rsidRPr="00357E6F" w:rsidRDefault="00063455" w:rsidP="00063455">
      <w:pPr>
        <w:numPr>
          <w:ilvl w:val="0"/>
          <w:numId w:val="70"/>
        </w:numPr>
        <w:tabs>
          <w:tab w:val="left" w:pos="786"/>
          <w:tab w:val="left" w:pos="1080"/>
        </w:tabs>
        <w:spacing w:before="0" w:beforeAutospacing="0" w:after="0" w:afterAutospacing="0"/>
        <w:ind w:left="0" w:firstLine="709"/>
        <w:jc w:val="both"/>
        <w:rPr>
          <w:sz w:val="20"/>
          <w:szCs w:val="20"/>
        </w:rPr>
      </w:pPr>
      <w:r w:rsidRPr="00357E6F">
        <w:rPr>
          <w:sz w:val="20"/>
          <w:szCs w:val="20"/>
        </w:rPr>
        <w:t xml:space="preserve">Разновидности добровольного и обязательного страхования. </w:t>
      </w:r>
    </w:p>
    <w:p w:rsidR="00063455" w:rsidRPr="00357E6F" w:rsidRDefault="00063455" w:rsidP="00063455">
      <w:pPr>
        <w:numPr>
          <w:ilvl w:val="0"/>
          <w:numId w:val="70"/>
        </w:numPr>
        <w:tabs>
          <w:tab w:val="left" w:pos="786"/>
          <w:tab w:val="left" w:pos="1080"/>
        </w:tabs>
        <w:spacing w:before="0" w:beforeAutospacing="0" w:after="0" w:afterAutospacing="0"/>
        <w:ind w:left="0" w:firstLine="709"/>
        <w:jc w:val="both"/>
        <w:rPr>
          <w:sz w:val="20"/>
          <w:szCs w:val="20"/>
        </w:rPr>
      </w:pPr>
      <w:r w:rsidRPr="00357E6F">
        <w:rPr>
          <w:sz w:val="20"/>
          <w:szCs w:val="20"/>
        </w:rPr>
        <w:t xml:space="preserve">Классификации страхования. </w:t>
      </w:r>
    </w:p>
    <w:p w:rsidR="00063455" w:rsidRPr="00357E6F" w:rsidRDefault="00063455" w:rsidP="00063455">
      <w:pPr>
        <w:numPr>
          <w:ilvl w:val="0"/>
          <w:numId w:val="70"/>
        </w:numPr>
        <w:tabs>
          <w:tab w:val="left" w:pos="786"/>
          <w:tab w:val="left" w:pos="1080"/>
        </w:tabs>
        <w:spacing w:before="0" w:beforeAutospacing="0" w:after="0" w:afterAutospacing="0"/>
        <w:ind w:left="0" w:firstLine="709"/>
        <w:jc w:val="both"/>
        <w:rPr>
          <w:sz w:val="20"/>
          <w:szCs w:val="20"/>
        </w:rPr>
      </w:pPr>
      <w:r w:rsidRPr="00357E6F">
        <w:rPr>
          <w:sz w:val="20"/>
          <w:szCs w:val="20"/>
        </w:rPr>
        <w:t xml:space="preserve">Объекты страхования. </w:t>
      </w:r>
    </w:p>
    <w:p w:rsidR="00063455" w:rsidRPr="00357E6F" w:rsidRDefault="00063455" w:rsidP="00063455">
      <w:pPr>
        <w:numPr>
          <w:ilvl w:val="0"/>
          <w:numId w:val="70"/>
        </w:numPr>
        <w:tabs>
          <w:tab w:val="left" w:pos="786"/>
          <w:tab w:val="left" w:pos="1080"/>
        </w:tabs>
        <w:spacing w:before="0" w:beforeAutospacing="0" w:after="0" w:afterAutospacing="0"/>
        <w:ind w:left="0" w:firstLine="709"/>
        <w:jc w:val="both"/>
        <w:rPr>
          <w:sz w:val="20"/>
          <w:szCs w:val="20"/>
        </w:rPr>
      </w:pPr>
      <w:r w:rsidRPr="00357E6F">
        <w:rPr>
          <w:sz w:val="20"/>
          <w:szCs w:val="20"/>
        </w:rPr>
        <w:t xml:space="preserve">Отрасли страхования. </w:t>
      </w:r>
    </w:p>
    <w:p w:rsidR="00063455" w:rsidRPr="00357E6F" w:rsidRDefault="00063455" w:rsidP="00063455">
      <w:pPr>
        <w:numPr>
          <w:ilvl w:val="0"/>
          <w:numId w:val="70"/>
        </w:numPr>
        <w:tabs>
          <w:tab w:val="left" w:pos="786"/>
          <w:tab w:val="left" w:pos="1080"/>
        </w:tabs>
        <w:spacing w:before="0" w:beforeAutospacing="0" w:after="0" w:afterAutospacing="0"/>
        <w:ind w:left="0" w:firstLine="709"/>
        <w:jc w:val="both"/>
        <w:rPr>
          <w:sz w:val="20"/>
          <w:szCs w:val="20"/>
        </w:rPr>
      </w:pPr>
      <w:r w:rsidRPr="00357E6F">
        <w:rPr>
          <w:sz w:val="20"/>
          <w:szCs w:val="20"/>
        </w:rPr>
        <w:t xml:space="preserve">Субъекты страховых правоотношений. </w:t>
      </w:r>
    </w:p>
    <w:p w:rsidR="00063455" w:rsidRPr="00357E6F" w:rsidRDefault="00063455" w:rsidP="00063455">
      <w:pPr>
        <w:numPr>
          <w:ilvl w:val="0"/>
          <w:numId w:val="70"/>
        </w:numPr>
        <w:tabs>
          <w:tab w:val="left" w:pos="786"/>
          <w:tab w:val="left" w:pos="1080"/>
        </w:tabs>
        <w:spacing w:before="0" w:beforeAutospacing="0" w:after="0" w:afterAutospacing="0"/>
        <w:ind w:left="0" w:firstLine="709"/>
        <w:jc w:val="both"/>
        <w:rPr>
          <w:sz w:val="20"/>
          <w:szCs w:val="20"/>
        </w:rPr>
      </w:pPr>
      <w:r w:rsidRPr="00357E6F">
        <w:rPr>
          <w:sz w:val="20"/>
          <w:szCs w:val="20"/>
        </w:rPr>
        <w:t xml:space="preserve">Содержание страховых правоотношений. </w:t>
      </w:r>
    </w:p>
    <w:p w:rsidR="00063455" w:rsidRPr="00357E6F" w:rsidRDefault="00063455" w:rsidP="00063455">
      <w:pPr>
        <w:numPr>
          <w:ilvl w:val="0"/>
          <w:numId w:val="70"/>
        </w:numPr>
        <w:tabs>
          <w:tab w:val="left" w:pos="786"/>
          <w:tab w:val="left" w:pos="1080"/>
        </w:tabs>
        <w:spacing w:before="0" w:beforeAutospacing="0" w:after="0" w:afterAutospacing="0"/>
        <w:ind w:left="0" w:firstLine="709"/>
        <w:jc w:val="both"/>
        <w:rPr>
          <w:sz w:val="20"/>
          <w:szCs w:val="20"/>
        </w:rPr>
      </w:pPr>
      <w:r w:rsidRPr="00357E6F">
        <w:rPr>
          <w:sz w:val="20"/>
          <w:szCs w:val="20"/>
        </w:rPr>
        <w:t>Характеристика участников страховых правоотношений.</w:t>
      </w:r>
    </w:p>
    <w:p w:rsidR="00063455" w:rsidRPr="00357E6F" w:rsidRDefault="00063455" w:rsidP="00063455">
      <w:pPr>
        <w:numPr>
          <w:ilvl w:val="0"/>
          <w:numId w:val="70"/>
        </w:numPr>
        <w:tabs>
          <w:tab w:val="left" w:pos="786"/>
          <w:tab w:val="left" w:pos="1080"/>
        </w:tabs>
        <w:spacing w:before="0" w:beforeAutospacing="0" w:after="0" w:afterAutospacing="0"/>
        <w:ind w:left="0" w:firstLine="709"/>
        <w:jc w:val="both"/>
        <w:rPr>
          <w:sz w:val="20"/>
          <w:szCs w:val="20"/>
        </w:rPr>
      </w:pPr>
      <w:r w:rsidRPr="00357E6F">
        <w:rPr>
          <w:sz w:val="20"/>
          <w:szCs w:val="20"/>
        </w:rPr>
        <w:t xml:space="preserve">Государственное регулирование страховой деятельности. </w:t>
      </w:r>
    </w:p>
    <w:p w:rsidR="00063455" w:rsidRPr="00357E6F" w:rsidRDefault="00063455" w:rsidP="00063455">
      <w:pPr>
        <w:numPr>
          <w:ilvl w:val="0"/>
          <w:numId w:val="70"/>
        </w:numPr>
        <w:tabs>
          <w:tab w:val="left" w:pos="786"/>
          <w:tab w:val="left" w:pos="1080"/>
        </w:tabs>
        <w:spacing w:before="0" w:beforeAutospacing="0" w:after="0" w:afterAutospacing="0"/>
        <w:ind w:left="0" w:firstLine="709"/>
        <w:jc w:val="both"/>
        <w:rPr>
          <w:sz w:val="20"/>
          <w:szCs w:val="20"/>
        </w:rPr>
      </w:pPr>
      <w:r w:rsidRPr="00357E6F">
        <w:rPr>
          <w:sz w:val="20"/>
          <w:szCs w:val="20"/>
        </w:rPr>
        <w:t xml:space="preserve">Способы формирования страховых фондов. </w:t>
      </w:r>
    </w:p>
    <w:p w:rsidR="00063455" w:rsidRPr="00357E6F" w:rsidRDefault="00063455" w:rsidP="00063455">
      <w:pPr>
        <w:numPr>
          <w:ilvl w:val="0"/>
          <w:numId w:val="70"/>
        </w:numPr>
        <w:tabs>
          <w:tab w:val="left" w:pos="786"/>
          <w:tab w:val="left" w:pos="1080"/>
        </w:tabs>
        <w:spacing w:before="0" w:beforeAutospacing="0" w:after="0" w:afterAutospacing="0"/>
        <w:ind w:left="0" w:firstLine="709"/>
        <w:jc w:val="both"/>
        <w:rPr>
          <w:sz w:val="20"/>
          <w:szCs w:val="20"/>
        </w:rPr>
      </w:pPr>
      <w:r w:rsidRPr="00357E6F">
        <w:rPr>
          <w:sz w:val="20"/>
          <w:szCs w:val="20"/>
        </w:rPr>
        <w:t xml:space="preserve">Государственное страхование. </w:t>
      </w:r>
    </w:p>
    <w:p w:rsidR="00063455" w:rsidRPr="00357E6F" w:rsidRDefault="00063455" w:rsidP="00063455">
      <w:pPr>
        <w:spacing w:before="0" w:beforeAutospacing="0" w:after="0" w:afterAutospacing="0"/>
        <w:rPr>
          <w:b/>
          <w:sz w:val="20"/>
          <w:szCs w:val="20"/>
        </w:rPr>
      </w:pPr>
    </w:p>
    <w:p w:rsidR="00063455" w:rsidRPr="00357E6F" w:rsidRDefault="00063455" w:rsidP="00063455">
      <w:pPr>
        <w:spacing w:before="0" w:beforeAutospacing="0" w:after="0" w:afterAutospacing="0"/>
        <w:ind w:firstLine="680"/>
        <w:rPr>
          <w:b/>
          <w:sz w:val="20"/>
          <w:szCs w:val="20"/>
        </w:rPr>
      </w:pPr>
      <w:r w:rsidRPr="00357E6F">
        <w:rPr>
          <w:b/>
          <w:sz w:val="20"/>
          <w:szCs w:val="20"/>
        </w:rPr>
        <w:t xml:space="preserve">5.3 Определение соотношения объема занятий, проведенное путем непосредственного взаимодействия педагогического работника с обучающимися по </w:t>
      </w:r>
      <w:r w:rsidR="00A42406">
        <w:rPr>
          <w:b/>
          <w:sz w:val="20"/>
          <w:szCs w:val="20"/>
        </w:rPr>
        <w:t xml:space="preserve">очной  и </w:t>
      </w:r>
      <w:r w:rsidRPr="00357E6F">
        <w:rPr>
          <w:b/>
          <w:sz w:val="20"/>
          <w:szCs w:val="20"/>
        </w:rPr>
        <w:t>очно-заочной форме</w:t>
      </w:r>
    </w:p>
    <w:p w:rsidR="00063455" w:rsidRPr="00357E6F" w:rsidRDefault="00063455" w:rsidP="00063455">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8"/>
        <w:gridCol w:w="2685"/>
        <w:gridCol w:w="2485"/>
        <w:gridCol w:w="1015"/>
        <w:gridCol w:w="1525"/>
      </w:tblGrid>
      <w:tr w:rsidR="00063455" w:rsidRPr="00357E6F" w:rsidTr="00803760">
        <w:trPr>
          <w:trHeight w:val="190"/>
          <w:tblHeader/>
        </w:trPr>
        <w:tc>
          <w:tcPr>
            <w:tcW w:w="0" w:type="auto"/>
            <w:vMerge w:val="restart"/>
            <w:vAlign w:val="center"/>
          </w:tcPr>
          <w:p w:rsidR="00063455" w:rsidRPr="00357E6F" w:rsidRDefault="00063455" w:rsidP="00803760">
            <w:pPr>
              <w:spacing w:before="0" w:beforeAutospacing="0" w:after="0" w:afterAutospacing="0"/>
              <w:jc w:val="center"/>
              <w:rPr>
                <w:rFonts w:eastAsia="Times New Roman"/>
                <w:b/>
                <w:sz w:val="20"/>
                <w:szCs w:val="20"/>
              </w:rPr>
            </w:pPr>
            <w:r w:rsidRPr="00357E6F">
              <w:rPr>
                <w:rFonts w:eastAsia="Times New Roman"/>
                <w:b/>
                <w:sz w:val="20"/>
                <w:szCs w:val="20"/>
              </w:rPr>
              <w:t>Виды контактной</w:t>
            </w:r>
          </w:p>
          <w:p w:rsidR="00063455" w:rsidRPr="00357E6F" w:rsidRDefault="00063455" w:rsidP="00803760">
            <w:pPr>
              <w:spacing w:before="0" w:beforeAutospacing="0" w:after="0" w:afterAutospacing="0"/>
              <w:jc w:val="center"/>
              <w:rPr>
                <w:rFonts w:eastAsia="Times New Roman"/>
                <w:b/>
                <w:sz w:val="20"/>
                <w:szCs w:val="20"/>
              </w:rPr>
            </w:pPr>
            <w:r w:rsidRPr="00357E6F">
              <w:rPr>
                <w:rFonts w:eastAsia="Times New Roman"/>
                <w:b/>
                <w:sz w:val="20"/>
                <w:szCs w:val="20"/>
              </w:rPr>
              <w:t xml:space="preserve">работы </w:t>
            </w:r>
          </w:p>
        </w:tc>
        <w:tc>
          <w:tcPr>
            <w:tcW w:w="0" w:type="auto"/>
            <w:gridSpan w:val="2"/>
          </w:tcPr>
          <w:p w:rsidR="00063455" w:rsidRPr="00357E6F" w:rsidRDefault="00063455" w:rsidP="00803760">
            <w:pPr>
              <w:spacing w:before="0" w:beforeAutospacing="0" w:after="0" w:afterAutospacing="0"/>
              <w:jc w:val="center"/>
              <w:rPr>
                <w:rFonts w:eastAsia="Times New Roman"/>
                <w:b/>
                <w:sz w:val="20"/>
                <w:szCs w:val="20"/>
              </w:rPr>
            </w:pPr>
            <w:r w:rsidRPr="00357E6F">
              <w:rPr>
                <w:rFonts w:eastAsia="Times New Roman"/>
                <w:b/>
                <w:sz w:val="20"/>
                <w:szCs w:val="20"/>
              </w:rPr>
              <w:t xml:space="preserve">Образовательные технологии </w:t>
            </w:r>
          </w:p>
        </w:tc>
        <w:tc>
          <w:tcPr>
            <w:tcW w:w="0" w:type="auto"/>
            <w:gridSpan w:val="2"/>
            <w:vAlign w:val="center"/>
          </w:tcPr>
          <w:p w:rsidR="00063455" w:rsidRPr="00357E6F" w:rsidRDefault="00063455" w:rsidP="00803760">
            <w:pPr>
              <w:spacing w:before="0" w:beforeAutospacing="0" w:after="0" w:afterAutospacing="0"/>
              <w:jc w:val="center"/>
              <w:rPr>
                <w:rFonts w:eastAsia="Times New Roman"/>
                <w:b/>
                <w:sz w:val="20"/>
                <w:szCs w:val="20"/>
              </w:rPr>
            </w:pPr>
            <w:r w:rsidRPr="00357E6F">
              <w:rPr>
                <w:rFonts w:eastAsia="Times New Roman"/>
                <w:b/>
                <w:sz w:val="20"/>
                <w:szCs w:val="20"/>
              </w:rPr>
              <w:t xml:space="preserve">Контактная работа </w:t>
            </w:r>
          </w:p>
          <w:p w:rsidR="00063455" w:rsidRPr="00357E6F" w:rsidRDefault="00063455" w:rsidP="00803760">
            <w:pPr>
              <w:spacing w:before="0" w:beforeAutospacing="0" w:after="0" w:afterAutospacing="0"/>
              <w:jc w:val="center"/>
              <w:rPr>
                <w:rFonts w:eastAsia="Times New Roman"/>
                <w:b/>
                <w:sz w:val="20"/>
                <w:szCs w:val="20"/>
              </w:rPr>
            </w:pPr>
          </w:p>
        </w:tc>
      </w:tr>
      <w:tr w:rsidR="00063455" w:rsidRPr="00357E6F" w:rsidTr="00803760">
        <w:trPr>
          <w:trHeight w:val="577"/>
          <w:tblHeader/>
        </w:trPr>
        <w:tc>
          <w:tcPr>
            <w:tcW w:w="0" w:type="auto"/>
            <w:vMerge/>
          </w:tcPr>
          <w:p w:rsidR="00063455" w:rsidRPr="00357E6F" w:rsidRDefault="00063455" w:rsidP="00803760">
            <w:pPr>
              <w:spacing w:before="0" w:beforeAutospacing="0" w:after="0" w:afterAutospacing="0"/>
              <w:jc w:val="center"/>
              <w:rPr>
                <w:rFonts w:eastAsia="Times New Roman"/>
                <w:sz w:val="20"/>
                <w:szCs w:val="20"/>
              </w:rPr>
            </w:pPr>
          </w:p>
        </w:tc>
        <w:tc>
          <w:tcPr>
            <w:tcW w:w="0" w:type="auto"/>
          </w:tcPr>
          <w:p w:rsidR="00063455" w:rsidRPr="00357E6F" w:rsidRDefault="00063455" w:rsidP="00803760">
            <w:pPr>
              <w:spacing w:before="0" w:beforeAutospacing="0" w:after="0" w:afterAutospacing="0"/>
              <w:jc w:val="center"/>
              <w:rPr>
                <w:rFonts w:eastAsia="Times New Roman"/>
                <w:b/>
                <w:sz w:val="20"/>
                <w:szCs w:val="20"/>
              </w:rPr>
            </w:pPr>
            <w:r w:rsidRPr="00357E6F">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063455" w:rsidRPr="00357E6F" w:rsidRDefault="00063455" w:rsidP="00803760">
            <w:pPr>
              <w:spacing w:before="0" w:beforeAutospacing="0" w:after="0" w:afterAutospacing="0"/>
              <w:jc w:val="center"/>
              <w:rPr>
                <w:rFonts w:eastAsia="Times New Roman"/>
                <w:b/>
                <w:sz w:val="20"/>
                <w:szCs w:val="20"/>
              </w:rPr>
            </w:pPr>
            <w:r w:rsidRPr="00357E6F">
              <w:rPr>
                <w:rFonts w:eastAsia="Times New Roman"/>
                <w:b/>
                <w:sz w:val="20"/>
                <w:szCs w:val="20"/>
              </w:rPr>
              <w:t>(</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0" w:type="auto"/>
          </w:tcPr>
          <w:p w:rsidR="00063455" w:rsidRPr="00357E6F" w:rsidRDefault="00063455" w:rsidP="00803760">
            <w:pPr>
              <w:spacing w:before="0" w:beforeAutospacing="0" w:after="0" w:afterAutospacing="0"/>
              <w:jc w:val="center"/>
              <w:rPr>
                <w:rFonts w:eastAsia="Times New Roman"/>
                <w:b/>
                <w:sz w:val="20"/>
                <w:szCs w:val="20"/>
              </w:rPr>
            </w:pPr>
            <w:r w:rsidRPr="00357E6F">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1015" w:type="dxa"/>
            <w:vAlign w:val="center"/>
          </w:tcPr>
          <w:p w:rsidR="00063455" w:rsidRPr="00357E6F" w:rsidRDefault="00063455" w:rsidP="00803760">
            <w:pPr>
              <w:spacing w:before="0" w:beforeAutospacing="0" w:after="0" w:afterAutospacing="0"/>
              <w:jc w:val="center"/>
              <w:rPr>
                <w:rFonts w:eastAsia="Times New Roman"/>
                <w:sz w:val="20"/>
                <w:szCs w:val="20"/>
              </w:rPr>
            </w:pPr>
            <w:r w:rsidRPr="00357E6F">
              <w:rPr>
                <w:rFonts w:eastAsia="Times New Roman"/>
                <w:b/>
                <w:sz w:val="20"/>
                <w:szCs w:val="20"/>
              </w:rPr>
              <w:t xml:space="preserve">(всего </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1525" w:type="dxa"/>
            <w:vAlign w:val="center"/>
          </w:tcPr>
          <w:p w:rsidR="00063455" w:rsidRPr="00357E6F" w:rsidRDefault="00063455" w:rsidP="00803760">
            <w:pPr>
              <w:spacing w:before="0" w:beforeAutospacing="0" w:after="0" w:afterAutospacing="0"/>
              <w:jc w:val="center"/>
              <w:rPr>
                <w:rFonts w:eastAsia="Times New Roman"/>
                <w:b/>
                <w:sz w:val="20"/>
                <w:szCs w:val="20"/>
              </w:rPr>
            </w:pPr>
            <w:r w:rsidRPr="00357E6F">
              <w:rPr>
                <w:rFonts w:eastAsia="Times New Roman"/>
                <w:b/>
                <w:sz w:val="20"/>
                <w:szCs w:val="20"/>
              </w:rPr>
              <w:t>в том числе в форме практической подготовки</w:t>
            </w:r>
          </w:p>
          <w:p w:rsidR="00063455" w:rsidRPr="00357E6F" w:rsidRDefault="00063455" w:rsidP="00803760">
            <w:pPr>
              <w:spacing w:before="0" w:beforeAutospacing="0" w:after="0" w:afterAutospacing="0"/>
              <w:jc w:val="center"/>
              <w:rPr>
                <w:rFonts w:eastAsia="Times New Roman"/>
                <w:sz w:val="20"/>
                <w:szCs w:val="20"/>
              </w:rPr>
            </w:pPr>
            <w:r w:rsidRPr="00357E6F">
              <w:rPr>
                <w:rFonts w:eastAsia="Times New Roman"/>
                <w:b/>
                <w:sz w:val="20"/>
                <w:szCs w:val="20"/>
              </w:rPr>
              <w:t xml:space="preserve">( </w:t>
            </w:r>
            <w:proofErr w:type="spellStart"/>
            <w:r w:rsidRPr="00357E6F">
              <w:rPr>
                <w:rFonts w:eastAsia="Times New Roman"/>
                <w:b/>
                <w:sz w:val="20"/>
                <w:szCs w:val="20"/>
              </w:rPr>
              <w:t>ак.ч</w:t>
            </w:r>
            <w:proofErr w:type="spellEnd"/>
            <w:r w:rsidRPr="00357E6F">
              <w:rPr>
                <w:rFonts w:eastAsia="Times New Roman"/>
                <w:b/>
                <w:sz w:val="20"/>
                <w:szCs w:val="20"/>
              </w:rPr>
              <w:t>.)</w:t>
            </w:r>
          </w:p>
        </w:tc>
      </w:tr>
      <w:tr w:rsidR="00063455" w:rsidRPr="00357E6F" w:rsidTr="00803760">
        <w:trPr>
          <w:trHeight w:val="171"/>
          <w:tblHeader/>
        </w:trPr>
        <w:tc>
          <w:tcPr>
            <w:tcW w:w="0" w:type="auto"/>
          </w:tcPr>
          <w:p w:rsidR="00063455" w:rsidRPr="00357E6F" w:rsidRDefault="00063455" w:rsidP="00803760">
            <w:pPr>
              <w:spacing w:before="0" w:beforeAutospacing="0" w:after="0" w:afterAutospacing="0"/>
              <w:jc w:val="center"/>
              <w:rPr>
                <w:rFonts w:eastAsia="Times New Roman"/>
                <w:sz w:val="20"/>
                <w:szCs w:val="20"/>
              </w:rPr>
            </w:pPr>
            <w:r w:rsidRPr="00357E6F">
              <w:rPr>
                <w:rFonts w:eastAsia="Times New Roman"/>
                <w:sz w:val="20"/>
                <w:szCs w:val="20"/>
              </w:rPr>
              <w:t>1</w:t>
            </w:r>
          </w:p>
        </w:tc>
        <w:tc>
          <w:tcPr>
            <w:tcW w:w="0" w:type="auto"/>
          </w:tcPr>
          <w:p w:rsidR="00063455" w:rsidRPr="00357E6F" w:rsidRDefault="00063455" w:rsidP="00803760">
            <w:pPr>
              <w:spacing w:before="0" w:beforeAutospacing="0" w:after="0" w:afterAutospacing="0"/>
              <w:jc w:val="center"/>
              <w:rPr>
                <w:rFonts w:eastAsia="Times New Roman"/>
                <w:sz w:val="20"/>
                <w:szCs w:val="20"/>
              </w:rPr>
            </w:pPr>
            <w:r w:rsidRPr="00357E6F">
              <w:rPr>
                <w:rFonts w:eastAsia="Times New Roman"/>
                <w:sz w:val="20"/>
                <w:szCs w:val="20"/>
              </w:rPr>
              <w:t>2</w:t>
            </w:r>
          </w:p>
        </w:tc>
        <w:tc>
          <w:tcPr>
            <w:tcW w:w="0" w:type="auto"/>
          </w:tcPr>
          <w:p w:rsidR="00063455" w:rsidRPr="00357E6F" w:rsidRDefault="00063455" w:rsidP="00803760">
            <w:pPr>
              <w:spacing w:before="0" w:beforeAutospacing="0" w:after="0" w:afterAutospacing="0"/>
              <w:jc w:val="center"/>
              <w:rPr>
                <w:rFonts w:eastAsia="Times New Roman"/>
                <w:sz w:val="20"/>
                <w:szCs w:val="20"/>
              </w:rPr>
            </w:pPr>
            <w:r w:rsidRPr="00357E6F">
              <w:rPr>
                <w:rFonts w:eastAsia="Times New Roman"/>
                <w:sz w:val="20"/>
                <w:szCs w:val="20"/>
              </w:rPr>
              <w:t>3</w:t>
            </w:r>
          </w:p>
        </w:tc>
        <w:tc>
          <w:tcPr>
            <w:tcW w:w="1015" w:type="dxa"/>
          </w:tcPr>
          <w:p w:rsidR="00063455" w:rsidRPr="00357E6F" w:rsidRDefault="00063455" w:rsidP="00803760">
            <w:pPr>
              <w:spacing w:before="0" w:beforeAutospacing="0" w:after="0" w:afterAutospacing="0"/>
              <w:jc w:val="center"/>
              <w:rPr>
                <w:rFonts w:eastAsia="Times New Roman"/>
                <w:sz w:val="20"/>
                <w:szCs w:val="20"/>
              </w:rPr>
            </w:pPr>
            <w:r w:rsidRPr="00357E6F">
              <w:rPr>
                <w:rFonts w:eastAsia="Times New Roman"/>
                <w:sz w:val="20"/>
                <w:szCs w:val="20"/>
              </w:rPr>
              <w:t>4</w:t>
            </w:r>
          </w:p>
        </w:tc>
        <w:tc>
          <w:tcPr>
            <w:tcW w:w="1525" w:type="dxa"/>
          </w:tcPr>
          <w:p w:rsidR="00063455" w:rsidRPr="00357E6F" w:rsidRDefault="00063455" w:rsidP="00803760">
            <w:pPr>
              <w:spacing w:before="0" w:beforeAutospacing="0" w:after="0" w:afterAutospacing="0"/>
              <w:jc w:val="center"/>
              <w:rPr>
                <w:rFonts w:eastAsia="Times New Roman"/>
                <w:sz w:val="20"/>
                <w:szCs w:val="20"/>
              </w:rPr>
            </w:pPr>
            <w:r w:rsidRPr="00357E6F">
              <w:rPr>
                <w:rFonts w:eastAsia="Times New Roman"/>
                <w:sz w:val="20"/>
                <w:szCs w:val="20"/>
              </w:rPr>
              <w:t>5</w:t>
            </w:r>
          </w:p>
        </w:tc>
      </w:tr>
      <w:tr w:rsidR="00063455" w:rsidRPr="00357E6F" w:rsidTr="00803760">
        <w:tc>
          <w:tcPr>
            <w:tcW w:w="0" w:type="auto"/>
          </w:tcPr>
          <w:p w:rsidR="00063455" w:rsidRPr="00357E6F" w:rsidRDefault="00063455" w:rsidP="00803760">
            <w:pPr>
              <w:spacing w:before="0" w:beforeAutospacing="0" w:after="0" w:afterAutospacing="0"/>
              <w:rPr>
                <w:rFonts w:eastAsia="Times New Roman"/>
                <w:b/>
                <w:sz w:val="20"/>
                <w:szCs w:val="20"/>
              </w:rPr>
            </w:pPr>
            <w:r w:rsidRPr="00357E6F">
              <w:rPr>
                <w:rFonts w:eastAsia="Times New Roman"/>
                <w:b/>
                <w:sz w:val="20"/>
                <w:szCs w:val="20"/>
              </w:rPr>
              <w:t>Лекционного типа (лекции)</w:t>
            </w:r>
          </w:p>
        </w:tc>
        <w:tc>
          <w:tcPr>
            <w:tcW w:w="0" w:type="auto"/>
            <w:vAlign w:val="center"/>
          </w:tcPr>
          <w:p w:rsidR="00063455" w:rsidRPr="00357E6F" w:rsidRDefault="00063455" w:rsidP="00803760">
            <w:pPr>
              <w:spacing w:before="0" w:beforeAutospacing="0" w:after="0" w:afterAutospacing="0"/>
              <w:jc w:val="center"/>
              <w:rPr>
                <w:rFonts w:eastAsia="Times New Roman"/>
                <w:sz w:val="20"/>
                <w:szCs w:val="20"/>
              </w:rPr>
            </w:pPr>
            <w:r w:rsidRPr="00357E6F">
              <w:rPr>
                <w:rFonts w:eastAsia="Times New Roman"/>
                <w:sz w:val="20"/>
                <w:szCs w:val="20"/>
              </w:rPr>
              <w:t>6</w:t>
            </w:r>
          </w:p>
        </w:tc>
        <w:tc>
          <w:tcPr>
            <w:tcW w:w="0" w:type="auto"/>
            <w:vAlign w:val="center"/>
          </w:tcPr>
          <w:p w:rsidR="00063455" w:rsidRPr="00357E6F" w:rsidRDefault="00063455" w:rsidP="00803760">
            <w:pPr>
              <w:spacing w:before="0" w:beforeAutospacing="0" w:after="0" w:afterAutospacing="0"/>
              <w:jc w:val="center"/>
              <w:rPr>
                <w:rFonts w:eastAsia="Times New Roman"/>
                <w:i/>
                <w:sz w:val="20"/>
                <w:szCs w:val="20"/>
              </w:rPr>
            </w:pPr>
            <w:r w:rsidRPr="00357E6F">
              <w:rPr>
                <w:rFonts w:eastAsia="Times New Roman"/>
                <w:i/>
                <w:sz w:val="20"/>
                <w:szCs w:val="20"/>
              </w:rPr>
              <w:t>-</w:t>
            </w:r>
          </w:p>
        </w:tc>
        <w:tc>
          <w:tcPr>
            <w:tcW w:w="1015" w:type="dxa"/>
            <w:vAlign w:val="center"/>
          </w:tcPr>
          <w:p w:rsidR="00063455" w:rsidRPr="00357E6F" w:rsidRDefault="00063455" w:rsidP="00803760">
            <w:pPr>
              <w:spacing w:before="0" w:beforeAutospacing="0" w:after="0" w:afterAutospacing="0"/>
              <w:jc w:val="center"/>
              <w:rPr>
                <w:rFonts w:eastAsia="Times New Roman"/>
                <w:b/>
                <w:sz w:val="20"/>
                <w:szCs w:val="20"/>
              </w:rPr>
            </w:pPr>
            <w:r w:rsidRPr="00357E6F">
              <w:rPr>
                <w:rFonts w:eastAsia="Times New Roman"/>
                <w:b/>
                <w:sz w:val="20"/>
                <w:szCs w:val="20"/>
              </w:rPr>
              <w:t>6</w:t>
            </w:r>
          </w:p>
        </w:tc>
        <w:tc>
          <w:tcPr>
            <w:tcW w:w="1525" w:type="dxa"/>
            <w:vAlign w:val="center"/>
          </w:tcPr>
          <w:p w:rsidR="00063455" w:rsidRPr="00357E6F" w:rsidRDefault="00063455" w:rsidP="00803760">
            <w:pPr>
              <w:spacing w:before="0" w:beforeAutospacing="0" w:after="0" w:afterAutospacing="0"/>
              <w:jc w:val="center"/>
              <w:rPr>
                <w:rFonts w:eastAsia="Times New Roman"/>
                <w:b/>
                <w:sz w:val="20"/>
                <w:szCs w:val="20"/>
              </w:rPr>
            </w:pPr>
            <w:r w:rsidRPr="00357E6F">
              <w:rPr>
                <w:rFonts w:eastAsia="Times New Roman"/>
                <w:b/>
                <w:sz w:val="20"/>
                <w:szCs w:val="20"/>
              </w:rPr>
              <w:t>-</w:t>
            </w:r>
          </w:p>
        </w:tc>
      </w:tr>
      <w:tr w:rsidR="00063455" w:rsidRPr="00357E6F" w:rsidTr="00803760">
        <w:trPr>
          <w:trHeight w:val="337"/>
        </w:trPr>
        <w:tc>
          <w:tcPr>
            <w:tcW w:w="0" w:type="auto"/>
          </w:tcPr>
          <w:p w:rsidR="00063455" w:rsidRPr="00357E6F" w:rsidRDefault="00063455" w:rsidP="00803760">
            <w:pPr>
              <w:spacing w:before="0" w:beforeAutospacing="0" w:after="0" w:afterAutospacing="0"/>
              <w:rPr>
                <w:rFonts w:eastAsia="Times New Roman"/>
                <w:b/>
                <w:sz w:val="20"/>
                <w:szCs w:val="20"/>
              </w:rPr>
            </w:pPr>
            <w:r w:rsidRPr="00357E6F">
              <w:rPr>
                <w:rFonts w:eastAsia="Times New Roman"/>
                <w:b/>
                <w:sz w:val="20"/>
                <w:szCs w:val="20"/>
              </w:rPr>
              <w:lastRenderedPageBreak/>
              <w:t>Семинарского типа</w:t>
            </w:r>
          </w:p>
          <w:p w:rsidR="00063455" w:rsidRPr="00357E6F" w:rsidRDefault="00063455" w:rsidP="00803760">
            <w:pPr>
              <w:spacing w:before="0" w:beforeAutospacing="0" w:after="0" w:afterAutospacing="0"/>
              <w:rPr>
                <w:rFonts w:eastAsia="Times New Roman"/>
                <w:b/>
                <w:sz w:val="20"/>
                <w:szCs w:val="20"/>
              </w:rPr>
            </w:pPr>
            <w:r w:rsidRPr="00357E6F">
              <w:rPr>
                <w:rFonts w:eastAsia="Times New Roman"/>
                <w:b/>
                <w:sz w:val="20"/>
                <w:szCs w:val="20"/>
              </w:rPr>
              <w:t>(семинар)</w:t>
            </w:r>
          </w:p>
          <w:p w:rsidR="00063455" w:rsidRPr="00357E6F" w:rsidRDefault="00063455" w:rsidP="00803760">
            <w:pPr>
              <w:spacing w:before="0" w:beforeAutospacing="0" w:after="0" w:afterAutospacing="0"/>
              <w:rPr>
                <w:rFonts w:eastAsia="Times New Roman"/>
                <w:sz w:val="20"/>
                <w:szCs w:val="20"/>
              </w:rPr>
            </w:pPr>
          </w:p>
        </w:tc>
        <w:tc>
          <w:tcPr>
            <w:tcW w:w="0" w:type="auto"/>
            <w:vAlign w:val="center"/>
          </w:tcPr>
          <w:p w:rsidR="00063455" w:rsidRPr="00357E6F" w:rsidRDefault="00063455" w:rsidP="00803760">
            <w:pPr>
              <w:spacing w:before="0" w:beforeAutospacing="0" w:after="0" w:afterAutospacing="0"/>
              <w:jc w:val="center"/>
              <w:rPr>
                <w:rFonts w:eastAsia="Times New Roman"/>
                <w:sz w:val="20"/>
                <w:szCs w:val="20"/>
              </w:rPr>
            </w:pPr>
            <w:r w:rsidRPr="00357E6F">
              <w:rPr>
                <w:rFonts w:eastAsia="Times New Roman"/>
                <w:sz w:val="20"/>
                <w:szCs w:val="20"/>
              </w:rPr>
              <w:t>-</w:t>
            </w:r>
          </w:p>
        </w:tc>
        <w:tc>
          <w:tcPr>
            <w:tcW w:w="0" w:type="auto"/>
            <w:vAlign w:val="center"/>
          </w:tcPr>
          <w:p w:rsidR="00063455" w:rsidRPr="00357E6F" w:rsidRDefault="00063455" w:rsidP="00803760">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063455" w:rsidRPr="00357E6F" w:rsidRDefault="00063455" w:rsidP="00803760">
            <w:pPr>
              <w:spacing w:before="0" w:beforeAutospacing="0" w:after="0" w:afterAutospacing="0"/>
              <w:jc w:val="center"/>
              <w:rPr>
                <w:rFonts w:eastAsia="Times New Roman"/>
                <w:sz w:val="20"/>
                <w:szCs w:val="20"/>
              </w:rPr>
            </w:pPr>
            <w:r w:rsidRPr="00357E6F">
              <w:rPr>
                <w:rFonts w:eastAsia="Times New Roman"/>
                <w:sz w:val="20"/>
                <w:szCs w:val="20"/>
              </w:rPr>
              <w:t>-</w:t>
            </w:r>
          </w:p>
        </w:tc>
        <w:tc>
          <w:tcPr>
            <w:tcW w:w="1525" w:type="dxa"/>
            <w:vAlign w:val="center"/>
          </w:tcPr>
          <w:p w:rsidR="00063455" w:rsidRPr="00357E6F" w:rsidRDefault="00063455" w:rsidP="00803760">
            <w:pPr>
              <w:spacing w:before="0" w:beforeAutospacing="0" w:after="0" w:afterAutospacing="0"/>
              <w:jc w:val="center"/>
              <w:rPr>
                <w:rFonts w:eastAsia="Times New Roman"/>
                <w:sz w:val="20"/>
                <w:szCs w:val="20"/>
              </w:rPr>
            </w:pPr>
            <w:r w:rsidRPr="00357E6F">
              <w:rPr>
                <w:rFonts w:eastAsia="Times New Roman"/>
                <w:sz w:val="20"/>
                <w:szCs w:val="20"/>
              </w:rPr>
              <w:t>-</w:t>
            </w:r>
          </w:p>
        </w:tc>
      </w:tr>
      <w:tr w:rsidR="00063455" w:rsidRPr="00357E6F" w:rsidTr="00803760">
        <w:tc>
          <w:tcPr>
            <w:tcW w:w="0" w:type="auto"/>
          </w:tcPr>
          <w:p w:rsidR="00063455" w:rsidRPr="00357E6F" w:rsidRDefault="00063455" w:rsidP="00803760">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063455" w:rsidRPr="00357E6F" w:rsidRDefault="00063455" w:rsidP="00803760">
            <w:pPr>
              <w:spacing w:before="0" w:beforeAutospacing="0" w:after="0" w:afterAutospacing="0"/>
              <w:rPr>
                <w:rFonts w:eastAsia="Times New Roman"/>
                <w:sz w:val="20"/>
                <w:szCs w:val="20"/>
              </w:rPr>
            </w:pPr>
            <w:r w:rsidRPr="00357E6F">
              <w:rPr>
                <w:rFonts w:eastAsia="Times New Roman"/>
                <w:b/>
                <w:sz w:val="20"/>
                <w:szCs w:val="20"/>
              </w:rPr>
              <w:t>(практические занятия)</w:t>
            </w:r>
          </w:p>
        </w:tc>
        <w:tc>
          <w:tcPr>
            <w:tcW w:w="0" w:type="auto"/>
            <w:vAlign w:val="center"/>
          </w:tcPr>
          <w:p w:rsidR="00063455" w:rsidRPr="00357E6F" w:rsidRDefault="00063455" w:rsidP="00803760">
            <w:pPr>
              <w:spacing w:before="0" w:beforeAutospacing="0" w:after="0" w:afterAutospacing="0"/>
              <w:jc w:val="center"/>
              <w:rPr>
                <w:rFonts w:eastAsia="Times New Roman"/>
                <w:sz w:val="20"/>
                <w:szCs w:val="20"/>
              </w:rPr>
            </w:pPr>
            <w:r w:rsidRPr="00357E6F">
              <w:rPr>
                <w:rFonts w:eastAsia="Times New Roman"/>
                <w:sz w:val="20"/>
                <w:szCs w:val="20"/>
              </w:rPr>
              <w:t>-</w:t>
            </w:r>
          </w:p>
        </w:tc>
        <w:tc>
          <w:tcPr>
            <w:tcW w:w="0" w:type="auto"/>
            <w:vAlign w:val="center"/>
          </w:tcPr>
          <w:p w:rsidR="00063455" w:rsidRPr="00357E6F" w:rsidRDefault="00063455" w:rsidP="00803760">
            <w:pPr>
              <w:spacing w:before="0" w:beforeAutospacing="0" w:after="0" w:afterAutospacing="0"/>
              <w:jc w:val="center"/>
              <w:rPr>
                <w:rFonts w:eastAsia="Times New Roman"/>
                <w:sz w:val="20"/>
                <w:szCs w:val="20"/>
              </w:rPr>
            </w:pPr>
            <w:r w:rsidRPr="00357E6F">
              <w:rPr>
                <w:rFonts w:eastAsia="Times New Roman"/>
                <w:sz w:val="20"/>
                <w:szCs w:val="20"/>
              </w:rPr>
              <w:t>18</w:t>
            </w:r>
          </w:p>
        </w:tc>
        <w:tc>
          <w:tcPr>
            <w:tcW w:w="1015" w:type="dxa"/>
            <w:vAlign w:val="center"/>
          </w:tcPr>
          <w:p w:rsidR="00063455" w:rsidRPr="00357E6F" w:rsidRDefault="00063455" w:rsidP="00803760">
            <w:pPr>
              <w:spacing w:before="0" w:beforeAutospacing="0" w:after="0" w:afterAutospacing="0"/>
              <w:jc w:val="center"/>
              <w:rPr>
                <w:rFonts w:eastAsia="Times New Roman"/>
                <w:b/>
                <w:sz w:val="20"/>
                <w:szCs w:val="20"/>
              </w:rPr>
            </w:pPr>
            <w:r w:rsidRPr="00357E6F">
              <w:rPr>
                <w:rFonts w:eastAsia="Times New Roman"/>
                <w:b/>
                <w:sz w:val="20"/>
                <w:szCs w:val="20"/>
              </w:rPr>
              <w:t>18</w:t>
            </w:r>
          </w:p>
        </w:tc>
        <w:tc>
          <w:tcPr>
            <w:tcW w:w="1525" w:type="dxa"/>
            <w:vAlign w:val="center"/>
          </w:tcPr>
          <w:p w:rsidR="00063455" w:rsidRPr="00357E6F" w:rsidRDefault="00063455" w:rsidP="00803760">
            <w:pPr>
              <w:spacing w:before="0" w:beforeAutospacing="0" w:after="0" w:afterAutospacing="0"/>
              <w:jc w:val="center"/>
              <w:rPr>
                <w:rFonts w:eastAsia="Times New Roman"/>
                <w:b/>
                <w:sz w:val="20"/>
                <w:szCs w:val="20"/>
              </w:rPr>
            </w:pPr>
            <w:r w:rsidRPr="00357E6F">
              <w:rPr>
                <w:rFonts w:eastAsia="Times New Roman"/>
                <w:b/>
                <w:sz w:val="20"/>
                <w:szCs w:val="20"/>
              </w:rPr>
              <w:t>-</w:t>
            </w:r>
          </w:p>
        </w:tc>
      </w:tr>
      <w:tr w:rsidR="00063455" w:rsidRPr="00357E6F" w:rsidTr="00803760">
        <w:tc>
          <w:tcPr>
            <w:tcW w:w="0" w:type="auto"/>
          </w:tcPr>
          <w:p w:rsidR="00063455" w:rsidRPr="00357E6F" w:rsidRDefault="00063455" w:rsidP="00803760">
            <w:pPr>
              <w:spacing w:before="0" w:beforeAutospacing="0" w:after="0" w:afterAutospacing="0"/>
              <w:rPr>
                <w:rFonts w:eastAsia="Times New Roman"/>
                <w:i/>
                <w:sz w:val="20"/>
                <w:szCs w:val="20"/>
              </w:rPr>
            </w:pPr>
            <w:r w:rsidRPr="00357E6F">
              <w:rPr>
                <w:rFonts w:eastAsia="Times New Roman"/>
                <w:i/>
                <w:sz w:val="20"/>
                <w:szCs w:val="20"/>
              </w:rPr>
              <w:t xml:space="preserve">в том числе в форме практической подготовки </w:t>
            </w:r>
          </w:p>
        </w:tc>
        <w:tc>
          <w:tcPr>
            <w:tcW w:w="0" w:type="auto"/>
            <w:vAlign w:val="center"/>
          </w:tcPr>
          <w:p w:rsidR="00063455" w:rsidRPr="00357E6F" w:rsidRDefault="00063455" w:rsidP="00803760">
            <w:pPr>
              <w:spacing w:before="0" w:beforeAutospacing="0" w:after="0" w:afterAutospacing="0"/>
              <w:jc w:val="center"/>
              <w:rPr>
                <w:rFonts w:eastAsia="Times New Roman"/>
                <w:i/>
                <w:sz w:val="20"/>
                <w:szCs w:val="20"/>
              </w:rPr>
            </w:pPr>
            <w:r w:rsidRPr="00357E6F">
              <w:rPr>
                <w:rFonts w:eastAsia="Times New Roman"/>
                <w:i/>
                <w:sz w:val="20"/>
                <w:szCs w:val="20"/>
              </w:rPr>
              <w:t>-</w:t>
            </w:r>
          </w:p>
        </w:tc>
        <w:tc>
          <w:tcPr>
            <w:tcW w:w="0" w:type="auto"/>
            <w:vAlign w:val="center"/>
          </w:tcPr>
          <w:p w:rsidR="00063455" w:rsidRPr="00357E6F" w:rsidRDefault="00063455" w:rsidP="00803760">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063455" w:rsidRPr="00357E6F" w:rsidRDefault="00063455" w:rsidP="00803760">
            <w:pPr>
              <w:spacing w:before="0" w:beforeAutospacing="0" w:after="0" w:afterAutospacing="0"/>
              <w:jc w:val="center"/>
              <w:rPr>
                <w:rFonts w:eastAsia="Times New Roman"/>
                <w:sz w:val="20"/>
                <w:szCs w:val="20"/>
              </w:rPr>
            </w:pPr>
            <w:r w:rsidRPr="00357E6F">
              <w:rPr>
                <w:rFonts w:eastAsia="Times New Roman"/>
                <w:sz w:val="20"/>
                <w:szCs w:val="20"/>
              </w:rPr>
              <w:t>-</w:t>
            </w:r>
          </w:p>
        </w:tc>
        <w:tc>
          <w:tcPr>
            <w:tcW w:w="1525" w:type="dxa"/>
            <w:vAlign w:val="center"/>
          </w:tcPr>
          <w:p w:rsidR="00063455" w:rsidRPr="00357E6F" w:rsidRDefault="00063455" w:rsidP="00803760">
            <w:pPr>
              <w:spacing w:before="0" w:beforeAutospacing="0" w:after="0" w:afterAutospacing="0"/>
              <w:jc w:val="center"/>
              <w:rPr>
                <w:rFonts w:eastAsia="Times New Roman"/>
                <w:b/>
                <w:sz w:val="20"/>
                <w:szCs w:val="20"/>
              </w:rPr>
            </w:pPr>
            <w:r w:rsidRPr="00357E6F">
              <w:rPr>
                <w:rFonts w:eastAsia="Times New Roman"/>
                <w:b/>
                <w:sz w:val="20"/>
                <w:szCs w:val="20"/>
              </w:rPr>
              <w:t>4</w:t>
            </w:r>
          </w:p>
        </w:tc>
      </w:tr>
      <w:tr w:rsidR="00063455" w:rsidRPr="00357E6F" w:rsidTr="00803760">
        <w:tc>
          <w:tcPr>
            <w:tcW w:w="0" w:type="auto"/>
          </w:tcPr>
          <w:p w:rsidR="00063455" w:rsidRPr="00357E6F" w:rsidRDefault="00063455" w:rsidP="00803760">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063455" w:rsidRPr="00357E6F" w:rsidRDefault="00063455" w:rsidP="00803760">
            <w:pPr>
              <w:spacing w:before="0" w:beforeAutospacing="0" w:after="0" w:afterAutospacing="0"/>
              <w:rPr>
                <w:rFonts w:eastAsia="Times New Roman"/>
                <w:sz w:val="20"/>
                <w:szCs w:val="20"/>
              </w:rPr>
            </w:pPr>
            <w:r w:rsidRPr="00357E6F">
              <w:rPr>
                <w:rFonts w:eastAsia="Times New Roman"/>
                <w:b/>
                <w:sz w:val="20"/>
                <w:szCs w:val="20"/>
              </w:rPr>
              <w:t>(курсовое проектирование (работа))</w:t>
            </w:r>
          </w:p>
        </w:tc>
        <w:tc>
          <w:tcPr>
            <w:tcW w:w="0" w:type="auto"/>
            <w:vAlign w:val="center"/>
          </w:tcPr>
          <w:p w:rsidR="00063455" w:rsidRPr="00357E6F" w:rsidRDefault="00063455" w:rsidP="00803760">
            <w:pPr>
              <w:spacing w:before="0" w:beforeAutospacing="0" w:after="0" w:afterAutospacing="0"/>
              <w:jc w:val="center"/>
              <w:rPr>
                <w:rFonts w:eastAsia="Times New Roman"/>
                <w:sz w:val="20"/>
                <w:szCs w:val="20"/>
              </w:rPr>
            </w:pPr>
            <w:r w:rsidRPr="00357E6F">
              <w:rPr>
                <w:rFonts w:eastAsia="Times New Roman"/>
                <w:sz w:val="20"/>
                <w:szCs w:val="20"/>
              </w:rPr>
              <w:t>-</w:t>
            </w:r>
          </w:p>
        </w:tc>
        <w:tc>
          <w:tcPr>
            <w:tcW w:w="0" w:type="auto"/>
            <w:vAlign w:val="center"/>
          </w:tcPr>
          <w:p w:rsidR="00063455" w:rsidRPr="00357E6F" w:rsidRDefault="00063455" w:rsidP="00803760">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063455" w:rsidRPr="00357E6F" w:rsidRDefault="00063455" w:rsidP="00803760">
            <w:pPr>
              <w:spacing w:before="0" w:beforeAutospacing="0" w:after="0" w:afterAutospacing="0"/>
              <w:jc w:val="center"/>
              <w:rPr>
                <w:rFonts w:eastAsia="Times New Roman"/>
                <w:sz w:val="20"/>
                <w:szCs w:val="20"/>
              </w:rPr>
            </w:pPr>
            <w:r w:rsidRPr="00357E6F">
              <w:rPr>
                <w:rFonts w:eastAsia="Times New Roman"/>
                <w:sz w:val="20"/>
                <w:szCs w:val="20"/>
              </w:rPr>
              <w:t>-</w:t>
            </w:r>
          </w:p>
        </w:tc>
        <w:tc>
          <w:tcPr>
            <w:tcW w:w="1525" w:type="dxa"/>
            <w:vAlign w:val="center"/>
          </w:tcPr>
          <w:p w:rsidR="00063455" w:rsidRPr="00357E6F" w:rsidRDefault="00063455" w:rsidP="00803760">
            <w:pPr>
              <w:spacing w:before="0" w:beforeAutospacing="0" w:after="0" w:afterAutospacing="0"/>
              <w:jc w:val="center"/>
              <w:rPr>
                <w:rFonts w:eastAsia="Times New Roman"/>
                <w:sz w:val="20"/>
                <w:szCs w:val="20"/>
              </w:rPr>
            </w:pPr>
            <w:r w:rsidRPr="00357E6F">
              <w:rPr>
                <w:rFonts w:eastAsia="Times New Roman"/>
                <w:sz w:val="20"/>
                <w:szCs w:val="20"/>
              </w:rPr>
              <w:t>-</w:t>
            </w:r>
          </w:p>
        </w:tc>
      </w:tr>
      <w:tr w:rsidR="00063455" w:rsidRPr="00357E6F" w:rsidTr="00803760">
        <w:tc>
          <w:tcPr>
            <w:tcW w:w="0" w:type="auto"/>
          </w:tcPr>
          <w:p w:rsidR="00063455" w:rsidRPr="00357E6F" w:rsidRDefault="00063455" w:rsidP="00803760">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063455" w:rsidRPr="00357E6F" w:rsidRDefault="00063455" w:rsidP="00803760">
            <w:pPr>
              <w:spacing w:before="0" w:beforeAutospacing="0" w:after="0" w:afterAutospacing="0"/>
              <w:rPr>
                <w:rFonts w:eastAsia="Times New Roman"/>
                <w:sz w:val="20"/>
                <w:szCs w:val="20"/>
              </w:rPr>
            </w:pPr>
            <w:r w:rsidRPr="00357E6F">
              <w:rPr>
                <w:rFonts w:eastAsia="Times New Roman"/>
                <w:b/>
                <w:sz w:val="20"/>
                <w:szCs w:val="20"/>
              </w:rPr>
              <w:t>(лабораторные работы)</w:t>
            </w:r>
          </w:p>
        </w:tc>
        <w:tc>
          <w:tcPr>
            <w:tcW w:w="0" w:type="auto"/>
            <w:vAlign w:val="center"/>
          </w:tcPr>
          <w:p w:rsidR="00063455" w:rsidRPr="00357E6F" w:rsidRDefault="00063455" w:rsidP="00803760">
            <w:pPr>
              <w:spacing w:before="0" w:beforeAutospacing="0" w:after="0" w:afterAutospacing="0"/>
              <w:jc w:val="center"/>
              <w:rPr>
                <w:rFonts w:eastAsia="Times New Roman"/>
                <w:sz w:val="20"/>
                <w:szCs w:val="20"/>
              </w:rPr>
            </w:pPr>
            <w:r w:rsidRPr="00357E6F">
              <w:rPr>
                <w:rFonts w:eastAsia="Times New Roman"/>
                <w:sz w:val="20"/>
                <w:szCs w:val="20"/>
              </w:rPr>
              <w:t>-</w:t>
            </w:r>
          </w:p>
        </w:tc>
        <w:tc>
          <w:tcPr>
            <w:tcW w:w="0" w:type="auto"/>
            <w:vAlign w:val="center"/>
          </w:tcPr>
          <w:p w:rsidR="00063455" w:rsidRPr="00357E6F" w:rsidRDefault="00063455" w:rsidP="00803760">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063455" w:rsidRPr="00357E6F" w:rsidRDefault="00063455" w:rsidP="00803760">
            <w:pPr>
              <w:spacing w:before="0" w:beforeAutospacing="0" w:after="0" w:afterAutospacing="0"/>
              <w:jc w:val="center"/>
              <w:rPr>
                <w:rFonts w:eastAsia="Times New Roman"/>
                <w:sz w:val="20"/>
                <w:szCs w:val="20"/>
              </w:rPr>
            </w:pPr>
            <w:r w:rsidRPr="00357E6F">
              <w:rPr>
                <w:rFonts w:eastAsia="Times New Roman"/>
                <w:sz w:val="20"/>
                <w:szCs w:val="20"/>
              </w:rPr>
              <w:t>-</w:t>
            </w:r>
          </w:p>
        </w:tc>
        <w:tc>
          <w:tcPr>
            <w:tcW w:w="1525" w:type="dxa"/>
            <w:vAlign w:val="center"/>
          </w:tcPr>
          <w:p w:rsidR="00063455" w:rsidRPr="00357E6F" w:rsidRDefault="00063455" w:rsidP="00803760">
            <w:pPr>
              <w:spacing w:before="0" w:beforeAutospacing="0" w:after="0" w:afterAutospacing="0"/>
              <w:jc w:val="center"/>
              <w:rPr>
                <w:rFonts w:eastAsia="Times New Roman"/>
                <w:sz w:val="20"/>
                <w:szCs w:val="20"/>
              </w:rPr>
            </w:pPr>
            <w:r w:rsidRPr="00357E6F">
              <w:rPr>
                <w:rFonts w:eastAsia="Times New Roman"/>
                <w:sz w:val="20"/>
                <w:szCs w:val="20"/>
              </w:rPr>
              <w:t>-</w:t>
            </w:r>
          </w:p>
        </w:tc>
      </w:tr>
      <w:tr w:rsidR="00063455" w:rsidRPr="00357E6F" w:rsidTr="00803760">
        <w:tc>
          <w:tcPr>
            <w:tcW w:w="0" w:type="auto"/>
          </w:tcPr>
          <w:p w:rsidR="00063455" w:rsidRPr="00357E6F" w:rsidRDefault="00063455" w:rsidP="00803760">
            <w:pPr>
              <w:spacing w:before="0" w:beforeAutospacing="0" w:after="0" w:afterAutospacing="0"/>
              <w:rPr>
                <w:rFonts w:eastAsia="Times New Roman"/>
                <w:i/>
                <w:sz w:val="20"/>
                <w:szCs w:val="20"/>
              </w:rPr>
            </w:pPr>
            <w:r w:rsidRPr="00357E6F">
              <w:rPr>
                <w:rFonts w:eastAsia="Times New Roman"/>
                <w:i/>
                <w:sz w:val="20"/>
                <w:szCs w:val="20"/>
              </w:rPr>
              <w:t xml:space="preserve">в том числе в форме практической подготовки </w:t>
            </w:r>
          </w:p>
        </w:tc>
        <w:tc>
          <w:tcPr>
            <w:tcW w:w="0" w:type="auto"/>
            <w:vAlign w:val="center"/>
          </w:tcPr>
          <w:p w:rsidR="00063455" w:rsidRPr="00357E6F" w:rsidRDefault="00063455" w:rsidP="00803760">
            <w:pPr>
              <w:spacing w:before="0" w:beforeAutospacing="0" w:after="0" w:afterAutospacing="0"/>
              <w:jc w:val="center"/>
              <w:rPr>
                <w:rFonts w:eastAsia="Times New Roman"/>
                <w:i/>
                <w:sz w:val="20"/>
                <w:szCs w:val="20"/>
              </w:rPr>
            </w:pPr>
            <w:r w:rsidRPr="00357E6F">
              <w:rPr>
                <w:rFonts w:eastAsia="Times New Roman"/>
                <w:i/>
                <w:sz w:val="20"/>
                <w:szCs w:val="20"/>
              </w:rPr>
              <w:t>-</w:t>
            </w:r>
          </w:p>
        </w:tc>
        <w:tc>
          <w:tcPr>
            <w:tcW w:w="0" w:type="auto"/>
            <w:vAlign w:val="center"/>
          </w:tcPr>
          <w:p w:rsidR="00063455" w:rsidRPr="00357E6F" w:rsidRDefault="00063455" w:rsidP="00803760">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063455" w:rsidRPr="00357E6F" w:rsidRDefault="00063455" w:rsidP="00803760">
            <w:pPr>
              <w:spacing w:before="0" w:beforeAutospacing="0" w:after="0" w:afterAutospacing="0"/>
              <w:jc w:val="center"/>
              <w:rPr>
                <w:rFonts w:eastAsia="Times New Roman"/>
                <w:sz w:val="20"/>
                <w:szCs w:val="20"/>
              </w:rPr>
            </w:pPr>
            <w:r w:rsidRPr="00357E6F">
              <w:rPr>
                <w:rFonts w:eastAsia="Times New Roman"/>
                <w:sz w:val="20"/>
                <w:szCs w:val="20"/>
              </w:rPr>
              <w:t>-</w:t>
            </w:r>
          </w:p>
        </w:tc>
        <w:tc>
          <w:tcPr>
            <w:tcW w:w="1525" w:type="dxa"/>
            <w:vAlign w:val="center"/>
          </w:tcPr>
          <w:p w:rsidR="00063455" w:rsidRPr="00357E6F" w:rsidRDefault="00063455" w:rsidP="00803760">
            <w:pPr>
              <w:spacing w:before="0" w:beforeAutospacing="0" w:after="0" w:afterAutospacing="0"/>
              <w:jc w:val="center"/>
              <w:rPr>
                <w:rFonts w:eastAsia="Times New Roman"/>
                <w:sz w:val="20"/>
                <w:szCs w:val="20"/>
              </w:rPr>
            </w:pPr>
            <w:r w:rsidRPr="00357E6F">
              <w:rPr>
                <w:rFonts w:eastAsia="Times New Roman"/>
                <w:sz w:val="20"/>
                <w:szCs w:val="20"/>
              </w:rPr>
              <w:t>-</w:t>
            </w:r>
          </w:p>
        </w:tc>
      </w:tr>
      <w:tr w:rsidR="00063455" w:rsidRPr="00357E6F" w:rsidTr="00803760">
        <w:tc>
          <w:tcPr>
            <w:tcW w:w="0" w:type="auto"/>
          </w:tcPr>
          <w:p w:rsidR="00063455" w:rsidRPr="00357E6F" w:rsidRDefault="00063455" w:rsidP="00803760">
            <w:pPr>
              <w:spacing w:before="0" w:beforeAutospacing="0" w:after="0" w:afterAutospacing="0"/>
              <w:rPr>
                <w:rFonts w:eastAsia="Times New Roman"/>
                <w:b/>
                <w:sz w:val="20"/>
                <w:szCs w:val="20"/>
              </w:rPr>
            </w:pPr>
            <w:r w:rsidRPr="00357E6F">
              <w:rPr>
                <w:rFonts w:eastAsia="Times New Roman"/>
                <w:b/>
                <w:sz w:val="20"/>
                <w:szCs w:val="20"/>
              </w:rPr>
              <w:t>Промежуточная аттестация (экзамен)</w:t>
            </w:r>
          </w:p>
        </w:tc>
        <w:tc>
          <w:tcPr>
            <w:tcW w:w="0" w:type="auto"/>
            <w:vAlign w:val="center"/>
          </w:tcPr>
          <w:p w:rsidR="00063455" w:rsidRPr="00357E6F" w:rsidRDefault="00063455" w:rsidP="00803760">
            <w:pPr>
              <w:spacing w:before="0" w:beforeAutospacing="0" w:after="0" w:afterAutospacing="0"/>
              <w:jc w:val="center"/>
              <w:rPr>
                <w:rFonts w:eastAsia="Times New Roman"/>
                <w:sz w:val="20"/>
                <w:szCs w:val="20"/>
              </w:rPr>
            </w:pPr>
            <w:r w:rsidRPr="00357E6F">
              <w:rPr>
                <w:rFonts w:eastAsia="Times New Roman"/>
                <w:sz w:val="20"/>
                <w:szCs w:val="20"/>
              </w:rPr>
              <w:t>2,2</w:t>
            </w:r>
          </w:p>
        </w:tc>
        <w:tc>
          <w:tcPr>
            <w:tcW w:w="0" w:type="auto"/>
            <w:vAlign w:val="center"/>
          </w:tcPr>
          <w:p w:rsidR="00063455" w:rsidRPr="00357E6F" w:rsidRDefault="00063455" w:rsidP="00803760">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063455" w:rsidRPr="00357E6F" w:rsidRDefault="00063455" w:rsidP="00803760">
            <w:pPr>
              <w:spacing w:before="0" w:beforeAutospacing="0" w:after="0" w:afterAutospacing="0"/>
              <w:jc w:val="center"/>
              <w:rPr>
                <w:rFonts w:eastAsia="Times New Roman"/>
                <w:b/>
                <w:sz w:val="20"/>
                <w:szCs w:val="20"/>
              </w:rPr>
            </w:pPr>
            <w:r w:rsidRPr="00357E6F">
              <w:rPr>
                <w:rFonts w:eastAsia="Times New Roman"/>
                <w:b/>
                <w:sz w:val="20"/>
                <w:szCs w:val="20"/>
              </w:rPr>
              <w:t>2,2</w:t>
            </w:r>
          </w:p>
        </w:tc>
        <w:tc>
          <w:tcPr>
            <w:tcW w:w="1525" w:type="dxa"/>
            <w:vAlign w:val="center"/>
          </w:tcPr>
          <w:p w:rsidR="00063455" w:rsidRPr="00357E6F" w:rsidRDefault="00063455" w:rsidP="00803760">
            <w:pPr>
              <w:spacing w:before="0" w:beforeAutospacing="0" w:after="0" w:afterAutospacing="0"/>
              <w:jc w:val="center"/>
              <w:rPr>
                <w:rFonts w:eastAsia="Times New Roman"/>
                <w:b/>
                <w:sz w:val="20"/>
                <w:szCs w:val="20"/>
              </w:rPr>
            </w:pPr>
            <w:r w:rsidRPr="00357E6F">
              <w:rPr>
                <w:rFonts w:eastAsia="Times New Roman"/>
                <w:b/>
                <w:sz w:val="20"/>
                <w:szCs w:val="20"/>
              </w:rPr>
              <w:t>-</w:t>
            </w:r>
          </w:p>
        </w:tc>
      </w:tr>
      <w:tr w:rsidR="00063455" w:rsidRPr="00357E6F" w:rsidTr="00803760">
        <w:trPr>
          <w:trHeight w:val="160"/>
        </w:trPr>
        <w:tc>
          <w:tcPr>
            <w:tcW w:w="0" w:type="auto"/>
            <w:vAlign w:val="center"/>
          </w:tcPr>
          <w:p w:rsidR="00063455" w:rsidRPr="00357E6F" w:rsidRDefault="00063455" w:rsidP="00803760">
            <w:pPr>
              <w:spacing w:before="0" w:beforeAutospacing="0" w:after="0" w:afterAutospacing="0"/>
              <w:jc w:val="center"/>
              <w:rPr>
                <w:rFonts w:eastAsia="Times New Roman"/>
                <w:sz w:val="20"/>
                <w:szCs w:val="20"/>
              </w:rPr>
            </w:pPr>
            <w:r w:rsidRPr="00357E6F">
              <w:rPr>
                <w:rFonts w:eastAsia="Times New Roman"/>
                <w:sz w:val="20"/>
                <w:szCs w:val="20"/>
              </w:rPr>
              <w:t xml:space="preserve">Итого </w:t>
            </w:r>
          </w:p>
        </w:tc>
        <w:tc>
          <w:tcPr>
            <w:tcW w:w="0" w:type="auto"/>
            <w:vAlign w:val="center"/>
          </w:tcPr>
          <w:p w:rsidR="00063455" w:rsidRPr="00357E6F" w:rsidRDefault="00063455" w:rsidP="00803760">
            <w:pPr>
              <w:spacing w:before="0" w:beforeAutospacing="0" w:after="0" w:afterAutospacing="0"/>
              <w:jc w:val="center"/>
              <w:rPr>
                <w:rFonts w:eastAsia="Times New Roman"/>
                <w:sz w:val="20"/>
                <w:szCs w:val="20"/>
              </w:rPr>
            </w:pPr>
            <w:r w:rsidRPr="00357E6F">
              <w:rPr>
                <w:rFonts w:eastAsia="Times New Roman"/>
                <w:sz w:val="20"/>
                <w:szCs w:val="20"/>
              </w:rPr>
              <w:t>8,2</w:t>
            </w:r>
          </w:p>
        </w:tc>
        <w:tc>
          <w:tcPr>
            <w:tcW w:w="0" w:type="auto"/>
            <w:vAlign w:val="center"/>
          </w:tcPr>
          <w:p w:rsidR="00063455" w:rsidRPr="00357E6F" w:rsidRDefault="00063455" w:rsidP="00803760">
            <w:pPr>
              <w:spacing w:before="0" w:beforeAutospacing="0" w:after="0" w:afterAutospacing="0"/>
              <w:jc w:val="center"/>
              <w:rPr>
                <w:rFonts w:eastAsia="Times New Roman"/>
                <w:sz w:val="20"/>
                <w:szCs w:val="20"/>
              </w:rPr>
            </w:pPr>
            <w:r w:rsidRPr="00357E6F">
              <w:rPr>
                <w:rFonts w:eastAsia="Times New Roman"/>
                <w:sz w:val="20"/>
                <w:szCs w:val="20"/>
              </w:rPr>
              <w:t>18</w:t>
            </w:r>
          </w:p>
        </w:tc>
        <w:tc>
          <w:tcPr>
            <w:tcW w:w="1015" w:type="dxa"/>
            <w:vAlign w:val="center"/>
          </w:tcPr>
          <w:p w:rsidR="00063455" w:rsidRPr="00357E6F" w:rsidRDefault="00063455" w:rsidP="00803760">
            <w:pPr>
              <w:spacing w:before="0" w:beforeAutospacing="0" w:after="0" w:afterAutospacing="0"/>
              <w:jc w:val="center"/>
              <w:rPr>
                <w:rFonts w:eastAsia="Times New Roman"/>
                <w:b/>
                <w:sz w:val="20"/>
                <w:szCs w:val="20"/>
              </w:rPr>
            </w:pPr>
            <w:r w:rsidRPr="00357E6F">
              <w:rPr>
                <w:rFonts w:eastAsia="Times New Roman"/>
                <w:b/>
                <w:sz w:val="20"/>
                <w:szCs w:val="20"/>
              </w:rPr>
              <w:t>26,2</w:t>
            </w:r>
          </w:p>
        </w:tc>
        <w:tc>
          <w:tcPr>
            <w:tcW w:w="1525" w:type="dxa"/>
            <w:vAlign w:val="center"/>
          </w:tcPr>
          <w:p w:rsidR="00063455" w:rsidRPr="00357E6F" w:rsidRDefault="00063455" w:rsidP="00803760">
            <w:pPr>
              <w:spacing w:before="0" w:beforeAutospacing="0" w:after="0" w:afterAutospacing="0"/>
              <w:jc w:val="center"/>
              <w:rPr>
                <w:rFonts w:eastAsia="Times New Roman"/>
                <w:b/>
                <w:sz w:val="20"/>
                <w:szCs w:val="20"/>
              </w:rPr>
            </w:pPr>
            <w:r w:rsidRPr="00357E6F">
              <w:rPr>
                <w:rFonts w:eastAsia="Times New Roman"/>
                <w:b/>
                <w:sz w:val="20"/>
                <w:szCs w:val="20"/>
              </w:rPr>
              <w:t>4</w:t>
            </w:r>
          </w:p>
        </w:tc>
      </w:tr>
    </w:tbl>
    <w:p w:rsidR="00063455" w:rsidRPr="00357E6F" w:rsidRDefault="00063455" w:rsidP="00063455">
      <w:pPr>
        <w:spacing w:before="0" w:beforeAutospacing="0" w:after="0" w:afterAutospacing="0"/>
        <w:ind w:firstLine="680"/>
        <w:rPr>
          <w:i/>
          <w:sz w:val="20"/>
          <w:szCs w:val="20"/>
        </w:rPr>
      </w:pPr>
      <w:r w:rsidRPr="00357E6F">
        <w:rPr>
          <w:i/>
          <w:sz w:val="20"/>
          <w:szCs w:val="20"/>
        </w:rPr>
        <w:t xml:space="preserve">Соотношение объема занятий, проводимых путем непосредственного взаимодействия педагогического работника с обучающимися по </w:t>
      </w:r>
      <w:r w:rsidR="00A42406">
        <w:rPr>
          <w:i/>
          <w:sz w:val="20"/>
          <w:szCs w:val="20"/>
        </w:rPr>
        <w:t xml:space="preserve">очной и </w:t>
      </w:r>
      <w:r w:rsidRPr="00357E6F">
        <w:rPr>
          <w:i/>
          <w:sz w:val="20"/>
          <w:szCs w:val="20"/>
        </w:rPr>
        <w:t>очно-заочной форме – 31 %</w:t>
      </w:r>
    </w:p>
    <w:p w:rsidR="00063455" w:rsidRPr="00357E6F" w:rsidRDefault="00063455" w:rsidP="00063455">
      <w:pPr>
        <w:spacing w:before="0" w:beforeAutospacing="0" w:after="0" w:afterAutospacing="0"/>
        <w:rPr>
          <w:b/>
          <w:sz w:val="20"/>
          <w:szCs w:val="20"/>
        </w:rPr>
      </w:pPr>
    </w:p>
    <w:p w:rsidR="00063455" w:rsidRPr="00357E6F" w:rsidRDefault="00063455" w:rsidP="00063455">
      <w:pPr>
        <w:spacing w:before="0" w:beforeAutospacing="0" w:after="0" w:afterAutospacing="0"/>
        <w:rPr>
          <w:b/>
          <w:sz w:val="20"/>
          <w:szCs w:val="20"/>
        </w:rPr>
      </w:pPr>
      <w:r w:rsidRPr="00357E6F">
        <w:rPr>
          <w:b/>
          <w:sz w:val="20"/>
          <w:szCs w:val="20"/>
        </w:rPr>
        <w:t>5.4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063455" w:rsidRPr="00357E6F" w:rsidRDefault="00063455" w:rsidP="00063455">
      <w:pPr>
        <w:spacing w:before="0" w:beforeAutospacing="0" w:after="0" w:afterAutospacing="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0"/>
        <w:gridCol w:w="3163"/>
        <w:gridCol w:w="2683"/>
        <w:gridCol w:w="2082"/>
      </w:tblGrid>
      <w:tr w:rsidR="00063455" w:rsidRPr="00357E6F" w:rsidTr="00803760">
        <w:trPr>
          <w:trHeight w:val="190"/>
          <w:tblHeader/>
        </w:trPr>
        <w:tc>
          <w:tcPr>
            <w:tcW w:w="0" w:type="auto"/>
            <w:vMerge w:val="restart"/>
            <w:vAlign w:val="center"/>
          </w:tcPr>
          <w:p w:rsidR="00063455" w:rsidRPr="00357E6F" w:rsidRDefault="00063455" w:rsidP="00803760">
            <w:pPr>
              <w:spacing w:before="0" w:beforeAutospacing="0" w:after="0" w:afterAutospacing="0"/>
              <w:jc w:val="center"/>
              <w:rPr>
                <w:rFonts w:eastAsia="Times New Roman"/>
                <w:b/>
                <w:sz w:val="20"/>
                <w:szCs w:val="20"/>
              </w:rPr>
            </w:pPr>
            <w:r w:rsidRPr="00357E6F">
              <w:rPr>
                <w:rFonts w:eastAsia="Times New Roman"/>
                <w:b/>
                <w:sz w:val="20"/>
                <w:szCs w:val="20"/>
              </w:rPr>
              <w:t>Виды контактной</w:t>
            </w:r>
          </w:p>
          <w:p w:rsidR="00063455" w:rsidRPr="00357E6F" w:rsidRDefault="00063455" w:rsidP="00803760">
            <w:pPr>
              <w:spacing w:before="0" w:beforeAutospacing="0" w:after="0" w:afterAutospacing="0"/>
              <w:jc w:val="center"/>
              <w:rPr>
                <w:rFonts w:eastAsia="Times New Roman"/>
                <w:b/>
                <w:sz w:val="20"/>
                <w:szCs w:val="20"/>
              </w:rPr>
            </w:pPr>
            <w:r w:rsidRPr="00357E6F">
              <w:rPr>
                <w:rFonts w:eastAsia="Times New Roman"/>
                <w:b/>
                <w:sz w:val="20"/>
                <w:szCs w:val="20"/>
              </w:rPr>
              <w:t xml:space="preserve">работы </w:t>
            </w:r>
          </w:p>
        </w:tc>
        <w:tc>
          <w:tcPr>
            <w:tcW w:w="5870" w:type="dxa"/>
            <w:gridSpan w:val="2"/>
          </w:tcPr>
          <w:p w:rsidR="00063455" w:rsidRPr="00357E6F" w:rsidRDefault="00063455" w:rsidP="00803760">
            <w:pPr>
              <w:spacing w:before="0" w:beforeAutospacing="0" w:after="0" w:afterAutospacing="0"/>
              <w:jc w:val="center"/>
              <w:rPr>
                <w:rFonts w:eastAsia="Times New Roman"/>
                <w:b/>
                <w:sz w:val="20"/>
                <w:szCs w:val="20"/>
              </w:rPr>
            </w:pPr>
            <w:r w:rsidRPr="00357E6F">
              <w:rPr>
                <w:rFonts w:eastAsia="Times New Roman"/>
                <w:b/>
                <w:sz w:val="20"/>
                <w:szCs w:val="20"/>
              </w:rPr>
              <w:t xml:space="preserve">Образовательные технологии </w:t>
            </w:r>
          </w:p>
        </w:tc>
        <w:tc>
          <w:tcPr>
            <w:tcW w:w="2091" w:type="dxa"/>
            <w:vMerge w:val="restart"/>
            <w:vAlign w:val="center"/>
          </w:tcPr>
          <w:p w:rsidR="00063455" w:rsidRPr="00357E6F" w:rsidRDefault="00063455" w:rsidP="00803760">
            <w:pPr>
              <w:spacing w:before="0" w:beforeAutospacing="0" w:after="0" w:afterAutospacing="0"/>
              <w:jc w:val="center"/>
              <w:rPr>
                <w:rFonts w:eastAsia="Times New Roman"/>
                <w:b/>
                <w:sz w:val="20"/>
                <w:szCs w:val="20"/>
              </w:rPr>
            </w:pPr>
            <w:r w:rsidRPr="00357E6F">
              <w:rPr>
                <w:rFonts w:eastAsia="Times New Roman"/>
                <w:b/>
                <w:sz w:val="20"/>
                <w:szCs w:val="20"/>
              </w:rPr>
              <w:t xml:space="preserve">Контактная работа </w:t>
            </w:r>
          </w:p>
          <w:p w:rsidR="00063455" w:rsidRPr="00357E6F" w:rsidRDefault="00063455" w:rsidP="00803760">
            <w:pPr>
              <w:spacing w:before="0" w:beforeAutospacing="0" w:after="0" w:afterAutospacing="0"/>
              <w:jc w:val="center"/>
              <w:rPr>
                <w:rFonts w:eastAsia="Times New Roman"/>
                <w:b/>
                <w:sz w:val="20"/>
                <w:szCs w:val="20"/>
              </w:rPr>
            </w:pPr>
            <w:r w:rsidRPr="00357E6F">
              <w:rPr>
                <w:rFonts w:eastAsia="Times New Roman"/>
                <w:b/>
                <w:sz w:val="20"/>
                <w:szCs w:val="20"/>
              </w:rPr>
              <w:t xml:space="preserve"> (всего </w:t>
            </w:r>
            <w:proofErr w:type="spellStart"/>
            <w:r w:rsidRPr="00357E6F">
              <w:rPr>
                <w:rFonts w:eastAsia="Times New Roman"/>
                <w:b/>
                <w:sz w:val="20"/>
                <w:szCs w:val="20"/>
              </w:rPr>
              <w:t>ак.ч</w:t>
            </w:r>
            <w:proofErr w:type="spellEnd"/>
            <w:r w:rsidRPr="00357E6F">
              <w:rPr>
                <w:rFonts w:eastAsia="Times New Roman"/>
                <w:b/>
                <w:sz w:val="20"/>
                <w:szCs w:val="20"/>
              </w:rPr>
              <w:t>.)</w:t>
            </w:r>
          </w:p>
        </w:tc>
      </w:tr>
      <w:tr w:rsidR="00063455" w:rsidRPr="00357E6F" w:rsidTr="00803760">
        <w:trPr>
          <w:trHeight w:val="577"/>
          <w:tblHeader/>
        </w:trPr>
        <w:tc>
          <w:tcPr>
            <w:tcW w:w="0" w:type="auto"/>
            <w:vMerge/>
          </w:tcPr>
          <w:p w:rsidR="00063455" w:rsidRPr="00357E6F" w:rsidRDefault="00063455" w:rsidP="00803760">
            <w:pPr>
              <w:spacing w:before="0" w:beforeAutospacing="0" w:after="0" w:afterAutospacing="0"/>
              <w:jc w:val="center"/>
              <w:rPr>
                <w:rFonts w:eastAsia="Times New Roman"/>
                <w:sz w:val="20"/>
                <w:szCs w:val="20"/>
              </w:rPr>
            </w:pPr>
          </w:p>
        </w:tc>
        <w:tc>
          <w:tcPr>
            <w:tcW w:w="3177" w:type="dxa"/>
          </w:tcPr>
          <w:p w:rsidR="00063455" w:rsidRPr="00357E6F" w:rsidRDefault="00063455" w:rsidP="00803760">
            <w:pPr>
              <w:spacing w:before="0" w:beforeAutospacing="0" w:after="0" w:afterAutospacing="0"/>
              <w:jc w:val="center"/>
              <w:rPr>
                <w:rFonts w:eastAsia="Times New Roman"/>
                <w:b/>
                <w:sz w:val="20"/>
                <w:szCs w:val="20"/>
              </w:rPr>
            </w:pPr>
            <w:r w:rsidRPr="00357E6F">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063455" w:rsidRPr="00357E6F" w:rsidRDefault="00063455" w:rsidP="00803760">
            <w:pPr>
              <w:spacing w:before="0" w:beforeAutospacing="0" w:after="0" w:afterAutospacing="0"/>
              <w:jc w:val="center"/>
              <w:rPr>
                <w:rFonts w:eastAsia="Times New Roman"/>
                <w:b/>
                <w:sz w:val="20"/>
                <w:szCs w:val="20"/>
              </w:rPr>
            </w:pPr>
            <w:r w:rsidRPr="00357E6F">
              <w:rPr>
                <w:rFonts w:eastAsia="Times New Roman"/>
                <w:b/>
                <w:sz w:val="20"/>
                <w:szCs w:val="20"/>
              </w:rPr>
              <w:t>(</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2693" w:type="dxa"/>
          </w:tcPr>
          <w:p w:rsidR="00063455" w:rsidRPr="00357E6F" w:rsidRDefault="00063455" w:rsidP="00803760">
            <w:pPr>
              <w:spacing w:before="0" w:beforeAutospacing="0" w:after="0" w:afterAutospacing="0"/>
              <w:jc w:val="center"/>
              <w:rPr>
                <w:rFonts w:eastAsia="Times New Roman"/>
                <w:b/>
                <w:sz w:val="20"/>
                <w:szCs w:val="20"/>
              </w:rPr>
            </w:pPr>
            <w:r w:rsidRPr="00357E6F">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2091" w:type="dxa"/>
            <w:vMerge/>
            <w:vAlign w:val="center"/>
          </w:tcPr>
          <w:p w:rsidR="00063455" w:rsidRPr="00357E6F" w:rsidRDefault="00063455" w:rsidP="00803760">
            <w:pPr>
              <w:spacing w:before="0" w:beforeAutospacing="0" w:after="0" w:afterAutospacing="0"/>
              <w:jc w:val="center"/>
              <w:rPr>
                <w:rFonts w:eastAsia="Times New Roman"/>
                <w:sz w:val="20"/>
                <w:szCs w:val="20"/>
              </w:rPr>
            </w:pPr>
          </w:p>
        </w:tc>
      </w:tr>
      <w:tr w:rsidR="00063455" w:rsidRPr="00357E6F" w:rsidTr="00803760">
        <w:trPr>
          <w:trHeight w:val="171"/>
          <w:tblHeader/>
        </w:trPr>
        <w:tc>
          <w:tcPr>
            <w:tcW w:w="0" w:type="auto"/>
          </w:tcPr>
          <w:p w:rsidR="00063455" w:rsidRPr="00357E6F" w:rsidRDefault="00063455" w:rsidP="00803760">
            <w:pPr>
              <w:spacing w:before="0" w:beforeAutospacing="0" w:after="0" w:afterAutospacing="0"/>
              <w:jc w:val="center"/>
              <w:rPr>
                <w:rFonts w:eastAsia="Times New Roman"/>
                <w:sz w:val="20"/>
                <w:szCs w:val="20"/>
              </w:rPr>
            </w:pPr>
            <w:r w:rsidRPr="00357E6F">
              <w:rPr>
                <w:rFonts w:eastAsia="Times New Roman"/>
                <w:sz w:val="20"/>
                <w:szCs w:val="20"/>
              </w:rPr>
              <w:t>1</w:t>
            </w:r>
          </w:p>
        </w:tc>
        <w:tc>
          <w:tcPr>
            <w:tcW w:w="3177" w:type="dxa"/>
          </w:tcPr>
          <w:p w:rsidR="00063455" w:rsidRPr="00357E6F" w:rsidRDefault="00063455" w:rsidP="00803760">
            <w:pPr>
              <w:spacing w:before="0" w:beforeAutospacing="0" w:after="0" w:afterAutospacing="0"/>
              <w:jc w:val="center"/>
              <w:rPr>
                <w:rFonts w:eastAsia="Times New Roman"/>
                <w:sz w:val="20"/>
                <w:szCs w:val="20"/>
              </w:rPr>
            </w:pPr>
            <w:r w:rsidRPr="00357E6F">
              <w:rPr>
                <w:rFonts w:eastAsia="Times New Roman"/>
                <w:sz w:val="20"/>
                <w:szCs w:val="20"/>
              </w:rPr>
              <w:t>2</w:t>
            </w:r>
          </w:p>
        </w:tc>
        <w:tc>
          <w:tcPr>
            <w:tcW w:w="2693" w:type="dxa"/>
          </w:tcPr>
          <w:p w:rsidR="00063455" w:rsidRPr="00357E6F" w:rsidRDefault="00063455" w:rsidP="00803760">
            <w:pPr>
              <w:spacing w:before="0" w:beforeAutospacing="0" w:after="0" w:afterAutospacing="0"/>
              <w:jc w:val="center"/>
              <w:rPr>
                <w:rFonts w:eastAsia="Times New Roman"/>
                <w:sz w:val="20"/>
                <w:szCs w:val="20"/>
              </w:rPr>
            </w:pPr>
            <w:r w:rsidRPr="00357E6F">
              <w:rPr>
                <w:rFonts w:eastAsia="Times New Roman"/>
                <w:sz w:val="20"/>
                <w:szCs w:val="20"/>
              </w:rPr>
              <w:t>3</w:t>
            </w:r>
          </w:p>
        </w:tc>
        <w:tc>
          <w:tcPr>
            <w:tcW w:w="2091" w:type="dxa"/>
          </w:tcPr>
          <w:p w:rsidR="00063455" w:rsidRPr="00357E6F" w:rsidRDefault="00063455" w:rsidP="00803760">
            <w:pPr>
              <w:spacing w:before="0" w:beforeAutospacing="0" w:after="0" w:afterAutospacing="0"/>
              <w:jc w:val="center"/>
              <w:rPr>
                <w:rFonts w:eastAsia="Times New Roman"/>
                <w:sz w:val="20"/>
                <w:szCs w:val="20"/>
              </w:rPr>
            </w:pPr>
            <w:r w:rsidRPr="00357E6F">
              <w:rPr>
                <w:rFonts w:eastAsia="Times New Roman"/>
                <w:sz w:val="20"/>
                <w:szCs w:val="20"/>
              </w:rPr>
              <w:t>4</w:t>
            </w:r>
          </w:p>
        </w:tc>
      </w:tr>
      <w:tr w:rsidR="00063455" w:rsidRPr="00357E6F" w:rsidTr="00803760">
        <w:tc>
          <w:tcPr>
            <w:tcW w:w="0" w:type="auto"/>
          </w:tcPr>
          <w:p w:rsidR="00063455" w:rsidRPr="00357E6F" w:rsidRDefault="00063455" w:rsidP="00803760">
            <w:pPr>
              <w:spacing w:before="0" w:beforeAutospacing="0" w:after="0" w:afterAutospacing="0"/>
              <w:rPr>
                <w:rFonts w:eastAsia="Times New Roman"/>
                <w:b/>
                <w:sz w:val="20"/>
                <w:szCs w:val="20"/>
              </w:rPr>
            </w:pPr>
            <w:r w:rsidRPr="00357E6F">
              <w:rPr>
                <w:rFonts w:eastAsia="Times New Roman"/>
                <w:b/>
                <w:sz w:val="20"/>
                <w:szCs w:val="20"/>
              </w:rPr>
              <w:t>Лекционного типа (лекции)</w:t>
            </w:r>
          </w:p>
        </w:tc>
        <w:tc>
          <w:tcPr>
            <w:tcW w:w="3177" w:type="dxa"/>
            <w:vAlign w:val="center"/>
          </w:tcPr>
          <w:p w:rsidR="00063455" w:rsidRPr="00357E6F" w:rsidRDefault="00063455" w:rsidP="00803760">
            <w:pPr>
              <w:spacing w:before="0" w:beforeAutospacing="0" w:after="0" w:afterAutospacing="0"/>
              <w:jc w:val="center"/>
              <w:rPr>
                <w:rFonts w:eastAsia="Times New Roman"/>
                <w:sz w:val="20"/>
                <w:szCs w:val="20"/>
              </w:rPr>
            </w:pPr>
            <w:r w:rsidRPr="00357E6F">
              <w:rPr>
                <w:rFonts w:eastAsia="Times New Roman"/>
                <w:sz w:val="20"/>
                <w:szCs w:val="20"/>
              </w:rPr>
              <w:t>4</w:t>
            </w:r>
          </w:p>
        </w:tc>
        <w:tc>
          <w:tcPr>
            <w:tcW w:w="2693" w:type="dxa"/>
            <w:vAlign w:val="center"/>
          </w:tcPr>
          <w:p w:rsidR="00063455" w:rsidRPr="00357E6F" w:rsidRDefault="00063455" w:rsidP="00803760">
            <w:pPr>
              <w:spacing w:before="0" w:beforeAutospacing="0" w:after="0" w:afterAutospacing="0"/>
              <w:jc w:val="center"/>
              <w:rPr>
                <w:rFonts w:eastAsia="Times New Roman"/>
                <w:i/>
                <w:sz w:val="20"/>
                <w:szCs w:val="20"/>
              </w:rPr>
            </w:pPr>
            <w:r w:rsidRPr="00357E6F">
              <w:rPr>
                <w:rFonts w:eastAsia="Times New Roman"/>
                <w:i/>
                <w:sz w:val="20"/>
                <w:szCs w:val="20"/>
              </w:rPr>
              <w:t>-</w:t>
            </w:r>
          </w:p>
        </w:tc>
        <w:tc>
          <w:tcPr>
            <w:tcW w:w="2091" w:type="dxa"/>
            <w:vAlign w:val="center"/>
          </w:tcPr>
          <w:p w:rsidR="00063455" w:rsidRPr="00357E6F" w:rsidRDefault="00063455" w:rsidP="00803760">
            <w:pPr>
              <w:spacing w:before="0" w:beforeAutospacing="0" w:after="0" w:afterAutospacing="0"/>
              <w:jc w:val="center"/>
              <w:rPr>
                <w:rFonts w:eastAsia="Times New Roman"/>
                <w:b/>
                <w:sz w:val="20"/>
                <w:szCs w:val="20"/>
              </w:rPr>
            </w:pPr>
            <w:r w:rsidRPr="00357E6F">
              <w:rPr>
                <w:rFonts w:eastAsia="Times New Roman"/>
                <w:b/>
                <w:sz w:val="20"/>
                <w:szCs w:val="20"/>
              </w:rPr>
              <w:t>4</w:t>
            </w:r>
          </w:p>
          <w:p w:rsidR="00063455" w:rsidRPr="00357E6F" w:rsidRDefault="00063455" w:rsidP="00803760">
            <w:pPr>
              <w:spacing w:before="0" w:beforeAutospacing="0" w:after="0" w:afterAutospacing="0"/>
              <w:jc w:val="center"/>
              <w:rPr>
                <w:rFonts w:eastAsia="Times New Roman"/>
                <w:b/>
                <w:sz w:val="20"/>
                <w:szCs w:val="20"/>
              </w:rPr>
            </w:pPr>
          </w:p>
        </w:tc>
      </w:tr>
      <w:tr w:rsidR="00063455" w:rsidRPr="00357E6F" w:rsidTr="00803760">
        <w:trPr>
          <w:trHeight w:val="337"/>
        </w:trPr>
        <w:tc>
          <w:tcPr>
            <w:tcW w:w="0" w:type="auto"/>
          </w:tcPr>
          <w:p w:rsidR="00063455" w:rsidRPr="00357E6F" w:rsidRDefault="00063455" w:rsidP="00803760">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063455" w:rsidRPr="00357E6F" w:rsidRDefault="00063455" w:rsidP="00803760">
            <w:pPr>
              <w:spacing w:before="0" w:beforeAutospacing="0" w:after="0" w:afterAutospacing="0"/>
              <w:rPr>
                <w:rFonts w:eastAsia="Times New Roman"/>
                <w:b/>
                <w:sz w:val="20"/>
                <w:szCs w:val="20"/>
              </w:rPr>
            </w:pPr>
            <w:r w:rsidRPr="00357E6F">
              <w:rPr>
                <w:rFonts w:eastAsia="Times New Roman"/>
                <w:b/>
                <w:sz w:val="20"/>
                <w:szCs w:val="20"/>
              </w:rPr>
              <w:t>(семинар дискуссия)</w:t>
            </w:r>
          </w:p>
          <w:p w:rsidR="00063455" w:rsidRPr="00357E6F" w:rsidRDefault="00063455" w:rsidP="00803760">
            <w:pPr>
              <w:spacing w:before="0" w:beforeAutospacing="0" w:after="0" w:afterAutospacing="0"/>
              <w:rPr>
                <w:rFonts w:eastAsia="Times New Roman"/>
                <w:b/>
                <w:sz w:val="20"/>
                <w:szCs w:val="20"/>
              </w:rPr>
            </w:pPr>
          </w:p>
        </w:tc>
        <w:tc>
          <w:tcPr>
            <w:tcW w:w="3177" w:type="dxa"/>
            <w:vAlign w:val="center"/>
          </w:tcPr>
          <w:p w:rsidR="00063455" w:rsidRPr="00357E6F" w:rsidRDefault="00063455" w:rsidP="00803760">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063455" w:rsidRPr="00357E6F" w:rsidRDefault="00063455" w:rsidP="00803760">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063455" w:rsidRPr="00357E6F" w:rsidRDefault="00063455" w:rsidP="00803760">
            <w:pPr>
              <w:spacing w:before="0" w:beforeAutospacing="0" w:after="0" w:afterAutospacing="0"/>
              <w:jc w:val="center"/>
              <w:rPr>
                <w:rFonts w:eastAsia="Times New Roman"/>
                <w:b/>
                <w:sz w:val="20"/>
                <w:szCs w:val="20"/>
              </w:rPr>
            </w:pPr>
          </w:p>
        </w:tc>
      </w:tr>
      <w:tr w:rsidR="00063455" w:rsidRPr="00357E6F" w:rsidTr="00803760">
        <w:tc>
          <w:tcPr>
            <w:tcW w:w="0" w:type="auto"/>
          </w:tcPr>
          <w:p w:rsidR="00063455" w:rsidRPr="00357E6F" w:rsidRDefault="00063455" w:rsidP="00803760">
            <w:pPr>
              <w:spacing w:before="0" w:beforeAutospacing="0" w:after="0" w:afterAutospacing="0"/>
              <w:rPr>
                <w:rFonts w:eastAsia="Times New Roman"/>
                <w:b/>
                <w:sz w:val="20"/>
                <w:szCs w:val="20"/>
              </w:rPr>
            </w:pPr>
            <w:r w:rsidRPr="00357E6F">
              <w:rPr>
                <w:rFonts w:eastAsia="Times New Roman"/>
                <w:b/>
                <w:sz w:val="20"/>
                <w:szCs w:val="20"/>
              </w:rPr>
              <w:lastRenderedPageBreak/>
              <w:t>Семинарского типа</w:t>
            </w:r>
          </w:p>
          <w:p w:rsidR="00063455" w:rsidRPr="00357E6F" w:rsidRDefault="00063455" w:rsidP="00803760">
            <w:pPr>
              <w:spacing w:before="0" w:beforeAutospacing="0" w:after="0" w:afterAutospacing="0"/>
              <w:rPr>
                <w:rFonts w:eastAsia="Times New Roman"/>
                <w:b/>
                <w:sz w:val="20"/>
                <w:szCs w:val="20"/>
              </w:rPr>
            </w:pPr>
            <w:r w:rsidRPr="00357E6F">
              <w:rPr>
                <w:rFonts w:eastAsia="Times New Roman"/>
                <w:b/>
                <w:sz w:val="20"/>
                <w:szCs w:val="20"/>
              </w:rPr>
              <w:t>(практические занятия)</w:t>
            </w:r>
          </w:p>
        </w:tc>
        <w:tc>
          <w:tcPr>
            <w:tcW w:w="3177" w:type="dxa"/>
            <w:vAlign w:val="center"/>
          </w:tcPr>
          <w:p w:rsidR="00063455" w:rsidRPr="00357E6F" w:rsidRDefault="00063455" w:rsidP="00803760">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063455" w:rsidRPr="00357E6F" w:rsidRDefault="00063455" w:rsidP="00803760">
            <w:pPr>
              <w:spacing w:before="0" w:beforeAutospacing="0" w:after="0" w:afterAutospacing="0"/>
              <w:jc w:val="center"/>
              <w:rPr>
                <w:rFonts w:eastAsia="Times New Roman"/>
                <w:sz w:val="20"/>
                <w:szCs w:val="20"/>
              </w:rPr>
            </w:pPr>
            <w:r w:rsidRPr="00357E6F">
              <w:rPr>
                <w:rFonts w:eastAsia="Times New Roman"/>
                <w:sz w:val="20"/>
                <w:szCs w:val="20"/>
              </w:rPr>
              <w:t>10</w:t>
            </w:r>
          </w:p>
        </w:tc>
        <w:tc>
          <w:tcPr>
            <w:tcW w:w="2091" w:type="dxa"/>
            <w:vAlign w:val="center"/>
          </w:tcPr>
          <w:p w:rsidR="00063455" w:rsidRPr="00357E6F" w:rsidRDefault="00063455" w:rsidP="00803760">
            <w:pPr>
              <w:spacing w:before="0" w:beforeAutospacing="0" w:after="0" w:afterAutospacing="0"/>
              <w:jc w:val="center"/>
              <w:rPr>
                <w:rFonts w:eastAsia="Times New Roman"/>
                <w:b/>
                <w:sz w:val="20"/>
                <w:szCs w:val="20"/>
              </w:rPr>
            </w:pPr>
            <w:r w:rsidRPr="00357E6F">
              <w:rPr>
                <w:rFonts w:eastAsia="Times New Roman"/>
                <w:b/>
                <w:sz w:val="20"/>
                <w:szCs w:val="20"/>
              </w:rPr>
              <w:t>10</w:t>
            </w:r>
          </w:p>
        </w:tc>
      </w:tr>
      <w:tr w:rsidR="00063455" w:rsidRPr="00357E6F" w:rsidTr="00803760">
        <w:tc>
          <w:tcPr>
            <w:tcW w:w="0" w:type="auto"/>
          </w:tcPr>
          <w:p w:rsidR="00063455" w:rsidRPr="00357E6F" w:rsidRDefault="00063455" w:rsidP="00803760">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063455" w:rsidRPr="00357E6F" w:rsidRDefault="00063455" w:rsidP="00803760">
            <w:pPr>
              <w:spacing w:before="0" w:beforeAutospacing="0" w:after="0" w:afterAutospacing="0"/>
              <w:rPr>
                <w:rFonts w:eastAsia="Times New Roman"/>
                <w:b/>
                <w:sz w:val="20"/>
                <w:szCs w:val="20"/>
              </w:rPr>
            </w:pPr>
            <w:r w:rsidRPr="00357E6F">
              <w:rPr>
                <w:rFonts w:eastAsia="Times New Roman"/>
                <w:b/>
                <w:sz w:val="20"/>
                <w:szCs w:val="20"/>
              </w:rPr>
              <w:t>(курсовое проектирование (работа))</w:t>
            </w:r>
          </w:p>
        </w:tc>
        <w:tc>
          <w:tcPr>
            <w:tcW w:w="3177" w:type="dxa"/>
            <w:vAlign w:val="center"/>
          </w:tcPr>
          <w:p w:rsidR="00063455" w:rsidRPr="00357E6F" w:rsidRDefault="00063455" w:rsidP="00803760">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063455" w:rsidRPr="00357E6F" w:rsidRDefault="00063455" w:rsidP="00803760">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063455" w:rsidRPr="00357E6F" w:rsidRDefault="00063455" w:rsidP="00803760">
            <w:pPr>
              <w:spacing w:before="0" w:beforeAutospacing="0" w:after="0" w:afterAutospacing="0"/>
              <w:jc w:val="center"/>
              <w:rPr>
                <w:rFonts w:eastAsia="Times New Roman"/>
                <w:sz w:val="20"/>
                <w:szCs w:val="20"/>
              </w:rPr>
            </w:pPr>
          </w:p>
        </w:tc>
      </w:tr>
      <w:tr w:rsidR="00063455" w:rsidRPr="00357E6F" w:rsidTr="00803760">
        <w:tc>
          <w:tcPr>
            <w:tcW w:w="0" w:type="auto"/>
          </w:tcPr>
          <w:p w:rsidR="00063455" w:rsidRPr="00357E6F" w:rsidRDefault="00063455" w:rsidP="00803760">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063455" w:rsidRPr="00357E6F" w:rsidRDefault="00063455" w:rsidP="00803760">
            <w:pPr>
              <w:spacing w:before="0" w:beforeAutospacing="0" w:after="0" w:afterAutospacing="0"/>
              <w:rPr>
                <w:rFonts w:eastAsia="Times New Roman"/>
                <w:b/>
                <w:sz w:val="20"/>
                <w:szCs w:val="20"/>
              </w:rPr>
            </w:pPr>
            <w:r w:rsidRPr="00357E6F">
              <w:rPr>
                <w:rFonts w:eastAsia="Times New Roman"/>
                <w:b/>
                <w:sz w:val="20"/>
                <w:szCs w:val="20"/>
              </w:rPr>
              <w:t>(лабораторные работы)</w:t>
            </w:r>
          </w:p>
        </w:tc>
        <w:tc>
          <w:tcPr>
            <w:tcW w:w="3177" w:type="dxa"/>
            <w:vAlign w:val="center"/>
          </w:tcPr>
          <w:p w:rsidR="00063455" w:rsidRPr="00357E6F" w:rsidRDefault="00063455" w:rsidP="00803760">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063455" w:rsidRPr="00357E6F" w:rsidRDefault="00063455" w:rsidP="00803760">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063455" w:rsidRPr="00357E6F" w:rsidRDefault="00063455" w:rsidP="00803760">
            <w:pPr>
              <w:spacing w:before="0" w:beforeAutospacing="0" w:after="0" w:afterAutospacing="0"/>
              <w:jc w:val="center"/>
              <w:rPr>
                <w:rFonts w:eastAsia="Times New Roman"/>
                <w:sz w:val="20"/>
                <w:szCs w:val="20"/>
              </w:rPr>
            </w:pPr>
          </w:p>
        </w:tc>
      </w:tr>
      <w:tr w:rsidR="00063455" w:rsidRPr="00357E6F" w:rsidTr="00803760">
        <w:tc>
          <w:tcPr>
            <w:tcW w:w="0" w:type="auto"/>
          </w:tcPr>
          <w:p w:rsidR="00063455" w:rsidRPr="00357E6F" w:rsidRDefault="00063455" w:rsidP="00803760">
            <w:pPr>
              <w:spacing w:before="0" w:beforeAutospacing="0" w:after="0" w:afterAutospacing="0"/>
              <w:rPr>
                <w:rFonts w:eastAsia="Times New Roman"/>
                <w:b/>
                <w:sz w:val="20"/>
                <w:szCs w:val="20"/>
              </w:rPr>
            </w:pPr>
            <w:r w:rsidRPr="00357E6F">
              <w:rPr>
                <w:rFonts w:eastAsia="Times New Roman"/>
                <w:b/>
                <w:sz w:val="20"/>
                <w:szCs w:val="20"/>
              </w:rPr>
              <w:t>Промежуточная аттестация (экзамен)</w:t>
            </w:r>
          </w:p>
        </w:tc>
        <w:tc>
          <w:tcPr>
            <w:tcW w:w="3177" w:type="dxa"/>
            <w:vAlign w:val="center"/>
          </w:tcPr>
          <w:p w:rsidR="00063455" w:rsidRPr="00357E6F" w:rsidRDefault="00063455" w:rsidP="00803760">
            <w:pPr>
              <w:spacing w:before="0" w:beforeAutospacing="0" w:after="0" w:afterAutospacing="0"/>
              <w:jc w:val="center"/>
              <w:rPr>
                <w:rFonts w:eastAsia="Times New Roman"/>
                <w:sz w:val="20"/>
                <w:szCs w:val="20"/>
              </w:rPr>
            </w:pPr>
            <w:r w:rsidRPr="00357E6F">
              <w:rPr>
                <w:rFonts w:eastAsia="Times New Roman"/>
                <w:sz w:val="20"/>
                <w:szCs w:val="20"/>
              </w:rPr>
              <w:t>2,2</w:t>
            </w:r>
          </w:p>
        </w:tc>
        <w:tc>
          <w:tcPr>
            <w:tcW w:w="2693" w:type="dxa"/>
            <w:vAlign w:val="center"/>
          </w:tcPr>
          <w:p w:rsidR="00063455" w:rsidRPr="00357E6F" w:rsidRDefault="00063455" w:rsidP="00803760">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063455" w:rsidRPr="00357E6F" w:rsidRDefault="00063455" w:rsidP="00803760">
            <w:pPr>
              <w:spacing w:before="0" w:beforeAutospacing="0" w:after="0" w:afterAutospacing="0"/>
              <w:jc w:val="center"/>
              <w:rPr>
                <w:rFonts w:eastAsia="Times New Roman"/>
                <w:b/>
                <w:sz w:val="20"/>
                <w:szCs w:val="20"/>
              </w:rPr>
            </w:pPr>
            <w:r w:rsidRPr="00357E6F">
              <w:rPr>
                <w:rFonts w:eastAsia="Times New Roman"/>
                <w:b/>
                <w:sz w:val="20"/>
                <w:szCs w:val="20"/>
              </w:rPr>
              <w:t>2,2</w:t>
            </w:r>
          </w:p>
        </w:tc>
      </w:tr>
      <w:tr w:rsidR="00063455" w:rsidRPr="00357E6F" w:rsidTr="00803760">
        <w:trPr>
          <w:trHeight w:val="160"/>
        </w:trPr>
        <w:tc>
          <w:tcPr>
            <w:tcW w:w="0" w:type="auto"/>
            <w:vAlign w:val="center"/>
          </w:tcPr>
          <w:p w:rsidR="00063455" w:rsidRPr="00357E6F" w:rsidRDefault="00063455" w:rsidP="00803760">
            <w:pPr>
              <w:spacing w:before="0" w:beforeAutospacing="0" w:after="0" w:afterAutospacing="0"/>
              <w:jc w:val="center"/>
              <w:rPr>
                <w:rFonts w:eastAsia="Times New Roman"/>
                <w:sz w:val="20"/>
                <w:szCs w:val="20"/>
              </w:rPr>
            </w:pPr>
            <w:r w:rsidRPr="00357E6F">
              <w:rPr>
                <w:rFonts w:eastAsia="Times New Roman"/>
                <w:sz w:val="20"/>
                <w:szCs w:val="20"/>
              </w:rPr>
              <w:t xml:space="preserve">Итого </w:t>
            </w:r>
          </w:p>
        </w:tc>
        <w:tc>
          <w:tcPr>
            <w:tcW w:w="3177" w:type="dxa"/>
            <w:vAlign w:val="center"/>
          </w:tcPr>
          <w:p w:rsidR="00063455" w:rsidRPr="00357E6F" w:rsidRDefault="00063455" w:rsidP="00803760">
            <w:pPr>
              <w:spacing w:before="0" w:beforeAutospacing="0" w:after="0" w:afterAutospacing="0"/>
              <w:jc w:val="center"/>
              <w:rPr>
                <w:rFonts w:eastAsia="Times New Roman"/>
                <w:sz w:val="20"/>
                <w:szCs w:val="20"/>
              </w:rPr>
            </w:pPr>
            <w:r w:rsidRPr="00357E6F">
              <w:rPr>
                <w:rFonts w:eastAsia="Times New Roman"/>
                <w:sz w:val="20"/>
                <w:szCs w:val="20"/>
              </w:rPr>
              <w:t>6,2</w:t>
            </w:r>
          </w:p>
        </w:tc>
        <w:tc>
          <w:tcPr>
            <w:tcW w:w="2693" w:type="dxa"/>
            <w:vAlign w:val="center"/>
          </w:tcPr>
          <w:p w:rsidR="00063455" w:rsidRPr="00357E6F" w:rsidRDefault="00063455" w:rsidP="00803760">
            <w:pPr>
              <w:spacing w:before="0" w:beforeAutospacing="0" w:after="0" w:afterAutospacing="0"/>
              <w:jc w:val="center"/>
              <w:rPr>
                <w:rFonts w:eastAsia="Times New Roman"/>
                <w:sz w:val="20"/>
                <w:szCs w:val="20"/>
              </w:rPr>
            </w:pPr>
            <w:r w:rsidRPr="00357E6F">
              <w:rPr>
                <w:rFonts w:eastAsia="Times New Roman"/>
                <w:sz w:val="20"/>
                <w:szCs w:val="20"/>
              </w:rPr>
              <w:t>10</w:t>
            </w:r>
          </w:p>
        </w:tc>
        <w:tc>
          <w:tcPr>
            <w:tcW w:w="2091" w:type="dxa"/>
            <w:vAlign w:val="center"/>
          </w:tcPr>
          <w:p w:rsidR="00063455" w:rsidRPr="00357E6F" w:rsidRDefault="00063455" w:rsidP="00803760">
            <w:pPr>
              <w:spacing w:before="0" w:beforeAutospacing="0" w:after="0" w:afterAutospacing="0"/>
              <w:jc w:val="center"/>
              <w:rPr>
                <w:rFonts w:eastAsia="Times New Roman"/>
                <w:b/>
                <w:sz w:val="20"/>
                <w:szCs w:val="20"/>
              </w:rPr>
            </w:pPr>
            <w:r w:rsidRPr="00357E6F">
              <w:rPr>
                <w:rFonts w:eastAsia="Times New Roman"/>
                <w:b/>
                <w:sz w:val="20"/>
                <w:szCs w:val="20"/>
              </w:rPr>
              <w:t>16,2</w:t>
            </w:r>
          </w:p>
        </w:tc>
      </w:tr>
    </w:tbl>
    <w:p w:rsidR="00063455" w:rsidRPr="00357E6F" w:rsidRDefault="00063455" w:rsidP="00063455">
      <w:pPr>
        <w:spacing w:before="0" w:beforeAutospacing="0" w:after="0" w:afterAutospacing="0"/>
        <w:ind w:firstLine="680"/>
        <w:rPr>
          <w:i/>
          <w:sz w:val="20"/>
          <w:szCs w:val="20"/>
        </w:rPr>
      </w:pPr>
      <w:r w:rsidRPr="00357E6F">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 38 %</w:t>
      </w:r>
    </w:p>
    <w:p w:rsidR="00063455" w:rsidRPr="00357E6F" w:rsidRDefault="00063455" w:rsidP="00063455">
      <w:pPr>
        <w:pStyle w:val="1c"/>
        <w:tabs>
          <w:tab w:val="right" w:leader="dot" w:pos="9600"/>
        </w:tabs>
        <w:spacing w:before="0" w:beforeAutospacing="0" w:after="0" w:afterAutospacing="0"/>
        <w:ind w:left="0" w:firstLine="709"/>
        <w:rPr>
          <w:b/>
          <w:bCs/>
          <w:sz w:val="20"/>
        </w:rPr>
      </w:pPr>
    </w:p>
    <w:p w:rsidR="00063455" w:rsidRPr="00357E6F" w:rsidRDefault="00063455" w:rsidP="00063455">
      <w:pPr>
        <w:pStyle w:val="1c"/>
        <w:tabs>
          <w:tab w:val="right" w:leader="dot" w:pos="9600"/>
        </w:tabs>
        <w:spacing w:before="0" w:beforeAutospacing="0" w:after="0" w:afterAutospacing="0"/>
        <w:ind w:left="0" w:firstLine="709"/>
        <w:rPr>
          <w:b/>
          <w:bCs/>
          <w:sz w:val="20"/>
        </w:rPr>
      </w:pPr>
      <w:r w:rsidRPr="00357E6F">
        <w:rPr>
          <w:b/>
          <w:bCs/>
          <w:sz w:val="20"/>
        </w:rPr>
        <w:t xml:space="preserve">6. Методические указания по освоению дисциплины </w:t>
      </w:r>
    </w:p>
    <w:p w:rsidR="00063455" w:rsidRPr="00357E6F" w:rsidRDefault="00803760" w:rsidP="00063455">
      <w:pPr>
        <w:tabs>
          <w:tab w:val="center" w:pos="4677"/>
          <w:tab w:val="right" w:pos="9355"/>
        </w:tabs>
        <w:suppressAutoHyphens/>
        <w:spacing w:before="0" w:beforeAutospacing="0" w:after="0" w:afterAutospacing="0"/>
        <w:ind w:firstLine="709"/>
        <w:jc w:val="both"/>
        <w:rPr>
          <w:b/>
          <w:sz w:val="20"/>
          <w:szCs w:val="20"/>
        </w:rPr>
      </w:pPr>
      <w:r>
        <w:rPr>
          <w:b/>
          <w:sz w:val="20"/>
          <w:szCs w:val="20"/>
        </w:rPr>
        <w:t xml:space="preserve">6.1 </w:t>
      </w:r>
      <w:r w:rsidR="00063455" w:rsidRPr="00357E6F">
        <w:rPr>
          <w:b/>
          <w:sz w:val="20"/>
          <w:szCs w:val="20"/>
        </w:rPr>
        <w:t>Учебно-методическое обеспечение дисциплины</w:t>
      </w:r>
    </w:p>
    <w:p w:rsidR="00063455" w:rsidRPr="00357E6F" w:rsidRDefault="00063455" w:rsidP="00063455">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357E6F">
        <w:rPr>
          <w:i/>
          <w:sz w:val="20"/>
          <w:szCs w:val="20"/>
        </w:rPr>
        <w:t>Методические указания для преподавателя</w:t>
      </w:r>
    </w:p>
    <w:p w:rsidR="00063455" w:rsidRPr="00357E6F" w:rsidRDefault="00063455" w:rsidP="00063455">
      <w:pPr>
        <w:shd w:val="clear" w:color="auto" w:fill="FFFFFF"/>
        <w:spacing w:before="0" w:beforeAutospacing="0" w:after="0" w:afterAutospacing="0"/>
        <w:ind w:firstLine="709"/>
        <w:jc w:val="both"/>
        <w:rPr>
          <w:sz w:val="20"/>
          <w:szCs w:val="20"/>
        </w:rPr>
      </w:pPr>
      <w:r w:rsidRPr="00357E6F">
        <w:rPr>
          <w:sz w:val="20"/>
          <w:szCs w:val="20"/>
        </w:rPr>
        <w:t>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дисциплине, сформировать у студентов ориентиры для самостоятельной работы над курсом.</w:t>
      </w:r>
    </w:p>
    <w:p w:rsidR="00063455" w:rsidRPr="00357E6F" w:rsidRDefault="00063455" w:rsidP="00063455">
      <w:pPr>
        <w:shd w:val="clear" w:color="auto" w:fill="FFFFFF"/>
        <w:spacing w:before="0" w:beforeAutospacing="0" w:after="0" w:afterAutospacing="0"/>
        <w:ind w:firstLine="709"/>
        <w:jc w:val="both"/>
        <w:rPr>
          <w:sz w:val="20"/>
          <w:szCs w:val="20"/>
        </w:rPr>
      </w:pPr>
      <w:r w:rsidRPr="00357E6F">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063455" w:rsidRPr="00357E6F" w:rsidRDefault="00063455" w:rsidP="00063455">
      <w:pPr>
        <w:shd w:val="clear" w:color="auto" w:fill="FFFFFF"/>
        <w:spacing w:before="0" w:beforeAutospacing="0" w:after="0" w:afterAutospacing="0"/>
        <w:ind w:firstLine="709"/>
        <w:jc w:val="both"/>
        <w:rPr>
          <w:sz w:val="20"/>
          <w:szCs w:val="20"/>
        </w:rPr>
      </w:pPr>
      <w:r w:rsidRPr="00357E6F">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57E6F">
        <w:rPr>
          <w:sz w:val="20"/>
          <w:szCs w:val="20"/>
        </w:rPr>
        <w:t>тренинговыми</w:t>
      </w:r>
      <w:proofErr w:type="spellEnd"/>
      <w:r w:rsidRPr="00357E6F">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063455" w:rsidRPr="00357E6F" w:rsidRDefault="00063455" w:rsidP="00063455">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063455" w:rsidRPr="00357E6F" w:rsidRDefault="00063455" w:rsidP="00063455">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357E6F">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063455" w:rsidRPr="00357E6F" w:rsidRDefault="00063455" w:rsidP="00063455">
      <w:pPr>
        <w:tabs>
          <w:tab w:val="left" w:pos="900"/>
          <w:tab w:val="left" w:pos="1080"/>
        </w:tabs>
        <w:suppressAutoHyphens/>
        <w:spacing w:before="0" w:beforeAutospacing="0" w:after="0" w:afterAutospacing="0"/>
        <w:ind w:firstLine="709"/>
        <w:jc w:val="both"/>
        <w:rPr>
          <w:sz w:val="20"/>
          <w:szCs w:val="20"/>
        </w:rPr>
      </w:pPr>
      <w:r w:rsidRPr="00357E6F">
        <w:rPr>
          <w:sz w:val="20"/>
          <w:szCs w:val="20"/>
        </w:rPr>
        <w:t>Методические материалы доступны на сайте «Личная студия» в разделе «Методические указания и пособия».</w:t>
      </w:r>
    </w:p>
    <w:p w:rsidR="00063455" w:rsidRPr="00357E6F" w:rsidRDefault="00803760" w:rsidP="00063455">
      <w:pPr>
        <w:numPr>
          <w:ilvl w:val="0"/>
          <w:numId w:val="71"/>
        </w:numPr>
        <w:tabs>
          <w:tab w:val="left" w:pos="900"/>
          <w:tab w:val="left" w:pos="1080"/>
          <w:tab w:val="left" w:pos="1260"/>
        </w:tabs>
        <w:spacing w:before="0" w:beforeAutospacing="0" w:after="0" w:afterAutospacing="0"/>
        <w:ind w:left="0"/>
        <w:jc w:val="both"/>
        <w:rPr>
          <w:sz w:val="20"/>
          <w:szCs w:val="20"/>
        </w:rPr>
      </w:pPr>
      <w:r>
        <w:rPr>
          <w:sz w:val="20"/>
          <w:szCs w:val="20"/>
        </w:rPr>
        <w:t xml:space="preserve">Методические указания </w:t>
      </w:r>
      <w:r w:rsidR="00063455" w:rsidRPr="00357E6F">
        <w:rPr>
          <w:sz w:val="20"/>
          <w:szCs w:val="20"/>
        </w:rPr>
        <w:t>«Введение в технологию обучения».</w:t>
      </w:r>
    </w:p>
    <w:p w:rsidR="00063455" w:rsidRPr="00357E6F" w:rsidRDefault="00803760" w:rsidP="00063455">
      <w:pPr>
        <w:numPr>
          <w:ilvl w:val="0"/>
          <w:numId w:val="71"/>
        </w:numPr>
        <w:tabs>
          <w:tab w:val="left" w:pos="900"/>
          <w:tab w:val="left" w:pos="1080"/>
          <w:tab w:val="left" w:pos="1260"/>
        </w:tabs>
        <w:spacing w:before="0" w:beforeAutospacing="0" w:after="0" w:afterAutospacing="0"/>
        <w:ind w:left="0" w:firstLine="709"/>
        <w:jc w:val="both"/>
        <w:rPr>
          <w:sz w:val="20"/>
          <w:szCs w:val="20"/>
        </w:rPr>
      </w:pPr>
      <w:r>
        <w:rPr>
          <w:sz w:val="20"/>
          <w:szCs w:val="20"/>
        </w:rPr>
        <w:t xml:space="preserve">Методические указания </w:t>
      </w:r>
      <w:r w:rsidR="00063455" w:rsidRPr="00357E6F">
        <w:rPr>
          <w:sz w:val="20"/>
          <w:szCs w:val="20"/>
        </w:rPr>
        <w:t>по проведению учебного занятия «</w:t>
      </w:r>
      <w:proofErr w:type="spellStart"/>
      <w:r w:rsidR="00063455" w:rsidRPr="00357E6F">
        <w:rPr>
          <w:sz w:val="20"/>
          <w:szCs w:val="20"/>
        </w:rPr>
        <w:t>Вебинар</w:t>
      </w:r>
      <w:proofErr w:type="spellEnd"/>
      <w:r w:rsidR="00063455" w:rsidRPr="00357E6F">
        <w:rPr>
          <w:sz w:val="20"/>
          <w:szCs w:val="20"/>
        </w:rPr>
        <w:t>».</w:t>
      </w:r>
    </w:p>
    <w:p w:rsidR="00063455" w:rsidRPr="00357E6F" w:rsidRDefault="00063455" w:rsidP="00063455">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«Семинар - обсуждение устного эссе», «Семинар - обсуждение устного доклада».</w:t>
      </w:r>
    </w:p>
    <w:p w:rsidR="00063455" w:rsidRPr="00357E6F" w:rsidRDefault="00063455" w:rsidP="00063455">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«Семинар – </w:t>
      </w:r>
      <w:proofErr w:type="spellStart"/>
      <w:r w:rsidRPr="00357E6F">
        <w:rPr>
          <w:sz w:val="20"/>
          <w:szCs w:val="20"/>
        </w:rPr>
        <w:t>асессмент</w:t>
      </w:r>
      <w:proofErr w:type="spellEnd"/>
      <w:r w:rsidRPr="00357E6F">
        <w:rPr>
          <w:sz w:val="20"/>
          <w:szCs w:val="20"/>
        </w:rPr>
        <w:t xml:space="preserve"> реферата».</w:t>
      </w:r>
    </w:p>
    <w:p w:rsidR="00063455" w:rsidRPr="00357E6F" w:rsidRDefault="00063455" w:rsidP="00063455">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«Семинар – </w:t>
      </w:r>
      <w:proofErr w:type="spellStart"/>
      <w:r w:rsidRPr="00357E6F">
        <w:rPr>
          <w:sz w:val="20"/>
          <w:szCs w:val="20"/>
        </w:rPr>
        <w:t>асессмент</w:t>
      </w:r>
      <w:proofErr w:type="spellEnd"/>
      <w:r w:rsidRPr="00357E6F">
        <w:rPr>
          <w:sz w:val="20"/>
          <w:szCs w:val="20"/>
        </w:rPr>
        <w:t xml:space="preserve"> дневника по физкультуре и спорту».</w:t>
      </w:r>
    </w:p>
    <w:p w:rsidR="00063455" w:rsidRPr="00357E6F" w:rsidRDefault="00063455" w:rsidP="00063455">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«Семинар – обсуждение реферата».</w:t>
      </w:r>
    </w:p>
    <w:p w:rsidR="00063455" w:rsidRPr="00357E6F" w:rsidRDefault="00063455" w:rsidP="00063455">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063455" w:rsidRPr="00357E6F" w:rsidRDefault="00063455" w:rsidP="00063455">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357E6F">
        <w:rPr>
          <w:sz w:val="20"/>
          <w:szCs w:val="20"/>
        </w:rPr>
        <w:t>глоссарный</w:t>
      </w:r>
      <w:proofErr w:type="spellEnd"/>
      <w:r w:rsidRPr="00357E6F">
        <w:rPr>
          <w:sz w:val="20"/>
          <w:szCs w:val="20"/>
        </w:rPr>
        <w:t xml:space="preserve"> тренинг».</w:t>
      </w:r>
    </w:p>
    <w:p w:rsidR="00063455" w:rsidRPr="00357E6F" w:rsidRDefault="00063455" w:rsidP="00063455">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«Практическое занятие - </w:t>
      </w:r>
      <w:proofErr w:type="spellStart"/>
      <w:r w:rsidRPr="00357E6F">
        <w:rPr>
          <w:sz w:val="20"/>
          <w:szCs w:val="20"/>
        </w:rPr>
        <w:t>позетовое</w:t>
      </w:r>
      <w:proofErr w:type="spellEnd"/>
      <w:r w:rsidRPr="00357E6F">
        <w:rPr>
          <w:sz w:val="20"/>
          <w:szCs w:val="20"/>
        </w:rPr>
        <w:t xml:space="preserve"> тестирование».</w:t>
      </w:r>
    </w:p>
    <w:p w:rsidR="00063455" w:rsidRPr="00357E6F" w:rsidRDefault="00063455" w:rsidP="00063455">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Положение о реа</w:t>
      </w:r>
      <w:r w:rsidR="00803760">
        <w:rPr>
          <w:sz w:val="20"/>
          <w:szCs w:val="20"/>
        </w:rPr>
        <w:t xml:space="preserve">лизации электронного обучения, </w:t>
      </w:r>
      <w:r w:rsidRPr="00357E6F">
        <w:rPr>
          <w:sz w:val="20"/>
          <w:szCs w:val="20"/>
        </w:rPr>
        <w:t>дистанционных образовательных технологий.</w:t>
      </w:r>
    </w:p>
    <w:p w:rsidR="00063455" w:rsidRPr="00357E6F" w:rsidRDefault="00063455" w:rsidP="00063455">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«Практическое занятие - алгоритмический тренинг».</w:t>
      </w:r>
    </w:p>
    <w:p w:rsidR="00063455" w:rsidRPr="00357E6F" w:rsidRDefault="00063455" w:rsidP="00063455">
      <w:pPr>
        <w:tabs>
          <w:tab w:val="left" w:pos="900"/>
          <w:tab w:val="left" w:pos="1080"/>
        </w:tabs>
        <w:spacing w:before="0" w:beforeAutospacing="0" w:after="0" w:afterAutospacing="0"/>
        <w:ind w:firstLine="709"/>
        <w:jc w:val="both"/>
        <w:rPr>
          <w:sz w:val="20"/>
          <w:szCs w:val="20"/>
        </w:rPr>
      </w:pPr>
      <w:r w:rsidRPr="00357E6F">
        <w:rPr>
          <w:sz w:val="20"/>
          <w:szCs w:val="20"/>
        </w:rPr>
        <w:lastRenderedPageBreak/>
        <w:t xml:space="preserve">Указанные методические материалы для обучающихся доступны в Личной студии обучающегося, в разделе ресурсы. </w:t>
      </w:r>
    </w:p>
    <w:p w:rsidR="00063455" w:rsidRPr="00357E6F" w:rsidRDefault="00063455" w:rsidP="00063455">
      <w:pPr>
        <w:spacing w:before="0" w:beforeAutospacing="0" w:after="0" w:afterAutospacing="0"/>
        <w:ind w:firstLine="709"/>
        <w:rPr>
          <w:b/>
          <w:sz w:val="20"/>
          <w:szCs w:val="20"/>
        </w:rPr>
      </w:pPr>
    </w:p>
    <w:p w:rsidR="00063455" w:rsidRPr="00357E6F" w:rsidRDefault="00063455" w:rsidP="00063455">
      <w:pPr>
        <w:spacing w:before="0" w:beforeAutospacing="0" w:after="0" w:afterAutospacing="0"/>
        <w:ind w:firstLine="680"/>
        <w:rPr>
          <w:b/>
          <w:sz w:val="20"/>
          <w:szCs w:val="20"/>
        </w:rPr>
      </w:pPr>
      <w:r w:rsidRPr="00357E6F">
        <w:rPr>
          <w:b/>
          <w:sz w:val="20"/>
          <w:szCs w:val="20"/>
        </w:rPr>
        <w:t>6.3 Особенности реализации дисциплины в отношении лиц из числа инвалидов и лиц с ограниченными возможностями здоровья</w:t>
      </w:r>
    </w:p>
    <w:p w:rsidR="00D81261" w:rsidRPr="00D81261" w:rsidRDefault="00D81261" w:rsidP="00D81261">
      <w:pPr>
        <w:spacing w:before="0" w:beforeAutospacing="0" w:after="0" w:afterAutospacing="0"/>
        <w:ind w:firstLine="709"/>
        <w:rPr>
          <w:sz w:val="20"/>
          <w:szCs w:val="20"/>
        </w:rPr>
      </w:pPr>
      <w:r w:rsidRPr="00D81261">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D81261" w:rsidRPr="00D81261" w:rsidRDefault="00D81261" w:rsidP="00D81261">
      <w:pPr>
        <w:spacing w:before="0" w:beforeAutospacing="0" w:after="0" w:afterAutospacing="0"/>
        <w:ind w:firstLine="709"/>
        <w:rPr>
          <w:sz w:val="20"/>
          <w:szCs w:val="20"/>
        </w:rPr>
      </w:pPr>
      <w:r w:rsidRPr="00D81261">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D81261">
        <w:rPr>
          <w:sz w:val="20"/>
          <w:szCs w:val="20"/>
        </w:rPr>
        <w:t>тифлоинформационных</w:t>
      </w:r>
      <w:proofErr w:type="spellEnd"/>
      <w:r w:rsidRPr="00D81261">
        <w:rPr>
          <w:sz w:val="20"/>
          <w:szCs w:val="20"/>
        </w:rPr>
        <w:t xml:space="preserve"> устройств.</w:t>
      </w:r>
    </w:p>
    <w:p w:rsidR="00D81261" w:rsidRPr="00D81261" w:rsidRDefault="00D81261" w:rsidP="00D81261">
      <w:pPr>
        <w:spacing w:before="0" w:beforeAutospacing="0" w:after="0" w:afterAutospacing="0"/>
        <w:ind w:firstLine="709"/>
        <w:rPr>
          <w:sz w:val="20"/>
          <w:szCs w:val="20"/>
        </w:rPr>
      </w:pPr>
      <w:r w:rsidRPr="00D81261">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D81261" w:rsidRPr="00D81261" w:rsidRDefault="00D81261" w:rsidP="00D81261">
      <w:pPr>
        <w:spacing w:before="0" w:beforeAutospacing="0" w:after="0" w:afterAutospacing="0"/>
        <w:ind w:firstLine="709"/>
        <w:rPr>
          <w:sz w:val="20"/>
          <w:szCs w:val="20"/>
        </w:rPr>
      </w:pPr>
      <w:r w:rsidRPr="00D81261">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D81261" w:rsidRPr="00D81261" w:rsidRDefault="00D81261" w:rsidP="00D81261">
      <w:pPr>
        <w:spacing w:before="0" w:beforeAutospacing="0" w:after="0" w:afterAutospacing="0"/>
        <w:ind w:firstLine="709"/>
        <w:rPr>
          <w:sz w:val="20"/>
          <w:szCs w:val="20"/>
        </w:rPr>
      </w:pPr>
      <w:r w:rsidRPr="00D81261">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D81261" w:rsidRPr="00D81261" w:rsidRDefault="00D81261" w:rsidP="00D81261">
      <w:pPr>
        <w:spacing w:before="0" w:beforeAutospacing="0" w:after="0" w:afterAutospacing="0"/>
        <w:ind w:firstLine="709"/>
        <w:rPr>
          <w:sz w:val="20"/>
          <w:szCs w:val="20"/>
        </w:rPr>
      </w:pPr>
      <w:r w:rsidRPr="00D81261">
        <w:rPr>
          <w:sz w:val="20"/>
          <w:szCs w:val="20"/>
        </w:rPr>
        <w:t>При проведении промежуточной аттестации по дисциплине обеспечивается соблюдение следующих общих требований:</w:t>
      </w:r>
    </w:p>
    <w:p w:rsidR="00D81261" w:rsidRPr="00D81261" w:rsidRDefault="00D81261" w:rsidP="00D81261">
      <w:pPr>
        <w:spacing w:before="0" w:beforeAutospacing="0" w:after="0" w:afterAutospacing="0"/>
        <w:ind w:firstLine="709"/>
        <w:rPr>
          <w:sz w:val="20"/>
          <w:szCs w:val="20"/>
        </w:rPr>
      </w:pPr>
      <w:r w:rsidRPr="00D81261">
        <w:rPr>
          <w:sz w:val="20"/>
          <w:szCs w:val="20"/>
        </w:rPr>
        <w:t>-</w:t>
      </w:r>
      <w:r w:rsidRPr="00D81261">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D81261" w:rsidRPr="00D81261" w:rsidRDefault="00D81261" w:rsidP="00D81261">
      <w:pPr>
        <w:spacing w:before="0" w:beforeAutospacing="0" w:after="0" w:afterAutospacing="0"/>
        <w:ind w:firstLine="709"/>
        <w:rPr>
          <w:sz w:val="20"/>
          <w:szCs w:val="20"/>
        </w:rPr>
      </w:pPr>
      <w:r w:rsidRPr="00D81261">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D81261" w:rsidRPr="00D81261" w:rsidRDefault="00D81261" w:rsidP="00D81261">
      <w:pPr>
        <w:spacing w:before="0" w:beforeAutospacing="0" w:after="0" w:afterAutospacing="0"/>
        <w:ind w:firstLine="709"/>
        <w:rPr>
          <w:sz w:val="20"/>
          <w:szCs w:val="20"/>
        </w:rPr>
      </w:pPr>
      <w:r w:rsidRPr="00D81261">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D81261" w:rsidRPr="00D81261" w:rsidRDefault="00D81261" w:rsidP="00D81261">
      <w:pPr>
        <w:spacing w:before="0" w:beforeAutospacing="0" w:after="0" w:afterAutospacing="0"/>
        <w:ind w:firstLine="709"/>
        <w:rPr>
          <w:sz w:val="20"/>
          <w:szCs w:val="20"/>
        </w:rPr>
      </w:pPr>
      <w:r w:rsidRPr="00D81261">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D81261" w:rsidRPr="00D81261" w:rsidRDefault="00D81261" w:rsidP="00D81261">
      <w:pPr>
        <w:spacing w:before="0" w:beforeAutospacing="0" w:after="0" w:afterAutospacing="0"/>
        <w:ind w:firstLine="709"/>
        <w:rPr>
          <w:sz w:val="20"/>
          <w:szCs w:val="20"/>
        </w:rPr>
      </w:pPr>
      <w:r w:rsidRPr="00D81261">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D81261" w:rsidRPr="00D81261" w:rsidRDefault="00D81261" w:rsidP="00D81261">
      <w:pPr>
        <w:spacing w:before="0" w:beforeAutospacing="0" w:after="0" w:afterAutospacing="0"/>
        <w:ind w:firstLine="709"/>
        <w:rPr>
          <w:sz w:val="20"/>
          <w:szCs w:val="20"/>
        </w:rPr>
      </w:pPr>
      <w:r w:rsidRPr="00D81261">
        <w:rPr>
          <w:sz w:val="20"/>
          <w:szCs w:val="20"/>
        </w:rPr>
        <w:t>- продолжительность сдачи экзамена, проводимого в письменной форме, - не более чем на 90 минут;</w:t>
      </w:r>
    </w:p>
    <w:p w:rsidR="00D81261" w:rsidRPr="00D81261" w:rsidRDefault="00D81261" w:rsidP="00D81261">
      <w:pPr>
        <w:spacing w:before="0" w:beforeAutospacing="0" w:after="0" w:afterAutospacing="0"/>
        <w:ind w:firstLine="709"/>
        <w:rPr>
          <w:sz w:val="20"/>
          <w:szCs w:val="20"/>
        </w:rPr>
      </w:pPr>
      <w:r w:rsidRPr="00D81261">
        <w:rPr>
          <w:sz w:val="20"/>
          <w:szCs w:val="20"/>
        </w:rPr>
        <w:t>- продолжительность подготовки обучающегося к ответу на экзамене, проводимом в устной форме, - не более чем на 20 минут.</w:t>
      </w:r>
    </w:p>
    <w:p w:rsidR="00D81261" w:rsidRPr="00D81261" w:rsidRDefault="00D81261" w:rsidP="00D81261">
      <w:pPr>
        <w:spacing w:before="0" w:beforeAutospacing="0" w:after="0" w:afterAutospacing="0"/>
        <w:ind w:firstLine="709"/>
        <w:rPr>
          <w:sz w:val="20"/>
          <w:szCs w:val="20"/>
        </w:rPr>
      </w:pPr>
      <w:r w:rsidRPr="00D81261">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D81261" w:rsidRPr="00D81261" w:rsidRDefault="00D81261" w:rsidP="00D81261">
      <w:pPr>
        <w:spacing w:before="0" w:beforeAutospacing="0" w:after="0" w:afterAutospacing="0"/>
        <w:ind w:firstLine="709"/>
        <w:rPr>
          <w:sz w:val="20"/>
          <w:szCs w:val="20"/>
        </w:rPr>
      </w:pPr>
      <w:r w:rsidRPr="00D81261">
        <w:rPr>
          <w:sz w:val="20"/>
          <w:szCs w:val="20"/>
        </w:rPr>
        <w:t>а) для слепых:</w:t>
      </w:r>
    </w:p>
    <w:p w:rsidR="00D81261" w:rsidRPr="00D81261" w:rsidRDefault="00D81261" w:rsidP="00D81261">
      <w:pPr>
        <w:spacing w:before="0" w:beforeAutospacing="0" w:after="0" w:afterAutospacing="0"/>
        <w:ind w:firstLine="709"/>
        <w:rPr>
          <w:sz w:val="20"/>
          <w:szCs w:val="20"/>
        </w:rPr>
      </w:pPr>
      <w:r w:rsidRPr="00D81261">
        <w:rPr>
          <w:sz w:val="20"/>
          <w:szCs w:val="20"/>
        </w:rPr>
        <w:t>-</w:t>
      </w:r>
      <w:r w:rsidRPr="00D81261">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D81261" w:rsidRPr="00D81261" w:rsidRDefault="00D81261" w:rsidP="00D81261">
      <w:pPr>
        <w:spacing w:before="0" w:beforeAutospacing="0" w:after="0" w:afterAutospacing="0"/>
        <w:ind w:firstLine="709"/>
        <w:rPr>
          <w:sz w:val="20"/>
          <w:szCs w:val="20"/>
        </w:rPr>
      </w:pPr>
      <w:r w:rsidRPr="00D81261">
        <w:rPr>
          <w:sz w:val="20"/>
          <w:szCs w:val="20"/>
        </w:rPr>
        <w:t xml:space="preserve">- письменные задания выполняются обучающимися с использованием клавиатуры с азбукой Брайля, либо </w:t>
      </w:r>
      <w:proofErr w:type="spellStart"/>
      <w:r w:rsidRPr="00D81261">
        <w:rPr>
          <w:sz w:val="20"/>
          <w:szCs w:val="20"/>
        </w:rPr>
        <w:t>надиктовываются</w:t>
      </w:r>
      <w:proofErr w:type="spellEnd"/>
      <w:r w:rsidRPr="00D81261">
        <w:rPr>
          <w:sz w:val="20"/>
          <w:szCs w:val="20"/>
        </w:rPr>
        <w:t xml:space="preserve"> ассистенту;</w:t>
      </w:r>
    </w:p>
    <w:p w:rsidR="00D81261" w:rsidRPr="00D81261" w:rsidRDefault="00D81261" w:rsidP="00D81261">
      <w:pPr>
        <w:spacing w:before="0" w:beforeAutospacing="0" w:after="0" w:afterAutospacing="0"/>
        <w:ind w:firstLine="709"/>
        <w:rPr>
          <w:sz w:val="20"/>
          <w:szCs w:val="20"/>
        </w:rPr>
      </w:pPr>
      <w:r w:rsidRPr="00D81261">
        <w:rPr>
          <w:sz w:val="20"/>
          <w:szCs w:val="20"/>
        </w:rPr>
        <w:t>б) для слабовидящих:</w:t>
      </w:r>
    </w:p>
    <w:p w:rsidR="00D81261" w:rsidRPr="00D81261" w:rsidRDefault="00D81261" w:rsidP="00D81261">
      <w:pPr>
        <w:spacing w:before="0" w:beforeAutospacing="0" w:after="0" w:afterAutospacing="0"/>
        <w:ind w:firstLine="709"/>
        <w:rPr>
          <w:sz w:val="20"/>
          <w:szCs w:val="20"/>
        </w:rPr>
      </w:pPr>
      <w:r w:rsidRPr="00D81261">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D81261">
        <w:rPr>
          <w:sz w:val="20"/>
          <w:szCs w:val="20"/>
        </w:rPr>
        <w:t>Jaws</w:t>
      </w:r>
      <w:proofErr w:type="spellEnd"/>
      <w:r w:rsidRPr="00D81261">
        <w:rPr>
          <w:sz w:val="20"/>
          <w:szCs w:val="20"/>
        </w:rPr>
        <w:t>;</w:t>
      </w:r>
    </w:p>
    <w:p w:rsidR="00D81261" w:rsidRPr="00D81261" w:rsidRDefault="00D81261" w:rsidP="00D81261">
      <w:pPr>
        <w:spacing w:before="0" w:beforeAutospacing="0" w:after="0" w:afterAutospacing="0"/>
        <w:ind w:firstLine="709"/>
        <w:rPr>
          <w:sz w:val="20"/>
          <w:szCs w:val="20"/>
        </w:rPr>
      </w:pPr>
      <w:r w:rsidRPr="00D81261">
        <w:rPr>
          <w:sz w:val="20"/>
          <w:szCs w:val="20"/>
        </w:rPr>
        <w:t>- обеспечивается индивидуальное равномерное освещение не менее 300 люкс;</w:t>
      </w:r>
    </w:p>
    <w:p w:rsidR="00D81261" w:rsidRPr="00D81261" w:rsidRDefault="00D81261" w:rsidP="00D81261">
      <w:pPr>
        <w:spacing w:before="0" w:beforeAutospacing="0" w:after="0" w:afterAutospacing="0"/>
        <w:ind w:firstLine="709"/>
        <w:rPr>
          <w:sz w:val="20"/>
          <w:szCs w:val="20"/>
        </w:rPr>
      </w:pPr>
      <w:r w:rsidRPr="00D81261">
        <w:rPr>
          <w:sz w:val="20"/>
          <w:szCs w:val="20"/>
        </w:rPr>
        <w:t xml:space="preserve">- при необходимости обучающимся предоставляется увеличивающее </w:t>
      </w:r>
      <w:proofErr w:type="spellStart"/>
      <w:r w:rsidRPr="00D81261">
        <w:rPr>
          <w:sz w:val="20"/>
          <w:szCs w:val="20"/>
        </w:rPr>
        <w:t>устройство,допускается</w:t>
      </w:r>
      <w:proofErr w:type="spellEnd"/>
      <w:r w:rsidRPr="00D81261">
        <w:rPr>
          <w:sz w:val="20"/>
          <w:szCs w:val="20"/>
        </w:rPr>
        <w:t xml:space="preserve"> использование увеличивающих устройств, имеющихся у обучающихся;</w:t>
      </w:r>
    </w:p>
    <w:p w:rsidR="00D81261" w:rsidRPr="00D81261" w:rsidRDefault="00D81261" w:rsidP="00D81261">
      <w:pPr>
        <w:spacing w:before="0" w:beforeAutospacing="0" w:after="0" w:afterAutospacing="0"/>
        <w:ind w:firstLine="709"/>
        <w:rPr>
          <w:sz w:val="20"/>
          <w:szCs w:val="20"/>
        </w:rPr>
      </w:pPr>
      <w:r w:rsidRPr="00D81261">
        <w:rPr>
          <w:sz w:val="20"/>
          <w:szCs w:val="20"/>
        </w:rPr>
        <w:t>в) для глухих и слабослышащих, с тяжелыми нарушениями речи:</w:t>
      </w:r>
    </w:p>
    <w:p w:rsidR="00D81261" w:rsidRPr="00D81261" w:rsidRDefault="00D81261" w:rsidP="00D81261">
      <w:pPr>
        <w:spacing w:before="0" w:beforeAutospacing="0" w:after="0" w:afterAutospacing="0"/>
        <w:ind w:firstLine="709"/>
        <w:rPr>
          <w:sz w:val="20"/>
          <w:szCs w:val="20"/>
        </w:rPr>
      </w:pPr>
      <w:r w:rsidRPr="00D81261">
        <w:rPr>
          <w:sz w:val="20"/>
          <w:szCs w:val="20"/>
        </w:rPr>
        <w:t>- имеется в наличии информационная система "Исток" для слабослышащих коллективного пользования;</w:t>
      </w:r>
    </w:p>
    <w:p w:rsidR="00D81261" w:rsidRPr="00D81261" w:rsidRDefault="00D81261" w:rsidP="00D81261">
      <w:pPr>
        <w:spacing w:before="0" w:beforeAutospacing="0" w:after="0" w:afterAutospacing="0"/>
        <w:ind w:firstLine="709"/>
        <w:rPr>
          <w:sz w:val="20"/>
          <w:szCs w:val="20"/>
        </w:rPr>
      </w:pPr>
      <w:r w:rsidRPr="00D81261">
        <w:rPr>
          <w:sz w:val="20"/>
          <w:szCs w:val="20"/>
        </w:rPr>
        <w:t>- по их желанию испытания проводятся в электронной или письменной форме;</w:t>
      </w:r>
    </w:p>
    <w:p w:rsidR="00D81261" w:rsidRPr="00D81261" w:rsidRDefault="00D81261" w:rsidP="00D81261">
      <w:pPr>
        <w:spacing w:before="0" w:beforeAutospacing="0" w:after="0" w:afterAutospacing="0"/>
        <w:ind w:firstLine="709"/>
        <w:rPr>
          <w:sz w:val="20"/>
          <w:szCs w:val="20"/>
        </w:rPr>
      </w:pPr>
      <w:r w:rsidRPr="00D81261">
        <w:rPr>
          <w:sz w:val="20"/>
          <w:szCs w:val="20"/>
        </w:rPr>
        <w:t>г) для лиц с нарушениями опорно-двигательного аппарата:</w:t>
      </w:r>
    </w:p>
    <w:p w:rsidR="00D81261" w:rsidRPr="00D81261" w:rsidRDefault="00D81261" w:rsidP="00D81261">
      <w:pPr>
        <w:spacing w:before="0" w:beforeAutospacing="0" w:after="0" w:afterAutospacing="0"/>
        <w:ind w:firstLine="709"/>
        <w:rPr>
          <w:sz w:val="20"/>
          <w:szCs w:val="20"/>
        </w:rPr>
      </w:pPr>
      <w:r w:rsidRPr="00D81261">
        <w:rPr>
          <w:sz w:val="20"/>
          <w:szCs w:val="20"/>
        </w:rPr>
        <w:t xml:space="preserve">- тестовые и </w:t>
      </w:r>
      <w:proofErr w:type="spellStart"/>
      <w:r w:rsidRPr="00D81261">
        <w:rPr>
          <w:sz w:val="20"/>
          <w:szCs w:val="20"/>
        </w:rPr>
        <w:t>тренинговые</w:t>
      </w:r>
      <w:proofErr w:type="spellEnd"/>
      <w:r w:rsidRPr="00D81261">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D81261" w:rsidRPr="00D81261" w:rsidRDefault="00D81261" w:rsidP="00D81261">
      <w:pPr>
        <w:spacing w:before="0" w:beforeAutospacing="0" w:after="0" w:afterAutospacing="0"/>
        <w:ind w:firstLine="709"/>
        <w:rPr>
          <w:sz w:val="20"/>
          <w:szCs w:val="20"/>
        </w:rPr>
      </w:pPr>
      <w:r w:rsidRPr="00D81261">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D81261" w:rsidRPr="00D81261" w:rsidRDefault="00D81261" w:rsidP="00D81261">
      <w:pPr>
        <w:spacing w:before="0" w:beforeAutospacing="0" w:after="0" w:afterAutospacing="0"/>
        <w:ind w:firstLine="709"/>
        <w:rPr>
          <w:sz w:val="20"/>
          <w:szCs w:val="20"/>
        </w:rPr>
      </w:pPr>
      <w:r w:rsidRPr="00D81261">
        <w:rPr>
          <w:sz w:val="20"/>
          <w:szCs w:val="20"/>
        </w:rPr>
        <w:lastRenderedPageBreak/>
        <w:t>- по их желанию испытания проводятся в устной форме.</w:t>
      </w:r>
    </w:p>
    <w:p w:rsidR="00063455" w:rsidRDefault="00D81261" w:rsidP="00D81261">
      <w:pPr>
        <w:spacing w:before="0" w:beforeAutospacing="0" w:after="0" w:afterAutospacing="0"/>
        <w:ind w:firstLine="709"/>
        <w:rPr>
          <w:sz w:val="20"/>
          <w:szCs w:val="20"/>
        </w:rPr>
      </w:pPr>
      <w:r w:rsidRPr="00D81261">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D81261" w:rsidRPr="00357E6F" w:rsidRDefault="00D81261" w:rsidP="00D81261">
      <w:pPr>
        <w:spacing w:before="0" w:beforeAutospacing="0" w:after="0" w:afterAutospacing="0"/>
        <w:ind w:firstLine="709"/>
        <w:rPr>
          <w:b/>
          <w:sz w:val="20"/>
          <w:szCs w:val="20"/>
        </w:rPr>
      </w:pPr>
    </w:p>
    <w:p w:rsidR="00063455" w:rsidRPr="00357E6F" w:rsidRDefault="00063455" w:rsidP="00063455">
      <w:pPr>
        <w:spacing w:before="0" w:beforeAutospacing="0" w:after="0" w:afterAutospacing="0"/>
        <w:ind w:firstLine="709"/>
        <w:rPr>
          <w:b/>
          <w:sz w:val="20"/>
          <w:szCs w:val="20"/>
        </w:rPr>
      </w:pPr>
      <w:r w:rsidRPr="00357E6F">
        <w:rPr>
          <w:b/>
          <w:sz w:val="20"/>
          <w:szCs w:val="20"/>
        </w:rPr>
        <w:t xml:space="preserve">6.4 Методические рекомендации по самостоятельной работе студентов </w:t>
      </w:r>
    </w:p>
    <w:p w:rsidR="00063455" w:rsidRPr="00357E6F" w:rsidRDefault="00063455" w:rsidP="00063455">
      <w:pPr>
        <w:shd w:val="clear" w:color="auto" w:fill="FFFFFF"/>
        <w:spacing w:before="0" w:beforeAutospacing="0" w:after="0" w:afterAutospacing="0"/>
        <w:ind w:firstLine="709"/>
        <w:jc w:val="both"/>
        <w:rPr>
          <w:sz w:val="20"/>
          <w:szCs w:val="20"/>
        </w:rPr>
      </w:pPr>
      <w:r w:rsidRPr="00357E6F">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063455" w:rsidRPr="00357E6F" w:rsidRDefault="00063455" w:rsidP="00063455">
      <w:pPr>
        <w:shd w:val="clear" w:color="auto" w:fill="FFFFFF"/>
        <w:spacing w:before="0" w:beforeAutospacing="0" w:after="0" w:afterAutospacing="0"/>
        <w:ind w:firstLine="709"/>
        <w:jc w:val="both"/>
        <w:rPr>
          <w:sz w:val="20"/>
          <w:szCs w:val="20"/>
        </w:rPr>
      </w:pPr>
      <w:r w:rsidRPr="00357E6F">
        <w:rPr>
          <w:sz w:val="20"/>
          <w:szCs w:val="20"/>
        </w:rPr>
        <w:t>Реализация поставленной цели предполагает решение следующих задач:</w:t>
      </w:r>
    </w:p>
    <w:p w:rsidR="00063455" w:rsidRPr="00357E6F" w:rsidRDefault="00063455" w:rsidP="00063455">
      <w:pPr>
        <w:shd w:val="clear" w:color="auto" w:fill="FFFFFF"/>
        <w:tabs>
          <w:tab w:val="left" w:pos="893"/>
        </w:tabs>
        <w:spacing w:before="0" w:beforeAutospacing="0" w:after="0" w:afterAutospacing="0"/>
        <w:ind w:firstLine="709"/>
        <w:jc w:val="both"/>
        <w:rPr>
          <w:sz w:val="20"/>
          <w:szCs w:val="20"/>
        </w:rPr>
      </w:pPr>
      <w:r w:rsidRPr="00357E6F">
        <w:rPr>
          <w:sz w:val="20"/>
          <w:szCs w:val="20"/>
        </w:rPr>
        <w:t>-</w:t>
      </w:r>
      <w:r w:rsidRPr="00357E6F">
        <w:rPr>
          <w:sz w:val="20"/>
          <w:szCs w:val="20"/>
        </w:rPr>
        <w:tab/>
        <w:t xml:space="preserve">качественное освоение теоретического материала по изучаемой дисциплине, углубление и расширение теоретических знаний с целью их применения на уровне </w:t>
      </w:r>
      <w:proofErr w:type="spellStart"/>
      <w:r w:rsidRPr="00357E6F">
        <w:rPr>
          <w:sz w:val="20"/>
          <w:szCs w:val="20"/>
        </w:rPr>
        <w:t>межпредметных</w:t>
      </w:r>
      <w:proofErr w:type="spellEnd"/>
      <w:r w:rsidRPr="00357E6F">
        <w:rPr>
          <w:sz w:val="20"/>
          <w:szCs w:val="20"/>
        </w:rPr>
        <w:t xml:space="preserve"> связей;</w:t>
      </w:r>
    </w:p>
    <w:p w:rsidR="00063455" w:rsidRPr="00357E6F" w:rsidRDefault="00063455" w:rsidP="00063455">
      <w:pPr>
        <w:shd w:val="clear" w:color="auto" w:fill="FFFFFF"/>
        <w:tabs>
          <w:tab w:val="left" w:pos="984"/>
        </w:tabs>
        <w:spacing w:before="0" w:beforeAutospacing="0" w:after="0" w:afterAutospacing="0"/>
        <w:ind w:firstLine="709"/>
        <w:jc w:val="both"/>
        <w:rPr>
          <w:sz w:val="20"/>
          <w:szCs w:val="20"/>
        </w:rPr>
      </w:pPr>
      <w:r w:rsidRPr="00357E6F">
        <w:rPr>
          <w:sz w:val="20"/>
          <w:szCs w:val="20"/>
        </w:rPr>
        <w:t>-</w:t>
      </w:r>
      <w:r w:rsidRPr="00357E6F">
        <w:rPr>
          <w:sz w:val="20"/>
          <w:szCs w:val="20"/>
        </w:rPr>
        <w:tab/>
        <w:t>систематизация    и    закрепление    полученных    теоретических    знаний    и    практических навыков;</w:t>
      </w:r>
    </w:p>
    <w:p w:rsidR="00063455" w:rsidRPr="00357E6F" w:rsidRDefault="00063455" w:rsidP="00063455">
      <w:pPr>
        <w:shd w:val="clear" w:color="auto" w:fill="FFFFFF"/>
        <w:tabs>
          <w:tab w:val="left" w:pos="907"/>
        </w:tabs>
        <w:spacing w:before="0" w:beforeAutospacing="0" w:after="0" w:afterAutospacing="0"/>
        <w:ind w:firstLine="709"/>
        <w:jc w:val="both"/>
        <w:rPr>
          <w:sz w:val="20"/>
          <w:szCs w:val="20"/>
        </w:rPr>
      </w:pPr>
      <w:r w:rsidRPr="00357E6F">
        <w:rPr>
          <w:sz w:val="20"/>
          <w:szCs w:val="20"/>
        </w:rPr>
        <w:t>-</w:t>
      </w:r>
      <w:r w:rsidRPr="00357E6F">
        <w:rPr>
          <w:sz w:val="20"/>
          <w:szCs w:val="20"/>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063455" w:rsidRPr="00357E6F" w:rsidRDefault="00063455" w:rsidP="00063455">
      <w:pPr>
        <w:shd w:val="clear" w:color="auto" w:fill="FFFFFF"/>
        <w:tabs>
          <w:tab w:val="left" w:pos="1037"/>
        </w:tabs>
        <w:spacing w:before="0" w:beforeAutospacing="0" w:after="0" w:afterAutospacing="0"/>
        <w:ind w:firstLine="709"/>
        <w:jc w:val="both"/>
        <w:rPr>
          <w:sz w:val="20"/>
          <w:szCs w:val="20"/>
        </w:rPr>
      </w:pPr>
      <w:r w:rsidRPr="00357E6F">
        <w:rPr>
          <w:sz w:val="20"/>
          <w:szCs w:val="20"/>
        </w:rPr>
        <w:t>-</w:t>
      </w:r>
      <w:r w:rsidRPr="00357E6F">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063455" w:rsidRPr="00357E6F" w:rsidRDefault="00063455" w:rsidP="00063455">
      <w:pPr>
        <w:shd w:val="clear" w:color="auto" w:fill="FFFFFF"/>
        <w:tabs>
          <w:tab w:val="left" w:pos="1090"/>
        </w:tabs>
        <w:spacing w:before="0" w:beforeAutospacing="0" w:after="0" w:afterAutospacing="0"/>
        <w:ind w:firstLine="709"/>
        <w:jc w:val="both"/>
        <w:rPr>
          <w:sz w:val="20"/>
          <w:szCs w:val="20"/>
        </w:rPr>
      </w:pPr>
      <w:r w:rsidRPr="00357E6F">
        <w:rPr>
          <w:sz w:val="20"/>
          <w:szCs w:val="20"/>
        </w:rPr>
        <w:t>-</w:t>
      </w:r>
      <w:r w:rsidRPr="00357E6F">
        <w:rPr>
          <w:sz w:val="20"/>
          <w:szCs w:val="20"/>
        </w:rPr>
        <w:tab/>
        <w:t>формирование       самостоятельности       мышления,       способностей       к       саморазвитию, самообразованию, самосовершенствованию и самореализации;</w:t>
      </w:r>
    </w:p>
    <w:p w:rsidR="00063455" w:rsidRPr="00357E6F" w:rsidRDefault="00063455" w:rsidP="00063455">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развитие научно-исследовательских навыков;</w:t>
      </w:r>
    </w:p>
    <w:p w:rsidR="00063455" w:rsidRPr="00357E6F" w:rsidRDefault="00063455" w:rsidP="00063455">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063455" w:rsidRPr="00357E6F" w:rsidRDefault="00063455" w:rsidP="00063455">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является неотъемлемой частью образовательного процесса.</w:t>
      </w:r>
    </w:p>
    <w:p w:rsidR="00063455" w:rsidRPr="00357E6F" w:rsidRDefault="00063455" w:rsidP="00063455">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063455" w:rsidRPr="00357E6F" w:rsidRDefault="00063455" w:rsidP="00063455">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должна:</w:t>
      </w:r>
    </w:p>
    <w:p w:rsidR="00063455" w:rsidRPr="00357E6F" w:rsidRDefault="00063455" w:rsidP="00063455">
      <w:pPr>
        <w:shd w:val="clear" w:color="auto" w:fill="FFFFFF"/>
        <w:tabs>
          <w:tab w:val="left" w:pos="907"/>
        </w:tabs>
        <w:spacing w:before="0" w:beforeAutospacing="0" w:after="0" w:afterAutospacing="0"/>
        <w:ind w:firstLine="709"/>
        <w:jc w:val="both"/>
        <w:rPr>
          <w:sz w:val="20"/>
          <w:szCs w:val="20"/>
        </w:rPr>
      </w:pPr>
      <w:r w:rsidRPr="00357E6F">
        <w:rPr>
          <w:sz w:val="20"/>
          <w:szCs w:val="20"/>
        </w:rPr>
        <w:t>-</w:t>
      </w:r>
      <w:r w:rsidRPr="00357E6F">
        <w:rPr>
          <w:sz w:val="20"/>
          <w:szCs w:val="20"/>
        </w:rPr>
        <w:tab/>
        <w:t>быть выполнена индивидуально (или являться частью коллективной работы). В случае, когда СР подготовлена в порядке выполнения группового задания, в работе делается соответствующая оговорка;</w:t>
      </w:r>
    </w:p>
    <w:p w:rsidR="00063455" w:rsidRPr="00357E6F" w:rsidRDefault="00063455" w:rsidP="00063455">
      <w:pPr>
        <w:shd w:val="clear" w:color="auto" w:fill="FFFFFF"/>
        <w:tabs>
          <w:tab w:val="left" w:pos="1085"/>
        </w:tabs>
        <w:spacing w:before="0" w:beforeAutospacing="0" w:after="0" w:afterAutospacing="0"/>
        <w:ind w:firstLine="709"/>
        <w:jc w:val="both"/>
        <w:rPr>
          <w:sz w:val="20"/>
          <w:szCs w:val="20"/>
        </w:rPr>
      </w:pPr>
      <w:r w:rsidRPr="00357E6F">
        <w:rPr>
          <w:sz w:val="20"/>
          <w:szCs w:val="20"/>
        </w:rPr>
        <w:t>-</w:t>
      </w:r>
      <w:r w:rsidRPr="00357E6F">
        <w:rPr>
          <w:sz w:val="20"/>
          <w:szCs w:val="20"/>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063455" w:rsidRPr="00357E6F" w:rsidRDefault="00063455" w:rsidP="00063455">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отражать необходимую и достаточную компетентность автора;</w:t>
      </w:r>
    </w:p>
    <w:p w:rsidR="00063455" w:rsidRPr="00357E6F" w:rsidRDefault="00063455" w:rsidP="00063455">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иметь учебную, научную и/или практическую направленность;</w:t>
      </w:r>
    </w:p>
    <w:p w:rsidR="00063455" w:rsidRPr="00357E6F" w:rsidRDefault="00063455" w:rsidP="00063455">
      <w:pPr>
        <w:shd w:val="clear" w:color="auto" w:fill="FFFFFF"/>
        <w:tabs>
          <w:tab w:val="left" w:pos="970"/>
        </w:tabs>
        <w:spacing w:before="0" w:beforeAutospacing="0" w:after="0" w:afterAutospacing="0"/>
        <w:ind w:firstLine="709"/>
        <w:jc w:val="both"/>
        <w:rPr>
          <w:sz w:val="20"/>
          <w:szCs w:val="20"/>
        </w:rPr>
      </w:pPr>
      <w:r w:rsidRPr="00357E6F">
        <w:rPr>
          <w:sz w:val="20"/>
          <w:szCs w:val="20"/>
        </w:rPr>
        <w:t>-</w:t>
      </w:r>
      <w:r w:rsidRPr="00357E6F">
        <w:rPr>
          <w:sz w:val="20"/>
          <w:szCs w:val="20"/>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063455" w:rsidRPr="00357E6F" w:rsidRDefault="00063455" w:rsidP="00063455">
      <w:pPr>
        <w:shd w:val="clear" w:color="auto" w:fill="FFFFFF"/>
        <w:tabs>
          <w:tab w:val="left" w:pos="1109"/>
        </w:tabs>
        <w:spacing w:before="0" w:beforeAutospacing="0" w:after="0" w:afterAutospacing="0"/>
        <w:ind w:firstLine="709"/>
        <w:jc w:val="both"/>
        <w:rPr>
          <w:sz w:val="20"/>
          <w:szCs w:val="20"/>
        </w:rPr>
      </w:pPr>
      <w:r w:rsidRPr="00357E6F">
        <w:rPr>
          <w:sz w:val="20"/>
          <w:szCs w:val="20"/>
        </w:rPr>
        <w:t>-</w:t>
      </w:r>
      <w:r w:rsidRPr="00357E6F">
        <w:rPr>
          <w:sz w:val="20"/>
          <w:szCs w:val="20"/>
        </w:rPr>
        <w:tab/>
        <w:t>содержать краткие и четкие формулировки, убедительную аргументацию, доказательность и обоснованность выводов;</w:t>
      </w:r>
    </w:p>
    <w:p w:rsidR="00063455" w:rsidRPr="00357E6F" w:rsidRDefault="00063455" w:rsidP="00063455">
      <w:pPr>
        <w:shd w:val="clear" w:color="auto" w:fill="FFFFFF"/>
        <w:tabs>
          <w:tab w:val="left" w:pos="984"/>
          <w:tab w:val="left" w:pos="5770"/>
        </w:tabs>
        <w:spacing w:before="0" w:beforeAutospacing="0" w:after="0" w:afterAutospacing="0"/>
        <w:ind w:firstLine="709"/>
        <w:jc w:val="both"/>
        <w:rPr>
          <w:sz w:val="20"/>
          <w:szCs w:val="20"/>
        </w:rPr>
      </w:pPr>
      <w:r w:rsidRPr="00357E6F">
        <w:rPr>
          <w:sz w:val="20"/>
          <w:szCs w:val="20"/>
        </w:rPr>
        <w:t>-</w:t>
      </w:r>
      <w:r w:rsidRPr="00357E6F">
        <w:rPr>
          <w:sz w:val="20"/>
          <w:szCs w:val="20"/>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063455" w:rsidRPr="00357E6F" w:rsidRDefault="00063455" w:rsidP="00063455">
      <w:pPr>
        <w:pStyle w:val="Normal11"/>
        <w:ind w:firstLine="709"/>
        <w:jc w:val="both"/>
        <w:rPr>
          <w:b/>
          <w:bCs/>
          <w:iCs/>
        </w:rPr>
      </w:pPr>
    </w:p>
    <w:p w:rsidR="00063455" w:rsidRPr="00357E6F" w:rsidRDefault="00063455" w:rsidP="00063455">
      <w:pPr>
        <w:pStyle w:val="1c"/>
        <w:tabs>
          <w:tab w:val="right" w:leader="dot" w:pos="9600"/>
        </w:tabs>
        <w:spacing w:before="0" w:beforeAutospacing="0" w:after="0" w:afterAutospacing="0"/>
        <w:ind w:left="0" w:firstLine="709"/>
        <w:rPr>
          <w:b/>
          <w:bCs/>
          <w:sz w:val="20"/>
        </w:rPr>
      </w:pPr>
    </w:p>
    <w:p w:rsidR="00063455" w:rsidRPr="00357E6F" w:rsidRDefault="006B1D1F" w:rsidP="00063455">
      <w:pPr>
        <w:pStyle w:val="1c"/>
        <w:tabs>
          <w:tab w:val="right" w:leader="dot" w:pos="9600"/>
        </w:tabs>
        <w:spacing w:before="0" w:beforeAutospacing="0" w:after="0" w:afterAutospacing="0"/>
        <w:ind w:left="0" w:firstLine="709"/>
        <w:rPr>
          <w:b/>
          <w:bCs/>
          <w:sz w:val="20"/>
        </w:rPr>
      </w:pPr>
      <w:r>
        <w:rPr>
          <w:b/>
          <w:bCs/>
          <w:sz w:val="20"/>
        </w:rPr>
        <w:t>7</w:t>
      </w:r>
      <w:r w:rsidR="00063455" w:rsidRPr="00357E6F">
        <w:rPr>
          <w:b/>
          <w:bCs/>
          <w:sz w:val="20"/>
        </w:rPr>
        <w:t>. Учебно-методическое и информационное обеспечение дисциплины</w:t>
      </w:r>
    </w:p>
    <w:p w:rsidR="00063455" w:rsidRPr="00357E6F" w:rsidRDefault="006B1D1F" w:rsidP="00063455">
      <w:pPr>
        <w:spacing w:before="0" w:beforeAutospacing="0" w:after="0" w:afterAutospacing="0"/>
        <w:ind w:firstLine="680"/>
        <w:rPr>
          <w:b/>
          <w:sz w:val="20"/>
          <w:szCs w:val="20"/>
        </w:rPr>
      </w:pPr>
      <w:r>
        <w:rPr>
          <w:b/>
          <w:sz w:val="20"/>
          <w:szCs w:val="20"/>
        </w:rPr>
        <w:t>7</w:t>
      </w:r>
      <w:r w:rsidR="00063455" w:rsidRPr="00357E6F">
        <w:rPr>
          <w:b/>
          <w:sz w:val="20"/>
          <w:szCs w:val="20"/>
        </w:rPr>
        <w:t xml:space="preserve">.1. Рекомендуемая литература </w:t>
      </w:r>
    </w:p>
    <w:p w:rsidR="00063455" w:rsidRPr="00357E6F" w:rsidRDefault="00063455" w:rsidP="00063455">
      <w:pPr>
        <w:tabs>
          <w:tab w:val="left" w:pos="1080"/>
        </w:tabs>
        <w:suppressAutoHyphens/>
        <w:spacing w:before="0" w:beforeAutospacing="0" w:after="0" w:afterAutospacing="0"/>
        <w:ind w:firstLine="720"/>
        <w:jc w:val="both"/>
        <w:rPr>
          <w:b/>
          <w:sz w:val="20"/>
          <w:szCs w:val="20"/>
        </w:rPr>
      </w:pPr>
      <w:r w:rsidRPr="00357E6F">
        <w:rPr>
          <w:b/>
          <w:sz w:val="20"/>
          <w:szCs w:val="20"/>
        </w:rPr>
        <w:t>Нормативные правовые акты</w:t>
      </w:r>
    </w:p>
    <w:p w:rsidR="00063455" w:rsidRPr="00357E6F" w:rsidRDefault="00063455" w:rsidP="00063455">
      <w:pPr>
        <w:numPr>
          <w:ilvl w:val="0"/>
          <w:numId w:val="73"/>
        </w:numPr>
        <w:tabs>
          <w:tab w:val="left" w:pos="0"/>
          <w:tab w:val="left" w:pos="686"/>
          <w:tab w:val="left" w:pos="1004"/>
          <w:tab w:val="left" w:pos="1080"/>
          <w:tab w:val="left" w:pos="1148"/>
        </w:tabs>
        <w:suppressAutoHyphens/>
        <w:overflowPunct w:val="0"/>
        <w:autoSpaceDE w:val="0"/>
        <w:autoSpaceDN w:val="0"/>
        <w:adjustRightInd w:val="0"/>
        <w:spacing w:before="0" w:beforeAutospacing="0" w:after="0" w:afterAutospacing="0"/>
        <w:ind w:left="0" w:firstLine="720"/>
        <w:jc w:val="both"/>
        <w:textAlignment w:val="baseline"/>
        <w:rPr>
          <w:sz w:val="20"/>
          <w:szCs w:val="20"/>
        </w:rPr>
      </w:pPr>
      <w:r w:rsidRPr="00357E6F">
        <w:rPr>
          <w:b/>
          <w:sz w:val="20"/>
          <w:szCs w:val="20"/>
        </w:rPr>
        <w:t>Конституция Российской Федерации</w:t>
      </w:r>
      <w:r w:rsidRPr="00357E6F">
        <w:rPr>
          <w:sz w:val="20"/>
          <w:szCs w:val="20"/>
        </w:rPr>
        <w:t xml:space="preserve"> [Текст] : принята всенародным голосованием 12 декабря 1993 г. (с учетом поправок, внесенных Законами РФ о поправках к Конституции РФ от 30.12.2008 № 6-ФКЗ, от 30.12.2008 № 7-ФКЗ, от 21.07.2014 N 11-ФКЗ) // СЗ РФ. -2014.- № 31. - ст. 4398. </w:t>
      </w:r>
    </w:p>
    <w:p w:rsidR="00063455" w:rsidRPr="00357E6F" w:rsidRDefault="00063455" w:rsidP="00063455">
      <w:pPr>
        <w:numPr>
          <w:ilvl w:val="0"/>
          <w:numId w:val="73"/>
        </w:numPr>
        <w:tabs>
          <w:tab w:val="left" w:pos="0"/>
          <w:tab w:val="left" w:pos="686"/>
          <w:tab w:val="left" w:pos="1004"/>
          <w:tab w:val="left" w:pos="1080"/>
          <w:tab w:val="left" w:pos="1148"/>
        </w:tabs>
        <w:suppressAutoHyphens/>
        <w:overflowPunct w:val="0"/>
        <w:autoSpaceDE w:val="0"/>
        <w:autoSpaceDN w:val="0"/>
        <w:adjustRightInd w:val="0"/>
        <w:spacing w:before="0" w:beforeAutospacing="0" w:after="0" w:afterAutospacing="0"/>
        <w:ind w:left="0" w:firstLine="720"/>
        <w:jc w:val="both"/>
        <w:textAlignment w:val="baseline"/>
        <w:rPr>
          <w:sz w:val="20"/>
          <w:szCs w:val="20"/>
        </w:rPr>
      </w:pPr>
      <w:r w:rsidRPr="00357E6F">
        <w:rPr>
          <w:sz w:val="20"/>
          <w:szCs w:val="20"/>
        </w:rPr>
        <w:t>Бюджетный кодекс Российской Федерации [Текст] : от 31 июля 1998 г. № 145-ФЗ (ред. от 28.12.2017 г.) // СЗ РФ. – 1998. – № 31. – Ст. 3823.</w:t>
      </w:r>
    </w:p>
    <w:p w:rsidR="00063455" w:rsidRPr="00357E6F" w:rsidRDefault="00063455" w:rsidP="00063455">
      <w:pPr>
        <w:numPr>
          <w:ilvl w:val="0"/>
          <w:numId w:val="73"/>
        </w:numPr>
        <w:tabs>
          <w:tab w:val="left" w:pos="0"/>
          <w:tab w:val="left" w:pos="686"/>
          <w:tab w:val="left" w:pos="1004"/>
          <w:tab w:val="left" w:pos="1080"/>
          <w:tab w:val="left" w:pos="1148"/>
        </w:tabs>
        <w:suppressAutoHyphens/>
        <w:overflowPunct w:val="0"/>
        <w:autoSpaceDE w:val="0"/>
        <w:autoSpaceDN w:val="0"/>
        <w:adjustRightInd w:val="0"/>
        <w:spacing w:before="0" w:beforeAutospacing="0" w:after="0" w:afterAutospacing="0"/>
        <w:ind w:left="0" w:firstLine="720"/>
        <w:jc w:val="both"/>
        <w:textAlignment w:val="baseline"/>
        <w:rPr>
          <w:bCs/>
          <w:sz w:val="20"/>
          <w:szCs w:val="20"/>
        </w:rPr>
      </w:pPr>
      <w:r w:rsidRPr="00357E6F">
        <w:rPr>
          <w:sz w:val="20"/>
          <w:szCs w:val="20"/>
        </w:rPr>
        <w:t xml:space="preserve">Уголовно-процессуальный кодекс Российской Федерации от 18 декабря 2001 года № 174-ФЗ (ред. от 23.04.2018 г.) // СЗ РФ. – 2001. – № 52 (ч. 1). – Ст. 4921. </w:t>
      </w:r>
    </w:p>
    <w:p w:rsidR="00063455" w:rsidRPr="00357E6F" w:rsidRDefault="00063455" w:rsidP="00063455">
      <w:pPr>
        <w:numPr>
          <w:ilvl w:val="0"/>
          <w:numId w:val="73"/>
        </w:numPr>
        <w:tabs>
          <w:tab w:val="left" w:pos="0"/>
          <w:tab w:val="left" w:pos="686"/>
          <w:tab w:val="left" w:pos="1004"/>
          <w:tab w:val="left" w:pos="1080"/>
          <w:tab w:val="left" w:pos="1148"/>
        </w:tabs>
        <w:suppressAutoHyphens/>
        <w:overflowPunct w:val="0"/>
        <w:autoSpaceDE w:val="0"/>
        <w:autoSpaceDN w:val="0"/>
        <w:adjustRightInd w:val="0"/>
        <w:spacing w:before="0" w:beforeAutospacing="0" w:after="0" w:afterAutospacing="0"/>
        <w:ind w:left="0" w:firstLine="720"/>
        <w:jc w:val="both"/>
        <w:textAlignment w:val="baseline"/>
        <w:rPr>
          <w:sz w:val="20"/>
          <w:szCs w:val="20"/>
        </w:rPr>
      </w:pPr>
      <w:r w:rsidRPr="00357E6F">
        <w:rPr>
          <w:bCs/>
          <w:sz w:val="20"/>
          <w:szCs w:val="20"/>
        </w:rPr>
        <w:t xml:space="preserve">Уголовный кодекс Российской Федерации </w:t>
      </w:r>
      <w:r w:rsidRPr="00357E6F">
        <w:rPr>
          <w:sz w:val="20"/>
          <w:szCs w:val="20"/>
        </w:rPr>
        <w:t xml:space="preserve">от 13 июня 1996 № 63-ФЗ  (ред. от 23.04.2018 г.) // СЗ РФ. – 1996. – № 25. – Ст. 2954. </w:t>
      </w:r>
    </w:p>
    <w:p w:rsidR="00063455" w:rsidRPr="00357E6F" w:rsidRDefault="00063455" w:rsidP="00063455">
      <w:pPr>
        <w:numPr>
          <w:ilvl w:val="0"/>
          <w:numId w:val="73"/>
        </w:numPr>
        <w:tabs>
          <w:tab w:val="left" w:pos="0"/>
          <w:tab w:val="left" w:pos="686"/>
          <w:tab w:val="left" w:pos="1004"/>
          <w:tab w:val="left" w:pos="1080"/>
          <w:tab w:val="left" w:pos="1148"/>
        </w:tabs>
        <w:suppressAutoHyphens/>
        <w:overflowPunct w:val="0"/>
        <w:autoSpaceDE w:val="0"/>
        <w:autoSpaceDN w:val="0"/>
        <w:adjustRightInd w:val="0"/>
        <w:spacing w:before="0" w:beforeAutospacing="0" w:after="0" w:afterAutospacing="0"/>
        <w:ind w:left="0" w:firstLine="720"/>
        <w:jc w:val="both"/>
        <w:textAlignment w:val="baseline"/>
        <w:rPr>
          <w:sz w:val="20"/>
          <w:szCs w:val="20"/>
        </w:rPr>
      </w:pPr>
      <w:r w:rsidRPr="00357E6F">
        <w:rPr>
          <w:sz w:val="20"/>
          <w:szCs w:val="20"/>
        </w:rPr>
        <w:t>Налоговый кодекс Российской Федерации (часть 1) [Текст] : от 31 июля 1998 г. № 146-ФЗ (ред. от 28.12.2017 г.) // СЗ РФ. – 1998. – № 31. – Ст. 3824.</w:t>
      </w:r>
    </w:p>
    <w:p w:rsidR="00063455" w:rsidRPr="00357E6F" w:rsidRDefault="00063455" w:rsidP="00063455">
      <w:pPr>
        <w:numPr>
          <w:ilvl w:val="0"/>
          <w:numId w:val="73"/>
        </w:numPr>
        <w:tabs>
          <w:tab w:val="left" w:pos="686"/>
          <w:tab w:val="left" w:pos="1004"/>
          <w:tab w:val="left" w:pos="1080"/>
          <w:tab w:val="left" w:pos="1148"/>
        </w:tabs>
        <w:suppressAutoHyphens/>
        <w:spacing w:before="0" w:beforeAutospacing="0" w:after="0" w:afterAutospacing="0"/>
        <w:ind w:left="0" w:firstLine="720"/>
        <w:jc w:val="both"/>
        <w:rPr>
          <w:sz w:val="20"/>
          <w:szCs w:val="20"/>
        </w:rPr>
      </w:pPr>
      <w:r w:rsidRPr="00357E6F">
        <w:rPr>
          <w:sz w:val="20"/>
          <w:szCs w:val="20"/>
        </w:rPr>
        <w:t>Налоговый кодекс Российской Федерации (часть вторая) от 5 августа 2000 г.  № 117-ФЗ (ред. от 23.04.2018 г.) // СЗ РФ. – 2000. – № 32. – Ст. 3340.</w:t>
      </w:r>
    </w:p>
    <w:p w:rsidR="00063455" w:rsidRPr="00357E6F" w:rsidRDefault="00063455" w:rsidP="00063455">
      <w:pPr>
        <w:numPr>
          <w:ilvl w:val="0"/>
          <w:numId w:val="73"/>
        </w:numPr>
        <w:tabs>
          <w:tab w:val="left" w:pos="686"/>
          <w:tab w:val="left" w:pos="1004"/>
          <w:tab w:val="left" w:pos="1080"/>
          <w:tab w:val="left" w:pos="1148"/>
        </w:tabs>
        <w:suppressAutoHyphens/>
        <w:spacing w:before="0" w:beforeAutospacing="0" w:after="0" w:afterAutospacing="0"/>
        <w:ind w:left="0" w:firstLine="720"/>
        <w:jc w:val="both"/>
        <w:rPr>
          <w:sz w:val="20"/>
          <w:szCs w:val="20"/>
        </w:rPr>
      </w:pPr>
      <w:r w:rsidRPr="00357E6F">
        <w:rPr>
          <w:sz w:val="20"/>
          <w:szCs w:val="20"/>
        </w:rPr>
        <w:t>О Центральном банке Российской Федерации (Банке России) [Текст] : Федеральный закон от 10 июля 2002 г. № 86-ФЗ (ред. от  31.12.2017 г.) // СЗ РФ. – 2002. – № 28. – Ст. 2790.</w:t>
      </w:r>
    </w:p>
    <w:p w:rsidR="00063455" w:rsidRPr="00357E6F" w:rsidRDefault="00063455" w:rsidP="00063455">
      <w:pPr>
        <w:numPr>
          <w:ilvl w:val="0"/>
          <w:numId w:val="73"/>
        </w:numPr>
        <w:tabs>
          <w:tab w:val="left" w:pos="812"/>
          <w:tab w:val="left" w:pos="1004"/>
          <w:tab w:val="left" w:pos="1080"/>
          <w:tab w:val="left" w:pos="1148"/>
        </w:tabs>
        <w:suppressAutoHyphens/>
        <w:overflowPunct w:val="0"/>
        <w:autoSpaceDE w:val="0"/>
        <w:autoSpaceDN w:val="0"/>
        <w:adjustRightInd w:val="0"/>
        <w:spacing w:before="0" w:beforeAutospacing="0" w:after="0" w:afterAutospacing="0"/>
        <w:ind w:left="0" w:firstLine="720"/>
        <w:jc w:val="both"/>
        <w:textAlignment w:val="baseline"/>
        <w:rPr>
          <w:sz w:val="20"/>
          <w:szCs w:val="20"/>
        </w:rPr>
      </w:pPr>
      <w:r w:rsidRPr="00357E6F">
        <w:rPr>
          <w:sz w:val="20"/>
          <w:szCs w:val="20"/>
        </w:rPr>
        <w:t>О бухгалтерском учете [Текст] : Федеральный закон от 06 декабря 2011 г. № 402-ФЗ (ред. от 31.12.2017 г.) // СЗ РФ. – 1996. – № 48. – Ст. 5369.</w:t>
      </w:r>
    </w:p>
    <w:p w:rsidR="00063455" w:rsidRPr="00357E6F" w:rsidRDefault="00063455" w:rsidP="00063455">
      <w:pPr>
        <w:numPr>
          <w:ilvl w:val="0"/>
          <w:numId w:val="73"/>
        </w:numPr>
        <w:tabs>
          <w:tab w:val="left" w:pos="812"/>
          <w:tab w:val="left" w:pos="1004"/>
          <w:tab w:val="left" w:pos="1080"/>
          <w:tab w:val="left" w:pos="1148"/>
        </w:tabs>
        <w:suppressAutoHyphens/>
        <w:spacing w:before="0" w:beforeAutospacing="0" w:after="0" w:afterAutospacing="0"/>
        <w:ind w:left="0" w:firstLine="720"/>
        <w:jc w:val="both"/>
        <w:rPr>
          <w:sz w:val="20"/>
          <w:szCs w:val="20"/>
        </w:rPr>
      </w:pPr>
      <w:r w:rsidRPr="00357E6F">
        <w:rPr>
          <w:sz w:val="20"/>
          <w:szCs w:val="20"/>
        </w:rPr>
        <w:lastRenderedPageBreak/>
        <w:t>Об инвестиционной деятельности в РФ, осуществляемой в форме капитальных вложений [Текст] : Федеральный закон от 25 февраля 1999 г. № 39-ФЗ (ред. от  26.07.2017 г.) // СЗ РФ. – 1999. – № 9. – Ст. 1096.</w:t>
      </w:r>
    </w:p>
    <w:p w:rsidR="00063455" w:rsidRPr="00357E6F" w:rsidRDefault="00063455" w:rsidP="00063455">
      <w:pPr>
        <w:numPr>
          <w:ilvl w:val="0"/>
          <w:numId w:val="73"/>
        </w:numPr>
        <w:tabs>
          <w:tab w:val="left" w:pos="812"/>
          <w:tab w:val="left" w:pos="1004"/>
          <w:tab w:val="left" w:pos="1080"/>
          <w:tab w:val="left" w:pos="1148"/>
        </w:tabs>
        <w:suppressAutoHyphens/>
        <w:spacing w:before="0" w:beforeAutospacing="0" w:after="0" w:afterAutospacing="0"/>
        <w:ind w:left="0" w:firstLine="720"/>
        <w:jc w:val="both"/>
        <w:rPr>
          <w:sz w:val="20"/>
          <w:szCs w:val="20"/>
        </w:rPr>
      </w:pPr>
      <w:r w:rsidRPr="00357E6F">
        <w:rPr>
          <w:sz w:val="20"/>
          <w:szCs w:val="20"/>
        </w:rPr>
        <w:t>Об инвестиционных фондах [Текст] : Федеральный закон от 29 ноября 2001 г.  № 156-ФЗ (ред. от  31.12.2017 г.) // СЗ РФ. – 2001. – № 49. – Ст. 4562.</w:t>
      </w:r>
    </w:p>
    <w:p w:rsidR="00063455" w:rsidRPr="00357E6F" w:rsidRDefault="00063455" w:rsidP="00063455">
      <w:pPr>
        <w:numPr>
          <w:ilvl w:val="0"/>
          <w:numId w:val="73"/>
        </w:numPr>
        <w:tabs>
          <w:tab w:val="clear" w:pos="1004"/>
          <w:tab w:val="left" w:pos="812"/>
          <w:tab w:val="left" w:pos="1080"/>
          <w:tab w:val="left" w:pos="1148"/>
        </w:tabs>
        <w:suppressAutoHyphens/>
        <w:spacing w:before="0" w:beforeAutospacing="0" w:after="0" w:afterAutospacing="0"/>
        <w:ind w:left="0" w:firstLine="720"/>
        <w:jc w:val="both"/>
        <w:rPr>
          <w:sz w:val="20"/>
          <w:szCs w:val="20"/>
        </w:rPr>
      </w:pPr>
      <w:r w:rsidRPr="00357E6F">
        <w:rPr>
          <w:sz w:val="20"/>
          <w:szCs w:val="20"/>
        </w:rPr>
        <w:t>Об иностранных инвестициях в Российской Федерации [Текст] : Федеральный закон от 9 июля 1999 г. № 160-ФЗ (ред. от 18.07.2017 г.) // СЗ РФ. – 1999. – № 28. – Ст. 3493.</w:t>
      </w:r>
    </w:p>
    <w:p w:rsidR="00063455" w:rsidRPr="00357E6F" w:rsidRDefault="00063455" w:rsidP="00063455">
      <w:pPr>
        <w:numPr>
          <w:ilvl w:val="0"/>
          <w:numId w:val="73"/>
        </w:numPr>
        <w:tabs>
          <w:tab w:val="clear" w:pos="1004"/>
          <w:tab w:val="left" w:pos="812"/>
          <w:tab w:val="left" w:pos="1080"/>
          <w:tab w:val="left" w:pos="1148"/>
        </w:tabs>
        <w:suppressAutoHyphens/>
        <w:spacing w:before="0" w:beforeAutospacing="0" w:after="0" w:afterAutospacing="0"/>
        <w:ind w:left="0" w:firstLine="720"/>
        <w:jc w:val="both"/>
        <w:rPr>
          <w:sz w:val="20"/>
          <w:szCs w:val="20"/>
        </w:rPr>
      </w:pPr>
      <w:r w:rsidRPr="00357E6F">
        <w:rPr>
          <w:sz w:val="20"/>
          <w:szCs w:val="20"/>
        </w:rPr>
        <w:t>О соглашениях о разделе продукции [Текст] : Федеральный закон от 30 декабря 1995 г. № 225-ФЗ (ред. от  05.04.2016 г.) // СЗ РФ. – 1996. – № 1. – Ст. 18.</w:t>
      </w:r>
    </w:p>
    <w:p w:rsidR="00063455" w:rsidRPr="00357E6F" w:rsidRDefault="00063455" w:rsidP="00063455">
      <w:pPr>
        <w:numPr>
          <w:ilvl w:val="0"/>
          <w:numId w:val="73"/>
        </w:numPr>
        <w:tabs>
          <w:tab w:val="clear" w:pos="1004"/>
          <w:tab w:val="left" w:pos="812"/>
          <w:tab w:val="left" w:pos="1080"/>
          <w:tab w:val="left" w:pos="1148"/>
        </w:tabs>
        <w:suppressAutoHyphens/>
        <w:spacing w:before="0" w:beforeAutospacing="0" w:after="0" w:afterAutospacing="0"/>
        <w:ind w:left="0" w:firstLine="720"/>
        <w:jc w:val="both"/>
        <w:rPr>
          <w:sz w:val="20"/>
          <w:szCs w:val="20"/>
        </w:rPr>
      </w:pPr>
      <w:r w:rsidRPr="00357E6F">
        <w:rPr>
          <w:sz w:val="20"/>
          <w:szCs w:val="20"/>
        </w:rPr>
        <w:t>О рынке ценных бумаг [Текст] : Федеральный закон от 22 апреля 1996 г. № 39-ФЗ (ред. от  23.04.2018 г.) // СЗ РФ. – 1996. – № 17. – Ст. 1918.</w:t>
      </w:r>
    </w:p>
    <w:p w:rsidR="00063455" w:rsidRPr="00357E6F" w:rsidRDefault="00063455" w:rsidP="00063455">
      <w:pPr>
        <w:numPr>
          <w:ilvl w:val="0"/>
          <w:numId w:val="73"/>
        </w:numPr>
        <w:tabs>
          <w:tab w:val="clear" w:pos="1004"/>
          <w:tab w:val="left" w:pos="812"/>
          <w:tab w:val="left" w:pos="1080"/>
          <w:tab w:val="left" w:pos="1148"/>
        </w:tabs>
        <w:suppressAutoHyphens/>
        <w:spacing w:before="0" w:beforeAutospacing="0" w:after="0" w:afterAutospacing="0"/>
        <w:ind w:left="0" w:firstLine="720"/>
        <w:jc w:val="both"/>
        <w:rPr>
          <w:sz w:val="20"/>
          <w:szCs w:val="20"/>
        </w:rPr>
      </w:pPr>
      <w:r w:rsidRPr="00357E6F">
        <w:rPr>
          <w:sz w:val="20"/>
          <w:szCs w:val="20"/>
        </w:rPr>
        <w:t>О драгоценных металлах и драгоценных камнях [Текст] : Федеральный закон  от 26 марта 1998 г. № 41-ФЗ (ред. от  18.07.2017 г.) // СЗ РФ. – 1998. – № 13. – Ст. 1463.</w:t>
      </w:r>
    </w:p>
    <w:p w:rsidR="00063455" w:rsidRPr="00357E6F" w:rsidRDefault="00063455" w:rsidP="00063455">
      <w:pPr>
        <w:numPr>
          <w:ilvl w:val="0"/>
          <w:numId w:val="73"/>
        </w:numPr>
        <w:tabs>
          <w:tab w:val="clear" w:pos="1004"/>
          <w:tab w:val="left" w:pos="812"/>
          <w:tab w:val="left" w:pos="1080"/>
          <w:tab w:val="left" w:pos="1148"/>
        </w:tabs>
        <w:suppressAutoHyphens/>
        <w:spacing w:before="0" w:beforeAutospacing="0" w:after="0" w:afterAutospacing="0"/>
        <w:ind w:left="0" w:firstLine="720"/>
        <w:jc w:val="both"/>
        <w:rPr>
          <w:sz w:val="20"/>
          <w:szCs w:val="20"/>
        </w:rPr>
      </w:pPr>
      <w:r w:rsidRPr="00357E6F">
        <w:rPr>
          <w:sz w:val="20"/>
          <w:szCs w:val="20"/>
        </w:rPr>
        <w:t>О валютном регулировании и валютном контроле [Текст] : Федеральный закон  от 10 декабря 2003 г. № 173-ФЗ (ред. от 03.04.2018 г.) // СЗ РФ. – 2003. – № 50. – Ст. 4859.</w:t>
      </w:r>
    </w:p>
    <w:p w:rsidR="00063455" w:rsidRPr="00357E6F" w:rsidRDefault="00063455" w:rsidP="00063455">
      <w:pPr>
        <w:numPr>
          <w:ilvl w:val="0"/>
          <w:numId w:val="73"/>
        </w:numPr>
        <w:tabs>
          <w:tab w:val="clear" w:pos="1004"/>
          <w:tab w:val="left" w:pos="812"/>
          <w:tab w:val="left" w:pos="1080"/>
          <w:tab w:val="left" w:pos="1148"/>
        </w:tabs>
        <w:suppressAutoHyphens/>
        <w:spacing w:before="0" w:beforeAutospacing="0" w:after="0" w:afterAutospacing="0"/>
        <w:ind w:left="0" w:firstLine="720"/>
        <w:jc w:val="both"/>
        <w:rPr>
          <w:sz w:val="20"/>
          <w:szCs w:val="20"/>
        </w:rPr>
      </w:pPr>
      <w:r w:rsidRPr="00357E6F">
        <w:rPr>
          <w:sz w:val="20"/>
          <w:szCs w:val="20"/>
        </w:rPr>
        <w:t>О банках и банковской деятельности [Текст] : Федеральный закон от 2 декабря 1990 г. № 395-I-ФЗ (ред. от 31.12.2017 г.) // СЗ РФ. – 1996. – № 6. – Ст. 492.</w:t>
      </w:r>
    </w:p>
    <w:p w:rsidR="00063455" w:rsidRPr="00357E6F" w:rsidRDefault="00063455" w:rsidP="00063455">
      <w:pPr>
        <w:numPr>
          <w:ilvl w:val="0"/>
          <w:numId w:val="73"/>
        </w:numPr>
        <w:tabs>
          <w:tab w:val="clear" w:pos="1004"/>
          <w:tab w:val="left" w:pos="812"/>
          <w:tab w:val="left" w:pos="1080"/>
          <w:tab w:val="left" w:pos="1148"/>
        </w:tabs>
        <w:suppressAutoHyphens/>
        <w:spacing w:before="0" w:beforeAutospacing="0" w:after="0" w:afterAutospacing="0"/>
        <w:ind w:left="0" w:firstLine="720"/>
        <w:jc w:val="both"/>
        <w:rPr>
          <w:sz w:val="20"/>
          <w:szCs w:val="20"/>
        </w:rPr>
      </w:pPr>
      <w:r w:rsidRPr="00357E6F">
        <w:rPr>
          <w:snapToGrid w:val="0"/>
          <w:sz w:val="20"/>
          <w:szCs w:val="20"/>
        </w:rPr>
        <w:t xml:space="preserve">О страховании вкладов физических лиц в банках Российской Федерации </w:t>
      </w:r>
      <w:r w:rsidRPr="00357E6F">
        <w:rPr>
          <w:sz w:val="20"/>
          <w:szCs w:val="20"/>
        </w:rPr>
        <w:t xml:space="preserve">[Текст] : Федеральный закон от </w:t>
      </w:r>
      <w:r w:rsidRPr="00357E6F">
        <w:rPr>
          <w:snapToGrid w:val="0"/>
          <w:sz w:val="20"/>
          <w:szCs w:val="20"/>
        </w:rPr>
        <w:t xml:space="preserve">23 декабря 2003 г. № 177-ФЗ </w:t>
      </w:r>
      <w:r w:rsidRPr="00357E6F">
        <w:rPr>
          <w:sz w:val="20"/>
          <w:szCs w:val="20"/>
        </w:rPr>
        <w:t xml:space="preserve">(ред. от  23.04.2018 г.) // СЗ РФ. – </w:t>
      </w:r>
      <w:r w:rsidRPr="00357E6F">
        <w:rPr>
          <w:snapToGrid w:val="0"/>
          <w:sz w:val="20"/>
          <w:szCs w:val="20"/>
        </w:rPr>
        <w:t>2003.</w:t>
      </w:r>
      <w:r w:rsidRPr="00357E6F">
        <w:rPr>
          <w:sz w:val="20"/>
          <w:szCs w:val="20"/>
        </w:rPr>
        <w:t xml:space="preserve"> –</w:t>
      </w:r>
      <w:r w:rsidRPr="00357E6F">
        <w:rPr>
          <w:snapToGrid w:val="0"/>
          <w:sz w:val="20"/>
          <w:szCs w:val="20"/>
        </w:rPr>
        <w:t xml:space="preserve"> № 52 (1 ч.).</w:t>
      </w:r>
      <w:r w:rsidRPr="00357E6F">
        <w:rPr>
          <w:sz w:val="20"/>
          <w:szCs w:val="20"/>
        </w:rPr>
        <w:t xml:space="preserve"> –</w:t>
      </w:r>
      <w:r w:rsidRPr="00357E6F">
        <w:rPr>
          <w:snapToGrid w:val="0"/>
          <w:sz w:val="20"/>
          <w:szCs w:val="20"/>
        </w:rPr>
        <w:t xml:space="preserve"> Ст. 5029.</w:t>
      </w:r>
    </w:p>
    <w:p w:rsidR="00063455" w:rsidRPr="00357E6F" w:rsidRDefault="00063455" w:rsidP="00063455">
      <w:pPr>
        <w:numPr>
          <w:ilvl w:val="0"/>
          <w:numId w:val="73"/>
        </w:numPr>
        <w:tabs>
          <w:tab w:val="clear" w:pos="1004"/>
          <w:tab w:val="left" w:pos="812"/>
          <w:tab w:val="left" w:pos="1080"/>
          <w:tab w:val="left" w:pos="1148"/>
        </w:tabs>
        <w:suppressAutoHyphens/>
        <w:spacing w:before="0" w:beforeAutospacing="0" w:after="0" w:afterAutospacing="0"/>
        <w:ind w:left="0" w:firstLine="720"/>
        <w:jc w:val="both"/>
        <w:rPr>
          <w:sz w:val="20"/>
          <w:szCs w:val="20"/>
        </w:rPr>
      </w:pPr>
      <w:r w:rsidRPr="00357E6F">
        <w:rPr>
          <w:sz w:val="20"/>
          <w:szCs w:val="20"/>
        </w:rPr>
        <w:t>Об ипотеке (залоге недвижимости) [Текст] : Федеральный закон от 16 июля 1998 г. № 102-ФЗ (ред. от 31.12.2017 г.) // СЗ РФ. – 1998. – № 29. – Ст. 3400.</w:t>
      </w:r>
    </w:p>
    <w:p w:rsidR="00063455" w:rsidRPr="00357E6F" w:rsidRDefault="00063455" w:rsidP="00063455">
      <w:pPr>
        <w:numPr>
          <w:ilvl w:val="0"/>
          <w:numId w:val="73"/>
        </w:numPr>
        <w:tabs>
          <w:tab w:val="clear" w:pos="1004"/>
          <w:tab w:val="left" w:pos="812"/>
          <w:tab w:val="left" w:pos="1080"/>
          <w:tab w:val="left" w:pos="1148"/>
        </w:tabs>
        <w:suppressAutoHyphens/>
        <w:spacing w:before="0" w:beforeAutospacing="0" w:after="0" w:afterAutospacing="0"/>
        <w:ind w:left="0" w:firstLine="720"/>
        <w:jc w:val="both"/>
        <w:rPr>
          <w:sz w:val="20"/>
          <w:szCs w:val="20"/>
        </w:rPr>
      </w:pPr>
      <w:r w:rsidRPr="00357E6F">
        <w:rPr>
          <w:sz w:val="20"/>
          <w:szCs w:val="20"/>
        </w:rPr>
        <w:t>О финансовой аренде (лизинге) [Текст] : Федеральный закон от 29 октября 1998 г. № 164-ФЗ (ред. от  16.10.2017 г.) // СЗ РФ. – 1998. – № 44. – Ст. 5394.</w:t>
      </w:r>
    </w:p>
    <w:p w:rsidR="00063455" w:rsidRPr="00357E6F" w:rsidRDefault="00063455" w:rsidP="00063455">
      <w:pPr>
        <w:numPr>
          <w:ilvl w:val="0"/>
          <w:numId w:val="73"/>
        </w:numPr>
        <w:tabs>
          <w:tab w:val="clear" w:pos="1004"/>
          <w:tab w:val="left" w:pos="812"/>
          <w:tab w:val="left" w:pos="1080"/>
          <w:tab w:val="left" w:pos="1148"/>
        </w:tabs>
        <w:suppressAutoHyphens/>
        <w:spacing w:before="0" w:beforeAutospacing="0" w:after="0" w:afterAutospacing="0"/>
        <w:ind w:left="0" w:firstLine="720"/>
        <w:jc w:val="both"/>
        <w:rPr>
          <w:sz w:val="20"/>
          <w:szCs w:val="20"/>
        </w:rPr>
      </w:pPr>
      <w:r w:rsidRPr="00357E6F">
        <w:rPr>
          <w:sz w:val="20"/>
          <w:szCs w:val="20"/>
        </w:rPr>
        <w:t>Об обязательном страховании гражданской ответственности владельцев транспортных средств [Текст] : Федеральный закон от 25 апреля 2002 г. № 40-ФЗ (ред. от 29.12.2017 г.) // СЗ РФ. – 2002. – № 18. – Ст. 1720.</w:t>
      </w:r>
    </w:p>
    <w:p w:rsidR="00063455" w:rsidRPr="00357E6F" w:rsidRDefault="00063455" w:rsidP="00063455">
      <w:pPr>
        <w:numPr>
          <w:ilvl w:val="0"/>
          <w:numId w:val="73"/>
        </w:numPr>
        <w:tabs>
          <w:tab w:val="clear" w:pos="1004"/>
          <w:tab w:val="left" w:pos="812"/>
          <w:tab w:val="left" w:pos="1080"/>
          <w:tab w:val="left" w:pos="1148"/>
        </w:tabs>
        <w:suppressAutoHyphens/>
        <w:spacing w:before="0" w:beforeAutospacing="0" w:after="0" w:afterAutospacing="0"/>
        <w:ind w:left="0" w:firstLine="720"/>
        <w:jc w:val="both"/>
        <w:rPr>
          <w:sz w:val="20"/>
          <w:szCs w:val="20"/>
        </w:rPr>
      </w:pPr>
      <w:r w:rsidRPr="00357E6F">
        <w:rPr>
          <w:sz w:val="20"/>
          <w:szCs w:val="20"/>
        </w:rPr>
        <w:t>Об обязательном пенсионном страховании в Российской Федерации [Текст] : Федеральный закон от 15 декабря 2001 г. № 167-ФЗ (в редакции от ред. от 28.12.2017 г.) // СЗ РФ. –  № 52 (1 ч.). – Ст. 4832.</w:t>
      </w:r>
    </w:p>
    <w:p w:rsidR="00063455" w:rsidRPr="00357E6F" w:rsidRDefault="00063455" w:rsidP="00063455">
      <w:pPr>
        <w:numPr>
          <w:ilvl w:val="0"/>
          <w:numId w:val="73"/>
        </w:numPr>
        <w:tabs>
          <w:tab w:val="clear" w:pos="1004"/>
          <w:tab w:val="left" w:pos="812"/>
          <w:tab w:val="left" w:pos="1080"/>
          <w:tab w:val="left" w:pos="1148"/>
        </w:tabs>
        <w:suppressAutoHyphens/>
        <w:spacing w:before="0" w:beforeAutospacing="0" w:after="0" w:afterAutospacing="0"/>
        <w:ind w:left="0" w:firstLine="720"/>
        <w:jc w:val="both"/>
        <w:rPr>
          <w:sz w:val="20"/>
          <w:szCs w:val="20"/>
        </w:rPr>
      </w:pPr>
      <w:r w:rsidRPr="00357E6F">
        <w:rPr>
          <w:sz w:val="20"/>
          <w:szCs w:val="20"/>
        </w:rPr>
        <w:t>О государственном пенсионном обеспечении в Российской Федерации [Текст] : Федеральный закон от 15 декабря 2001 г. № 166-ФЗ (ред. от  07.03.2018 г.) // СЗ РФ. – 2001. – № 51. – Ст. 4831.</w:t>
      </w:r>
    </w:p>
    <w:p w:rsidR="00063455" w:rsidRPr="00357E6F" w:rsidRDefault="00063455" w:rsidP="00063455">
      <w:pPr>
        <w:numPr>
          <w:ilvl w:val="0"/>
          <w:numId w:val="73"/>
        </w:numPr>
        <w:tabs>
          <w:tab w:val="clear" w:pos="1004"/>
          <w:tab w:val="left" w:pos="142"/>
          <w:tab w:val="left" w:pos="812"/>
          <w:tab w:val="left" w:pos="1080"/>
        </w:tabs>
        <w:suppressAutoHyphens/>
        <w:spacing w:before="0" w:beforeAutospacing="0" w:after="0" w:afterAutospacing="0"/>
        <w:ind w:left="0" w:firstLine="720"/>
        <w:jc w:val="both"/>
        <w:rPr>
          <w:sz w:val="20"/>
          <w:szCs w:val="20"/>
        </w:rPr>
      </w:pPr>
      <w:r w:rsidRPr="00357E6F">
        <w:rPr>
          <w:sz w:val="20"/>
          <w:szCs w:val="20"/>
        </w:rPr>
        <w:t>Об организации страхового дела в Российской Федерации [Текст] : Закон РФ  от 27 ноября 1992 г. № 4015-I (ред. от  31.12.2017 г.) // ВСНД и ВС РФ. – 1993. – № 2. – Ст. 56.</w:t>
      </w:r>
    </w:p>
    <w:p w:rsidR="00063455" w:rsidRPr="00357E6F" w:rsidRDefault="00063455" w:rsidP="00063455">
      <w:pPr>
        <w:numPr>
          <w:ilvl w:val="0"/>
          <w:numId w:val="73"/>
        </w:numPr>
        <w:tabs>
          <w:tab w:val="clear" w:pos="1004"/>
          <w:tab w:val="left" w:pos="142"/>
          <w:tab w:val="left" w:pos="812"/>
          <w:tab w:val="left" w:pos="1080"/>
        </w:tabs>
        <w:suppressAutoHyphens/>
        <w:autoSpaceDE w:val="0"/>
        <w:autoSpaceDN w:val="0"/>
        <w:adjustRightInd w:val="0"/>
        <w:spacing w:before="0" w:beforeAutospacing="0" w:after="0" w:afterAutospacing="0"/>
        <w:ind w:left="0" w:firstLine="720"/>
        <w:jc w:val="both"/>
        <w:rPr>
          <w:sz w:val="20"/>
          <w:szCs w:val="20"/>
        </w:rPr>
      </w:pPr>
      <w:r w:rsidRPr="00357E6F">
        <w:rPr>
          <w:sz w:val="20"/>
          <w:szCs w:val="20"/>
        </w:rPr>
        <w:t xml:space="preserve">Вопросы Федеральной налоговой службы  [Текст] :Указ Президента РФ 15.03.2005 г. № 295 // СЗ РФ. – 2005. – № 12. – Ст. 1023. </w:t>
      </w:r>
    </w:p>
    <w:p w:rsidR="00063455" w:rsidRPr="00357E6F" w:rsidRDefault="00063455" w:rsidP="00063455">
      <w:pPr>
        <w:pStyle w:val="36"/>
        <w:numPr>
          <w:ilvl w:val="0"/>
          <w:numId w:val="73"/>
        </w:numPr>
        <w:tabs>
          <w:tab w:val="clear" w:pos="1004"/>
          <w:tab w:val="left" w:pos="812"/>
          <w:tab w:val="left" w:pos="1080"/>
          <w:tab w:val="left" w:pos="1148"/>
        </w:tabs>
        <w:suppressAutoHyphens/>
        <w:spacing w:before="0" w:beforeAutospacing="0" w:after="0" w:afterAutospacing="0"/>
        <w:ind w:left="0" w:firstLine="720"/>
        <w:jc w:val="both"/>
        <w:rPr>
          <w:sz w:val="20"/>
        </w:rPr>
      </w:pPr>
      <w:r w:rsidRPr="00357E6F">
        <w:rPr>
          <w:sz w:val="20"/>
        </w:rPr>
        <w:t>О частных инвестициях в Российской Федерации [Текст] : Указ Президента РФ  17 сентября 1994 г. № 1928 (ред. от 20.01.1996 г.) // СЗ РФ. – 1994. – № 22. – Ст. 2462.</w:t>
      </w:r>
    </w:p>
    <w:p w:rsidR="00063455" w:rsidRPr="00357E6F" w:rsidRDefault="00063455" w:rsidP="00063455">
      <w:pPr>
        <w:pStyle w:val="36"/>
        <w:numPr>
          <w:ilvl w:val="0"/>
          <w:numId w:val="73"/>
        </w:numPr>
        <w:tabs>
          <w:tab w:val="clear" w:pos="1004"/>
          <w:tab w:val="left" w:pos="812"/>
          <w:tab w:val="left" w:pos="1080"/>
          <w:tab w:val="left" w:pos="1148"/>
        </w:tabs>
        <w:suppressAutoHyphens/>
        <w:spacing w:before="0" w:beforeAutospacing="0" w:after="0" w:afterAutospacing="0"/>
        <w:ind w:left="0" w:firstLine="720"/>
        <w:jc w:val="both"/>
        <w:rPr>
          <w:sz w:val="20"/>
        </w:rPr>
      </w:pPr>
      <w:r w:rsidRPr="00357E6F">
        <w:rPr>
          <w:sz w:val="20"/>
        </w:rPr>
        <w:t>Об утверждении концепции развития рынка ценных бумаг в Российской Федерации [Текст] : Указ Президента РФ 1 июля 1996 г. № 1008 (ред. от 16.10.2000 г.) // СЗ РФ. – 1996. – № 28. – Ст. 3356.</w:t>
      </w:r>
    </w:p>
    <w:p w:rsidR="00063455" w:rsidRPr="00357E6F" w:rsidRDefault="00063455" w:rsidP="00063455">
      <w:pPr>
        <w:pStyle w:val="36"/>
        <w:numPr>
          <w:ilvl w:val="0"/>
          <w:numId w:val="73"/>
        </w:numPr>
        <w:tabs>
          <w:tab w:val="clear" w:pos="1004"/>
          <w:tab w:val="left" w:pos="812"/>
          <w:tab w:val="left" w:pos="1080"/>
          <w:tab w:val="left" w:pos="1148"/>
        </w:tabs>
        <w:suppressAutoHyphens/>
        <w:spacing w:before="0" w:beforeAutospacing="0" w:after="0" w:afterAutospacing="0"/>
        <w:ind w:left="0" w:firstLine="720"/>
        <w:jc w:val="both"/>
        <w:rPr>
          <w:sz w:val="20"/>
        </w:rPr>
      </w:pPr>
      <w:r w:rsidRPr="00357E6F">
        <w:rPr>
          <w:sz w:val="20"/>
        </w:rPr>
        <w:t xml:space="preserve">О деятельности иностранных банков и совместных банков с участием средств нерезидентов на территории Российской Федерации (с изм. от 27.04.1995) [Текст] : Указ Президента РФ  17 ноября 1993 г. № 1924 // САПП РФ. – 1993. – № 47. – Ст. 4525. </w:t>
      </w:r>
    </w:p>
    <w:p w:rsidR="00063455" w:rsidRPr="00357E6F" w:rsidRDefault="00063455" w:rsidP="00063455">
      <w:pPr>
        <w:pStyle w:val="36"/>
        <w:numPr>
          <w:ilvl w:val="0"/>
          <w:numId w:val="73"/>
        </w:numPr>
        <w:tabs>
          <w:tab w:val="clear" w:pos="1004"/>
          <w:tab w:val="left" w:pos="812"/>
          <w:tab w:val="left" w:pos="1080"/>
          <w:tab w:val="left" w:pos="1148"/>
        </w:tabs>
        <w:suppressAutoHyphens/>
        <w:spacing w:before="0" w:beforeAutospacing="0" w:after="0" w:afterAutospacing="0"/>
        <w:ind w:left="0" w:firstLine="720"/>
        <w:jc w:val="both"/>
        <w:rPr>
          <w:sz w:val="20"/>
        </w:rPr>
      </w:pPr>
      <w:r w:rsidRPr="00357E6F">
        <w:rPr>
          <w:sz w:val="20"/>
        </w:rPr>
        <w:t xml:space="preserve"> О некоторых вопросах государственного контроля и надзора в финансово-бюджетной сфере  [Текст] : Указ Президента РФ 2 февраля 2016 года №  41  // СЗ РФ. – 2016. – № 13. – Ст. 696.</w:t>
      </w:r>
    </w:p>
    <w:p w:rsidR="00063455" w:rsidRPr="00357E6F" w:rsidRDefault="00063455" w:rsidP="00063455">
      <w:pPr>
        <w:pStyle w:val="36"/>
        <w:numPr>
          <w:ilvl w:val="0"/>
          <w:numId w:val="73"/>
        </w:numPr>
        <w:tabs>
          <w:tab w:val="left" w:pos="812"/>
          <w:tab w:val="left" w:pos="1004"/>
          <w:tab w:val="left" w:pos="1148"/>
        </w:tabs>
        <w:suppressAutoHyphens/>
        <w:overflowPunct w:val="0"/>
        <w:autoSpaceDE w:val="0"/>
        <w:autoSpaceDN w:val="0"/>
        <w:adjustRightInd w:val="0"/>
        <w:spacing w:before="0" w:beforeAutospacing="0" w:after="0" w:afterAutospacing="0"/>
        <w:ind w:left="0" w:firstLine="720"/>
        <w:jc w:val="both"/>
        <w:textAlignment w:val="baseline"/>
        <w:rPr>
          <w:sz w:val="20"/>
        </w:rPr>
      </w:pPr>
      <w:r w:rsidRPr="00357E6F">
        <w:rPr>
          <w:sz w:val="20"/>
        </w:rPr>
        <w:t xml:space="preserve">Вопросы министерства финансов Российской Федерации [Текст]: Постановление Правительства РФ 07.04.2004 г. № 185 (ред. от 23.09.2014 г.) // С3 РФ. – 2000. – № 35. – Ст. 3592. </w:t>
      </w:r>
    </w:p>
    <w:p w:rsidR="00063455" w:rsidRPr="00357E6F" w:rsidRDefault="00063455" w:rsidP="00063455">
      <w:pPr>
        <w:pStyle w:val="36"/>
        <w:numPr>
          <w:ilvl w:val="0"/>
          <w:numId w:val="73"/>
        </w:numPr>
        <w:tabs>
          <w:tab w:val="left" w:pos="812"/>
          <w:tab w:val="left" w:pos="1004"/>
          <w:tab w:val="left" w:pos="1080"/>
          <w:tab w:val="left" w:pos="1148"/>
        </w:tabs>
        <w:suppressAutoHyphens/>
        <w:overflowPunct w:val="0"/>
        <w:autoSpaceDE w:val="0"/>
        <w:autoSpaceDN w:val="0"/>
        <w:adjustRightInd w:val="0"/>
        <w:spacing w:before="0" w:beforeAutospacing="0" w:after="0" w:afterAutospacing="0"/>
        <w:ind w:left="0" w:firstLine="709"/>
        <w:jc w:val="both"/>
        <w:textAlignment w:val="baseline"/>
        <w:rPr>
          <w:sz w:val="20"/>
        </w:rPr>
      </w:pPr>
      <w:r w:rsidRPr="00357E6F">
        <w:rPr>
          <w:sz w:val="20"/>
        </w:rPr>
        <w:t>Об утверждении Правил скупки у граждан ювелирных и других бытовых изделий из драгоценных металлов и драгоценных камней и лома таких изделий [Текст] : Постановление Правительства РФ 7 июня 2001 г. № 444 (ред. от 08.05.2002 г.) // СЗ РФ. – 2001. – № 24. – Ст. 2456.</w:t>
      </w:r>
    </w:p>
    <w:p w:rsidR="00063455" w:rsidRPr="00357E6F" w:rsidRDefault="00063455" w:rsidP="00063455">
      <w:pPr>
        <w:tabs>
          <w:tab w:val="left" w:pos="993"/>
        </w:tabs>
        <w:suppressAutoHyphens/>
        <w:overflowPunct w:val="0"/>
        <w:autoSpaceDE w:val="0"/>
        <w:autoSpaceDN w:val="0"/>
        <w:adjustRightInd w:val="0"/>
        <w:spacing w:before="0" w:beforeAutospacing="0" w:after="0" w:afterAutospacing="0"/>
        <w:ind w:firstLine="709"/>
        <w:jc w:val="right"/>
        <w:rPr>
          <w:b/>
          <w:sz w:val="20"/>
          <w:szCs w:val="20"/>
        </w:rPr>
      </w:pPr>
    </w:p>
    <w:p w:rsidR="00063455" w:rsidRPr="00357E6F" w:rsidRDefault="00063455" w:rsidP="00BA7718">
      <w:pPr>
        <w:tabs>
          <w:tab w:val="left" w:pos="993"/>
          <w:tab w:val="left" w:pos="1080"/>
        </w:tabs>
        <w:suppressAutoHyphens/>
        <w:spacing w:before="0" w:beforeAutospacing="0" w:after="0" w:afterAutospacing="0"/>
        <w:ind w:firstLine="709"/>
        <w:jc w:val="both"/>
        <w:rPr>
          <w:b/>
          <w:sz w:val="20"/>
          <w:szCs w:val="20"/>
        </w:rPr>
      </w:pPr>
      <w:r w:rsidRPr="00357E6F">
        <w:rPr>
          <w:b/>
          <w:sz w:val="20"/>
          <w:szCs w:val="20"/>
        </w:rPr>
        <w:t>Основная литература</w:t>
      </w:r>
    </w:p>
    <w:p w:rsidR="004C61C8" w:rsidRPr="004C61C8" w:rsidRDefault="004C61C8" w:rsidP="00BA7718">
      <w:pPr>
        <w:pStyle w:val="affffffffff0"/>
        <w:numPr>
          <w:ilvl w:val="0"/>
          <w:numId w:val="83"/>
        </w:numPr>
        <w:tabs>
          <w:tab w:val="left" w:pos="993"/>
          <w:tab w:val="left" w:pos="1080"/>
        </w:tabs>
        <w:suppressAutoHyphens/>
        <w:spacing w:before="0" w:beforeAutospacing="0" w:after="0" w:afterAutospacing="0"/>
        <w:ind w:left="0" w:firstLine="709"/>
        <w:jc w:val="both"/>
        <w:rPr>
          <w:rFonts w:ascii="Times New Roman" w:eastAsia="Times New Roman" w:hAnsi="Times New Roman" w:cs="Times New Roman"/>
          <w:sz w:val="20"/>
          <w:szCs w:val="20"/>
        </w:rPr>
      </w:pPr>
      <w:proofErr w:type="spellStart"/>
      <w:r w:rsidRPr="004C61C8">
        <w:rPr>
          <w:rFonts w:ascii="Times New Roman" w:eastAsia="Times New Roman" w:hAnsi="Times New Roman" w:cs="Times New Roman"/>
          <w:sz w:val="20"/>
          <w:szCs w:val="20"/>
        </w:rPr>
        <w:t>Жаркова</w:t>
      </w:r>
      <w:proofErr w:type="spellEnd"/>
      <w:r w:rsidRPr="004C61C8">
        <w:rPr>
          <w:rFonts w:ascii="Times New Roman" w:eastAsia="Times New Roman" w:hAnsi="Times New Roman" w:cs="Times New Roman"/>
          <w:sz w:val="20"/>
          <w:szCs w:val="20"/>
        </w:rPr>
        <w:t xml:space="preserve"> Г.И. Финансовая система РФ. Основы финансового права и финансовой деятельности государства. Финансовый контроль. Ответственность за финансовые нарушения [Электронный ресурс]: рабочий учебник / </w:t>
      </w:r>
      <w:proofErr w:type="spellStart"/>
      <w:r w:rsidRPr="004C61C8">
        <w:rPr>
          <w:rFonts w:ascii="Times New Roman" w:eastAsia="Times New Roman" w:hAnsi="Times New Roman" w:cs="Times New Roman"/>
          <w:sz w:val="20"/>
          <w:szCs w:val="20"/>
        </w:rPr>
        <w:t>Жаркова</w:t>
      </w:r>
      <w:proofErr w:type="spellEnd"/>
      <w:r w:rsidRPr="004C61C8">
        <w:rPr>
          <w:rFonts w:ascii="Times New Roman" w:eastAsia="Times New Roman" w:hAnsi="Times New Roman" w:cs="Times New Roman"/>
          <w:sz w:val="20"/>
          <w:szCs w:val="20"/>
        </w:rPr>
        <w:t xml:space="preserve"> Г.И.  - 2022.   - http://library.roweb.online</w:t>
      </w:r>
    </w:p>
    <w:p w:rsidR="004C61C8" w:rsidRPr="004C61C8" w:rsidRDefault="004C61C8" w:rsidP="00BA7718">
      <w:pPr>
        <w:pStyle w:val="affffffffff0"/>
        <w:numPr>
          <w:ilvl w:val="0"/>
          <w:numId w:val="83"/>
        </w:numPr>
        <w:tabs>
          <w:tab w:val="left" w:pos="993"/>
          <w:tab w:val="left" w:pos="1080"/>
        </w:tabs>
        <w:suppressAutoHyphens/>
        <w:spacing w:before="0" w:beforeAutospacing="0" w:after="0" w:afterAutospacing="0"/>
        <w:ind w:left="0" w:firstLine="709"/>
        <w:jc w:val="both"/>
        <w:rPr>
          <w:rFonts w:ascii="Times New Roman" w:eastAsia="Times New Roman" w:hAnsi="Times New Roman" w:cs="Times New Roman"/>
          <w:sz w:val="20"/>
          <w:szCs w:val="20"/>
        </w:rPr>
      </w:pPr>
      <w:proofErr w:type="spellStart"/>
      <w:r w:rsidRPr="004C61C8">
        <w:rPr>
          <w:rFonts w:ascii="Times New Roman" w:eastAsia="Times New Roman" w:hAnsi="Times New Roman" w:cs="Times New Roman"/>
          <w:sz w:val="20"/>
          <w:szCs w:val="20"/>
        </w:rPr>
        <w:t>Жаркова</w:t>
      </w:r>
      <w:proofErr w:type="spellEnd"/>
      <w:r w:rsidRPr="004C61C8">
        <w:rPr>
          <w:rFonts w:ascii="Times New Roman" w:eastAsia="Times New Roman" w:hAnsi="Times New Roman" w:cs="Times New Roman"/>
          <w:sz w:val="20"/>
          <w:szCs w:val="20"/>
        </w:rPr>
        <w:t xml:space="preserve"> Г.И.  Бюджетное право и бюджетное устройство РФ. [Электронный ресурс]: рабочий учебник / </w:t>
      </w:r>
      <w:proofErr w:type="spellStart"/>
      <w:r w:rsidRPr="004C61C8">
        <w:rPr>
          <w:rFonts w:ascii="Times New Roman" w:eastAsia="Times New Roman" w:hAnsi="Times New Roman" w:cs="Times New Roman"/>
          <w:sz w:val="20"/>
          <w:szCs w:val="20"/>
        </w:rPr>
        <w:t>Жаркова</w:t>
      </w:r>
      <w:proofErr w:type="spellEnd"/>
      <w:r w:rsidRPr="004C61C8">
        <w:rPr>
          <w:rFonts w:ascii="Times New Roman" w:eastAsia="Times New Roman" w:hAnsi="Times New Roman" w:cs="Times New Roman"/>
          <w:sz w:val="20"/>
          <w:szCs w:val="20"/>
        </w:rPr>
        <w:t xml:space="preserve"> Г.И.  - 2022.   - http://library.roweb.online</w:t>
      </w:r>
    </w:p>
    <w:p w:rsidR="004C61C8" w:rsidRPr="004C61C8" w:rsidRDefault="004C61C8" w:rsidP="00BA7718">
      <w:pPr>
        <w:pStyle w:val="affffffffff0"/>
        <w:numPr>
          <w:ilvl w:val="0"/>
          <w:numId w:val="83"/>
        </w:numPr>
        <w:tabs>
          <w:tab w:val="left" w:pos="993"/>
          <w:tab w:val="left" w:pos="1080"/>
        </w:tabs>
        <w:suppressAutoHyphens/>
        <w:spacing w:before="0" w:beforeAutospacing="0" w:after="0" w:afterAutospacing="0"/>
        <w:ind w:left="0" w:firstLine="709"/>
        <w:jc w:val="both"/>
        <w:rPr>
          <w:rFonts w:ascii="Times New Roman" w:eastAsia="Times New Roman" w:hAnsi="Times New Roman" w:cs="Times New Roman"/>
          <w:sz w:val="20"/>
          <w:szCs w:val="20"/>
        </w:rPr>
      </w:pPr>
      <w:proofErr w:type="spellStart"/>
      <w:r w:rsidRPr="004C61C8">
        <w:rPr>
          <w:rFonts w:ascii="Times New Roman" w:eastAsia="Times New Roman" w:hAnsi="Times New Roman" w:cs="Times New Roman"/>
          <w:sz w:val="20"/>
          <w:szCs w:val="20"/>
        </w:rPr>
        <w:t>Жаркова</w:t>
      </w:r>
      <w:proofErr w:type="spellEnd"/>
      <w:r w:rsidRPr="004C61C8">
        <w:rPr>
          <w:rFonts w:ascii="Times New Roman" w:eastAsia="Times New Roman" w:hAnsi="Times New Roman" w:cs="Times New Roman"/>
          <w:sz w:val="20"/>
          <w:szCs w:val="20"/>
        </w:rPr>
        <w:t xml:space="preserve"> Г.И.  Налоговое право. Правовые основы государствен</w:t>
      </w:r>
      <w:r>
        <w:rPr>
          <w:rFonts w:ascii="Times New Roman" w:eastAsia="Times New Roman" w:hAnsi="Times New Roman" w:cs="Times New Roman"/>
          <w:sz w:val="20"/>
          <w:szCs w:val="20"/>
        </w:rPr>
        <w:t>ного долга [Электронный ресурс]</w:t>
      </w:r>
      <w:r w:rsidRPr="004C61C8">
        <w:rPr>
          <w:rFonts w:ascii="Times New Roman" w:eastAsia="Times New Roman" w:hAnsi="Times New Roman" w:cs="Times New Roman"/>
          <w:sz w:val="20"/>
          <w:szCs w:val="20"/>
        </w:rPr>
        <w:t xml:space="preserve">: рабочий учебник / </w:t>
      </w:r>
      <w:proofErr w:type="spellStart"/>
      <w:r w:rsidRPr="004C61C8">
        <w:rPr>
          <w:rFonts w:ascii="Times New Roman" w:eastAsia="Times New Roman" w:hAnsi="Times New Roman" w:cs="Times New Roman"/>
          <w:sz w:val="20"/>
          <w:szCs w:val="20"/>
        </w:rPr>
        <w:t>Жаркова</w:t>
      </w:r>
      <w:proofErr w:type="spellEnd"/>
      <w:r w:rsidRPr="004C61C8">
        <w:rPr>
          <w:rFonts w:ascii="Times New Roman" w:eastAsia="Times New Roman" w:hAnsi="Times New Roman" w:cs="Times New Roman"/>
          <w:sz w:val="20"/>
          <w:szCs w:val="20"/>
        </w:rPr>
        <w:t xml:space="preserve"> Г.И.  - 2022.   - http://library.roweb.online</w:t>
      </w:r>
    </w:p>
    <w:p w:rsidR="004C61C8" w:rsidRPr="004C61C8" w:rsidRDefault="004C61C8" w:rsidP="00BA7718">
      <w:pPr>
        <w:pStyle w:val="affffffffff0"/>
        <w:numPr>
          <w:ilvl w:val="0"/>
          <w:numId w:val="83"/>
        </w:numPr>
        <w:tabs>
          <w:tab w:val="left" w:pos="993"/>
          <w:tab w:val="left" w:pos="1080"/>
        </w:tabs>
        <w:suppressAutoHyphens/>
        <w:spacing w:before="0" w:beforeAutospacing="0" w:after="0" w:afterAutospacing="0"/>
        <w:ind w:left="0" w:firstLine="709"/>
        <w:jc w:val="both"/>
        <w:rPr>
          <w:rFonts w:ascii="Times New Roman" w:eastAsia="Times New Roman" w:hAnsi="Times New Roman" w:cs="Times New Roman"/>
          <w:sz w:val="20"/>
          <w:szCs w:val="20"/>
        </w:rPr>
      </w:pPr>
      <w:proofErr w:type="spellStart"/>
      <w:r w:rsidRPr="004C61C8">
        <w:rPr>
          <w:rFonts w:ascii="Times New Roman" w:eastAsia="Times New Roman" w:hAnsi="Times New Roman" w:cs="Times New Roman"/>
          <w:sz w:val="20"/>
          <w:szCs w:val="20"/>
        </w:rPr>
        <w:t>Жаркова</w:t>
      </w:r>
      <w:proofErr w:type="spellEnd"/>
      <w:r w:rsidRPr="004C61C8">
        <w:rPr>
          <w:rFonts w:ascii="Times New Roman" w:eastAsia="Times New Roman" w:hAnsi="Times New Roman" w:cs="Times New Roman"/>
          <w:sz w:val="20"/>
          <w:szCs w:val="20"/>
        </w:rPr>
        <w:t xml:space="preserve"> Г.И.  Правовые основы банковской системы и расчетных отношений. [Электронный ресурс]: рабочий учебник / </w:t>
      </w:r>
      <w:proofErr w:type="spellStart"/>
      <w:r w:rsidRPr="004C61C8">
        <w:rPr>
          <w:rFonts w:ascii="Times New Roman" w:eastAsia="Times New Roman" w:hAnsi="Times New Roman" w:cs="Times New Roman"/>
          <w:sz w:val="20"/>
          <w:szCs w:val="20"/>
        </w:rPr>
        <w:t>Жаркова</w:t>
      </w:r>
      <w:proofErr w:type="spellEnd"/>
      <w:r w:rsidRPr="004C61C8">
        <w:rPr>
          <w:rFonts w:ascii="Times New Roman" w:eastAsia="Times New Roman" w:hAnsi="Times New Roman" w:cs="Times New Roman"/>
          <w:sz w:val="20"/>
          <w:szCs w:val="20"/>
        </w:rPr>
        <w:t xml:space="preserve"> Г.И.  - 2022.   - http://library.roweb.online</w:t>
      </w:r>
    </w:p>
    <w:p w:rsidR="004C61C8" w:rsidRPr="004C61C8" w:rsidRDefault="004C61C8" w:rsidP="00BA7718">
      <w:pPr>
        <w:pStyle w:val="affffffffff0"/>
        <w:numPr>
          <w:ilvl w:val="0"/>
          <w:numId w:val="83"/>
        </w:numPr>
        <w:tabs>
          <w:tab w:val="left" w:pos="993"/>
          <w:tab w:val="left" w:pos="1080"/>
        </w:tabs>
        <w:suppressAutoHyphens/>
        <w:spacing w:before="0" w:beforeAutospacing="0" w:after="0" w:afterAutospacing="0"/>
        <w:ind w:left="0" w:firstLine="709"/>
        <w:jc w:val="both"/>
        <w:rPr>
          <w:rFonts w:ascii="Times New Roman" w:eastAsia="Times New Roman" w:hAnsi="Times New Roman" w:cs="Times New Roman"/>
          <w:sz w:val="20"/>
          <w:szCs w:val="20"/>
        </w:rPr>
      </w:pPr>
      <w:proofErr w:type="spellStart"/>
      <w:r w:rsidRPr="004C61C8">
        <w:rPr>
          <w:rFonts w:ascii="Times New Roman" w:eastAsia="Times New Roman" w:hAnsi="Times New Roman" w:cs="Times New Roman"/>
          <w:sz w:val="20"/>
          <w:szCs w:val="20"/>
        </w:rPr>
        <w:t>Жаркова</w:t>
      </w:r>
      <w:proofErr w:type="spellEnd"/>
      <w:r w:rsidRPr="004C61C8">
        <w:rPr>
          <w:rFonts w:ascii="Times New Roman" w:eastAsia="Times New Roman" w:hAnsi="Times New Roman" w:cs="Times New Roman"/>
          <w:sz w:val="20"/>
          <w:szCs w:val="20"/>
        </w:rPr>
        <w:t xml:space="preserve"> Г.И.  Валютное и инвестиционное право.</w:t>
      </w:r>
    </w:p>
    <w:p w:rsidR="004C61C8" w:rsidRPr="004C61C8" w:rsidRDefault="004C61C8" w:rsidP="00BA7718">
      <w:pPr>
        <w:pStyle w:val="affffffffff0"/>
        <w:tabs>
          <w:tab w:val="left" w:pos="993"/>
          <w:tab w:val="left" w:pos="1080"/>
        </w:tabs>
        <w:suppressAutoHyphens/>
        <w:spacing w:before="0" w:beforeAutospacing="0" w:after="0" w:afterAutospacing="0"/>
        <w:ind w:left="0" w:firstLine="709"/>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[Электронный ресурс]</w:t>
      </w:r>
      <w:r w:rsidRPr="004C61C8">
        <w:rPr>
          <w:rFonts w:ascii="Times New Roman" w:eastAsia="Times New Roman" w:hAnsi="Times New Roman" w:cs="Times New Roman"/>
          <w:sz w:val="20"/>
          <w:szCs w:val="20"/>
        </w:rPr>
        <w:t xml:space="preserve">: рабочий учебник / </w:t>
      </w:r>
      <w:proofErr w:type="spellStart"/>
      <w:r w:rsidRPr="004C61C8">
        <w:rPr>
          <w:rFonts w:ascii="Times New Roman" w:eastAsia="Times New Roman" w:hAnsi="Times New Roman" w:cs="Times New Roman"/>
          <w:sz w:val="20"/>
          <w:szCs w:val="20"/>
        </w:rPr>
        <w:t>Жаркова</w:t>
      </w:r>
      <w:proofErr w:type="spellEnd"/>
      <w:r w:rsidRPr="004C61C8">
        <w:rPr>
          <w:rFonts w:ascii="Times New Roman" w:eastAsia="Times New Roman" w:hAnsi="Times New Roman" w:cs="Times New Roman"/>
          <w:sz w:val="20"/>
          <w:szCs w:val="20"/>
        </w:rPr>
        <w:t xml:space="preserve"> Г.И.  - 2022. </w:t>
      </w:r>
      <w:r>
        <w:rPr>
          <w:rFonts w:ascii="Times New Roman" w:eastAsia="Times New Roman" w:hAnsi="Times New Roman" w:cs="Times New Roman"/>
          <w:sz w:val="20"/>
          <w:szCs w:val="20"/>
        </w:rPr>
        <w:t xml:space="preserve">  - http://library.roweb.online</w:t>
      </w:r>
    </w:p>
    <w:p w:rsidR="004C61C8" w:rsidRPr="004C61C8" w:rsidRDefault="004C61C8" w:rsidP="00BA7718">
      <w:pPr>
        <w:pStyle w:val="affffffffff0"/>
        <w:numPr>
          <w:ilvl w:val="0"/>
          <w:numId w:val="83"/>
        </w:numPr>
        <w:tabs>
          <w:tab w:val="left" w:pos="993"/>
          <w:tab w:val="left" w:pos="1080"/>
        </w:tabs>
        <w:suppressAutoHyphens/>
        <w:spacing w:before="0" w:beforeAutospacing="0" w:after="0" w:afterAutospacing="0"/>
        <w:ind w:left="0" w:firstLine="709"/>
        <w:jc w:val="both"/>
        <w:rPr>
          <w:rFonts w:ascii="Times New Roman" w:eastAsia="Times New Roman" w:hAnsi="Times New Roman" w:cs="Times New Roman"/>
          <w:sz w:val="20"/>
          <w:szCs w:val="20"/>
        </w:rPr>
      </w:pPr>
      <w:proofErr w:type="spellStart"/>
      <w:r w:rsidRPr="004C61C8">
        <w:rPr>
          <w:rFonts w:ascii="Times New Roman" w:eastAsia="Times New Roman" w:hAnsi="Times New Roman" w:cs="Times New Roman"/>
          <w:sz w:val="20"/>
          <w:szCs w:val="20"/>
        </w:rPr>
        <w:t>Жаркова</w:t>
      </w:r>
      <w:proofErr w:type="spellEnd"/>
      <w:r w:rsidRPr="004C61C8">
        <w:rPr>
          <w:rFonts w:ascii="Times New Roman" w:eastAsia="Times New Roman" w:hAnsi="Times New Roman" w:cs="Times New Roman"/>
          <w:sz w:val="20"/>
          <w:szCs w:val="20"/>
        </w:rPr>
        <w:t xml:space="preserve"> Г.И.  Страховое право. [Электронный ресурс]: рабочий учебник / </w:t>
      </w:r>
      <w:proofErr w:type="spellStart"/>
      <w:r w:rsidRPr="004C61C8">
        <w:rPr>
          <w:rFonts w:ascii="Times New Roman" w:eastAsia="Times New Roman" w:hAnsi="Times New Roman" w:cs="Times New Roman"/>
          <w:sz w:val="20"/>
          <w:szCs w:val="20"/>
        </w:rPr>
        <w:t>Жаркова</w:t>
      </w:r>
      <w:proofErr w:type="spellEnd"/>
      <w:r w:rsidRPr="004C61C8">
        <w:rPr>
          <w:rFonts w:ascii="Times New Roman" w:eastAsia="Times New Roman" w:hAnsi="Times New Roman" w:cs="Times New Roman"/>
          <w:sz w:val="20"/>
          <w:szCs w:val="20"/>
        </w:rPr>
        <w:t xml:space="preserve"> Г.И.  - 2022.   - http://library.roweb.online</w:t>
      </w:r>
    </w:p>
    <w:p w:rsidR="004C61C8" w:rsidRPr="004C61C8" w:rsidRDefault="004C61C8" w:rsidP="00BA7718">
      <w:pPr>
        <w:pStyle w:val="affffffffff0"/>
        <w:numPr>
          <w:ilvl w:val="0"/>
          <w:numId w:val="83"/>
        </w:numPr>
        <w:tabs>
          <w:tab w:val="left" w:pos="993"/>
          <w:tab w:val="left" w:pos="1080"/>
        </w:tabs>
        <w:suppressAutoHyphens/>
        <w:spacing w:before="0" w:beforeAutospacing="0" w:after="0" w:afterAutospacing="0"/>
        <w:ind w:left="0" w:firstLine="709"/>
        <w:jc w:val="both"/>
        <w:rPr>
          <w:rFonts w:ascii="Times New Roman" w:eastAsia="Times New Roman" w:hAnsi="Times New Roman" w:cs="Times New Roman"/>
          <w:sz w:val="20"/>
          <w:szCs w:val="20"/>
        </w:rPr>
      </w:pPr>
      <w:r w:rsidRPr="004C61C8">
        <w:rPr>
          <w:rFonts w:ascii="Times New Roman" w:eastAsia="Times New Roman" w:hAnsi="Times New Roman" w:cs="Times New Roman"/>
          <w:sz w:val="20"/>
          <w:szCs w:val="20"/>
        </w:rPr>
        <w:lastRenderedPageBreak/>
        <w:t xml:space="preserve">Елизарова, Н. В. Финансовое право: учебник / Н. В. Елизарова. — Москва: Ай Пи Ар Медиа, 2022. — 148 c. — ISBN 978-5-4497-1655-2. — Текст: электронный // Цифровой образовательный ресурс IPR SMART: [сайт]. — URL: https://www.iprbookshop.ru/120941.html </w:t>
      </w:r>
    </w:p>
    <w:p w:rsidR="004C61C8" w:rsidRDefault="004C61C8" w:rsidP="00BA7718">
      <w:pPr>
        <w:tabs>
          <w:tab w:val="left" w:pos="993"/>
          <w:tab w:val="left" w:pos="1080"/>
        </w:tabs>
        <w:suppressAutoHyphens/>
        <w:spacing w:before="0" w:beforeAutospacing="0" w:after="0" w:afterAutospacing="0"/>
        <w:ind w:firstLine="709"/>
        <w:jc w:val="both"/>
        <w:rPr>
          <w:rFonts w:eastAsia="Times New Roman"/>
          <w:sz w:val="20"/>
          <w:szCs w:val="20"/>
        </w:rPr>
      </w:pPr>
    </w:p>
    <w:p w:rsidR="00063455" w:rsidRPr="00357E6F" w:rsidRDefault="00063455" w:rsidP="00BA7718">
      <w:pPr>
        <w:tabs>
          <w:tab w:val="left" w:pos="993"/>
          <w:tab w:val="left" w:pos="1080"/>
        </w:tabs>
        <w:suppressAutoHyphens/>
        <w:spacing w:before="0" w:beforeAutospacing="0" w:after="0" w:afterAutospacing="0"/>
        <w:ind w:firstLine="709"/>
        <w:jc w:val="both"/>
        <w:rPr>
          <w:bCs/>
          <w:sz w:val="20"/>
          <w:szCs w:val="20"/>
        </w:rPr>
      </w:pPr>
      <w:r w:rsidRPr="00357E6F">
        <w:rPr>
          <w:b/>
          <w:sz w:val="20"/>
          <w:szCs w:val="20"/>
        </w:rPr>
        <w:t>Дополнительная литература</w:t>
      </w:r>
    </w:p>
    <w:p w:rsidR="004C61C8" w:rsidRPr="004C61C8" w:rsidRDefault="004C61C8" w:rsidP="00BA7718">
      <w:pPr>
        <w:spacing w:before="0" w:beforeAutospacing="0" w:after="0" w:afterAutospacing="0"/>
        <w:ind w:firstLine="709"/>
        <w:jc w:val="both"/>
        <w:rPr>
          <w:rFonts w:eastAsia="Times New Roman"/>
          <w:sz w:val="20"/>
          <w:szCs w:val="20"/>
        </w:rPr>
      </w:pPr>
      <w:r>
        <w:rPr>
          <w:rFonts w:eastAsia="Times New Roman"/>
          <w:sz w:val="20"/>
          <w:szCs w:val="20"/>
        </w:rPr>
        <w:t xml:space="preserve">1. </w:t>
      </w:r>
      <w:proofErr w:type="spellStart"/>
      <w:r w:rsidRPr="004C61C8">
        <w:rPr>
          <w:rFonts w:eastAsia="Times New Roman"/>
          <w:sz w:val="20"/>
          <w:szCs w:val="20"/>
        </w:rPr>
        <w:t>Саттарова</w:t>
      </w:r>
      <w:proofErr w:type="spellEnd"/>
      <w:r w:rsidRPr="004C61C8">
        <w:rPr>
          <w:rFonts w:eastAsia="Times New Roman"/>
          <w:sz w:val="20"/>
          <w:szCs w:val="20"/>
        </w:rPr>
        <w:t xml:space="preserve"> Н. А. Финансовое право: учебник для бакалавров / Н. А. </w:t>
      </w:r>
      <w:proofErr w:type="spellStart"/>
      <w:r w:rsidRPr="004C61C8">
        <w:rPr>
          <w:rFonts w:eastAsia="Times New Roman"/>
          <w:sz w:val="20"/>
          <w:szCs w:val="20"/>
        </w:rPr>
        <w:t>Саттарова</w:t>
      </w:r>
      <w:proofErr w:type="spellEnd"/>
      <w:r w:rsidRPr="004C61C8">
        <w:rPr>
          <w:rFonts w:eastAsia="Times New Roman"/>
          <w:sz w:val="20"/>
          <w:szCs w:val="20"/>
        </w:rPr>
        <w:t>, С. Д. Сафина; под редакцией С. В. Запольского. — Москва: Прометей, 2018. — 208 c. — ISBN 978-5-907003-47-7. — Текст: электронный // Электронно-библиотечная система IPR BOOKS: [сайт]. — URL: http://www.iprbookshop.ru/94574.html</w:t>
      </w:r>
    </w:p>
    <w:p w:rsidR="00BA7718" w:rsidRDefault="00BA7718" w:rsidP="00063455">
      <w:pPr>
        <w:tabs>
          <w:tab w:val="left" w:pos="993"/>
          <w:tab w:val="left" w:pos="1080"/>
        </w:tabs>
        <w:suppressAutoHyphens/>
        <w:spacing w:before="0" w:beforeAutospacing="0" w:after="0" w:afterAutospacing="0"/>
        <w:ind w:firstLine="709"/>
        <w:jc w:val="both"/>
        <w:rPr>
          <w:b/>
          <w:sz w:val="20"/>
          <w:szCs w:val="20"/>
        </w:rPr>
      </w:pPr>
    </w:p>
    <w:p w:rsidR="00063455" w:rsidRPr="00357E6F" w:rsidRDefault="006B1D1F" w:rsidP="00063455">
      <w:pPr>
        <w:tabs>
          <w:tab w:val="left" w:pos="993"/>
          <w:tab w:val="left" w:pos="1080"/>
        </w:tabs>
        <w:suppressAutoHyphens/>
        <w:spacing w:before="0" w:beforeAutospacing="0" w:after="0" w:afterAutospacing="0"/>
        <w:ind w:firstLine="709"/>
        <w:jc w:val="both"/>
        <w:rPr>
          <w:b/>
          <w:sz w:val="20"/>
          <w:szCs w:val="20"/>
        </w:rPr>
      </w:pPr>
      <w:r>
        <w:rPr>
          <w:b/>
          <w:sz w:val="20"/>
          <w:szCs w:val="20"/>
        </w:rPr>
        <w:t>7</w:t>
      </w:r>
      <w:r w:rsidR="00063455" w:rsidRPr="00357E6F">
        <w:rPr>
          <w:b/>
          <w:sz w:val="20"/>
          <w:szCs w:val="20"/>
        </w:rPr>
        <w:t>.2. Ресурсы информационно-телекоммуникационной сети «Интернет»</w:t>
      </w:r>
    </w:p>
    <w:p w:rsidR="00063455" w:rsidRPr="00357E6F" w:rsidRDefault="00063455" w:rsidP="00063455">
      <w:pPr>
        <w:tabs>
          <w:tab w:val="left" w:pos="1004"/>
          <w:tab w:val="left" w:pos="1080"/>
        </w:tabs>
        <w:suppressAutoHyphens/>
        <w:spacing w:before="0" w:beforeAutospacing="0" w:after="0" w:afterAutospacing="0"/>
        <w:ind w:firstLine="709"/>
        <w:jc w:val="both"/>
        <w:rPr>
          <w:sz w:val="20"/>
          <w:szCs w:val="20"/>
        </w:rPr>
      </w:pPr>
      <w:r w:rsidRPr="00357E6F">
        <w:rPr>
          <w:sz w:val="20"/>
          <w:szCs w:val="20"/>
        </w:rPr>
        <w:t>- http://www.garant.ru/ - СПС «Гарант».</w:t>
      </w:r>
    </w:p>
    <w:p w:rsidR="00063455" w:rsidRPr="00357E6F" w:rsidRDefault="00063455" w:rsidP="00063455">
      <w:pPr>
        <w:tabs>
          <w:tab w:val="left" w:pos="1004"/>
          <w:tab w:val="left" w:pos="1080"/>
        </w:tabs>
        <w:suppressAutoHyphens/>
        <w:spacing w:before="0" w:beforeAutospacing="0" w:after="0" w:afterAutospacing="0"/>
        <w:ind w:firstLine="709"/>
        <w:jc w:val="both"/>
        <w:rPr>
          <w:sz w:val="20"/>
          <w:szCs w:val="20"/>
        </w:rPr>
      </w:pPr>
      <w:r w:rsidRPr="00357E6F">
        <w:rPr>
          <w:sz w:val="20"/>
          <w:szCs w:val="20"/>
        </w:rPr>
        <w:t xml:space="preserve">- </w:t>
      </w:r>
      <w:r w:rsidRPr="00357E6F">
        <w:rPr>
          <w:sz w:val="20"/>
          <w:szCs w:val="20"/>
          <w:lang w:val="en-US"/>
        </w:rPr>
        <w:t>https</w:t>
      </w:r>
      <w:r w:rsidRPr="00357E6F">
        <w:rPr>
          <w:sz w:val="20"/>
          <w:szCs w:val="20"/>
        </w:rPr>
        <w:t>://</w:t>
      </w:r>
      <w:proofErr w:type="spellStart"/>
      <w:r w:rsidRPr="00357E6F">
        <w:rPr>
          <w:sz w:val="20"/>
          <w:szCs w:val="20"/>
          <w:lang w:val="en-US"/>
        </w:rPr>
        <w:t>rg</w:t>
      </w:r>
      <w:proofErr w:type="spellEnd"/>
      <w:r w:rsidRPr="00357E6F">
        <w:rPr>
          <w:sz w:val="20"/>
          <w:szCs w:val="20"/>
        </w:rPr>
        <w:t>.</w:t>
      </w:r>
      <w:proofErr w:type="spellStart"/>
      <w:r w:rsidRPr="00357E6F">
        <w:rPr>
          <w:sz w:val="20"/>
          <w:szCs w:val="20"/>
          <w:lang w:val="en-US"/>
        </w:rPr>
        <w:t>ru</w:t>
      </w:r>
      <w:proofErr w:type="spellEnd"/>
      <w:r w:rsidRPr="00357E6F">
        <w:rPr>
          <w:sz w:val="20"/>
          <w:szCs w:val="20"/>
        </w:rPr>
        <w:t xml:space="preserve">/  («Российская газета»). . </w:t>
      </w:r>
    </w:p>
    <w:p w:rsidR="00063455" w:rsidRPr="00357E6F" w:rsidRDefault="00063455" w:rsidP="00063455">
      <w:pPr>
        <w:pStyle w:val="1c"/>
        <w:tabs>
          <w:tab w:val="right" w:leader="dot" w:pos="9600"/>
        </w:tabs>
        <w:spacing w:before="0" w:beforeAutospacing="0" w:after="0" w:afterAutospacing="0"/>
        <w:ind w:left="0" w:firstLine="709"/>
        <w:rPr>
          <w:b/>
          <w:bCs/>
          <w:sz w:val="20"/>
        </w:rPr>
      </w:pPr>
    </w:p>
    <w:p w:rsidR="00F45978" w:rsidRDefault="006B1D1F" w:rsidP="00F45978">
      <w:pPr>
        <w:spacing w:before="0" w:beforeAutospacing="0" w:after="0" w:afterAutospacing="0"/>
        <w:ind w:firstLine="709"/>
        <w:jc w:val="both"/>
        <w:rPr>
          <w:b/>
          <w:sz w:val="20"/>
        </w:rPr>
      </w:pPr>
      <w:r>
        <w:rPr>
          <w:b/>
          <w:sz w:val="20"/>
        </w:rPr>
        <w:t>8</w:t>
      </w:r>
      <w:r w:rsidR="00F45978">
        <w:rPr>
          <w:b/>
          <w:sz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F45978" w:rsidRDefault="00F45978" w:rsidP="00F45978">
      <w:pPr>
        <w:spacing w:before="0" w:beforeAutospacing="0" w:after="0" w:afterAutospacing="0"/>
        <w:ind w:firstLine="709"/>
        <w:jc w:val="both"/>
        <w:rPr>
          <w:sz w:val="20"/>
        </w:rPr>
      </w:pPr>
      <w:r>
        <w:rPr>
          <w:sz w:val="20"/>
        </w:rPr>
        <w:t xml:space="preserve">Для проведения занятий по дисциплине имеется следующее материально-техническое обеспечение: </w:t>
      </w:r>
    </w:p>
    <w:p w:rsidR="00BB286D" w:rsidRDefault="00F45978" w:rsidP="00F45978">
      <w:pPr>
        <w:spacing w:before="0" w:beforeAutospacing="0" w:after="0" w:afterAutospacing="0"/>
        <w:ind w:firstLine="709"/>
        <w:jc w:val="both"/>
        <w:rPr>
          <w:sz w:val="20"/>
        </w:rPr>
      </w:pPr>
      <w:r>
        <w:rPr>
          <w:sz w:val="20"/>
        </w:rPr>
        <w:t xml:space="preserve">- </w:t>
      </w:r>
      <w:r w:rsidR="00BB286D" w:rsidRPr="00BB286D">
        <w:rPr>
          <w:sz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F45978" w:rsidRDefault="00F45978" w:rsidP="00F45978">
      <w:pPr>
        <w:spacing w:before="0" w:beforeAutospacing="0" w:after="0" w:afterAutospacing="0"/>
        <w:ind w:firstLine="709"/>
        <w:jc w:val="both"/>
        <w:rPr>
          <w:sz w:val="20"/>
        </w:rPr>
      </w:pPr>
      <w:r>
        <w:rPr>
          <w:sz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063455" w:rsidRPr="00E137AF" w:rsidRDefault="00F45978" w:rsidP="00F45978">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rPr>
        <w:t>Программное обеспечение:</w:t>
      </w:r>
    </w:p>
    <w:p w:rsidR="00063455" w:rsidRPr="00E137AF" w:rsidRDefault="00063455" w:rsidP="00063455">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E137AF">
        <w:rPr>
          <w:i/>
          <w:sz w:val="20"/>
          <w:szCs w:val="20"/>
        </w:rPr>
        <w:t>Лицензионное программное обеспечение (в том числе, отечественного производства):</w:t>
      </w:r>
    </w:p>
    <w:p w:rsidR="00063455" w:rsidRPr="00E137AF" w:rsidRDefault="00063455" w:rsidP="00063455">
      <w:pPr>
        <w:spacing w:before="0" w:beforeAutospacing="0" w:after="0" w:afterAutospacing="0"/>
        <w:ind w:firstLine="709"/>
        <w:rPr>
          <w:sz w:val="20"/>
          <w:szCs w:val="20"/>
        </w:rPr>
      </w:pPr>
      <w:r w:rsidRPr="00E137AF">
        <w:rPr>
          <w:sz w:val="20"/>
          <w:szCs w:val="20"/>
        </w:rPr>
        <w:t>Лицензионное программное обеспечение (в том числе, отечественного производства):</w:t>
      </w:r>
    </w:p>
    <w:p w:rsidR="00063455" w:rsidRPr="00E137AF" w:rsidRDefault="00063455" w:rsidP="00063455">
      <w:pPr>
        <w:spacing w:before="0" w:beforeAutospacing="0" w:after="0" w:afterAutospacing="0"/>
        <w:ind w:firstLine="709"/>
        <w:rPr>
          <w:sz w:val="20"/>
          <w:szCs w:val="20"/>
        </w:rPr>
      </w:pPr>
      <w:r w:rsidRPr="00E137AF">
        <w:rPr>
          <w:sz w:val="20"/>
          <w:szCs w:val="20"/>
        </w:rPr>
        <w:t xml:space="preserve">Операционная система </w:t>
      </w:r>
      <w:r w:rsidRPr="00E137AF">
        <w:rPr>
          <w:sz w:val="20"/>
          <w:szCs w:val="20"/>
          <w:lang w:val="en-US"/>
        </w:rPr>
        <w:t>Windows</w:t>
      </w:r>
      <w:r w:rsidRPr="00E137AF">
        <w:rPr>
          <w:sz w:val="20"/>
          <w:szCs w:val="20"/>
        </w:rPr>
        <w:t xml:space="preserve"> </w:t>
      </w:r>
      <w:r w:rsidRPr="00E137AF">
        <w:rPr>
          <w:sz w:val="20"/>
          <w:szCs w:val="20"/>
          <w:lang w:val="en-US"/>
        </w:rPr>
        <w:t>Professional</w:t>
      </w:r>
      <w:r w:rsidRPr="00E137AF">
        <w:rPr>
          <w:sz w:val="20"/>
          <w:szCs w:val="20"/>
        </w:rPr>
        <w:t xml:space="preserve"> 10</w:t>
      </w:r>
    </w:p>
    <w:p w:rsidR="00063455" w:rsidRPr="00E137AF" w:rsidRDefault="00063455" w:rsidP="00063455">
      <w:pPr>
        <w:spacing w:before="0" w:beforeAutospacing="0" w:after="0" w:afterAutospacing="0"/>
        <w:ind w:firstLine="709"/>
        <w:rPr>
          <w:sz w:val="20"/>
          <w:szCs w:val="20"/>
        </w:rPr>
      </w:pPr>
      <w:r w:rsidRPr="00E137AF">
        <w:rPr>
          <w:sz w:val="20"/>
          <w:szCs w:val="20"/>
        </w:rPr>
        <w:t>ПО браузер – приложение операционной системы, предназначенное для просмотра Web-страниц</w:t>
      </w:r>
    </w:p>
    <w:p w:rsidR="00063455" w:rsidRPr="00E137AF" w:rsidRDefault="00063455" w:rsidP="00063455">
      <w:pPr>
        <w:spacing w:before="0" w:beforeAutospacing="0" w:after="0" w:afterAutospacing="0"/>
        <w:ind w:firstLine="709"/>
        <w:rPr>
          <w:sz w:val="20"/>
          <w:szCs w:val="20"/>
        </w:rPr>
      </w:pPr>
      <w:r w:rsidRPr="00E137AF">
        <w:rPr>
          <w:sz w:val="20"/>
          <w:szCs w:val="20"/>
        </w:rPr>
        <w:t>Платформа проведения аттестационных процедур с использованием каналов связи (отечественное ПО)</w:t>
      </w:r>
    </w:p>
    <w:p w:rsidR="00063455" w:rsidRPr="00E137AF" w:rsidRDefault="00063455" w:rsidP="00063455">
      <w:pPr>
        <w:spacing w:before="0" w:beforeAutospacing="0" w:after="0" w:afterAutospacing="0"/>
        <w:ind w:firstLine="709"/>
        <w:rPr>
          <w:sz w:val="20"/>
          <w:szCs w:val="20"/>
        </w:rPr>
      </w:pPr>
      <w:r w:rsidRPr="00E137AF">
        <w:rPr>
          <w:sz w:val="20"/>
          <w:szCs w:val="20"/>
        </w:rPr>
        <w:t xml:space="preserve">Платформа проведения </w:t>
      </w:r>
      <w:proofErr w:type="spellStart"/>
      <w:r w:rsidRPr="00E137AF">
        <w:rPr>
          <w:sz w:val="20"/>
          <w:szCs w:val="20"/>
        </w:rPr>
        <w:t>вебинаров</w:t>
      </w:r>
      <w:proofErr w:type="spellEnd"/>
      <w:r w:rsidRPr="00E137AF">
        <w:rPr>
          <w:sz w:val="20"/>
          <w:szCs w:val="20"/>
        </w:rPr>
        <w:t xml:space="preserve"> (отечественное ПО)</w:t>
      </w:r>
    </w:p>
    <w:p w:rsidR="00063455" w:rsidRPr="00E137AF" w:rsidRDefault="00063455" w:rsidP="00063455">
      <w:pPr>
        <w:spacing w:before="0" w:beforeAutospacing="0" w:after="0" w:afterAutospacing="0"/>
        <w:ind w:firstLine="709"/>
        <w:rPr>
          <w:sz w:val="20"/>
          <w:szCs w:val="20"/>
        </w:rPr>
      </w:pPr>
      <w:r w:rsidRPr="00E137AF">
        <w:rPr>
          <w:sz w:val="20"/>
          <w:szCs w:val="20"/>
        </w:rPr>
        <w:t xml:space="preserve">Информационная технология. Онлайн тестирование цифровой платформы </w:t>
      </w:r>
      <w:proofErr w:type="spellStart"/>
      <w:r w:rsidRPr="00E137AF">
        <w:rPr>
          <w:sz w:val="20"/>
          <w:szCs w:val="20"/>
        </w:rPr>
        <w:t>Ровеб</w:t>
      </w:r>
      <w:proofErr w:type="spellEnd"/>
      <w:r w:rsidRPr="00E137AF">
        <w:rPr>
          <w:sz w:val="20"/>
          <w:szCs w:val="20"/>
        </w:rPr>
        <w:t xml:space="preserve"> (отечественное ПО)</w:t>
      </w:r>
    </w:p>
    <w:p w:rsidR="00063455" w:rsidRPr="00E137AF" w:rsidRDefault="00063455" w:rsidP="00063455">
      <w:pPr>
        <w:spacing w:before="0" w:beforeAutospacing="0" w:after="0" w:afterAutospacing="0"/>
        <w:ind w:firstLine="709"/>
        <w:rPr>
          <w:sz w:val="20"/>
          <w:szCs w:val="20"/>
        </w:rPr>
      </w:pPr>
      <w:r w:rsidRPr="00E137AF">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063455" w:rsidRPr="00E137AF" w:rsidRDefault="00063455" w:rsidP="00063455">
      <w:pPr>
        <w:spacing w:before="0" w:beforeAutospacing="0" w:after="0" w:afterAutospacing="0"/>
        <w:ind w:firstLine="709"/>
        <w:rPr>
          <w:sz w:val="20"/>
          <w:szCs w:val="20"/>
        </w:rPr>
      </w:pPr>
      <w:r w:rsidRPr="00E137AF">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063455" w:rsidRPr="00E137AF" w:rsidRDefault="00063455" w:rsidP="00063455">
      <w:pPr>
        <w:spacing w:before="0" w:beforeAutospacing="0" w:after="0" w:afterAutospacing="0"/>
        <w:ind w:firstLine="709"/>
        <w:rPr>
          <w:sz w:val="20"/>
          <w:szCs w:val="20"/>
        </w:rPr>
      </w:pPr>
      <w:r w:rsidRPr="00E137AF">
        <w:rPr>
          <w:sz w:val="20"/>
          <w:szCs w:val="20"/>
        </w:rPr>
        <w:t>Электронный информационный ресурс «Личная студия о</w:t>
      </w:r>
      <w:r>
        <w:rPr>
          <w:sz w:val="20"/>
          <w:szCs w:val="20"/>
        </w:rPr>
        <w:t>бучающегося» (отечественное ПО)</w:t>
      </w:r>
    </w:p>
    <w:p w:rsidR="00063455" w:rsidRPr="00E137AF" w:rsidRDefault="00063455" w:rsidP="00063455">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E137AF">
        <w:rPr>
          <w:i/>
          <w:sz w:val="20"/>
          <w:szCs w:val="20"/>
        </w:rPr>
        <w:t>Свободно распространяемое программное обеспечение (в том числе отечественного производства):</w:t>
      </w:r>
    </w:p>
    <w:p w:rsidR="00063455" w:rsidRPr="00E137AF" w:rsidRDefault="00063455" w:rsidP="00063455">
      <w:pPr>
        <w:spacing w:before="0" w:beforeAutospacing="0" w:after="0" w:afterAutospacing="0"/>
        <w:ind w:firstLine="709"/>
        <w:rPr>
          <w:sz w:val="20"/>
          <w:szCs w:val="20"/>
        </w:rPr>
      </w:pPr>
      <w:r w:rsidRPr="00E137AF">
        <w:rPr>
          <w:sz w:val="20"/>
          <w:szCs w:val="20"/>
        </w:rPr>
        <w:t>Мой Офис Веб-редакторы https://edit.myoffice.ru (отечественное ПО)</w:t>
      </w:r>
    </w:p>
    <w:p w:rsidR="00063455" w:rsidRPr="00E137AF" w:rsidRDefault="00063455" w:rsidP="00063455">
      <w:pPr>
        <w:spacing w:before="0" w:beforeAutospacing="0" w:after="0" w:afterAutospacing="0"/>
        <w:ind w:firstLine="709"/>
        <w:rPr>
          <w:sz w:val="20"/>
          <w:szCs w:val="20"/>
          <w:lang w:val="en-US"/>
        </w:rPr>
      </w:pPr>
      <w:r w:rsidRPr="00E137AF">
        <w:rPr>
          <w:sz w:val="20"/>
          <w:szCs w:val="20"/>
        </w:rPr>
        <w:t>ПО</w:t>
      </w:r>
      <w:r w:rsidRPr="00E137AF">
        <w:rPr>
          <w:sz w:val="20"/>
          <w:szCs w:val="20"/>
          <w:lang w:val="en-US"/>
        </w:rPr>
        <w:t xml:space="preserve"> OpenOffice.Org Calc. </w:t>
      </w:r>
    </w:p>
    <w:p w:rsidR="00063455" w:rsidRPr="00E137AF" w:rsidRDefault="00E902F9" w:rsidP="00063455">
      <w:pPr>
        <w:spacing w:before="0" w:beforeAutospacing="0" w:after="0" w:afterAutospacing="0"/>
        <w:ind w:firstLine="709"/>
        <w:rPr>
          <w:sz w:val="20"/>
          <w:szCs w:val="20"/>
          <w:lang w:val="en-US"/>
        </w:rPr>
      </w:pPr>
      <w:hyperlink r:id="rId6" w:history="1">
        <w:r w:rsidR="00063455" w:rsidRPr="00E137AF">
          <w:rPr>
            <w:sz w:val="20"/>
            <w:szCs w:val="20"/>
            <w:lang w:val="en-US"/>
          </w:rPr>
          <w:t>http://qsp.su/tools/onlinehelp/about_license_gpl_russian.html</w:t>
        </w:r>
      </w:hyperlink>
      <w:r w:rsidR="00063455" w:rsidRPr="00E137AF">
        <w:rPr>
          <w:sz w:val="20"/>
          <w:szCs w:val="20"/>
          <w:lang w:val="en-US"/>
        </w:rPr>
        <w:t xml:space="preserve"> </w:t>
      </w:r>
    </w:p>
    <w:p w:rsidR="00063455" w:rsidRPr="00E137AF" w:rsidRDefault="00063455" w:rsidP="00063455">
      <w:pPr>
        <w:spacing w:before="0" w:beforeAutospacing="0" w:after="0" w:afterAutospacing="0"/>
        <w:ind w:firstLine="709"/>
        <w:rPr>
          <w:sz w:val="20"/>
          <w:szCs w:val="20"/>
        </w:rPr>
      </w:pPr>
      <w:r w:rsidRPr="00E137AF">
        <w:rPr>
          <w:sz w:val="20"/>
          <w:szCs w:val="20"/>
        </w:rPr>
        <w:t xml:space="preserve">ПО </w:t>
      </w:r>
      <w:proofErr w:type="spellStart"/>
      <w:r w:rsidRPr="00E137AF">
        <w:rPr>
          <w:sz w:val="20"/>
          <w:szCs w:val="20"/>
        </w:rPr>
        <w:t>OpenOffice.Org.Base</w:t>
      </w:r>
      <w:proofErr w:type="spellEnd"/>
    </w:p>
    <w:p w:rsidR="00063455" w:rsidRPr="00E137AF" w:rsidRDefault="001E6D1D" w:rsidP="00063455">
      <w:pPr>
        <w:spacing w:before="0" w:beforeAutospacing="0" w:after="0" w:afterAutospacing="0"/>
        <w:ind w:firstLine="709"/>
        <w:rPr>
          <w:sz w:val="20"/>
          <w:szCs w:val="20"/>
        </w:rPr>
      </w:pPr>
      <w:hyperlink r:id="rId7" w:history="1">
        <w:r w:rsidR="00063455" w:rsidRPr="00E137AF">
          <w:rPr>
            <w:sz w:val="20"/>
            <w:szCs w:val="20"/>
          </w:rPr>
          <w:t>http://qsp.su/tools/onlinehelp/about_license_gpl_russian.html</w:t>
        </w:r>
      </w:hyperlink>
    </w:p>
    <w:p w:rsidR="00063455" w:rsidRPr="00E137AF" w:rsidRDefault="00063455" w:rsidP="00063455">
      <w:pPr>
        <w:spacing w:before="0" w:beforeAutospacing="0" w:after="0" w:afterAutospacing="0"/>
        <w:ind w:firstLine="709"/>
        <w:rPr>
          <w:sz w:val="20"/>
          <w:szCs w:val="20"/>
          <w:lang w:val="en-US"/>
        </w:rPr>
      </w:pPr>
      <w:r w:rsidRPr="00E137AF">
        <w:rPr>
          <w:sz w:val="20"/>
          <w:szCs w:val="20"/>
        </w:rPr>
        <w:t>ПО</w:t>
      </w:r>
      <w:r w:rsidRPr="00E137AF">
        <w:rPr>
          <w:sz w:val="20"/>
          <w:szCs w:val="20"/>
          <w:lang w:val="en-US"/>
        </w:rPr>
        <w:t xml:space="preserve"> </w:t>
      </w:r>
      <w:proofErr w:type="spellStart"/>
      <w:r w:rsidRPr="00E137AF">
        <w:rPr>
          <w:sz w:val="20"/>
          <w:szCs w:val="20"/>
          <w:lang w:val="en-US"/>
        </w:rPr>
        <w:t>OpenOffice.org.Impress</w:t>
      </w:r>
      <w:proofErr w:type="spellEnd"/>
      <w:r w:rsidRPr="00E137AF">
        <w:rPr>
          <w:sz w:val="20"/>
          <w:szCs w:val="20"/>
          <w:lang w:val="en-US"/>
        </w:rPr>
        <w:t xml:space="preserve"> </w:t>
      </w:r>
    </w:p>
    <w:p w:rsidR="00063455" w:rsidRPr="00E137AF" w:rsidRDefault="00E902F9" w:rsidP="00063455">
      <w:pPr>
        <w:spacing w:before="0" w:beforeAutospacing="0" w:after="0" w:afterAutospacing="0"/>
        <w:ind w:firstLine="709"/>
        <w:rPr>
          <w:sz w:val="20"/>
          <w:szCs w:val="20"/>
          <w:lang w:val="en-US"/>
        </w:rPr>
      </w:pPr>
      <w:hyperlink r:id="rId8" w:history="1">
        <w:r w:rsidR="00063455" w:rsidRPr="00E137AF">
          <w:rPr>
            <w:sz w:val="20"/>
            <w:szCs w:val="20"/>
            <w:lang w:val="en-US"/>
          </w:rPr>
          <w:t>http://qsp.su/tools/onlinehelp/about_license_gpl_russian.html</w:t>
        </w:r>
      </w:hyperlink>
      <w:r w:rsidR="00063455" w:rsidRPr="00E137AF">
        <w:rPr>
          <w:sz w:val="20"/>
          <w:szCs w:val="20"/>
          <w:lang w:val="en-US"/>
        </w:rPr>
        <w:t xml:space="preserve"> </w:t>
      </w:r>
    </w:p>
    <w:p w:rsidR="00063455" w:rsidRPr="00E137AF" w:rsidRDefault="00063455" w:rsidP="00063455">
      <w:pPr>
        <w:spacing w:before="0" w:beforeAutospacing="0" w:after="0" w:afterAutospacing="0"/>
        <w:ind w:firstLine="709"/>
        <w:rPr>
          <w:sz w:val="20"/>
          <w:szCs w:val="20"/>
          <w:lang w:val="en-US"/>
        </w:rPr>
      </w:pPr>
      <w:r w:rsidRPr="00E137AF">
        <w:rPr>
          <w:sz w:val="20"/>
          <w:szCs w:val="20"/>
        </w:rPr>
        <w:t>ПО</w:t>
      </w:r>
      <w:r w:rsidRPr="00E137AF">
        <w:rPr>
          <w:sz w:val="20"/>
          <w:szCs w:val="20"/>
          <w:lang w:val="en-US"/>
        </w:rPr>
        <w:t xml:space="preserve"> OpenOffice.Org Writer </w:t>
      </w:r>
    </w:p>
    <w:p w:rsidR="00063455" w:rsidRPr="00E137AF" w:rsidRDefault="00E902F9" w:rsidP="00063455">
      <w:pPr>
        <w:spacing w:before="0" w:beforeAutospacing="0" w:after="0" w:afterAutospacing="0"/>
        <w:ind w:firstLine="709"/>
        <w:rPr>
          <w:sz w:val="20"/>
          <w:szCs w:val="20"/>
          <w:lang w:val="en-US"/>
        </w:rPr>
      </w:pPr>
      <w:hyperlink r:id="rId9" w:history="1">
        <w:r w:rsidR="00063455" w:rsidRPr="00E137AF">
          <w:rPr>
            <w:sz w:val="20"/>
            <w:szCs w:val="20"/>
            <w:lang w:val="en-US"/>
          </w:rPr>
          <w:t>http://qsp.su/tools/onlinehelp/about_license_gpl_russian.html</w:t>
        </w:r>
      </w:hyperlink>
    </w:p>
    <w:p w:rsidR="00063455" w:rsidRPr="00E137AF" w:rsidRDefault="00063455" w:rsidP="00063455">
      <w:pPr>
        <w:spacing w:before="0" w:beforeAutospacing="0" w:after="0" w:afterAutospacing="0"/>
        <w:ind w:firstLine="709"/>
        <w:rPr>
          <w:sz w:val="20"/>
          <w:szCs w:val="20"/>
          <w:lang w:val="en-US"/>
        </w:rPr>
      </w:pPr>
      <w:r w:rsidRPr="00E137AF">
        <w:rPr>
          <w:sz w:val="20"/>
          <w:szCs w:val="20"/>
        </w:rPr>
        <w:t>ПО</w:t>
      </w:r>
      <w:r w:rsidRPr="00E137AF">
        <w:rPr>
          <w:sz w:val="20"/>
          <w:szCs w:val="20"/>
          <w:lang w:val="en-US"/>
        </w:rPr>
        <w:t xml:space="preserve"> Open Office.org Draw</w:t>
      </w:r>
    </w:p>
    <w:p w:rsidR="00063455" w:rsidRPr="00E137AF" w:rsidRDefault="00E902F9" w:rsidP="00063455">
      <w:pPr>
        <w:spacing w:before="0" w:beforeAutospacing="0" w:after="0" w:afterAutospacing="0"/>
        <w:ind w:firstLine="709"/>
        <w:rPr>
          <w:sz w:val="20"/>
          <w:szCs w:val="20"/>
          <w:lang w:val="en-US"/>
        </w:rPr>
      </w:pPr>
      <w:hyperlink r:id="rId10" w:history="1">
        <w:r w:rsidR="00063455" w:rsidRPr="00E137AF">
          <w:rPr>
            <w:sz w:val="20"/>
            <w:szCs w:val="20"/>
            <w:lang w:val="en-US"/>
          </w:rPr>
          <w:t>http://qsp.su/tools/onlinehelp/about_license_gpl_russian.html</w:t>
        </w:r>
      </w:hyperlink>
    </w:p>
    <w:p w:rsidR="00063455" w:rsidRPr="00E137AF" w:rsidRDefault="00063455" w:rsidP="00063455">
      <w:pPr>
        <w:spacing w:before="0" w:beforeAutospacing="0" w:after="0" w:afterAutospacing="0"/>
        <w:ind w:firstLine="709"/>
        <w:rPr>
          <w:sz w:val="20"/>
          <w:szCs w:val="20"/>
        </w:rPr>
      </w:pPr>
      <w:r w:rsidRPr="00E137AF">
        <w:rPr>
          <w:sz w:val="20"/>
          <w:szCs w:val="20"/>
        </w:rPr>
        <w:t xml:space="preserve">ПО «Блокнот» - стандартное приложение операционной системы (MS </w:t>
      </w:r>
      <w:proofErr w:type="spellStart"/>
      <w:r w:rsidRPr="00E137AF">
        <w:rPr>
          <w:sz w:val="20"/>
          <w:szCs w:val="20"/>
        </w:rPr>
        <w:t>Windows</w:t>
      </w:r>
      <w:proofErr w:type="spellEnd"/>
      <w:r w:rsidRPr="00E137AF">
        <w:rPr>
          <w:sz w:val="20"/>
          <w:szCs w:val="20"/>
        </w:rPr>
        <w:t xml:space="preserve">, </w:t>
      </w:r>
      <w:proofErr w:type="spellStart"/>
      <w:r w:rsidRPr="00E137AF">
        <w:rPr>
          <w:sz w:val="20"/>
          <w:szCs w:val="20"/>
        </w:rPr>
        <w:t>Android</w:t>
      </w:r>
      <w:proofErr w:type="spellEnd"/>
      <w:r w:rsidRPr="00E137AF">
        <w:rPr>
          <w:sz w:val="20"/>
          <w:szCs w:val="20"/>
        </w:rPr>
        <w:t xml:space="preserve"> и т.д.), </w:t>
      </w:r>
    </w:p>
    <w:p w:rsidR="00063455" w:rsidRPr="00E137AF" w:rsidRDefault="00063455" w:rsidP="00063455">
      <w:pPr>
        <w:spacing w:before="0" w:beforeAutospacing="0" w:after="0" w:afterAutospacing="0"/>
        <w:ind w:firstLine="709"/>
        <w:rPr>
          <w:sz w:val="20"/>
          <w:szCs w:val="20"/>
        </w:rPr>
      </w:pPr>
      <w:r w:rsidRPr="00E137AF">
        <w:rPr>
          <w:sz w:val="20"/>
          <w:szCs w:val="20"/>
        </w:rPr>
        <w:t>предназна</w:t>
      </w:r>
      <w:r>
        <w:rPr>
          <w:sz w:val="20"/>
          <w:szCs w:val="20"/>
        </w:rPr>
        <w:t xml:space="preserve">ченное для работы с текстами;  </w:t>
      </w:r>
    </w:p>
    <w:p w:rsidR="00063455" w:rsidRPr="00E137AF" w:rsidRDefault="00063455" w:rsidP="00063455">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E137AF">
        <w:rPr>
          <w:i/>
          <w:sz w:val="20"/>
          <w:szCs w:val="20"/>
        </w:rPr>
        <w:t>Современные профессиональные базы данных:</w:t>
      </w:r>
    </w:p>
    <w:p w:rsidR="00722774" w:rsidRPr="00722774" w:rsidRDefault="00722774" w:rsidP="00722774">
      <w:pPr>
        <w:spacing w:before="0" w:beforeAutospacing="0" w:after="0" w:afterAutospacing="0"/>
        <w:ind w:firstLine="709"/>
        <w:rPr>
          <w:sz w:val="20"/>
          <w:szCs w:val="20"/>
        </w:rPr>
      </w:pPr>
      <w:r w:rsidRPr="00722774">
        <w:rPr>
          <w:sz w:val="20"/>
          <w:szCs w:val="20"/>
        </w:rPr>
        <w:t xml:space="preserve">Реестр профессиональных стандартов https://profstandart.rosmintrud.ru/obshchiy-informatsionnyy-blok/natsionalnyy-reestr-professionalnykh-standartov/reestr-professionalnykh-standartov/ </w:t>
      </w:r>
    </w:p>
    <w:p w:rsidR="00722774" w:rsidRPr="00722774" w:rsidRDefault="00722774" w:rsidP="00722774">
      <w:pPr>
        <w:spacing w:before="0" w:beforeAutospacing="0" w:after="0" w:afterAutospacing="0"/>
        <w:ind w:firstLine="709"/>
        <w:rPr>
          <w:sz w:val="20"/>
          <w:szCs w:val="20"/>
        </w:rPr>
      </w:pPr>
      <w:r w:rsidRPr="00722774">
        <w:rPr>
          <w:sz w:val="20"/>
          <w:szCs w:val="20"/>
        </w:rPr>
        <w:t xml:space="preserve">Реестр студентов/ординаторов/аспирантов/ассистентов-стажеров https://www.mos.ru/karta-moskvicha/services-proverka-grazhdanina-v-reestre-studentov/ </w:t>
      </w:r>
    </w:p>
    <w:p w:rsidR="00722774" w:rsidRPr="00722774" w:rsidRDefault="00722774" w:rsidP="00722774">
      <w:pPr>
        <w:spacing w:before="0" w:beforeAutospacing="0" w:after="0" w:afterAutospacing="0"/>
        <w:ind w:firstLine="709"/>
        <w:rPr>
          <w:sz w:val="20"/>
          <w:szCs w:val="20"/>
        </w:rPr>
      </w:pPr>
      <w:r w:rsidRPr="00722774">
        <w:rPr>
          <w:sz w:val="20"/>
          <w:szCs w:val="20"/>
        </w:rPr>
        <w:t xml:space="preserve">Конституция РФ - http://www.constitution.ru/ </w:t>
      </w:r>
    </w:p>
    <w:p w:rsidR="00722774" w:rsidRPr="00722774" w:rsidRDefault="00722774" w:rsidP="00722774">
      <w:pPr>
        <w:spacing w:before="0" w:beforeAutospacing="0" w:after="0" w:afterAutospacing="0"/>
        <w:ind w:firstLine="709"/>
        <w:rPr>
          <w:sz w:val="20"/>
          <w:szCs w:val="20"/>
        </w:rPr>
      </w:pPr>
      <w:r w:rsidRPr="00722774">
        <w:rPr>
          <w:sz w:val="20"/>
          <w:szCs w:val="20"/>
        </w:rPr>
        <w:t>Общероссийская общественная организация «Ассоциация Юристов России» - http://www.alrf.ru/</w:t>
      </w:r>
    </w:p>
    <w:p w:rsidR="00722774" w:rsidRPr="00722774" w:rsidRDefault="00722774" w:rsidP="00722774">
      <w:pPr>
        <w:spacing w:before="0" w:beforeAutospacing="0" w:after="0" w:afterAutospacing="0"/>
        <w:ind w:firstLine="709"/>
        <w:rPr>
          <w:sz w:val="20"/>
          <w:szCs w:val="20"/>
        </w:rPr>
      </w:pPr>
      <w:r w:rsidRPr="00722774">
        <w:rPr>
          <w:sz w:val="20"/>
          <w:szCs w:val="20"/>
        </w:rPr>
        <w:t>Государственная Дума РФ- http://www.duma.gov.ru</w:t>
      </w:r>
    </w:p>
    <w:p w:rsidR="00722774" w:rsidRPr="00722774" w:rsidRDefault="00722774" w:rsidP="00722774">
      <w:pPr>
        <w:spacing w:before="0" w:beforeAutospacing="0" w:after="0" w:afterAutospacing="0"/>
        <w:ind w:firstLine="709"/>
        <w:rPr>
          <w:sz w:val="20"/>
          <w:szCs w:val="20"/>
        </w:rPr>
      </w:pPr>
      <w:r w:rsidRPr="00722774">
        <w:rPr>
          <w:sz w:val="20"/>
          <w:szCs w:val="20"/>
        </w:rPr>
        <w:t xml:space="preserve">Федеральная палата адвокатов- http://fparf.ru </w:t>
      </w:r>
    </w:p>
    <w:p w:rsidR="00722774" w:rsidRPr="00722774" w:rsidRDefault="00722774" w:rsidP="00722774">
      <w:pPr>
        <w:spacing w:before="0" w:beforeAutospacing="0" w:after="0" w:afterAutospacing="0"/>
        <w:ind w:firstLine="709"/>
        <w:rPr>
          <w:sz w:val="20"/>
          <w:szCs w:val="20"/>
        </w:rPr>
      </w:pPr>
      <w:r w:rsidRPr="00722774">
        <w:rPr>
          <w:sz w:val="20"/>
          <w:szCs w:val="20"/>
        </w:rPr>
        <w:t xml:space="preserve">Адвокатская палата города Москвы- http://www.advokatymoscow.ru </w:t>
      </w:r>
    </w:p>
    <w:p w:rsidR="00722774" w:rsidRPr="00722774" w:rsidRDefault="00722774" w:rsidP="00722774">
      <w:pPr>
        <w:spacing w:before="0" w:beforeAutospacing="0" w:after="0" w:afterAutospacing="0"/>
        <w:ind w:firstLine="709"/>
        <w:rPr>
          <w:sz w:val="20"/>
          <w:szCs w:val="20"/>
        </w:rPr>
      </w:pPr>
      <w:r w:rsidRPr="00722774">
        <w:rPr>
          <w:sz w:val="20"/>
          <w:szCs w:val="20"/>
        </w:rPr>
        <w:t xml:space="preserve">Конституционный суд РФ - http://www.ksrf.ru </w:t>
      </w:r>
    </w:p>
    <w:p w:rsidR="00722774" w:rsidRPr="00722774" w:rsidRDefault="00722774" w:rsidP="00722774">
      <w:pPr>
        <w:spacing w:before="0" w:beforeAutospacing="0" w:after="0" w:afterAutospacing="0"/>
        <w:ind w:firstLine="709"/>
        <w:rPr>
          <w:sz w:val="20"/>
          <w:szCs w:val="20"/>
        </w:rPr>
      </w:pPr>
      <w:r w:rsidRPr="00722774">
        <w:rPr>
          <w:sz w:val="20"/>
          <w:szCs w:val="20"/>
        </w:rPr>
        <w:t>Верховный Суд Российской Федерации - http://www.vsrf.ru</w:t>
      </w:r>
    </w:p>
    <w:p w:rsidR="00722774" w:rsidRPr="00722774" w:rsidRDefault="00722774" w:rsidP="00722774">
      <w:pPr>
        <w:spacing w:before="0" w:beforeAutospacing="0" w:after="0" w:afterAutospacing="0"/>
        <w:ind w:firstLine="709"/>
        <w:rPr>
          <w:sz w:val="20"/>
          <w:szCs w:val="20"/>
        </w:rPr>
      </w:pPr>
      <w:r w:rsidRPr="00722774">
        <w:rPr>
          <w:sz w:val="20"/>
          <w:szCs w:val="20"/>
        </w:rPr>
        <w:t xml:space="preserve">Федеральные Арбитражные Суды Российской Федерации - http://www.arbitr.ru </w:t>
      </w:r>
    </w:p>
    <w:p w:rsidR="00722774" w:rsidRPr="00722774" w:rsidRDefault="00722774" w:rsidP="00722774">
      <w:pPr>
        <w:spacing w:before="0" w:beforeAutospacing="0" w:after="0" w:afterAutospacing="0"/>
        <w:ind w:firstLine="709"/>
        <w:rPr>
          <w:sz w:val="20"/>
          <w:szCs w:val="20"/>
        </w:rPr>
      </w:pPr>
      <w:r w:rsidRPr="00722774">
        <w:rPr>
          <w:sz w:val="20"/>
          <w:szCs w:val="20"/>
        </w:rPr>
        <w:t>Федеральная служба по труду и занятости (</w:t>
      </w:r>
      <w:proofErr w:type="spellStart"/>
      <w:r w:rsidRPr="00722774">
        <w:rPr>
          <w:sz w:val="20"/>
          <w:szCs w:val="20"/>
        </w:rPr>
        <w:t>Роструд</w:t>
      </w:r>
      <w:proofErr w:type="spellEnd"/>
      <w:r w:rsidRPr="00722774">
        <w:rPr>
          <w:sz w:val="20"/>
          <w:szCs w:val="20"/>
        </w:rPr>
        <w:t xml:space="preserve">) - www.rostrud.ru </w:t>
      </w:r>
    </w:p>
    <w:p w:rsidR="00722774" w:rsidRPr="00722774" w:rsidRDefault="00722774" w:rsidP="00722774">
      <w:pPr>
        <w:spacing w:before="0" w:beforeAutospacing="0" w:after="0" w:afterAutospacing="0"/>
        <w:ind w:firstLine="709"/>
        <w:rPr>
          <w:sz w:val="20"/>
          <w:szCs w:val="20"/>
        </w:rPr>
      </w:pPr>
      <w:r w:rsidRPr="00722774">
        <w:rPr>
          <w:sz w:val="20"/>
          <w:szCs w:val="20"/>
        </w:rPr>
        <w:lastRenderedPageBreak/>
        <w:t xml:space="preserve">Федерация независимых профсоюзов России - http://www.finpr.ru </w:t>
      </w:r>
    </w:p>
    <w:p w:rsidR="00722774" w:rsidRDefault="00722774" w:rsidP="00722774">
      <w:pPr>
        <w:spacing w:before="0" w:beforeAutospacing="0" w:after="0" w:afterAutospacing="0"/>
        <w:ind w:firstLine="709"/>
        <w:rPr>
          <w:sz w:val="20"/>
          <w:szCs w:val="20"/>
        </w:rPr>
      </w:pPr>
      <w:r w:rsidRPr="00722774">
        <w:rPr>
          <w:sz w:val="20"/>
          <w:szCs w:val="20"/>
        </w:rPr>
        <w:t xml:space="preserve">Пенсионный фонд Российской Федерации - </w:t>
      </w:r>
      <w:hyperlink r:id="rId11" w:history="1">
        <w:r w:rsidRPr="006447E1">
          <w:rPr>
            <w:rStyle w:val="af1"/>
            <w:sz w:val="20"/>
            <w:szCs w:val="20"/>
          </w:rPr>
          <w:t>http://www.pfrf.ru</w:t>
        </w:r>
      </w:hyperlink>
      <w:r w:rsidRPr="00722774">
        <w:rPr>
          <w:sz w:val="20"/>
          <w:szCs w:val="20"/>
        </w:rPr>
        <w:t xml:space="preserve"> </w:t>
      </w:r>
    </w:p>
    <w:p w:rsidR="00063455" w:rsidRPr="00E137AF" w:rsidRDefault="00063455" w:rsidP="00722774">
      <w:pPr>
        <w:spacing w:before="0" w:beforeAutospacing="0" w:after="0" w:afterAutospacing="0"/>
        <w:ind w:firstLine="709"/>
        <w:rPr>
          <w:sz w:val="20"/>
          <w:szCs w:val="20"/>
        </w:rPr>
      </w:pPr>
      <w:r w:rsidRPr="00E137AF">
        <w:rPr>
          <w:sz w:val="20"/>
          <w:szCs w:val="20"/>
        </w:rPr>
        <w:t xml:space="preserve">Научная электронная библиотека. </w:t>
      </w:r>
      <w:r w:rsidRPr="00E137AF">
        <w:rPr>
          <w:sz w:val="20"/>
          <w:szCs w:val="20"/>
          <w:lang w:val="en-US"/>
        </w:rPr>
        <w:t>http</w:t>
      </w:r>
      <w:r w:rsidRPr="00E137AF">
        <w:rPr>
          <w:sz w:val="20"/>
          <w:szCs w:val="20"/>
        </w:rPr>
        <w:t>://</w:t>
      </w:r>
      <w:proofErr w:type="spellStart"/>
      <w:r w:rsidRPr="00E137AF">
        <w:rPr>
          <w:sz w:val="20"/>
          <w:szCs w:val="20"/>
          <w:lang w:val="en-US"/>
        </w:rPr>
        <w:t>elibrary</w:t>
      </w:r>
      <w:proofErr w:type="spellEnd"/>
      <w:r w:rsidRPr="00E137AF">
        <w:rPr>
          <w:sz w:val="20"/>
          <w:szCs w:val="20"/>
        </w:rPr>
        <w:t>.</w:t>
      </w:r>
      <w:proofErr w:type="spellStart"/>
      <w:r w:rsidRPr="00E137AF">
        <w:rPr>
          <w:sz w:val="20"/>
          <w:szCs w:val="20"/>
          <w:lang w:val="en-US"/>
        </w:rPr>
        <w:t>ru</w:t>
      </w:r>
      <w:proofErr w:type="spellEnd"/>
    </w:p>
    <w:p w:rsidR="00063455" w:rsidRPr="00E137AF" w:rsidRDefault="00063455" w:rsidP="00063455">
      <w:pPr>
        <w:spacing w:before="0" w:beforeAutospacing="0" w:after="0" w:afterAutospacing="0"/>
        <w:ind w:firstLine="709"/>
        <w:rPr>
          <w:sz w:val="20"/>
          <w:szCs w:val="20"/>
        </w:rPr>
      </w:pPr>
      <w:r w:rsidRPr="00E137AF">
        <w:rPr>
          <w:sz w:val="20"/>
          <w:szCs w:val="20"/>
        </w:rPr>
        <w:t xml:space="preserve">Электронно-библиотечная система </w:t>
      </w:r>
      <w:proofErr w:type="spellStart"/>
      <w:r w:rsidRPr="00E137AF">
        <w:rPr>
          <w:sz w:val="20"/>
          <w:szCs w:val="20"/>
          <w:lang w:val="en-US"/>
        </w:rPr>
        <w:t>IPRbooks</w:t>
      </w:r>
      <w:proofErr w:type="spellEnd"/>
      <w:r w:rsidRPr="00E137AF">
        <w:rPr>
          <w:sz w:val="20"/>
          <w:szCs w:val="20"/>
        </w:rPr>
        <w:t xml:space="preserve"> (ЭБС </w:t>
      </w:r>
      <w:proofErr w:type="spellStart"/>
      <w:r w:rsidRPr="00E137AF">
        <w:rPr>
          <w:sz w:val="20"/>
          <w:szCs w:val="20"/>
          <w:lang w:val="en-US"/>
        </w:rPr>
        <w:t>IPRbooks</w:t>
      </w:r>
      <w:proofErr w:type="spellEnd"/>
      <w:r w:rsidRPr="00E137AF">
        <w:rPr>
          <w:sz w:val="20"/>
          <w:szCs w:val="20"/>
        </w:rPr>
        <w:t xml:space="preserve">) – электронная библиотека по всем отраслям знаний </w:t>
      </w:r>
      <w:r w:rsidRPr="00E137AF">
        <w:rPr>
          <w:sz w:val="20"/>
          <w:szCs w:val="20"/>
          <w:lang w:val="en-US"/>
        </w:rPr>
        <w:t>http</w:t>
      </w:r>
      <w:r w:rsidRPr="00E137AF">
        <w:rPr>
          <w:sz w:val="20"/>
          <w:szCs w:val="20"/>
        </w:rPr>
        <w:t>://</w:t>
      </w:r>
      <w:r w:rsidRPr="00E137AF">
        <w:rPr>
          <w:sz w:val="20"/>
          <w:szCs w:val="20"/>
          <w:lang w:val="en-US"/>
        </w:rPr>
        <w:t>www</w:t>
      </w:r>
      <w:r w:rsidRPr="00E137AF">
        <w:rPr>
          <w:sz w:val="20"/>
          <w:szCs w:val="20"/>
        </w:rPr>
        <w:t>.</w:t>
      </w:r>
      <w:proofErr w:type="spellStart"/>
      <w:r w:rsidRPr="00E137AF">
        <w:rPr>
          <w:sz w:val="20"/>
          <w:szCs w:val="20"/>
          <w:lang w:val="en-US"/>
        </w:rPr>
        <w:t>iprbookshop</w:t>
      </w:r>
      <w:proofErr w:type="spellEnd"/>
      <w:r w:rsidRPr="00E137AF">
        <w:rPr>
          <w:sz w:val="20"/>
          <w:szCs w:val="20"/>
        </w:rPr>
        <w:t>.</w:t>
      </w:r>
      <w:proofErr w:type="spellStart"/>
      <w:r w:rsidRPr="00E137AF">
        <w:rPr>
          <w:sz w:val="20"/>
          <w:szCs w:val="20"/>
          <w:lang w:val="en-US"/>
        </w:rPr>
        <w:t>ru</w:t>
      </w:r>
      <w:proofErr w:type="spellEnd"/>
    </w:p>
    <w:p w:rsidR="00E67101" w:rsidRPr="00D52134" w:rsidRDefault="00E67101" w:rsidP="00E67101">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Информационно-справочные системы:</w:t>
      </w:r>
    </w:p>
    <w:p w:rsidR="00E67101" w:rsidRPr="0048691E" w:rsidRDefault="00E67101" w:rsidP="00E67101">
      <w:pPr>
        <w:pStyle w:val="affffffffff0"/>
        <w:numPr>
          <w:ilvl w:val="0"/>
          <w:numId w:val="56"/>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 xml:space="preserve">Справочно-правовая система «Гарант»; </w:t>
      </w:r>
    </w:p>
    <w:p w:rsidR="00E67101" w:rsidRPr="00D52134" w:rsidRDefault="00E67101" w:rsidP="00E67101">
      <w:pPr>
        <w:pStyle w:val="affffffffff0"/>
        <w:numPr>
          <w:ilvl w:val="0"/>
          <w:numId w:val="56"/>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Справочно-правовая система «Консультант Плюс».</w:t>
      </w:r>
    </w:p>
    <w:p w:rsidR="00841522" w:rsidRPr="00063455" w:rsidRDefault="00841522" w:rsidP="00063455"/>
    <w:sectPr w:rsidR="00841522" w:rsidRPr="00063455" w:rsidSect="0098605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TimesET">
    <w:altName w:val="Times New Roman"/>
    <w:charset w:val="00"/>
    <w:family w:val="auto"/>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a"/>
      <w:lvlText w:val="%1."/>
      <w:lvlJc w:val="left"/>
      <w:pPr>
        <w:tabs>
          <w:tab w:val="num" w:pos="1492"/>
        </w:tabs>
        <w:ind w:left="1492" w:hanging="360"/>
      </w:pPr>
      <w:rPr>
        <w:rFonts w:cs="Times New Roman"/>
      </w:r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rPr>
        <w:rFonts w:cs="Times New Roman"/>
      </w:rPr>
    </w:lvl>
  </w:abstractNum>
  <w:abstractNum w:abstractNumId="2" w15:restartNumberingAfterBreak="0">
    <w:nsid w:val="FFFFFF7F"/>
    <w:multiLevelType w:val="singleLevel"/>
    <w:tmpl w:val="FFFFFF7F"/>
    <w:lvl w:ilvl="0">
      <w:start w:val="1"/>
      <w:numFmt w:val="decimal"/>
      <w:pStyle w:val="2"/>
      <w:lvlText w:val="%1."/>
      <w:lvlJc w:val="left"/>
      <w:pPr>
        <w:tabs>
          <w:tab w:val="num" w:pos="643"/>
        </w:tabs>
        <w:ind w:left="643" w:hanging="360"/>
      </w:pPr>
      <w:rPr>
        <w:rFonts w:cs="Times New Roman"/>
      </w:rPr>
    </w:lvl>
  </w:abstractNum>
  <w:abstractNum w:abstractNumId="3"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FFFFFF88"/>
    <w:styleLink w:val="41"/>
    <w:lvl w:ilvl="0">
      <w:start w:val="1"/>
      <w:numFmt w:val="decimal"/>
      <w:pStyle w:val="131"/>
      <w:lvlText w:val="%1."/>
      <w:lvlJc w:val="left"/>
      <w:pPr>
        <w:tabs>
          <w:tab w:val="num" w:pos="360"/>
        </w:tabs>
        <w:ind w:left="360" w:hanging="360"/>
      </w:pPr>
      <w:rPr>
        <w:rFonts w:cs="Times New Roman"/>
      </w:rPr>
    </w:lvl>
  </w:abstractNum>
  <w:abstractNum w:abstractNumId="5" w15:restartNumberingAfterBreak="0">
    <w:nsid w:val="FFFFFF89"/>
    <w:multiLevelType w:val="singleLevel"/>
    <w:tmpl w:val="FFFFFF89"/>
    <w:lvl w:ilvl="0">
      <w:start w:val="1"/>
      <w:numFmt w:val="bullet"/>
      <w:pStyle w:val="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E"/>
    <w:styleLink w:val="30"/>
    <w:lvl w:ilvl="0">
      <w:numFmt w:val="bullet"/>
      <w:lvlText w:val="*"/>
      <w:lvlJc w:val="left"/>
    </w:lvl>
  </w:abstractNum>
  <w:abstractNum w:abstractNumId="7" w15:restartNumberingAfterBreak="0">
    <w:nsid w:val="00000002"/>
    <w:multiLevelType w:val="singleLevel"/>
    <w:tmpl w:val="00000002"/>
    <w:name w:val="WW8Num1"/>
    <w:lvl w:ilvl="0">
      <w:start w:val="1"/>
      <w:numFmt w:val="decimal"/>
      <w:lvlText w:val="%1"/>
      <w:lvlJc w:val="left"/>
      <w:pPr>
        <w:tabs>
          <w:tab w:val="num" w:pos="720"/>
        </w:tabs>
        <w:ind w:left="0" w:firstLine="0"/>
      </w:pPr>
    </w:lvl>
  </w:abstractNum>
  <w:abstractNum w:abstractNumId="8" w15:restartNumberingAfterBreak="0">
    <w:nsid w:val="026B77DB"/>
    <w:multiLevelType w:val="hybridMultilevel"/>
    <w:tmpl w:val="9BFECF20"/>
    <w:styleLink w:val="19"/>
    <w:lvl w:ilvl="0" w:tplc="FFFFFFFF">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9" w15:restartNumberingAfterBreak="0">
    <w:nsid w:val="04CA56AC"/>
    <w:multiLevelType w:val="multilevel"/>
    <w:tmpl w:val="EFD206DC"/>
    <w:styleLink w:val="a0"/>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15:restartNumberingAfterBreak="0">
    <w:nsid w:val="055C4866"/>
    <w:multiLevelType w:val="hybridMultilevel"/>
    <w:tmpl w:val="7BD8940E"/>
    <w:name w:val="WW8Num29"/>
    <w:styleLink w:val="16"/>
    <w:lvl w:ilvl="0" w:tplc="A58EA5A6">
      <w:start w:val="1"/>
      <w:numFmt w:val="decimal"/>
      <w:lvlText w:val="%1."/>
      <w:lvlJc w:val="left"/>
      <w:pPr>
        <w:tabs>
          <w:tab w:val="left" w:pos="454"/>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6DF61A14">
      <w:start w:val="1"/>
      <w:numFmt w:val="decimal"/>
      <w:lvlText w:val="%2."/>
      <w:lvlJc w:val="left"/>
      <w:pPr>
        <w:tabs>
          <w:tab w:val="left" w:pos="454"/>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B17678A8">
      <w:start w:val="1"/>
      <w:numFmt w:val="lowerRoman"/>
      <w:lvlText w:val="%3."/>
      <w:lvlJc w:val="left"/>
      <w:pPr>
        <w:tabs>
          <w:tab w:val="left" w:pos="454"/>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4112E44C">
      <w:start w:val="1"/>
      <w:numFmt w:val="decimal"/>
      <w:lvlText w:val="%4."/>
      <w:lvlJc w:val="left"/>
      <w:pPr>
        <w:tabs>
          <w:tab w:val="left" w:pos="454"/>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BA4C9D4C">
      <w:start w:val="1"/>
      <w:numFmt w:val="lowerLetter"/>
      <w:lvlText w:val="%5."/>
      <w:lvlJc w:val="left"/>
      <w:pPr>
        <w:tabs>
          <w:tab w:val="left" w:pos="454"/>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15D4B164">
      <w:start w:val="1"/>
      <w:numFmt w:val="lowerRoman"/>
      <w:lvlText w:val="%6."/>
      <w:lvlJc w:val="left"/>
      <w:pPr>
        <w:tabs>
          <w:tab w:val="left" w:pos="454"/>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B688EE1E">
      <w:start w:val="1"/>
      <w:numFmt w:val="decimal"/>
      <w:lvlText w:val="%7."/>
      <w:lvlJc w:val="left"/>
      <w:pPr>
        <w:tabs>
          <w:tab w:val="left" w:pos="454"/>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B2BC58E8">
      <w:start w:val="1"/>
      <w:numFmt w:val="lowerLetter"/>
      <w:lvlText w:val="%8."/>
      <w:lvlJc w:val="left"/>
      <w:pPr>
        <w:tabs>
          <w:tab w:val="left" w:pos="454"/>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44D4DC12">
      <w:start w:val="1"/>
      <w:numFmt w:val="lowerRoman"/>
      <w:lvlText w:val="%9."/>
      <w:lvlJc w:val="left"/>
      <w:pPr>
        <w:tabs>
          <w:tab w:val="left" w:pos="454"/>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1" w15:restartNumberingAfterBreak="0">
    <w:nsid w:val="080964F7"/>
    <w:multiLevelType w:val="multilevel"/>
    <w:tmpl w:val="080964F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2" w15:restartNumberingAfterBreak="0">
    <w:nsid w:val="0AFE5C92"/>
    <w:multiLevelType w:val="hybridMultilevel"/>
    <w:tmpl w:val="300EF0C4"/>
    <w:styleLink w:val="121"/>
    <w:lvl w:ilvl="0" w:tplc="91D2A668">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3" w15:restartNumberingAfterBreak="0">
    <w:nsid w:val="0C69429E"/>
    <w:multiLevelType w:val="hybridMultilevel"/>
    <w:tmpl w:val="D0C24608"/>
    <w:styleLink w:val="11"/>
    <w:lvl w:ilvl="0" w:tplc="01D24484">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D0CA53E0">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41FE4148">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E8DA7210">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6F08E85A">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4F0E1C80">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C35C3BB0">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5ED68ECA">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43DA5B66">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14" w15:restartNumberingAfterBreak="0">
    <w:nsid w:val="11284F11"/>
    <w:multiLevelType w:val="hybridMultilevel"/>
    <w:tmpl w:val="195E6960"/>
    <w:styleLink w:val="18"/>
    <w:lvl w:ilvl="0" w:tplc="406841D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08856C4">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FA8C950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1BF4AA7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7FEE51A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E93C2FC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240EA4B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739C9E1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5F688238">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15" w15:restartNumberingAfterBreak="0">
    <w:nsid w:val="127A765C"/>
    <w:multiLevelType w:val="multilevel"/>
    <w:tmpl w:val="127A765C"/>
    <w:lvl w:ilvl="0">
      <w:start w:val="1"/>
      <w:numFmt w:val="decimal"/>
      <w:lvlText w:val="%1."/>
      <w:lvlJc w:val="left"/>
      <w:pPr>
        <w:tabs>
          <w:tab w:val="num" w:pos="720"/>
        </w:tabs>
        <w:ind w:left="720" w:hanging="360"/>
      </w:pPr>
      <w:rPr>
        <w:rFonts w:cs="Times New Roman" w:hint="default"/>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15:restartNumberingAfterBreak="0">
    <w:nsid w:val="12A32B38"/>
    <w:multiLevelType w:val="multilevel"/>
    <w:tmpl w:val="9D066328"/>
    <w:styleLink w:val="a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7" w15:restartNumberingAfterBreak="0">
    <w:nsid w:val="13450138"/>
    <w:multiLevelType w:val="multilevel"/>
    <w:tmpl w:val="13450138"/>
    <w:lvl w:ilvl="0">
      <w:start w:val="1"/>
      <w:numFmt w:val="decimal"/>
      <w:pStyle w:val="a2"/>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8" w15:restartNumberingAfterBreak="0">
    <w:nsid w:val="149D7949"/>
    <w:multiLevelType w:val="multilevel"/>
    <w:tmpl w:val="149D7949"/>
    <w:styleLink w:val="40"/>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14F70A44"/>
    <w:multiLevelType w:val="multilevel"/>
    <w:tmpl w:val="3ECA2242"/>
    <w:styleLink w:val="111"/>
    <w:lvl w:ilvl="0">
      <w:start w:val="1"/>
      <w:numFmt w:val="decimal"/>
      <w:lvlText w:val="%1."/>
      <w:lvlJc w:val="left"/>
      <w:pPr>
        <w:tabs>
          <w:tab w:val="num" w:pos="0"/>
        </w:tabs>
        <w:ind w:left="720" w:hanging="360"/>
      </w:pPr>
      <w:rPr>
        <w:rFonts w:cs="Times New Roman"/>
      </w:rPr>
    </w:lvl>
    <w:lvl w:ilvl="1">
      <w:start w:val="2"/>
      <w:numFmt w:val="decimal"/>
      <w:isLgl/>
      <w:lvlText w:val="%1.%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20" w15:restartNumberingAfterBreak="0">
    <w:nsid w:val="17AA16EB"/>
    <w:multiLevelType w:val="multilevel"/>
    <w:tmpl w:val="17AA16EB"/>
    <w:styleLink w:val="31"/>
    <w:lvl w:ilvl="0">
      <w:start w:val="1"/>
      <w:numFmt w:val="decimal"/>
      <w:pStyle w:val="a3"/>
      <w:lvlText w:val="%1."/>
      <w:lvlJc w:val="left"/>
      <w:pPr>
        <w:tabs>
          <w:tab w:val="num" w:pos="0"/>
        </w:tabs>
        <w:ind w:left="113" w:hanging="113"/>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1" w15:restartNumberingAfterBreak="0">
    <w:nsid w:val="187154C1"/>
    <w:multiLevelType w:val="singleLevel"/>
    <w:tmpl w:val="187154C1"/>
    <w:styleLink w:val="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1A707FF6"/>
    <w:multiLevelType w:val="multilevel"/>
    <w:tmpl w:val="A1E437C6"/>
    <w:lvl w:ilvl="0">
      <w:start w:val="1"/>
      <w:numFmt w:val="decimal"/>
      <w:lvlText w:val="%1"/>
      <w:lvlJc w:val="left"/>
      <w:pPr>
        <w:tabs>
          <w:tab w:val="num" w:pos="900"/>
        </w:tabs>
        <w:ind w:left="180"/>
      </w:pPr>
      <w:rPr>
        <w:rFonts w:cs="Times New Roman"/>
        <w:b w:val="0"/>
      </w:rPr>
    </w:lvl>
    <w:lvl w:ilvl="1">
      <w:start w:val="1"/>
      <w:numFmt w:val="lowerLetter"/>
      <w:lvlText w:val="%2."/>
      <w:lvlJc w:val="left"/>
      <w:pPr>
        <w:tabs>
          <w:tab w:val="num" w:pos="1620"/>
        </w:tabs>
        <w:ind w:left="1620" w:hanging="360"/>
      </w:pPr>
      <w:rPr>
        <w:rFonts w:cs="Times New Roman"/>
      </w:rPr>
    </w:lvl>
    <w:lvl w:ilvl="2">
      <w:start w:val="1"/>
      <w:numFmt w:val="lowerRoman"/>
      <w:lvlText w:val="%3."/>
      <w:lvlJc w:val="right"/>
      <w:pPr>
        <w:tabs>
          <w:tab w:val="num" w:pos="2340"/>
        </w:tabs>
        <w:ind w:left="2340" w:hanging="180"/>
      </w:pPr>
      <w:rPr>
        <w:rFonts w:cs="Times New Roman"/>
      </w:rPr>
    </w:lvl>
    <w:lvl w:ilvl="3">
      <w:start w:val="1"/>
      <w:numFmt w:val="decimal"/>
      <w:lvlText w:val="%4."/>
      <w:lvlJc w:val="left"/>
      <w:pPr>
        <w:tabs>
          <w:tab w:val="num" w:pos="3060"/>
        </w:tabs>
        <w:ind w:left="3060" w:hanging="360"/>
      </w:pPr>
      <w:rPr>
        <w:rFonts w:cs="Times New Roman"/>
      </w:rPr>
    </w:lvl>
    <w:lvl w:ilvl="4">
      <w:start w:val="1"/>
      <w:numFmt w:val="lowerLetter"/>
      <w:lvlText w:val="%5."/>
      <w:lvlJc w:val="left"/>
      <w:pPr>
        <w:tabs>
          <w:tab w:val="num" w:pos="3780"/>
        </w:tabs>
        <w:ind w:left="3780" w:hanging="360"/>
      </w:pPr>
      <w:rPr>
        <w:rFonts w:cs="Times New Roman"/>
      </w:rPr>
    </w:lvl>
    <w:lvl w:ilvl="5">
      <w:start w:val="1"/>
      <w:numFmt w:val="lowerRoman"/>
      <w:lvlText w:val="%6."/>
      <w:lvlJc w:val="right"/>
      <w:pPr>
        <w:tabs>
          <w:tab w:val="num" w:pos="4500"/>
        </w:tabs>
        <w:ind w:left="4500" w:hanging="180"/>
      </w:pPr>
      <w:rPr>
        <w:rFonts w:cs="Times New Roman"/>
      </w:rPr>
    </w:lvl>
    <w:lvl w:ilvl="6">
      <w:start w:val="1"/>
      <w:numFmt w:val="decimal"/>
      <w:lvlText w:val="%7."/>
      <w:lvlJc w:val="left"/>
      <w:pPr>
        <w:tabs>
          <w:tab w:val="num" w:pos="5220"/>
        </w:tabs>
        <w:ind w:left="5220" w:hanging="360"/>
      </w:pPr>
      <w:rPr>
        <w:rFonts w:cs="Times New Roman"/>
      </w:rPr>
    </w:lvl>
    <w:lvl w:ilvl="7">
      <w:start w:val="1"/>
      <w:numFmt w:val="lowerLetter"/>
      <w:lvlText w:val="%8."/>
      <w:lvlJc w:val="left"/>
      <w:pPr>
        <w:tabs>
          <w:tab w:val="num" w:pos="5940"/>
        </w:tabs>
        <w:ind w:left="5940" w:hanging="360"/>
      </w:pPr>
      <w:rPr>
        <w:rFonts w:cs="Times New Roman"/>
      </w:rPr>
    </w:lvl>
    <w:lvl w:ilvl="8">
      <w:start w:val="1"/>
      <w:numFmt w:val="lowerRoman"/>
      <w:lvlText w:val="%9."/>
      <w:lvlJc w:val="right"/>
      <w:pPr>
        <w:tabs>
          <w:tab w:val="num" w:pos="6660"/>
        </w:tabs>
        <w:ind w:left="6660" w:hanging="180"/>
      </w:pPr>
      <w:rPr>
        <w:rFonts w:cs="Times New Roman"/>
      </w:rPr>
    </w:lvl>
  </w:abstractNum>
  <w:abstractNum w:abstractNumId="23" w15:restartNumberingAfterBreak="0">
    <w:nsid w:val="1A9E5630"/>
    <w:multiLevelType w:val="multilevel"/>
    <w:tmpl w:val="53DC982C"/>
    <w:lvl w:ilvl="0">
      <w:start w:val="1"/>
      <w:numFmt w:val="decimal"/>
      <w:lvlText w:val="%1"/>
      <w:lvlJc w:val="left"/>
      <w:pPr>
        <w:tabs>
          <w:tab w:val="num" w:pos="900"/>
        </w:tabs>
        <w:ind w:left="180"/>
      </w:pPr>
      <w:rPr>
        <w:rFonts w:cs="Times New Roman"/>
        <w:b w:val="0"/>
        <w:sz w:val="20"/>
        <w:szCs w:val="20"/>
      </w:rPr>
    </w:lvl>
    <w:lvl w:ilvl="1">
      <w:start w:val="1"/>
      <w:numFmt w:val="lowerLetter"/>
      <w:lvlText w:val="%2."/>
      <w:lvlJc w:val="left"/>
      <w:pPr>
        <w:tabs>
          <w:tab w:val="num" w:pos="1620"/>
        </w:tabs>
        <w:ind w:left="1620" w:hanging="360"/>
      </w:pPr>
      <w:rPr>
        <w:rFonts w:cs="Times New Roman"/>
      </w:rPr>
    </w:lvl>
    <w:lvl w:ilvl="2">
      <w:start w:val="1"/>
      <w:numFmt w:val="lowerRoman"/>
      <w:lvlText w:val="%3."/>
      <w:lvlJc w:val="right"/>
      <w:pPr>
        <w:tabs>
          <w:tab w:val="num" w:pos="2340"/>
        </w:tabs>
        <w:ind w:left="2340" w:hanging="180"/>
      </w:pPr>
      <w:rPr>
        <w:rFonts w:cs="Times New Roman"/>
      </w:rPr>
    </w:lvl>
    <w:lvl w:ilvl="3">
      <w:start w:val="1"/>
      <w:numFmt w:val="decimal"/>
      <w:lvlText w:val="%4."/>
      <w:lvlJc w:val="left"/>
      <w:pPr>
        <w:tabs>
          <w:tab w:val="num" w:pos="3060"/>
        </w:tabs>
        <w:ind w:left="3060" w:hanging="360"/>
      </w:pPr>
      <w:rPr>
        <w:rFonts w:cs="Times New Roman"/>
      </w:rPr>
    </w:lvl>
    <w:lvl w:ilvl="4">
      <w:start w:val="1"/>
      <w:numFmt w:val="lowerLetter"/>
      <w:lvlText w:val="%5."/>
      <w:lvlJc w:val="left"/>
      <w:pPr>
        <w:tabs>
          <w:tab w:val="num" w:pos="3780"/>
        </w:tabs>
        <w:ind w:left="3780" w:hanging="360"/>
      </w:pPr>
      <w:rPr>
        <w:rFonts w:cs="Times New Roman"/>
      </w:rPr>
    </w:lvl>
    <w:lvl w:ilvl="5">
      <w:start w:val="1"/>
      <w:numFmt w:val="lowerRoman"/>
      <w:lvlText w:val="%6."/>
      <w:lvlJc w:val="right"/>
      <w:pPr>
        <w:tabs>
          <w:tab w:val="num" w:pos="4500"/>
        </w:tabs>
        <w:ind w:left="4500" w:hanging="180"/>
      </w:pPr>
      <w:rPr>
        <w:rFonts w:cs="Times New Roman"/>
      </w:rPr>
    </w:lvl>
    <w:lvl w:ilvl="6">
      <w:start w:val="1"/>
      <w:numFmt w:val="decimal"/>
      <w:lvlText w:val="%7."/>
      <w:lvlJc w:val="left"/>
      <w:pPr>
        <w:tabs>
          <w:tab w:val="num" w:pos="5220"/>
        </w:tabs>
        <w:ind w:left="5220" w:hanging="360"/>
      </w:pPr>
      <w:rPr>
        <w:rFonts w:cs="Times New Roman"/>
      </w:rPr>
    </w:lvl>
    <w:lvl w:ilvl="7">
      <w:start w:val="1"/>
      <w:numFmt w:val="lowerLetter"/>
      <w:lvlText w:val="%8."/>
      <w:lvlJc w:val="left"/>
      <w:pPr>
        <w:tabs>
          <w:tab w:val="num" w:pos="5940"/>
        </w:tabs>
        <w:ind w:left="5940" w:hanging="360"/>
      </w:pPr>
      <w:rPr>
        <w:rFonts w:cs="Times New Roman"/>
      </w:rPr>
    </w:lvl>
    <w:lvl w:ilvl="8">
      <w:start w:val="1"/>
      <w:numFmt w:val="lowerRoman"/>
      <w:lvlText w:val="%9."/>
      <w:lvlJc w:val="right"/>
      <w:pPr>
        <w:tabs>
          <w:tab w:val="num" w:pos="6660"/>
        </w:tabs>
        <w:ind w:left="6660" w:hanging="180"/>
      </w:pPr>
      <w:rPr>
        <w:rFonts w:cs="Times New Roman"/>
      </w:rPr>
    </w:lvl>
  </w:abstractNum>
  <w:abstractNum w:abstractNumId="24" w15:restartNumberingAfterBreak="0">
    <w:nsid w:val="1B7B6BDC"/>
    <w:multiLevelType w:val="hybridMultilevel"/>
    <w:tmpl w:val="571C23CE"/>
    <w:styleLink w:val="21"/>
    <w:lvl w:ilvl="0" w:tplc="6D5CEEB2">
      <w:start w:val="1"/>
      <w:numFmt w:val="decimal"/>
      <w:lvlText w:val="%1"/>
      <w:lvlJc w:val="left"/>
      <w:pPr>
        <w:tabs>
          <w:tab w:val="num" w:pos="360"/>
        </w:tabs>
        <w:ind w:left="360" w:hanging="360"/>
      </w:pPr>
      <w:rPr>
        <w:rFonts w:cs="Times New Roman"/>
      </w:rPr>
    </w:lvl>
    <w:lvl w:ilvl="1" w:tplc="4B9E4262">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5" w15:restartNumberingAfterBreak="0">
    <w:nsid w:val="1BC62CB5"/>
    <w:multiLevelType w:val="hybridMultilevel"/>
    <w:tmpl w:val="AAB43FF4"/>
    <w:name w:val="WW8Num22"/>
    <w:lvl w:ilvl="0" w:tplc="42B23964">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349"/>
        </w:tabs>
        <w:ind w:left="-349" w:hanging="360"/>
      </w:pPr>
    </w:lvl>
    <w:lvl w:ilvl="2" w:tplc="0419001B" w:tentative="1">
      <w:start w:val="1"/>
      <w:numFmt w:val="lowerRoman"/>
      <w:lvlText w:val="%3."/>
      <w:lvlJc w:val="right"/>
      <w:pPr>
        <w:tabs>
          <w:tab w:val="num" w:pos="371"/>
        </w:tabs>
        <w:ind w:left="371" w:hanging="180"/>
      </w:pPr>
    </w:lvl>
    <w:lvl w:ilvl="3" w:tplc="0419000F" w:tentative="1">
      <w:start w:val="1"/>
      <w:numFmt w:val="decimal"/>
      <w:lvlText w:val="%4."/>
      <w:lvlJc w:val="left"/>
      <w:pPr>
        <w:tabs>
          <w:tab w:val="num" w:pos="1091"/>
        </w:tabs>
        <w:ind w:left="1091" w:hanging="360"/>
      </w:pPr>
    </w:lvl>
    <w:lvl w:ilvl="4" w:tplc="04190019" w:tentative="1">
      <w:start w:val="1"/>
      <w:numFmt w:val="lowerLetter"/>
      <w:lvlText w:val="%5."/>
      <w:lvlJc w:val="left"/>
      <w:pPr>
        <w:tabs>
          <w:tab w:val="num" w:pos="1811"/>
        </w:tabs>
        <w:ind w:left="1811" w:hanging="360"/>
      </w:pPr>
    </w:lvl>
    <w:lvl w:ilvl="5" w:tplc="0419001B" w:tentative="1">
      <w:start w:val="1"/>
      <w:numFmt w:val="lowerRoman"/>
      <w:lvlText w:val="%6."/>
      <w:lvlJc w:val="right"/>
      <w:pPr>
        <w:tabs>
          <w:tab w:val="num" w:pos="2531"/>
        </w:tabs>
        <w:ind w:left="2531" w:hanging="180"/>
      </w:pPr>
    </w:lvl>
    <w:lvl w:ilvl="6" w:tplc="0419000F" w:tentative="1">
      <w:start w:val="1"/>
      <w:numFmt w:val="decimal"/>
      <w:lvlText w:val="%7."/>
      <w:lvlJc w:val="left"/>
      <w:pPr>
        <w:tabs>
          <w:tab w:val="num" w:pos="3251"/>
        </w:tabs>
        <w:ind w:left="3251" w:hanging="360"/>
      </w:pPr>
    </w:lvl>
    <w:lvl w:ilvl="7" w:tplc="04190019" w:tentative="1">
      <w:start w:val="1"/>
      <w:numFmt w:val="lowerLetter"/>
      <w:lvlText w:val="%8."/>
      <w:lvlJc w:val="left"/>
      <w:pPr>
        <w:tabs>
          <w:tab w:val="num" w:pos="3971"/>
        </w:tabs>
        <w:ind w:left="3971" w:hanging="360"/>
      </w:pPr>
    </w:lvl>
    <w:lvl w:ilvl="8" w:tplc="0419001B" w:tentative="1">
      <w:start w:val="1"/>
      <w:numFmt w:val="lowerRoman"/>
      <w:lvlText w:val="%9."/>
      <w:lvlJc w:val="right"/>
      <w:pPr>
        <w:tabs>
          <w:tab w:val="num" w:pos="4691"/>
        </w:tabs>
        <w:ind w:left="4691" w:hanging="180"/>
      </w:pPr>
    </w:lvl>
  </w:abstractNum>
  <w:abstractNum w:abstractNumId="26" w15:restartNumberingAfterBreak="0">
    <w:nsid w:val="1BDB673F"/>
    <w:multiLevelType w:val="multilevel"/>
    <w:tmpl w:val="1BDB673F"/>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7" w15:restartNumberingAfterBreak="0">
    <w:nsid w:val="1D034241"/>
    <w:multiLevelType w:val="multilevel"/>
    <w:tmpl w:val="767AC06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 w15:restartNumberingAfterBreak="0">
    <w:nsid w:val="1D3C347F"/>
    <w:multiLevelType w:val="hybridMultilevel"/>
    <w:tmpl w:val="4A4004D6"/>
    <w:styleLink w:val="12"/>
    <w:lvl w:ilvl="0" w:tplc="04190001">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392"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1112"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1832"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2552"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3272"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3992"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4712"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5432" w:hanging="204"/>
      </w:pPr>
      <w:rPr>
        <w:rFonts w:hAnsi="Arial Unicode MS" w:cs="Times New Roman"/>
        <w:caps w:val="0"/>
        <w:smallCaps w:val="0"/>
        <w:strike w:val="0"/>
        <w:dstrike w:val="0"/>
        <w:color w:val="000000"/>
        <w:spacing w:val="0"/>
        <w:w w:val="100"/>
        <w:kern w:val="0"/>
        <w:position w:val="0"/>
        <w:vertAlign w:val="baseline"/>
      </w:rPr>
    </w:lvl>
  </w:abstractNum>
  <w:abstractNum w:abstractNumId="29"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23D739F2"/>
    <w:multiLevelType w:val="multilevel"/>
    <w:tmpl w:val="5B60CEA0"/>
    <w:lvl w:ilvl="0">
      <w:start w:val="1"/>
      <w:numFmt w:val="decimal"/>
      <w:lvlText w:val="%1"/>
      <w:lvlJc w:val="left"/>
      <w:pPr>
        <w:tabs>
          <w:tab w:val="num" w:pos="900"/>
        </w:tabs>
        <w:ind w:left="180"/>
      </w:pPr>
      <w:rPr>
        <w:rFonts w:cs="Times New Roman"/>
        <w:b w:val="0"/>
      </w:rPr>
    </w:lvl>
    <w:lvl w:ilvl="1">
      <w:start w:val="1"/>
      <w:numFmt w:val="lowerLetter"/>
      <w:lvlText w:val="%2."/>
      <w:lvlJc w:val="left"/>
      <w:pPr>
        <w:tabs>
          <w:tab w:val="num" w:pos="1620"/>
        </w:tabs>
        <w:ind w:left="1620" w:hanging="360"/>
      </w:pPr>
      <w:rPr>
        <w:rFonts w:cs="Times New Roman"/>
      </w:rPr>
    </w:lvl>
    <w:lvl w:ilvl="2">
      <w:start w:val="1"/>
      <w:numFmt w:val="lowerRoman"/>
      <w:lvlText w:val="%3."/>
      <w:lvlJc w:val="right"/>
      <w:pPr>
        <w:tabs>
          <w:tab w:val="num" w:pos="2340"/>
        </w:tabs>
        <w:ind w:left="2340" w:hanging="180"/>
      </w:pPr>
      <w:rPr>
        <w:rFonts w:cs="Times New Roman"/>
      </w:rPr>
    </w:lvl>
    <w:lvl w:ilvl="3">
      <w:start w:val="1"/>
      <w:numFmt w:val="decimal"/>
      <w:lvlText w:val="%4."/>
      <w:lvlJc w:val="left"/>
      <w:pPr>
        <w:tabs>
          <w:tab w:val="num" w:pos="3060"/>
        </w:tabs>
        <w:ind w:left="3060" w:hanging="360"/>
      </w:pPr>
      <w:rPr>
        <w:rFonts w:cs="Times New Roman"/>
      </w:rPr>
    </w:lvl>
    <w:lvl w:ilvl="4">
      <w:start w:val="1"/>
      <w:numFmt w:val="lowerLetter"/>
      <w:lvlText w:val="%5."/>
      <w:lvlJc w:val="left"/>
      <w:pPr>
        <w:tabs>
          <w:tab w:val="num" w:pos="3780"/>
        </w:tabs>
        <w:ind w:left="3780" w:hanging="360"/>
      </w:pPr>
      <w:rPr>
        <w:rFonts w:cs="Times New Roman"/>
      </w:rPr>
    </w:lvl>
    <w:lvl w:ilvl="5">
      <w:start w:val="1"/>
      <w:numFmt w:val="lowerRoman"/>
      <w:lvlText w:val="%6."/>
      <w:lvlJc w:val="right"/>
      <w:pPr>
        <w:tabs>
          <w:tab w:val="num" w:pos="4500"/>
        </w:tabs>
        <w:ind w:left="4500" w:hanging="180"/>
      </w:pPr>
      <w:rPr>
        <w:rFonts w:cs="Times New Roman"/>
      </w:rPr>
    </w:lvl>
    <w:lvl w:ilvl="6">
      <w:start w:val="1"/>
      <w:numFmt w:val="decimal"/>
      <w:lvlText w:val="%7."/>
      <w:lvlJc w:val="left"/>
      <w:pPr>
        <w:tabs>
          <w:tab w:val="num" w:pos="5220"/>
        </w:tabs>
        <w:ind w:left="5220" w:hanging="360"/>
      </w:pPr>
      <w:rPr>
        <w:rFonts w:cs="Times New Roman"/>
      </w:rPr>
    </w:lvl>
    <w:lvl w:ilvl="7">
      <w:start w:val="1"/>
      <w:numFmt w:val="lowerLetter"/>
      <w:lvlText w:val="%8."/>
      <w:lvlJc w:val="left"/>
      <w:pPr>
        <w:tabs>
          <w:tab w:val="num" w:pos="5940"/>
        </w:tabs>
        <w:ind w:left="5940" w:hanging="360"/>
      </w:pPr>
      <w:rPr>
        <w:rFonts w:cs="Times New Roman"/>
      </w:rPr>
    </w:lvl>
    <w:lvl w:ilvl="8">
      <w:start w:val="1"/>
      <w:numFmt w:val="lowerRoman"/>
      <w:lvlText w:val="%9."/>
      <w:lvlJc w:val="right"/>
      <w:pPr>
        <w:tabs>
          <w:tab w:val="num" w:pos="6660"/>
        </w:tabs>
        <w:ind w:left="6660" w:hanging="180"/>
      </w:pPr>
      <w:rPr>
        <w:rFonts w:cs="Times New Roman"/>
      </w:rPr>
    </w:lvl>
  </w:abstractNum>
  <w:abstractNum w:abstractNumId="31" w15:restartNumberingAfterBreak="0">
    <w:nsid w:val="24EA5986"/>
    <w:multiLevelType w:val="multilevel"/>
    <w:tmpl w:val="24EA5986"/>
    <w:styleLink w:val="1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2" w15:restartNumberingAfterBreak="0">
    <w:nsid w:val="24F62E7F"/>
    <w:multiLevelType w:val="hybridMultilevel"/>
    <w:tmpl w:val="E4F29C0A"/>
    <w:styleLink w:val="22"/>
    <w:lvl w:ilvl="0" w:tplc="FFFFFFFF">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3" w15:restartNumberingAfterBreak="0">
    <w:nsid w:val="29376BC3"/>
    <w:multiLevelType w:val="hybridMultilevel"/>
    <w:tmpl w:val="DB025E6E"/>
    <w:styleLink w:val="23"/>
    <w:lvl w:ilvl="0" w:tplc="FC7000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4" w15:restartNumberingAfterBreak="0">
    <w:nsid w:val="2E6A539C"/>
    <w:multiLevelType w:val="multilevel"/>
    <w:tmpl w:val="2E6A539C"/>
    <w:lvl w:ilvl="0">
      <w:start w:val="1"/>
      <w:numFmt w:val="decimal"/>
      <w:lvlText w:val="%1"/>
      <w:lvlJc w:val="left"/>
      <w:pPr>
        <w:tabs>
          <w:tab w:val="num" w:pos="900"/>
        </w:tabs>
        <w:ind w:left="18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5" w15:restartNumberingAfterBreak="0">
    <w:nsid w:val="306E2009"/>
    <w:multiLevelType w:val="hybridMultilevel"/>
    <w:tmpl w:val="515EFA1E"/>
    <w:styleLink w:val="32"/>
    <w:lvl w:ilvl="0" w:tplc="0419000F">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6" w15:restartNumberingAfterBreak="0">
    <w:nsid w:val="311F27E2"/>
    <w:multiLevelType w:val="hybridMultilevel"/>
    <w:tmpl w:val="979250D8"/>
    <w:styleLink w:val="8"/>
    <w:lvl w:ilvl="0" w:tplc="FFFFFFFF">
      <w:start w:val="1"/>
      <w:numFmt w:val="bullet"/>
      <w:lvlText w:val="·"/>
      <w:lvlJc w:val="left"/>
      <w:pPr>
        <w:tabs>
          <w:tab w:val="left" w:pos="720"/>
          <w:tab w:val="left" w:pos="900"/>
          <w:tab w:val="num" w:pos="1319"/>
        </w:tabs>
        <w:ind w:left="610" w:firstLine="459"/>
      </w:pPr>
      <w:rPr>
        <w:rFonts w:ascii="Symbol" w:eastAsia="Times New Roman" w:hAnsi="Symbol"/>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1440"/>
        </w:tabs>
        <w:ind w:left="731"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left" w:pos="900"/>
          <w:tab w:val="num" w:pos="2149"/>
        </w:tabs>
        <w:ind w:left="1440" w:hanging="22"/>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o"/>
      <w:lvlJc w:val="left"/>
      <w:pPr>
        <w:tabs>
          <w:tab w:val="left" w:pos="720"/>
          <w:tab w:val="left" w:pos="900"/>
          <w:tab w:val="num" w:pos="2869"/>
        </w:tabs>
        <w:ind w:left="216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left" w:pos="900"/>
          <w:tab w:val="num" w:pos="3589"/>
        </w:tabs>
        <w:ind w:left="288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left" w:pos="900"/>
          <w:tab w:val="num" w:pos="4309"/>
        </w:tabs>
        <w:ind w:left="3600" w:hanging="22"/>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o"/>
      <w:lvlJc w:val="left"/>
      <w:pPr>
        <w:tabs>
          <w:tab w:val="left" w:pos="720"/>
          <w:tab w:val="left" w:pos="900"/>
          <w:tab w:val="num" w:pos="5029"/>
        </w:tabs>
        <w:ind w:left="432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left" w:pos="900"/>
          <w:tab w:val="num" w:pos="5749"/>
        </w:tabs>
        <w:ind w:left="504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37" w15:restartNumberingAfterBreak="0">
    <w:nsid w:val="316E1532"/>
    <w:multiLevelType w:val="multilevel"/>
    <w:tmpl w:val="316E153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8" w15:restartNumberingAfterBreak="0">
    <w:nsid w:val="367D2546"/>
    <w:multiLevelType w:val="multilevel"/>
    <w:tmpl w:val="367D2546"/>
    <w:styleLink w:val="2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9" w15:restartNumberingAfterBreak="0">
    <w:nsid w:val="36AB0F16"/>
    <w:multiLevelType w:val="hybridMultilevel"/>
    <w:tmpl w:val="EA9864E8"/>
    <w:styleLink w:val="a5"/>
    <w:lvl w:ilvl="0" w:tplc="A3D6BF30">
      <w:start w:val="1"/>
      <w:numFmt w:val="decimal"/>
      <w:lvlText w:val="%1."/>
      <w:lvlJc w:val="left"/>
      <w:pPr>
        <w:ind w:left="253" w:hanging="253"/>
      </w:pPr>
      <w:rPr>
        <w:rFonts w:hAnsi="Arial Unicode MS" w:cs="Times New Roman"/>
        <w:caps w:val="0"/>
        <w:smallCaps w:val="0"/>
        <w:strike w:val="0"/>
        <w:dstrike w:val="0"/>
        <w:color w:val="000000"/>
        <w:spacing w:val="0"/>
        <w:w w:val="100"/>
        <w:kern w:val="0"/>
        <w:position w:val="0"/>
        <w:vertAlign w:val="baseline"/>
      </w:rPr>
    </w:lvl>
    <w:lvl w:ilvl="1" w:tplc="04190019">
      <w:start w:val="1"/>
      <w:numFmt w:val="decimal"/>
      <w:lvlText w:val="%2."/>
      <w:lvlJc w:val="left"/>
      <w:pPr>
        <w:ind w:left="1053" w:hanging="253"/>
      </w:pPr>
      <w:rPr>
        <w:rFonts w:hAnsi="Arial Unicode MS" w:cs="Times New Roman"/>
        <w:caps w:val="0"/>
        <w:smallCaps w:val="0"/>
        <w:strike w:val="0"/>
        <w:dstrike w:val="0"/>
        <w:color w:val="000000"/>
        <w:spacing w:val="0"/>
        <w:w w:val="100"/>
        <w:kern w:val="0"/>
        <w:position w:val="0"/>
        <w:vertAlign w:val="baseline"/>
      </w:rPr>
    </w:lvl>
    <w:lvl w:ilvl="2" w:tplc="0419001B">
      <w:start w:val="1"/>
      <w:numFmt w:val="decimal"/>
      <w:lvlText w:val="%3."/>
      <w:lvlJc w:val="left"/>
      <w:pPr>
        <w:ind w:left="1853" w:hanging="253"/>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653" w:hanging="253"/>
      </w:pPr>
      <w:rPr>
        <w:rFonts w:hAnsi="Arial Unicode MS" w:cs="Times New Roman"/>
        <w:caps w:val="0"/>
        <w:smallCaps w:val="0"/>
        <w:strike w:val="0"/>
        <w:dstrike w:val="0"/>
        <w:color w:val="000000"/>
        <w:spacing w:val="0"/>
        <w:w w:val="100"/>
        <w:kern w:val="0"/>
        <w:position w:val="0"/>
        <w:vertAlign w:val="baseline"/>
      </w:rPr>
    </w:lvl>
    <w:lvl w:ilvl="4" w:tplc="04190019">
      <w:start w:val="1"/>
      <w:numFmt w:val="decimal"/>
      <w:lvlText w:val="%5."/>
      <w:lvlJc w:val="left"/>
      <w:pPr>
        <w:ind w:left="3453" w:hanging="253"/>
      </w:pPr>
      <w:rPr>
        <w:rFonts w:hAnsi="Arial Unicode MS" w:cs="Times New Roman"/>
        <w:caps w:val="0"/>
        <w:smallCaps w:val="0"/>
        <w:strike w:val="0"/>
        <w:dstrike w:val="0"/>
        <w:color w:val="000000"/>
        <w:spacing w:val="0"/>
        <w:w w:val="100"/>
        <w:kern w:val="0"/>
        <w:position w:val="0"/>
        <w:vertAlign w:val="baseline"/>
      </w:rPr>
    </w:lvl>
    <w:lvl w:ilvl="5" w:tplc="0419001B">
      <w:start w:val="1"/>
      <w:numFmt w:val="decimal"/>
      <w:lvlText w:val="%6."/>
      <w:lvlJc w:val="left"/>
      <w:pPr>
        <w:ind w:left="4253" w:hanging="253"/>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53" w:hanging="253"/>
      </w:pPr>
      <w:rPr>
        <w:rFonts w:hAnsi="Arial Unicode MS" w:cs="Times New Roman"/>
        <w:caps w:val="0"/>
        <w:smallCaps w:val="0"/>
        <w:strike w:val="0"/>
        <w:dstrike w:val="0"/>
        <w:color w:val="000000"/>
        <w:spacing w:val="0"/>
        <w:w w:val="100"/>
        <w:kern w:val="0"/>
        <w:position w:val="0"/>
        <w:vertAlign w:val="baseline"/>
      </w:rPr>
    </w:lvl>
    <w:lvl w:ilvl="7" w:tplc="04190019">
      <w:start w:val="1"/>
      <w:numFmt w:val="decimal"/>
      <w:lvlText w:val="%8."/>
      <w:lvlJc w:val="left"/>
      <w:pPr>
        <w:ind w:left="5853" w:hanging="253"/>
      </w:pPr>
      <w:rPr>
        <w:rFonts w:hAnsi="Arial Unicode MS" w:cs="Times New Roman"/>
        <w:caps w:val="0"/>
        <w:smallCaps w:val="0"/>
        <w:strike w:val="0"/>
        <w:dstrike w:val="0"/>
        <w:color w:val="000000"/>
        <w:spacing w:val="0"/>
        <w:w w:val="100"/>
        <w:kern w:val="0"/>
        <w:position w:val="0"/>
        <w:vertAlign w:val="baseline"/>
      </w:rPr>
    </w:lvl>
    <w:lvl w:ilvl="8" w:tplc="0419001B">
      <w:start w:val="1"/>
      <w:numFmt w:val="decimal"/>
      <w:lvlText w:val="%9."/>
      <w:lvlJc w:val="left"/>
      <w:pPr>
        <w:ind w:left="6653" w:hanging="253"/>
      </w:pPr>
      <w:rPr>
        <w:rFonts w:hAnsi="Arial Unicode MS" w:cs="Times New Roman"/>
        <w:caps w:val="0"/>
        <w:smallCaps w:val="0"/>
        <w:strike w:val="0"/>
        <w:dstrike w:val="0"/>
        <w:color w:val="000000"/>
        <w:spacing w:val="0"/>
        <w:w w:val="100"/>
        <w:kern w:val="0"/>
        <w:position w:val="0"/>
        <w:vertAlign w:val="baseline"/>
      </w:rPr>
    </w:lvl>
  </w:abstractNum>
  <w:abstractNum w:abstractNumId="40"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38BB2F2B"/>
    <w:multiLevelType w:val="hybridMultilevel"/>
    <w:tmpl w:val="8D902F50"/>
    <w:styleLink w:val="210"/>
    <w:lvl w:ilvl="0" w:tplc="A090205E">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2" w15:restartNumberingAfterBreak="0">
    <w:nsid w:val="39D26D8E"/>
    <w:multiLevelType w:val="hybridMultilevel"/>
    <w:tmpl w:val="804E944C"/>
    <w:styleLink w:val="10"/>
    <w:lvl w:ilvl="0" w:tplc="72F2237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01">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9">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3" w15:restartNumberingAfterBreak="0">
    <w:nsid w:val="3ABD2666"/>
    <w:multiLevelType w:val="hybridMultilevel"/>
    <w:tmpl w:val="8200B7D4"/>
    <w:styleLink w:val="14"/>
    <w:lvl w:ilvl="0" w:tplc="FFFFFFFF">
      <w:start w:val="1"/>
      <w:numFmt w:val="decimal"/>
      <w:lvlText w:val="%1."/>
      <w:lvlJc w:val="left"/>
      <w:pPr>
        <w:tabs>
          <w:tab w:val="num" w:pos="0"/>
        </w:tabs>
        <w:ind w:left="720" w:hanging="360"/>
      </w:pPr>
      <w:rPr>
        <w:rFonts w:cs="Times New Roman"/>
      </w:rPr>
    </w:lvl>
    <w:lvl w:ilvl="1" w:tplc="9DECF5C2">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4" w15:restartNumberingAfterBreak="0">
    <w:nsid w:val="3BC710B7"/>
    <w:multiLevelType w:val="hybridMultilevel"/>
    <w:tmpl w:val="04487FE2"/>
    <w:styleLink w:val="110"/>
    <w:lvl w:ilvl="0" w:tplc="4C42EB20">
      <w:start w:val="1"/>
      <w:numFmt w:val="decimal"/>
      <w:lvlText w:val="%1."/>
      <w:lvlJc w:val="left"/>
      <w:pPr>
        <w:tabs>
          <w:tab w:val="num" w:pos="1174"/>
        </w:tabs>
        <w:ind w:left="1174" w:hanging="360"/>
      </w:pPr>
      <w:rPr>
        <w:rFonts w:cs="Times New Roman"/>
      </w:rPr>
    </w:lvl>
    <w:lvl w:ilvl="1" w:tplc="ED487E58">
      <w:start w:val="1"/>
      <w:numFmt w:val="decimal"/>
      <w:lvlText w:val="%2."/>
      <w:lvlJc w:val="left"/>
      <w:pPr>
        <w:tabs>
          <w:tab w:val="num" w:pos="1440"/>
        </w:tabs>
        <w:ind w:left="1440" w:hanging="360"/>
      </w:pPr>
      <w:rPr>
        <w:rFonts w:cs="Times New Roman"/>
      </w:rPr>
    </w:lvl>
    <w:lvl w:ilvl="2" w:tplc="9BDE3896">
      <w:start w:val="1"/>
      <w:numFmt w:val="decimal"/>
      <w:lvlText w:val="%3."/>
      <w:lvlJc w:val="left"/>
      <w:pPr>
        <w:tabs>
          <w:tab w:val="num" w:pos="2160"/>
        </w:tabs>
        <w:ind w:left="2160" w:hanging="360"/>
      </w:pPr>
      <w:rPr>
        <w:rFonts w:cs="Times New Roman"/>
      </w:rPr>
    </w:lvl>
    <w:lvl w:ilvl="3" w:tplc="38A804DC">
      <w:start w:val="1"/>
      <w:numFmt w:val="decimal"/>
      <w:lvlText w:val="%4."/>
      <w:lvlJc w:val="left"/>
      <w:pPr>
        <w:tabs>
          <w:tab w:val="num" w:pos="2880"/>
        </w:tabs>
        <w:ind w:left="2880" w:hanging="360"/>
      </w:pPr>
      <w:rPr>
        <w:rFonts w:cs="Times New Roman"/>
      </w:rPr>
    </w:lvl>
    <w:lvl w:ilvl="4" w:tplc="E59C4DFE">
      <w:start w:val="1"/>
      <w:numFmt w:val="decimal"/>
      <w:lvlText w:val="%5."/>
      <w:lvlJc w:val="left"/>
      <w:pPr>
        <w:tabs>
          <w:tab w:val="num" w:pos="3600"/>
        </w:tabs>
        <w:ind w:left="3600" w:hanging="360"/>
      </w:pPr>
      <w:rPr>
        <w:rFonts w:cs="Times New Roman"/>
      </w:rPr>
    </w:lvl>
    <w:lvl w:ilvl="5" w:tplc="8CB4575A">
      <w:start w:val="1"/>
      <w:numFmt w:val="decimal"/>
      <w:lvlText w:val="%6."/>
      <w:lvlJc w:val="left"/>
      <w:pPr>
        <w:tabs>
          <w:tab w:val="num" w:pos="4320"/>
        </w:tabs>
        <w:ind w:left="4320" w:hanging="360"/>
      </w:pPr>
      <w:rPr>
        <w:rFonts w:cs="Times New Roman"/>
      </w:rPr>
    </w:lvl>
    <w:lvl w:ilvl="6" w:tplc="AE0C7E20">
      <w:start w:val="1"/>
      <w:numFmt w:val="decimal"/>
      <w:lvlText w:val="%7."/>
      <w:lvlJc w:val="left"/>
      <w:pPr>
        <w:tabs>
          <w:tab w:val="num" w:pos="5040"/>
        </w:tabs>
        <w:ind w:left="5040" w:hanging="360"/>
      </w:pPr>
      <w:rPr>
        <w:rFonts w:cs="Times New Roman"/>
      </w:rPr>
    </w:lvl>
    <w:lvl w:ilvl="7" w:tplc="03D4205A">
      <w:start w:val="1"/>
      <w:numFmt w:val="decimal"/>
      <w:lvlText w:val="%8."/>
      <w:lvlJc w:val="left"/>
      <w:pPr>
        <w:tabs>
          <w:tab w:val="num" w:pos="5760"/>
        </w:tabs>
        <w:ind w:left="5760" w:hanging="360"/>
      </w:pPr>
      <w:rPr>
        <w:rFonts w:cs="Times New Roman"/>
      </w:rPr>
    </w:lvl>
    <w:lvl w:ilvl="8" w:tplc="9C7CEF54">
      <w:start w:val="1"/>
      <w:numFmt w:val="decimal"/>
      <w:lvlText w:val="%9."/>
      <w:lvlJc w:val="left"/>
      <w:pPr>
        <w:tabs>
          <w:tab w:val="num" w:pos="6480"/>
        </w:tabs>
        <w:ind w:left="6480" w:hanging="360"/>
      </w:pPr>
      <w:rPr>
        <w:rFonts w:cs="Times New Roman"/>
      </w:rPr>
    </w:lvl>
  </w:abstractNum>
  <w:abstractNum w:abstractNumId="45" w15:restartNumberingAfterBreak="0">
    <w:nsid w:val="3FD57FD7"/>
    <w:multiLevelType w:val="hybridMultilevel"/>
    <w:tmpl w:val="81C4C5F8"/>
    <w:styleLink w:val="50"/>
    <w:lvl w:ilvl="0" w:tplc="FFFFFFFF">
      <w:start w:val="1"/>
      <w:numFmt w:val="bullet"/>
      <w:lvlText w:val="•"/>
      <w:lvlJc w:val="left"/>
      <w:pPr>
        <w:tabs>
          <w:tab w:val="left" w:pos="720"/>
          <w:tab w:val="num" w:pos="1103"/>
        </w:tabs>
        <w:ind w:left="394" w:firstLine="31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46" w15:restartNumberingAfterBreak="0">
    <w:nsid w:val="40257F46"/>
    <w:multiLevelType w:val="hybridMultilevel"/>
    <w:tmpl w:val="FA02D748"/>
    <w:styleLink w:val="9"/>
    <w:lvl w:ilvl="0" w:tplc="C68A19F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7" w15:restartNumberingAfterBreak="0">
    <w:nsid w:val="424876C6"/>
    <w:multiLevelType w:val="hybridMultilevel"/>
    <w:tmpl w:val="C4E63B38"/>
    <w:styleLink w:val="140"/>
    <w:lvl w:ilvl="0" w:tplc="FF4E1FDA">
      <w:start w:val="1"/>
      <w:numFmt w:val="decimal"/>
      <w:lvlText w:val="%1."/>
      <w:lvlJc w:val="left"/>
      <w:pPr>
        <w:tabs>
          <w:tab w:val="left" w:pos="360"/>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8" w15:restartNumberingAfterBreak="0">
    <w:nsid w:val="42947A46"/>
    <w:multiLevelType w:val="multilevel"/>
    <w:tmpl w:val="9D066328"/>
    <w:styleLink w:val="a6"/>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49" w15:restartNumberingAfterBreak="0">
    <w:nsid w:val="42A85677"/>
    <w:multiLevelType w:val="multilevel"/>
    <w:tmpl w:val="42A85677"/>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1440"/>
        </w:tabs>
        <w:ind w:left="1440" w:hanging="360"/>
      </w:pPr>
      <w:rPr>
        <w:rFonts w:cs="Times New Roman" w:hint="default"/>
        <w:b w:val="0"/>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0" w15:restartNumberingAfterBreak="0">
    <w:nsid w:val="44123114"/>
    <w:multiLevelType w:val="multilevel"/>
    <w:tmpl w:val="52D425C2"/>
    <w:styleLink w:val="12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1" w15:restartNumberingAfterBreak="0">
    <w:nsid w:val="44C56FD1"/>
    <w:multiLevelType w:val="hybridMultilevel"/>
    <w:tmpl w:val="047A2462"/>
    <w:styleLink w:val="17"/>
    <w:lvl w:ilvl="0" w:tplc="7644AA8A">
      <w:start w:val="1"/>
      <w:numFmt w:val="decimal"/>
      <w:lvlText w:val="%1."/>
      <w:lvlJc w:val="left"/>
      <w:pPr>
        <w:tabs>
          <w:tab w:val="left" w:pos="900"/>
          <w:tab w:val="num" w:pos="1080"/>
          <w:tab w:val="left" w:pos="1260"/>
        </w:tabs>
        <w:ind w:left="126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900"/>
          <w:tab w:val="left" w:pos="1080"/>
          <w:tab w:val="num" w:pos="1440"/>
        </w:tabs>
        <w:ind w:left="1620" w:hanging="54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900"/>
          <w:tab w:val="left" w:pos="1080"/>
          <w:tab w:val="left" w:pos="1260"/>
          <w:tab w:val="num" w:pos="2160"/>
        </w:tabs>
        <w:ind w:left="2340" w:hanging="46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900"/>
          <w:tab w:val="left" w:pos="1080"/>
          <w:tab w:val="left" w:pos="1260"/>
          <w:tab w:val="num" w:pos="2880"/>
        </w:tabs>
        <w:ind w:left="3060" w:hanging="54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900"/>
          <w:tab w:val="left" w:pos="1080"/>
          <w:tab w:val="left" w:pos="1260"/>
          <w:tab w:val="num" w:pos="3600"/>
        </w:tabs>
        <w:ind w:left="3780" w:hanging="54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900"/>
          <w:tab w:val="left" w:pos="1080"/>
          <w:tab w:val="left" w:pos="1260"/>
          <w:tab w:val="num" w:pos="4320"/>
        </w:tabs>
        <w:ind w:left="4500" w:hanging="4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900"/>
          <w:tab w:val="left" w:pos="1080"/>
          <w:tab w:val="left" w:pos="1260"/>
          <w:tab w:val="num" w:pos="5040"/>
        </w:tabs>
        <w:ind w:left="5220" w:hanging="54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900"/>
          <w:tab w:val="left" w:pos="1080"/>
          <w:tab w:val="left" w:pos="1260"/>
          <w:tab w:val="num" w:pos="5760"/>
        </w:tabs>
        <w:ind w:left="5940" w:hanging="54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900"/>
          <w:tab w:val="left" w:pos="1080"/>
          <w:tab w:val="left" w:pos="1260"/>
          <w:tab w:val="num" w:pos="6480"/>
        </w:tabs>
        <w:ind w:left="6660" w:hanging="460"/>
      </w:pPr>
      <w:rPr>
        <w:rFonts w:hAnsi="Arial Unicode MS" w:cs="Times New Roman"/>
        <w:caps w:val="0"/>
        <w:smallCaps w:val="0"/>
        <w:strike w:val="0"/>
        <w:dstrike w:val="0"/>
        <w:color w:val="000000"/>
        <w:spacing w:val="0"/>
        <w:w w:val="100"/>
        <w:kern w:val="0"/>
        <w:position w:val="0"/>
        <w:vertAlign w:val="baseline"/>
      </w:rPr>
    </w:lvl>
  </w:abstractNum>
  <w:abstractNum w:abstractNumId="52"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3" w15:restartNumberingAfterBreak="0">
    <w:nsid w:val="45A105E8"/>
    <w:multiLevelType w:val="multilevel"/>
    <w:tmpl w:val="45A105E8"/>
    <w:styleLink w:val="141"/>
    <w:lvl w:ilvl="0">
      <w:start w:val="1"/>
      <w:numFmt w:val="decimal"/>
      <w:lvlText w:val="%1."/>
      <w:lvlJc w:val="left"/>
      <w:pPr>
        <w:tabs>
          <w:tab w:val="num" w:pos="717"/>
        </w:tabs>
        <w:ind w:left="717" w:hanging="360"/>
      </w:pPr>
      <w:rPr>
        <w:rFonts w:cs="Times New Roman"/>
        <w:b w:val="0"/>
        <w:color w:val="auto"/>
      </w:rPr>
    </w:lvl>
    <w:lvl w:ilvl="1">
      <w:start w:val="1"/>
      <w:numFmt w:val="decimal"/>
      <w:lvlText w:val="%2."/>
      <w:lvlJc w:val="left"/>
      <w:pPr>
        <w:tabs>
          <w:tab w:val="num" w:pos="1437"/>
        </w:tabs>
        <w:ind w:left="1437" w:hanging="360"/>
      </w:pPr>
      <w:rPr>
        <w:rFonts w:cs="Times New Roman"/>
        <w:b w:val="0"/>
        <w:color w:val="auto"/>
      </w:rPr>
    </w:lvl>
    <w:lvl w:ilvl="2">
      <w:start w:val="1"/>
      <w:numFmt w:val="decimal"/>
      <w:lvlText w:val="%3."/>
      <w:lvlJc w:val="left"/>
      <w:pPr>
        <w:tabs>
          <w:tab w:val="num" w:pos="1069"/>
        </w:tabs>
        <w:ind w:left="1069"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4" w15:restartNumberingAfterBreak="0">
    <w:nsid w:val="47474024"/>
    <w:multiLevelType w:val="multilevel"/>
    <w:tmpl w:val="D738246E"/>
    <w:lvl w:ilvl="0">
      <w:start w:val="1"/>
      <w:numFmt w:val="decimal"/>
      <w:lvlText w:val="%1"/>
      <w:lvlJc w:val="left"/>
      <w:pPr>
        <w:tabs>
          <w:tab w:val="num" w:pos="900"/>
        </w:tabs>
        <w:ind w:left="180"/>
      </w:pPr>
      <w:rPr>
        <w:rFonts w:cs="Times New Roman"/>
        <w:b w:val="0"/>
      </w:rPr>
    </w:lvl>
    <w:lvl w:ilvl="1">
      <w:start w:val="1"/>
      <w:numFmt w:val="lowerLetter"/>
      <w:lvlText w:val="%2."/>
      <w:lvlJc w:val="left"/>
      <w:pPr>
        <w:tabs>
          <w:tab w:val="num" w:pos="1620"/>
        </w:tabs>
        <w:ind w:left="1620" w:hanging="360"/>
      </w:pPr>
      <w:rPr>
        <w:rFonts w:cs="Times New Roman"/>
      </w:rPr>
    </w:lvl>
    <w:lvl w:ilvl="2">
      <w:start w:val="1"/>
      <w:numFmt w:val="lowerRoman"/>
      <w:lvlText w:val="%3."/>
      <w:lvlJc w:val="right"/>
      <w:pPr>
        <w:tabs>
          <w:tab w:val="num" w:pos="2340"/>
        </w:tabs>
        <w:ind w:left="2340" w:hanging="180"/>
      </w:pPr>
      <w:rPr>
        <w:rFonts w:cs="Times New Roman"/>
      </w:rPr>
    </w:lvl>
    <w:lvl w:ilvl="3">
      <w:start w:val="1"/>
      <w:numFmt w:val="decimal"/>
      <w:lvlText w:val="%4."/>
      <w:lvlJc w:val="left"/>
      <w:pPr>
        <w:tabs>
          <w:tab w:val="num" w:pos="3060"/>
        </w:tabs>
        <w:ind w:left="3060" w:hanging="360"/>
      </w:pPr>
      <w:rPr>
        <w:rFonts w:cs="Times New Roman"/>
      </w:rPr>
    </w:lvl>
    <w:lvl w:ilvl="4">
      <w:start w:val="1"/>
      <w:numFmt w:val="lowerLetter"/>
      <w:lvlText w:val="%5."/>
      <w:lvlJc w:val="left"/>
      <w:pPr>
        <w:tabs>
          <w:tab w:val="num" w:pos="3780"/>
        </w:tabs>
        <w:ind w:left="3780" w:hanging="360"/>
      </w:pPr>
      <w:rPr>
        <w:rFonts w:cs="Times New Roman"/>
      </w:rPr>
    </w:lvl>
    <w:lvl w:ilvl="5">
      <w:start w:val="1"/>
      <w:numFmt w:val="lowerRoman"/>
      <w:lvlText w:val="%6."/>
      <w:lvlJc w:val="right"/>
      <w:pPr>
        <w:tabs>
          <w:tab w:val="num" w:pos="4500"/>
        </w:tabs>
        <w:ind w:left="4500" w:hanging="180"/>
      </w:pPr>
      <w:rPr>
        <w:rFonts w:cs="Times New Roman"/>
      </w:rPr>
    </w:lvl>
    <w:lvl w:ilvl="6">
      <w:start w:val="1"/>
      <w:numFmt w:val="decimal"/>
      <w:lvlText w:val="%7."/>
      <w:lvlJc w:val="left"/>
      <w:pPr>
        <w:tabs>
          <w:tab w:val="num" w:pos="5220"/>
        </w:tabs>
        <w:ind w:left="5220" w:hanging="360"/>
      </w:pPr>
      <w:rPr>
        <w:rFonts w:cs="Times New Roman"/>
      </w:rPr>
    </w:lvl>
    <w:lvl w:ilvl="7">
      <w:start w:val="1"/>
      <w:numFmt w:val="lowerLetter"/>
      <w:lvlText w:val="%8."/>
      <w:lvlJc w:val="left"/>
      <w:pPr>
        <w:tabs>
          <w:tab w:val="num" w:pos="5940"/>
        </w:tabs>
        <w:ind w:left="5940" w:hanging="360"/>
      </w:pPr>
      <w:rPr>
        <w:rFonts w:cs="Times New Roman"/>
      </w:rPr>
    </w:lvl>
    <w:lvl w:ilvl="8">
      <w:start w:val="1"/>
      <w:numFmt w:val="lowerRoman"/>
      <w:lvlText w:val="%9."/>
      <w:lvlJc w:val="right"/>
      <w:pPr>
        <w:tabs>
          <w:tab w:val="num" w:pos="6660"/>
        </w:tabs>
        <w:ind w:left="6660" w:hanging="180"/>
      </w:pPr>
      <w:rPr>
        <w:rFonts w:cs="Times New Roman"/>
      </w:rPr>
    </w:lvl>
  </w:abstractNum>
  <w:abstractNum w:abstractNumId="55" w15:restartNumberingAfterBreak="0">
    <w:nsid w:val="4B1C252C"/>
    <w:multiLevelType w:val="multilevel"/>
    <w:tmpl w:val="4B1C252C"/>
    <w:lvl w:ilvl="0">
      <w:start w:val="1"/>
      <w:numFmt w:val="decimal"/>
      <w:lvlText w:val="%1."/>
      <w:lvlJc w:val="left"/>
      <w:pPr>
        <w:tabs>
          <w:tab w:val="num" w:pos="717"/>
        </w:tabs>
        <w:ind w:left="717" w:hanging="360"/>
      </w:pPr>
      <w:rPr>
        <w:rFonts w:cs="Times New Roman" w:hint="default"/>
        <w:b w:val="0"/>
        <w:color w:val="auto"/>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6" w15:restartNumberingAfterBreak="0">
    <w:nsid w:val="4BB51533"/>
    <w:multiLevelType w:val="multilevel"/>
    <w:tmpl w:val="4BB51533"/>
    <w:lvl w:ilvl="0">
      <w:start w:val="1"/>
      <w:numFmt w:val="bullet"/>
      <w:pStyle w:val="15"/>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57" w15:restartNumberingAfterBreak="0">
    <w:nsid w:val="53B87EB3"/>
    <w:multiLevelType w:val="multilevel"/>
    <w:tmpl w:val="D22EE18A"/>
    <w:lvl w:ilvl="0">
      <w:start w:val="1"/>
      <w:numFmt w:val="decimal"/>
      <w:lvlText w:val="%1"/>
      <w:lvlJc w:val="left"/>
      <w:pPr>
        <w:tabs>
          <w:tab w:val="num" w:pos="900"/>
        </w:tabs>
        <w:ind w:left="180"/>
      </w:pPr>
      <w:rPr>
        <w:rFonts w:cs="Times New Roman"/>
        <w:b w:val="0"/>
      </w:rPr>
    </w:lvl>
    <w:lvl w:ilvl="1">
      <w:start w:val="1"/>
      <w:numFmt w:val="lowerLetter"/>
      <w:lvlText w:val="%2."/>
      <w:lvlJc w:val="left"/>
      <w:pPr>
        <w:tabs>
          <w:tab w:val="num" w:pos="1620"/>
        </w:tabs>
        <w:ind w:left="1620" w:hanging="360"/>
      </w:pPr>
      <w:rPr>
        <w:rFonts w:cs="Times New Roman"/>
      </w:rPr>
    </w:lvl>
    <w:lvl w:ilvl="2">
      <w:start w:val="1"/>
      <w:numFmt w:val="lowerRoman"/>
      <w:lvlText w:val="%3."/>
      <w:lvlJc w:val="right"/>
      <w:pPr>
        <w:tabs>
          <w:tab w:val="num" w:pos="2340"/>
        </w:tabs>
        <w:ind w:left="2340" w:hanging="180"/>
      </w:pPr>
      <w:rPr>
        <w:rFonts w:cs="Times New Roman"/>
      </w:rPr>
    </w:lvl>
    <w:lvl w:ilvl="3">
      <w:start w:val="1"/>
      <w:numFmt w:val="decimal"/>
      <w:lvlText w:val="%4."/>
      <w:lvlJc w:val="left"/>
      <w:pPr>
        <w:tabs>
          <w:tab w:val="num" w:pos="3060"/>
        </w:tabs>
        <w:ind w:left="3060" w:hanging="360"/>
      </w:pPr>
      <w:rPr>
        <w:rFonts w:cs="Times New Roman"/>
      </w:rPr>
    </w:lvl>
    <w:lvl w:ilvl="4">
      <w:start w:val="1"/>
      <w:numFmt w:val="lowerLetter"/>
      <w:lvlText w:val="%5."/>
      <w:lvlJc w:val="left"/>
      <w:pPr>
        <w:tabs>
          <w:tab w:val="num" w:pos="3780"/>
        </w:tabs>
        <w:ind w:left="3780" w:hanging="360"/>
      </w:pPr>
      <w:rPr>
        <w:rFonts w:cs="Times New Roman"/>
      </w:rPr>
    </w:lvl>
    <w:lvl w:ilvl="5">
      <w:start w:val="1"/>
      <w:numFmt w:val="lowerRoman"/>
      <w:lvlText w:val="%6."/>
      <w:lvlJc w:val="right"/>
      <w:pPr>
        <w:tabs>
          <w:tab w:val="num" w:pos="4500"/>
        </w:tabs>
        <w:ind w:left="4500" w:hanging="180"/>
      </w:pPr>
      <w:rPr>
        <w:rFonts w:cs="Times New Roman"/>
      </w:rPr>
    </w:lvl>
    <w:lvl w:ilvl="6">
      <w:start w:val="1"/>
      <w:numFmt w:val="decimal"/>
      <w:lvlText w:val="%7."/>
      <w:lvlJc w:val="left"/>
      <w:pPr>
        <w:tabs>
          <w:tab w:val="num" w:pos="5220"/>
        </w:tabs>
        <w:ind w:left="5220" w:hanging="360"/>
      </w:pPr>
      <w:rPr>
        <w:rFonts w:cs="Times New Roman"/>
      </w:rPr>
    </w:lvl>
    <w:lvl w:ilvl="7">
      <w:start w:val="1"/>
      <w:numFmt w:val="lowerLetter"/>
      <w:lvlText w:val="%8."/>
      <w:lvlJc w:val="left"/>
      <w:pPr>
        <w:tabs>
          <w:tab w:val="num" w:pos="5940"/>
        </w:tabs>
        <w:ind w:left="5940" w:hanging="360"/>
      </w:pPr>
      <w:rPr>
        <w:rFonts w:cs="Times New Roman"/>
      </w:rPr>
    </w:lvl>
    <w:lvl w:ilvl="8">
      <w:start w:val="1"/>
      <w:numFmt w:val="lowerRoman"/>
      <w:lvlText w:val="%9."/>
      <w:lvlJc w:val="right"/>
      <w:pPr>
        <w:tabs>
          <w:tab w:val="num" w:pos="6660"/>
        </w:tabs>
        <w:ind w:left="6660" w:hanging="180"/>
      </w:pPr>
      <w:rPr>
        <w:rFonts w:cs="Times New Roman"/>
      </w:rPr>
    </w:lvl>
  </w:abstractNum>
  <w:abstractNum w:abstractNumId="58" w15:restartNumberingAfterBreak="0">
    <w:nsid w:val="554344F6"/>
    <w:multiLevelType w:val="hybridMultilevel"/>
    <w:tmpl w:val="8F46D806"/>
    <w:styleLink w:val="130"/>
    <w:lvl w:ilvl="0" w:tplc="E3525C4E">
      <w:start w:val="1"/>
      <w:numFmt w:val="decimal"/>
      <w:lvlText w:val="%1."/>
      <w:lvlJc w:val="left"/>
      <w:pPr>
        <w:tabs>
          <w:tab w:val="left" w:pos="36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1080"/>
          <w:tab w:val="num" w:pos="1647"/>
        </w:tabs>
        <w:ind w:left="938" w:firstLine="232"/>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1080"/>
          <w:tab w:val="num" w:pos="2367"/>
        </w:tabs>
        <w:ind w:left="1658" w:firstLine="32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1080"/>
          <w:tab w:val="num" w:pos="3087"/>
        </w:tabs>
        <w:ind w:left="2378" w:firstLine="256"/>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1080"/>
          <w:tab w:val="num" w:pos="3807"/>
        </w:tabs>
        <w:ind w:left="3098" w:firstLine="268"/>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1080"/>
          <w:tab w:val="num" w:pos="4527"/>
        </w:tabs>
        <w:ind w:left="3818" w:firstLine="3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1080"/>
          <w:tab w:val="num" w:pos="5247"/>
        </w:tabs>
        <w:ind w:left="4538" w:firstLine="292"/>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1080"/>
          <w:tab w:val="num" w:pos="5967"/>
        </w:tabs>
        <w:ind w:left="5258" w:firstLine="30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1080"/>
          <w:tab w:val="num" w:pos="6687"/>
        </w:tabs>
        <w:ind w:left="5978" w:firstLine="396"/>
      </w:pPr>
      <w:rPr>
        <w:rFonts w:hAnsi="Arial Unicode MS" w:cs="Times New Roman"/>
        <w:caps w:val="0"/>
        <w:smallCaps w:val="0"/>
        <w:strike w:val="0"/>
        <w:dstrike w:val="0"/>
        <w:color w:val="000000"/>
        <w:spacing w:val="0"/>
        <w:w w:val="100"/>
        <w:kern w:val="0"/>
        <w:position w:val="0"/>
        <w:vertAlign w:val="baseline"/>
      </w:rPr>
    </w:lvl>
  </w:abstractNum>
  <w:abstractNum w:abstractNumId="59" w15:restartNumberingAfterBreak="0">
    <w:nsid w:val="564A2A6D"/>
    <w:multiLevelType w:val="hybridMultilevel"/>
    <w:tmpl w:val="02DC0272"/>
    <w:lvl w:ilvl="0" w:tplc="AE9403D6">
      <w:start w:val="1"/>
      <w:numFmt w:val="decimal"/>
      <w:lvlText w:val="%1."/>
      <w:lvlJc w:val="left"/>
      <w:pPr>
        <w:ind w:left="360" w:hanging="360"/>
      </w:pPr>
      <w:rPr>
        <w:rFonts w:ascii="Times New Roman"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0" w15:restartNumberingAfterBreak="0">
    <w:nsid w:val="56F66C88"/>
    <w:multiLevelType w:val="multilevel"/>
    <w:tmpl w:val="FFFFFFFF"/>
    <w:styleLink w:val="1a"/>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1" w15:restartNumberingAfterBreak="0">
    <w:nsid w:val="5A9710E7"/>
    <w:multiLevelType w:val="multilevel"/>
    <w:tmpl w:val="5A9710E7"/>
    <w:lvl w:ilvl="0">
      <w:start w:val="1"/>
      <w:numFmt w:val="decimal"/>
      <w:lvlText w:val="%1."/>
      <w:lvlJc w:val="left"/>
      <w:pPr>
        <w:tabs>
          <w:tab w:val="num" w:pos="786"/>
        </w:tabs>
        <w:ind w:left="786" w:hanging="360"/>
      </w:pPr>
      <w:rPr>
        <w:rFonts w:cs="Times New Roman"/>
        <w:color w:val="auto"/>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2" w15:restartNumberingAfterBreak="0">
    <w:nsid w:val="5BBE478E"/>
    <w:multiLevelType w:val="multilevel"/>
    <w:tmpl w:val="57DE5AFA"/>
    <w:lvl w:ilvl="0">
      <w:start w:val="1"/>
      <w:numFmt w:val="decimal"/>
      <w:lvlText w:val="%1"/>
      <w:lvlJc w:val="left"/>
      <w:pPr>
        <w:tabs>
          <w:tab w:val="num" w:pos="900"/>
        </w:tabs>
        <w:ind w:left="180"/>
      </w:pPr>
      <w:rPr>
        <w:rFonts w:cs="Times New Roman"/>
        <w:b w:val="0"/>
      </w:rPr>
    </w:lvl>
    <w:lvl w:ilvl="1">
      <w:start w:val="1"/>
      <w:numFmt w:val="lowerLetter"/>
      <w:lvlText w:val="%2."/>
      <w:lvlJc w:val="left"/>
      <w:pPr>
        <w:tabs>
          <w:tab w:val="num" w:pos="1620"/>
        </w:tabs>
        <w:ind w:left="1620" w:hanging="360"/>
      </w:pPr>
      <w:rPr>
        <w:rFonts w:cs="Times New Roman"/>
      </w:rPr>
    </w:lvl>
    <w:lvl w:ilvl="2">
      <w:start w:val="1"/>
      <w:numFmt w:val="lowerRoman"/>
      <w:lvlText w:val="%3."/>
      <w:lvlJc w:val="right"/>
      <w:pPr>
        <w:tabs>
          <w:tab w:val="num" w:pos="2340"/>
        </w:tabs>
        <w:ind w:left="2340" w:hanging="180"/>
      </w:pPr>
      <w:rPr>
        <w:rFonts w:cs="Times New Roman"/>
      </w:rPr>
    </w:lvl>
    <w:lvl w:ilvl="3">
      <w:start w:val="1"/>
      <w:numFmt w:val="decimal"/>
      <w:lvlText w:val="%4."/>
      <w:lvlJc w:val="left"/>
      <w:pPr>
        <w:tabs>
          <w:tab w:val="num" w:pos="3060"/>
        </w:tabs>
        <w:ind w:left="3060" w:hanging="360"/>
      </w:pPr>
      <w:rPr>
        <w:rFonts w:cs="Times New Roman"/>
      </w:rPr>
    </w:lvl>
    <w:lvl w:ilvl="4">
      <w:start w:val="1"/>
      <w:numFmt w:val="lowerLetter"/>
      <w:lvlText w:val="%5."/>
      <w:lvlJc w:val="left"/>
      <w:pPr>
        <w:tabs>
          <w:tab w:val="num" w:pos="3780"/>
        </w:tabs>
        <w:ind w:left="3780" w:hanging="360"/>
      </w:pPr>
      <w:rPr>
        <w:rFonts w:cs="Times New Roman"/>
      </w:rPr>
    </w:lvl>
    <w:lvl w:ilvl="5">
      <w:start w:val="1"/>
      <w:numFmt w:val="lowerRoman"/>
      <w:lvlText w:val="%6."/>
      <w:lvlJc w:val="right"/>
      <w:pPr>
        <w:tabs>
          <w:tab w:val="num" w:pos="4500"/>
        </w:tabs>
        <w:ind w:left="4500" w:hanging="180"/>
      </w:pPr>
      <w:rPr>
        <w:rFonts w:cs="Times New Roman"/>
      </w:rPr>
    </w:lvl>
    <w:lvl w:ilvl="6">
      <w:start w:val="1"/>
      <w:numFmt w:val="decimal"/>
      <w:lvlText w:val="%7."/>
      <w:lvlJc w:val="left"/>
      <w:pPr>
        <w:tabs>
          <w:tab w:val="num" w:pos="5220"/>
        </w:tabs>
        <w:ind w:left="5220" w:hanging="360"/>
      </w:pPr>
      <w:rPr>
        <w:rFonts w:cs="Times New Roman"/>
      </w:rPr>
    </w:lvl>
    <w:lvl w:ilvl="7">
      <w:start w:val="1"/>
      <w:numFmt w:val="lowerLetter"/>
      <w:lvlText w:val="%8."/>
      <w:lvlJc w:val="left"/>
      <w:pPr>
        <w:tabs>
          <w:tab w:val="num" w:pos="5940"/>
        </w:tabs>
        <w:ind w:left="5940" w:hanging="360"/>
      </w:pPr>
      <w:rPr>
        <w:rFonts w:cs="Times New Roman"/>
      </w:rPr>
    </w:lvl>
    <w:lvl w:ilvl="8">
      <w:start w:val="1"/>
      <w:numFmt w:val="lowerRoman"/>
      <w:lvlText w:val="%9."/>
      <w:lvlJc w:val="right"/>
      <w:pPr>
        <w:tabs>
          <w:tab w:val="num" w:pos="6660"/>
        </w:tabs>
        <w:ind w:left="6660" w:hanging="180"/>
      </w:pPr>
      <w:rPr>
        <w:rFonts w:cs="Times New Roman"/>
      </w:rPr>
    </w:lvl>
  </w:abstractNum>
  <w:abstractNum w:abstractNumId="63" w15:restartNumberingAfterBreak="0">
    <w:nsid w:val="5BF33367"/>
    <w:multiLevelType w:val="hybridMultilevel"/>
    <w:tmpl w:val="81CA838C"/>
    <w:styleLink w:val="24"/>
    <w:lvl w:ilvl="0" w:tplc="86CA7D68">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4" w15:restartNumberingAfterBreak="0">
    <w:nsid w:val="5D1D6645"/>
    <w:multiLevelType w:val="multilevel"/>
    <w:tmpl w:val="5D1D6645"/>
    <w:styleLink w:val="42"/>
    <w:lvl w:ilvl="0">
      <w:start w:val="1"/>
      <w:numFmt w:val="decimal"/>
      <w:lvlText w:val="%1."/>
      <w:lvlJc w:val="left"/>
      <w:pPr>
        <w:ind w:left="1080" w:hanging="360"/>
      </w:pPr>
      <w:rPr>
        <w:rFonts w:cs="Times New Roman"/>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65" w15:restartNumberingAfterBreak="0">
    <w:nsid w:val="6346302E"/>
    <w:multiLevelType w:val="multilevel"/>
    <w:tmpl w:val="6346302E"/>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3CA796F"/>
    <w:multiLevelType w:val="multilevel"/>
    <w:tmpl w:val="63CA796F"/>
    <w:styleLink w:val="112"/>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7" w15:restartNumberingAfterBreak="0">
    <w:nsid w:val="644E3F1A"/>
    <w:multiLevelType w:val="multilevel"/>
    <w:tmpl w:val="644E3F1A"/>
    <w:styleLink w:val="14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8" w15:restartNumberingAfterBreak="0">
    <w:nsid w:val="6887430B"/>
    <w:multiLevelType w:val="hybridMultilevel"/>
    <w:tmpl w:val="44A4AD44"/>
    <w:styleLink w:val="2100"/>
    <w:lvl w:ilvl="0" w:tplc="04190001">
      <w:start w:val="1"/>
      <w:numFmt w:val="decimal"/>
      <w:lvlText w:val="%1."/>
      <w:lvlJc w:val="left"/>
      <w:pPr>
        <w:tabs>
          <w:tab w:val="num" w:pos="1429"/>
        </w:tabs>
        <w:ind w:left="1429" w:hanging="360"/>
      </w:pPr>
      <w:rPr>
        <w:i w:val="0"/>
      </w:rPr>
    </w:lvl>
    <w:lvl w:ilvl="1" w:tplc="04190019">
      <w:start w:val="1"/>
      <w:numFmt w:val="decimal"/>
      <w:lvlText w:val="%2."/>
      <w:lvlJc w:val="left"/>
      <w:pPr>
        <w:tabs>
          <w:tab w:val="num" w:pos="2149"/>
        </w:tabs>
        <w:ind w:left="2149" w:hanging="360"/>
      </w:pPr>
      <w:rPr>
        <w:i w:val="0"/>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69" w15:restartNumberingAfterBreak="0">
    <w:nsid w:val="6A896898"/>
    <w:multiLevelType w:val="multilevel"/>
    <w:tmpl w:val="6A896898"/>
    <w:lvl w:ilvl="0">
      <w:start w:val="1"/>
      <w:numFmt w:val="decimal"/>
      <w:lvlText w:val="%1."/>
      <w:lvlJc w:val="left"/>
      <w:pPr>
        <w:tabs>
          <w:tab w:val="num" w:pos="1004"/>
        </w:tabs>
        <w:ind w:left="1004"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70" w15:restartNumberingAfterBreak="0">
    <w:nsid w:val="6CB81905"/>
    <w:multiLevelType w:val="multilevel"/>
    <w:tmpl w:val="6CB81905"/>
    <w:lvl w:ilvl="0">
      <w:start w:val="1"/>
      <w:numFmt w:val="decimal"/>
      <w:pStyle w:val="a7"/>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1" w15:restartNumberingAfterBreak="0">
    <w:nsid w:val="6E551144"/>
    <w:multiLevelType w:val="hybridMultilevel"/>
    <w:tmpl w:val="2410CC72"/>
    <w:styleLink w:val="122"/>
    <w:lvl w:ilvl="0" w:tplc="4C28F2A8">
      <w:start w:val="1"/>
      <w:numFmt w:val="decimal"/>
      <w:lvlText w:val="%1."/>
      <w:lvlJc w:val="left"/>
      <w:pPr>
        <w:ind w:left="1429" w:hanging="360"/>
      </w:pPr>
      <w:rPr>
        <w:rFonts w:ascii="Times New Roman" w:hAnsi="Times New Roman" w:cs="Times New Roman" w:hint="default"/>
        <w:b w:val="0"/>
        <w:sz w:val="20"/>
        <w:szCs w:val="2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2" w15:restartNumberingAfterBreak="0">
    <w:nsid w:val="702E73BF"/>
    <w:multiLevelType w:val="multilevel"/>
    <w:tmpl w:val="702E73BF"/>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3" w15:restartNumberingAfterBreak="0">
    <w:nsid w:val="70914D78"/>
    <w:multiLevelType w:val="multilevel"/>
    <w:tmpl w:val="70914D78"/>
    <w:styleLink w:val="1b"/>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4" w15:restartNumberingAfterBreak="0">
    <w:nsid w:val="714D5789"/>
    <w:multiLevelType w:val="hybridMultilevel"/>
    <w:tmpl w:val="E256ABC6"/>
    <w:styleLink w:val="51"/>
    <w:lvl w:ilvl="0" w:tplc="7E7A7D26">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5" w15:restartNumberingAfterBreak="0">
    <w:nsid w:val="73FC5959"/>
    <w:multiLevelType w:val="hybridMultilevel"/>
    <w:tmpl w:val="03623CA6"/>
    <w:lvl w:ilvl="0" w:tplc="0419000F">
      <w:start w:val="1"/>
      <w:numFmt w:val="decimal"/>
      <w:lvlText w:val="%1."/>
      <w:lvlJc w:val="left"/>
      <w:pPr>
        <w:ind w:left="1353" w:hanging="360"/>
      </w:p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76" w15:restartNumberingAfterBreak="0">
    <w:nsid w:val="74D71FF8"/>
    <w:multiLevelType w:val="multilevel"/>
    <w:tmpl w:val="74D71FF8"/>
    <w:styleLink w:val="33"/>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7" w15:restartNumberingAfterBreak="0">
    <w:nsid w:val="77DA29E9"/>
    <w:multiLevelType w:val="multilevel"/>
    <w:tmpl w:val="77DA29E9"/>
    <w:lvl w:ilvl="0">
      <w:start w:val="1"/>
      <w:numFmt w:val="decimal"/>
      <w:lvlText w:val="%1."/>
      <w:lvlJc w:val="left"/>
      <w:pPr>
        <w:tabs>
          <w:tab w:val="num" w:pos="1260"/>
        </w:tabs>
        <w:ind w:left="12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8" w15:restartNumberingAfterBreak="0">
    <w:nsid w:val="77FB2D9E"/>
    <w:multiLevelType w:val="multilevel"/>
    <w:tmpl w:val="77FB2D9E"/>
    <w:lvl w:ilvl="0">
      <w:start w:val="1"/>
      <w:numFmt w:val="decimal"/>
      <w:lvlText w:val="%1."/>
      <w:lvlJc w:val="left"/>
      <w:pPr>
        <w:tabs>
          <w:tab w:val="num" w:pos="786"/>
        </w:tabs>
        <w:ind w:left="786" w:hanging="360"/>
      </w:pPr>
      <w:rPr>
        <w:rFonts w:cs="Times New Roman"/>
        <w:color w:val="auto"/>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9" w15:restartNumberingAfterBreak="0">
    <w:nsid w:val="7C86031B"/>
    <w:multiLevelType w:val="multilevel"/>
    <w:tmpl w:val="7C86031B"/>
    <w:styleLink w:val="211"/>
    <w:lvl w:ilvl="0">
      <w:start w:val="1"/>
      <w:numFmt w:val="bullet"/>
      <w:lvlText w:val=""/>
      <w:lvlJc w:val="left"/>
      <w:pPr>
        <w:tabs>
          <w:tab w:val="num" w:pos="900"/>
        </w:tabs>
        <w:ind w:left="900" w:hanging="360"/>
      </w:pPr>
      <w:rPr>
        <w:rFonts w:ascii="Symbol" w:hAnsi="Symbol" w:hint="default"/>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80" w15:restartNumberingAfterBreak="0">
    <w:nsid w:val="7EC6586C"/>
    <w:multiLevelType w:val="hybridMultilevel"/>
    <w:tmpl w:val="C06A24DE"/>
    <w:styleLink w:val="43"/>
    <w:lvl w:ilvl="0" w:tplc="69A2CF8C">
      <w:start w:val="1"/>
      <w:numFmt w:val="decimal"/>
      <w:lvlText w:val="%1."/>
      <w:lvlJc w:val="left"/>
      <w:pPr>
        <w:tabs>
          <w:tab w:val="num" w:pos="1174"/>
        </w:tabs>
        <w:ind w:left="1174" w:hanging="360"/>
      </w:pPr>
      <w:rPr>
        <w:rFonts w:cs="Times New Roman"/>
      </w:rPr>
    </w:lvl>
    <w:lvl w:ilvl="1" w:tplc="04190019">
      <w:start w:val="1"/>
      <w:numFmt w:val="bullet"/>
      <w:lvlText w:val="o"/>
      <w:lvlJc w:val="left"/>
      <w:pPr>
        <w:tabs>
          <w:tab w:val="num" w:pos="1894"/>
        </w:tabs>
        <w:ind w:left="1894" w:hanging="360"/>
      </w:pPr>
      <w:rPr>
        <w:rFonts w:ascii="Courier New" w:hAnsi="Courier New" w:hint="default"/>
      </w:rPr>
    </w:lvl>
    <w:lvl w:ilvl="2" w:tplc="0419001B">
      <w:start w:val="1"/>
      <w:numFmt w:val="bullet"/>
      <w:lvlText w:val=""/>
      <w:lvlJc w:val="left"/>
      <w:pPr>
        <w:tabs>
          <w:tab w:val="num" w:pos="2614"/>
        </w:tabs>
        <w:ind w:left="2614" w:hanging="360"/>
      </w:pPr>
      <w:rPr>
        <w:rFonts w:ascii="Wingdings" w:hAnsi="Wingdings" w:hint="default"/>
      </w:rPr>
    </w:lvl>
    <w:lvl w:ilvl="3" w:tplc="0419000F">
      <w:start w:val="1"/>
      <w:numFmt w:val="bullet"/>
      <w:lvlText w:val=""/>
      <w:lvlJc w:val="left"/>
      <w:pPr>
        <w:tabs>
          <w:tab w:val="num" w:pos="3334"/>
        </w:tabs>
        <w:ind w:left="3334" w:hanging="360"/>
      </w:pPr>
      <w:rPr>
        <w:rFonts w:ascii="Symbol" w:hAnsi="Symbol" w:hint="default"/>
      </w:rPr>
    </w:lvl>
    <w:lvl w:ilvl="4" w:tplc="04190019">
      <w:start w:val="1"/>
      <w:numFmt w:val="bullet"/>
      <w:lvlText w:val="o"/>
      <w:lvlJc w:val="left"/>
      <w:pPr>
        <w:tabs>
          <w:tab w:val="num" w:pos="4054"/>
        </w:tabs>
        <w:ind w:left="4054" w:hanging="360"/>
      </w:pPr>
      <w:rPr>
        <w:rFonts w:ascii="Courier New" w:hAnsi="Courier New" w:hint="default"/>
      </w:rPr>
    </w:lvl>
    <w:lvl w:ilvl="5" w:tplc="0419001B">
      <w:start w:val="1"/>
      <w:numFmt w:val="bullet"/>
      <w:lvlText w:val=""/>
      <w:lvlJc w:val="left"/>
      <w:pPr>
        <w:tabs>
          <w:tab w:val="num" w:pos="4774"/>
        </w:tabs>
        <w:ind w:left="4774" w:hanging="360"/>
      </w:pPr>
      <w:rPr>
        <w:rFonts w:ascii="Wingdings" w:hAnsi="Wingdings" w:hint="default"/>
      </w:rPr>
    </w:lvl>
    <w:lvl w:ilvl="6" w:tplc="0419000F">
      <w:start w:val="1"/>
      <w:numFmt w:val="bullet"/>
      <w:lvlText w:val=""/>
      <w:lvlJc w:val="left"/>
      <w:pPr>
        <w:tabs>
          <w:tab w:val="num" w:pos="5494"/>
        </w:tabs>
        <w:ind w:left="5494" w:hanging="360"/>
      </w:pPr>
      <w:rPr>
        <w:rFonts w:ascii="Symbol" w:hAnsi="Symbol" w:hint="default"/>
      </w:rPr>
    </w:lvl>
    <w:lvl w:ilvl="7" w:tplc="04190019">
      <w:start w:val="1"/>
      <w:numFmt w:val="bullet"/>
      <w:lvlText w:val="o"/>
      <w:lvlJc w:val="left"/>
      <w:pPr>
        <w:tabs>
          <w:tab w:val="num" w:pos="6214"/>
        </w:tabs>
        <w:ind w:left="6214" w:hanging="360"/>
      </w:pPr>
      <w:rPr>
        <w:rFonts w:ascii="Courier New" w:hAnsi="Courier New" w:hint="default"/>
      </w:rPr>
    </w:lvl>
    <w:lvl w:ilvl="8" w:tplc="0419001B">
      <w:start w:val="1"/>
      <w:numFmt w:val="bullet"/>
      <w:lvlText w:val=""/>
      <w:lvlJc w:val="left"/>
      <w:pPr>
        <w:tabs>
          <w:tab w:val="num" w:pos="6934"/>
        </w:tabs>
        <w:ind w:left="6934" w:hanging="360"/>
      </w:pPr>
      <w:rPr>
        <w:rFonts w:ascii="Wingdings" w:hAnsi="Wingdings" w:hint="default"/>
      </w:rPr>
    </w:lvl>
  </w:abstractNum>
  <w:abstractNum w:abstractNumId="81" w15:restartNumberingAfterBreak="0">
    <w:nsid w:val="7F523164"/>
    <w:multiLevelType w:val="hybridMultilevel"/>
    <w:tmpl w:val="0324B32A"/>
    <w:styleLink w:val="25"/>
    <w:lvl w:ilvl="0" w:tplc="C68A19F6">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3"/>
  </w:num>
  <w:num w:numId="2">
    <w:abstractNumId w:val="1"/>
  </w:num>
  <w:num w:numId="3">
    <w:abstractNumId w:val="5"/>
  </w:num>
  <w:num w:numId="4">
    <w:abstractNumId w:val="0"/>
  </w:num>
  <w:num w:numId="5">
    <w:abstractNumId w:val="2"/>
  </w:num>
  <w:num w:numId="6">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6"/>
  </w:num>
  <w:num w:numId="9">
    <w:abstractNumId w:val="21"/>
    <w:lvlOverride w:ilvl="0">
      <w:startOverride w:val="1"/>
    </w:lvlOverride>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76"/>
  </w:num>
  <w:num w:numId="13">
    <w:abstractNumId w:val="6"/>
    <w:lvlOverride w:ilvl="0">
      <w:lvl w:ilvl="0">
        <w:numFmt w:val="bullet"/>
        <w:lvlText w:val="-"/>
        <w:legacy w:legacy="1" w:legacySpace="0" w:legacyIndent="130"/>
        <w:lvlJc w:val="left"/>
        <w:rPr>
          <w:rFonts w:ascii="Times New Roman" w:hAnsi="Times New Roman" w:hint="default"/>
        </w:rPr>
      </w:lvl>
    </w:lvlOverride>
  </w:num>
  <w:num w:numId="14">
    <w:abstractNumId w:val="72"/>
  </w:num>
  <w:num w:numId="15">
    <w:abstractNumId w:val="31"/>
  </w:num>
  <w:num w:numId="16">
    <w:abstractNumId w:val="64"/>
  </w:num>
  <w:num w:numId="17">
    <w:abstractNumId w:val="38"/>
  </w:num>
  <w:num w:numId="18">
    <w:abstractNumId w:val="67"/>
  </w:num>
  <w:num w:numId="19">
    <w:abstractNumId w:val="73"/>
  </w:num>
  <w:num w:numId="20">
    <w:abstractNumId w:val="68"/>
  </w:num>
  <w:num w:numId="21">
    <w:abstractNumId w:val="9"/>
  </w:num>
  <w:num w:numId="22">
    <w:abstractNumId w:val="12"/>
  </w:num>
  <w:num w:numId="23">
    <w:abstractNumId w:val="16"/>
  </w:num>
  <w:num w:numId="24">
    <w:abstractNumId w:val="19"/>
  </w:num>
  <w:num w:numId="25">
    <w:abstractNumId w:val="24"/>
  </w:num>
  <w:num w:numId="26">
    <w:abstractNumId w:val="27"/>
  </w:num>
  <w:num w:numId="27">
    <w:abstractNumId w:val="35"/>
  </w:num>
  <w:num w:numId="28">
    <w:abstractNumId w:val="43"/>
  </w:num>
  <w:num w:numId="29">
    <w:abstractNumId w:val="44"/>
  </w:num>
  <w:num w:numId="30">
    <w:abstractNumId w:val="48"/>
  </w:num>
  <w:num w:numId="31">
    <w:abstractNumId w:val="50"/>
  </w:num>
  <w:num w:numId="32">
    <w:abstractNumId w:val="60"/>
  </w:num>
  <w:num w:numId="33">
    <w:abstractNumId w:val="63"/>
  </w:num>
  <w:num w:numId="34">
    <w:abstractNumId w:val="71"/>
  </w:num>
  <w:num w:numId="35">
    <w:abstractNumId w:val="74"/>
  </w:num>
  <w:num w:numId="36">
    <w:abstractNumId w:val="80"/>
  </w:num>
  <w:num w:numId="37">
    <w:abstractNumId w:val="81"/>
  </w:num>
  <w:num w:numId="38">
    <w:abstractNumId w:val="58"/>
  </w:num>
  <w:num w:numId="39">
    <w:abstractNumId w:val="47"/>
  </w:num>
  <w:num w:numId="40">
    <w:abstractNumId w:val="10"/>
  </w:num>
  <w:num w:numId="41">
    <w:abstractNumId w:val="8"/>
  </w:num>
  <w:num w:numId="42">
    <w:abstractNumId w:val="45"/>
  </w:num>
  <w:num w:numId="43">
    <w:abstractNumId w:val="36"/>
  </w:num>
  <w:num w:numId="44">
    <w:abstractNumId w:val="46"/>
  </w:num>
  <w:num w:numId="45">
    <w:abstractNumId w:val="42"/>
  </w:num>
  <w:num w:numId="46">
    <w:abstractNumId w:val="13"/>
  </w:num>
  <w:num w:numId="47">
    <w:abstractNumId w:val="28"/>
  </w:num>
  <w:num w:numId="48">
    <w:abstractNumId w:val="51"/>
  </w:num>
  <w:num w:numId="49">
    <w:abstractNumId w:val="14"/>
  </w:num>
  <w:num w:numId="50">
    <w:abstractNumId w:val="41"/>
  </w:num>
  <w:num w:numId="51">
    <w:abstractNumId w:val="39"/>
  </w:num>
  <w:num w:numId="52">
    <w:abstractNumId w:val="32"/>
  </w:num>
  <w:num w:numId="53">
    <w:abstractNumId w:val="33"/>
  </w:num>
  <w:num w:numId="54">
    <w:abstractNumId w:val="29"/>
  </w:num>
  <w:num w:numId="55">
    <w:abstractNumId w:val="52"/>
  </w:num>
  <w:num w:numId="56">
    <w:abstractNumId w:val="40"/>
  </w:num>
  <w:num w:numId="57">
    <w:abstractNumId w:val="6"/>
  </w:num>
  <w:num w:numId="58">
    <w:abstractNumId w:val="18"/>
  </w:num>
  <w:num w:numId="59">
    <w:abstractNumId w:val="20"/>
  </w:num>
  <w:num w:numId="60">
    <w:abstractNumId w:val="21"/>
  </w:num>
  <w:num w:numId="61">
    <w:abstractNumId w:val="53"/>
  </w:num>
  <w:num w:numId="62">
    <w:abstractNumId w:val="66"/>
  </w:num>
  <w:num w:numId="63">
    <w:abstractNumId w:val="79"/>
  </w:num>
  <w:num w:numId="64">
    <w:abstractNumId w:val="65"/>
  </w:num>
  <w:num w:numId="65">
    <w:abstractNumId w:val="15"/>
  </w:num>
  <w:num w:numId="66">
    <w:abstractNumId w:val="49"/>
  </w:num>
  <w:num w:numId="67">
    <w:abstractNumId w:val="11"/>
  </w:num>
  <w:num w:numId="68">
    <w:abstractNumId w:val="55"/>
  </w:num>
  <w:num w:numId="69">
    <w:abstractNumId w:val="61"/>
  </w:num>
  <w:num w:numId="70">
    <w:abstractNumId w:val="78"/>
  </w:num>
  <w:num w:numId="71">
    <w:abstractNumId w:val="77"/>
  </w:num>
  <w:num w:numId="72">
    <w:abstractNumId w:val="34"/>
  </w:num>
  <w:num w:numId="73">
    <w:abstractNumId w:val="69"/>
  </w:num>
  <w:num w:numId="74">
    <w:abstractNumId w:val="26"/>
  </w:num>
  <w:num w:numId="75">
    <w:abstractNumId w:val="37"/>
  </w:num>
  <w:num w:numId="76">
    <w:abstractNumId w:val="23"/>
  </w:num>
  <w:num w:numId="77">
    <w:abstractNumId w:val="54"/>
  </w:num>
  <w:num w:numId="78">
    <w:abstractNumId w:val="22"/>
  </w:num>
  <w:num w:numId="79">
    <w:abstractNumId w:val="57"/>
  </w:num>
  <w:num w:numId="80">
    <w:abstractNumId w:val="30"/>
  </w:num>
  <w:num w:numId="81">
    <w:abstractNumId w:val="62"/>
  </w:num>
  <w:num w:numId="82">
    <w:abstractNumId w:val="59"/>
  </w:num>
  <w:num w:numId="83">
    <w:abstractNumId w:val="75"/>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998"/>
    <w:rsid w:val="00063455"/>
    <w:rsid w:val="00077FC3"/>
    <w:rsid w:val="001E6D1D"/>
    <w:rsid w:val="001E775D"/>
    <w:rsid w:val="001F5317"/>
    <w:rsid w:val="00201B3D"/>
    <w:rsid w:val="0022766A"/>
    <w:rsid w:val="002466FE"/>
    <w:rsid w:val="002908BA"/>
    <w:rsid w:val="003043B9"/>
    <w:rsid w:val="00324F90"/>
    <w:rsid w:val="00357372"/>
    <w:rsid w:val="0043448A"/>
    <w:rsid w:val="00435998"/>
    <w:rsid w:val="004A12F4"/>
    <w:rsid w:val="004C5D7C"/>
    <w:rsid w:val="004C61C8"/>
    <w:rsid w:val="004E0D9B"/>
    <w:rsid w:val="005101C0"/>
    <w:rsid w:val="005260DA"/>
    <w:rsid w:val="00606865"/>
    <w:rsid w:val="00646EF8"/>
    <w:rsid w:val="006B1D1F"/>
    <w:rsid w:val="00702859"/>
    <w:rsid w:val="00722774"/>
    <w:rsid w:val="007F1255"/>
    <w:rsid w:val="00803760"/>
    <w:rsid w:val="00841522"/>
    <w:rsid w:val="00851BE6"/>
    <w:rsid w:val="008C5BB4"/>
    <w:rsid w:val="00970959"/>
    <w:rsid w:val="00986055"/>
    <w:rsid w:val="00A37989"/>
    <w:rsid w:val="00A42406"/>
    <w:rsid w:val="00A53766"/>
    <w:rsid w:val="00A76440"/>
    <w:rsid w:val="00B26780"/>
    <w:rsid w:val="00BA7718"/>
    <w:rsid w:val="00BB286D"/>
    <w:rsid w:val="00C75DD9"/>
    <w:rsid w:val="00C95778"/>
    <w:rsid w:val="00CA6F83"/>
    <w:rsid w:val="00CB6A3E"/>
    <w:rsid w:val="00D81261"/>
    <w:rsid w:val="00E67101"/>
    <w:rsid w:val="00E70D4B"/>
    <w:rsid w:val="00E771D6"/>
    <w:rsid w:val="00E902F9"/>
    <w:rsid w:val="00F231D8"/>
    <w:rsid w:val="00F45978"/>
    <w:rsid w:val="00F53E22"/>
    <w:rsid w:val="00FC45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1CB89E"/>
  <w15:docId w15:val="{8000DEC1-6419-43E6-9DF0-EA0D3F9608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nhideWhenUsed="1" w:qFormat="1"/>
    <w:lsdException w:name="toa heading" w:semiHidden="1" w:uiPriority="99"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nhideWhenUsed="1" w:qFormat="1"/>
    <w:lsdException w:name="List Number 3" w:semiHidden="1" w:unhideWhenUsed="1" w:qFormat="1"/>
    <w:lsdException w:name="List Number 4" w:semiHidden="1" w:uiPriority="99" w:unhideWhenUsed="1"/>
    <w:lsdException w:name="List Number 5" w:semiHidden="1" w:unhideWhenUsed="1" w:qFormat="1"/>
    <w:lsdException w:name="Title" w:uiPriority="99"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nhideWhenUsed="1" w:qFormat="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qFormat="1"/>
    <w:lsdException w:name="Note Heading" w:semiHidden="1" w:uiPriority="99" w:unhideWhenUsed="1"/>
    <w:lsdException w:name="Body Text 2" w:semiHidden="1" w:unhideWhenUsed="1" w:qFormat="1"/>
    <w:lsdException w:name="Body Text 3" w:semiHidden="1" w:uiPriority="99"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iPriority="99" w:unhideWhenUsed="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lsdException w:name="annotation subject" w:semiHidden="1" w:unhideWhenUsed="1"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uiPriority="39"/>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986055"/>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1c">
    <w:name w:val="heading 1"/>
    <w:aliases w:val="Основной текст с отступом1,Заголовок 1 Знак Знак,Знак Заголовок 1,Знак,Знак6,Знак7 Знак Знак Знак,Знак7 Знак1 Знак,Знак7 Знак,текст,Основной текст 1,Основной текст с отступом Знак1 Знак,Основной текст с отступом Знак Знак Знак,Знак4, Знак,З"/>
    <w:basedOn w:val="a8"/>
    <w:link w:val="1d"/>
    <w:qFormat/>
    <w:rsid w:val="00986055"/>
    <w:pPr>
      <w:spacing w:after="120"/>
      <w:ind w:left="283"/>
      <w:outlineLvl w:val="0"/>
    </w:pPr>
    <w:rPr>
      <w:szCs w:val="20"/>
    </w:rPr>
  </w:style>
  <w:style w:type="paragraph" w:styleId="26">
    <w:name w:val="heading 2"/>
    <w:aliases w:val="Знак3 Знак, Знак3 Знак"/>
    <w:basedOn w:val="1c"/>
    <w:next w:val="a8"/>
    <w:link w:val="27"/>
    <w:qFormat/>
    <w:rsid w:val="00986055"/>
    <w:pPr>
      <w:keepNext/>
      <w:spacing w:before="240" w:beforeAutospacing="0" w:after="60" w:afterAutospacing="0"/>
      <w:ind w:left="0"/>
      <w:outlineLvl w:val="1"/>
    </w:pPr>
    <w:rPr>
      <w:rFonts w:ascii="Arial" w:hAnsi="Arial"/>
      <w:b/>
      <w:kern w:val="32"/>
      <w:sz w:val="32"/>
    </w:rPr>
  </w:style>
  <w:style w:type="paragraph" w:styleId="34">
    <w:name w:val="heading 3"/>
    <w:aliases w:val=" Знак2"/>
    <w:basedOn w:val="a8"/>
    <w:next w:val="a8"/>
    <w:link w:val="320"/>
    <w:qFormat/>
    <w:rsid w:val="00986055"/>
    <w:pPr>
      <w:keepNext/>
      <w:tabs>
        <w:tab w:val="left" w:pos="720"/>
        <w:tab w:val="num" w:pos="926"/>
      </w:tabs>
      <w:spacing w:before="240" w:beforeAutospacing="0" w:after="60" w:afterAutospacing="0"/>
      <w:ind w:left="504" w:hanging="504"/>
      <w:outlineLvl w:val="2"/>
    </w:pPr>
    <w:rPr>
      <w:rFonts w:ascii="Arial" w:hAnsi="Arial"/>
      <w:b/>
      <w:sz w:val="26"/>
      <w:szCs w:val="20"/>
    </w:rPr>
  </w:style>
  <w:style w:type="paragraph" w:styleId="44">
    <w:name w:val="heading 4"/>
    <w:basedOn w:val="a8"/>
    <w:next w:val="a8"/>
    <w:link w:val="45"/>
    <w:qFormat/>
    <w:rsid w:val="00986055"/>
    <w:pPr>
      <w:keepNext/>
      <w:spacing w:before="240" w:beforeAutospacing="0" w:after="60" w:afterAutospacing="0"/>
      <w:outlineLvl w:val="3"/>
    </w:pPr>
    <w:rPr>
      <w:b/>
      <w:sz w:val="28"/>
      <w:szCs w:val="20"/>
    </w:rPr>
  </w:style>
  <w:style w:type="paragraph" w:styleId="52">
    <w:name w:val="heading 5"/>
    <w:basedOn w:val="a8"/>
    <w:next w:val="a8"/>
    <w:link w:val="53"/>
    <w:qFormat/>
    <w:rsid w:val="00986055"/>
    <w:pPr>
      <w:spacing w:before="240" w:beforeAutospacing="0" w:after="60" w:afterAutospacing="0"/>
      <w:outlineLvl w:val="4"/>
    </w:pPr>
    <w:rPr>
      <w:b/>
      <w:i/>
      <w:sz w:val="26"/>
      <w:szCs w:val="20"/>
    </w:rPr>
  </w:style>
  <w:style w:type="paragraph" w:styleId="6">
    <w:name w:val="heading 6"/>
    <w:basedOn w:val="a8"/>
    <w:next w:val="a8"/>
    <w:link w:val="60"/>
    <w:qFormat/>
    <w:rsid w:val="00986055"/>
    <w:pPr>
      <w:spacing w:before="240" w:beforeAutospacing="0" w:after="60" w:afterAutospacing="0"/>
      <w:outlineLvl w:val="5"/>
    </w:pPr>
    <w:rPr>
      <w:b/>
      <w:sz w:val="20"/>
      <w:szCs w:val="20"/>
    </w:rPr>
  </w:style>
  <w:style w:type="paragraph" w:styleId="7">
    <w:name w:val="heading 7"/>
    <w:basedOn w:val="a8"/>
    <w:next w:val="a8"/>
    <w:link w:val="70"/>
    <w:qFormat/>
    <w:rsid w:val="00986055"/>
    <w:pPr>
      <w:keepNext/>
      <w:keepLines/>
      <w:spacing w:before="40" w:after="0"/>
      <w:outlineLvl w:val="6"/>
    </w:pPr>
    <w:rPr>
      <w:rFonts w:ascii="Calibri Light" w:hAnsi="Calibri Light"/>
      <w:i/>
      <w:color w:val="1F4D78"/>
      <w:szCs w:val="20"/>
    </w:rPr>
  </w:style>
  <w:style w:type="paragraph" w:styleId="80">
    <w:name w:val="heading 8"/>
    <w:basedOn w:val="a8"/>
    <w:next w:val="a8"/>
    <w:link w:val="81"/>
    <w:qFormat/>
    <w:rsid w:val="00986055"/>
    <w:pPr>
      <w:keepNext/>
      <w:keepLines/>
      <w:spacing w:before="40" w:after="0"/>
      <w:outlineLvl w:val="7"/>
    </w:pPr>
    <w:rPr>
      <w:rFonts w:ascii="Calibri Light" w:hAnsi="Calibri Light"/>
      <w:color w:val="272727"/>
      <w:sz w:val="21"/>
      <w:szCs w:val="20"/>
    </w:rPr>
  </w:style>
  <w:style w:type="paragraph" w:styleId="90">
    <w:name w:val="heading 9"/>
    <w:basedOn w:val="a8"/>
    <w:next w:val="a8"/>
    <w:link w:val="91"/>
    <w:qFormat/>
    <w:rsid w:val="00986055"/>
    <w:pPr>
      <w:keepNext/>
      <w:keepLines/>
      <w:spacing w:before="40" w:after="0"/>
      <w:outlineLvl w:val="8"/>
    </w:pPr>
    <w:rPr>
      <w:rFonts w:ascii="Calibri Light" w:hAnsi="Calibri Light"/>
      <w:i/>
      <w:color w:val="272727"/>
      <w:sz w:val="21"/>
      <w:szCs w:val="20"/>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d">
    <w:name w:val="Заголовок 1 Знак"/>
    <w:aliases w:val="Основной текст с отступом1 Знак,Заголовок 1 Знак Знак Знак,Знак Заголовок 1 Знак,Знак Знак4,Знак6 Знак2,Знак7 Знак Знак Знак Знак2,Знак7 Знак1 Знак Знак2,Знак7 Знак Знак1,текст Знак2,Основной текст 1 Знак2,Знак4 Знак1, Знак Знак,З Знак"/>
    <w:basedOn w:val="a9"/>
    <w:link w:val="1c"/>
    <w:qFormat/>
    <w:rsid w:val="00986055"/>
    <w:rPr>
      <w:rFonts w:ascii="Times New Roman" w:eastAsia="Calibri" w:hAnsi="Times New Roman" w:cs="Times New Roman"/>
      <w:sz w:val="24"/>
      <w:szCs w:val="20"/>
      <w:lang w:eastAsia="ru-RU"/>
    </w:rPr>
  </w:style>
  <w:style w:type="character" w:customStyle="1" w:styleId="27">
    <w:name w:val="Заголовок 2 Знак"/>
    <w:aliases w:val="Знак3 Знак Знак7, Знак3 Знак Знак1"/>
    <w:basedOn w:val="a9"/>
    <w:link w:val="26"/>
    <w:qFormat/>
    <w:rsid w:val="00986055"/>
    <w:rPr>
      <w:rFonts w:ascii="Arial" w:eastAsia="Calibri" w:hAnsi="Arial" w:cs="Times New Roman"/>
      <w:b/>
      <w:kern w:val="32"/>
      <w:sz w:val="32"/>
      <w:szCs w:val="20"/>
    </w:rPr>
  </w:style>
  <w:style w:type="character" w:customStyle="1" w:styleId="35">
    <w:name w:val="Заголовок 3 Знак"/>
    <w:aliases w:val="Знак2 Знак1, Знак2 Знак1"/>
    <w:basedOn w:val="a9"/>
    <w:qFormat/>
    <w:rsid w:val="00986055"/>
    <w:rPr>
      <w:rFonts w:asciiTheme="majorHAnsi" w:eastAsiaTheme="majorEastAsia" w:hAnsiTheme="majorHAnsi" w:cstheme="majorBidi"/>
      <w:color w:val="1F4D78" w:themeColor="accent1" w:themeShade="7F"/>
      <w:sz w:val="24"/>
      <w:szCs w:val="24"/>
      <w:lang w:eastAsia="ru-RU"/>
    </w:rPr>
  </w:style>
  <w:style w:type="character" w:customStyle="1" w:styleId="45">
    <w:name w:val="Заголовок 4 Знак"/>
    <w:basedOn w:val="a9"/>
    <w:link w:val="44"/>
    <w:qFormat/>
    <w:rsid w:val="00986055"/>
    <w:rPr>
      <w:rFonts w:ascii="Times New Roman" w:eastAsia="Calibri" w:hAnsi="Times New Roman" w:cs="Times New Roman"/>
      <w:b/>
      <w:sz w:val="28"/>
      <w:szCs w:val="20"/>
    </w:rPr>
  </w:style>
  <w:style w:type="character" w:customStyle="1" w:styleId="53">
    <w:name w:val="Заголовок 5 Знак"/>
    <w:basedOn w:val="a9"/>
    <w:link w:val="52"/>
    <w:qFormat/>
    <w:rsid w:val="00986055"/>
    <w:rPr>
      <w:rFonts w:ascii="Times New Roman" w:eastAsia="Calibri" w:hAnsi="Times New Roman" w:cs="Times New Roman"/>
      <w:b/>
      <w:i/>
      <w:sz w:val="26"/>
      <w:szCs w:val="20"/>
    </w:rPr>
  </w:style>
  <w:style w:type="character" w:customStyle="1" w:styleId="60">
    <w:name w:val="Заголовок 6 Знак"/>
    <w:basedOn w:val="a9"/>
    <w:link w:val="6"/>
    <w:qFormat/>
    <w:rsid w:val="00986055"/>
    <w:rPr>
      <w:rFonts w:ascii="Times New Roman" w:eastAsia="Calibri" w:hAnsi="Times New Roman" w:cs="Times New Roman"/>
      <w:b/>
      <w:sz w:val="20"/>
      <w:szCs w:val="20"/>
      <w:lang w:eastAsia="ru-RU"/>
    </w:rPr>
  </w:style>
  <w:style w:type="character" w:customStyle="1" w:styleId="70">
    <w:name w:val="Заголовок 7 Знак"/>
    <w:basedOn w:val="a9"/>
    <w:link w:val="7"/>
    <w:qFormat/>
    <w:rsid w:val="00986055"/>
    <w:rPr>
      <w:rFonts w:ascii="Calibri Light" w:eastAsia="Calibri" w:hAnsi="Calibri Light" w:cs="Times New Roman"/>
      <w:i/>
      <w:color w:val="1F4D78"/>
      <w:sz w:val="24"/>
      <w:szCs w:val="20"/>
      <w:lang w:eastAsia="ru-RU"/>
    </w:rPr>
  </w:style>
  <w:style w:type="character" w:customStyle="1" w:styleId="81">
    <w:name w:val="Заголовок 8 Знак"/>
    <w:basedOn w:val="a9"/>
    <w:link w:val="80"/>
    <w:qFormat/>
    <w:rsid w:val="00986055"/>
    <w:rPr>
      <w:rFonts w:ascii="Calibri Light" w:eastAsia="Calibri" w:hAnsi="Calibri Light" w:cs="Times New Roman"/>
      <w:color w:val="272727"/>
      <w:sz w:val="21"/>
      <w:szCs w:val="20"/>
      <w:lang w:eastAsia="ru-RU"/>
    </w:rPr>
  </w:style>
  <w:style w:type="character" w:customStyle="1" w:styleId="91">
    <w:name w:val="Заголовок 9 Знак"/>
    <w:basedOn w:val="a9"/>
    <w:link w:val="90"/>
    <w:qFormat/>
    <w:rsid w:val="00986055"/>
    <w:rPr>
      <w:rFonts w:ascii="Calibri Light" w:eastAsia="Calibri" w:hAnsi="Calibri Light" w:cs="Times New Roman"/>
      <w:i/>
      <w:color w:val="272727"/>
      <w:sz w:val="21"/>
      <w:szCs w:val="20"/>
      <w:lang w:eastAsia="ru-RU"/>
    </w:rPr>
  </w:style>
  <w:style w:type="character" w:customStyle="1" w:styleId="320">
    <w:name w:val="Заголовок 3 Знак2"/>
    <w:aliases w:val=" Знак2 Знак"/>
    <w:link w:val="34"/>
    <w:qFormat/>
    <w:locked/>
    <w:rsid w:val="00986055"/>
    <w:rPr>
      <w:rFonts w:ascii="Arial" w:eastAsia="Calibri" w:hAnsi="Arial" w:cs="Times New Roman"/>
      <w:b/>
      <w:sz w:val="26"/>
      <w:szCs w:val="20"/>
    </w:rPr>
  </w:style>
  <w:style w:type="character" w:styleId="HTML">
    <w:name w:val="HTML Sample"/>
    <w:qFormat/>
    <w:rsid w:val="00986055"/>
    <w:rPr>
      <w:rFonts w:ascii="Courier New" w:hAnsi="Courier New"/>
    </w:rPr>
  </w:style>
  <w:style w:type="character" w:styleId="ac">
    <w:name w:val="FollowedHyperlink"/>
    <w:qFormat/>
    <w:rsid w:val="00986055"/>
    <w:rPr>
      <w:color w:val="800080"/>
      <w:u w:val="single"/>
    </w:rPr>
  </w:style>
  <w:style w:type="character" w:styleId="ad">
    <w:name w:val="footnote reference"/>
    <w:aliases w:val="Знак сноски-FN,Ciae niinee-FN,Знак сноски 1,ftref"/>
    <w:qFormat/>
    <w:rsid w:val="00986055"/>
    <w:rPr>
      <w:vertAlign w:val="superscript"/>
    </w:rPr>
  </w:style>
  <w:style w:type="character" w:styleId="ae">
    <w:name w:val="annotation reference"/>
    <w:qFormat/>
    <w:rsid w:val="00986055"/>
    <w:rPr>
      <w:sz w:val="16"/>
    </w:rPr>
  </w:style>
  <w:style w:type="character" w:styleId="af">
    <w:name w:val="endnote reference"/>
    <w:qFormat/>
    <w:rsid w:val="00986055"/>
    <w:rPr>
      <w:rFonts w:cs="Times New Roman"/>
      <w:vertAlign w:val="superscript"/>
    </w:rPr>
  </w:style>
  <w:style w:type="character" w:styleId="HTML0">
    <w:name w:val="HTML Acronym"/>
    <w:qFormat/>
    <w:rsid w:val="00986055"/>
  </w:style>
  <w:style w:type="character" w:styleId="af0">
    <w:name w:val="Emphasis"/>
    <w:uiPriority w:val="20"/>
    <w:qFormat/>
    <w:rsid w:val="00986055"/>
    <w:rPr>
      <w:rFonts w:ascii="Times New Roman" w:hAnsi="Times New Roman"/>
      <w:i/>
    </w:rPr>
  </w:style>
  <w:style w:type="character" w:styleId="af1">
    <w:name w:val="Hyperlink"/>
    <w:uiPriority w:val="99"/>
    <w:rsid w:val="00986055"/>
    <w:rPr>
      <w:color w:val="000000"/>
      <w:u w:val="single"/>
    </w:rPr>
  </w:style>
  <w:style w:type="character" w:styleId="HTML1">
    <w:name w:val="HTML Code"/>
    <w:qFormat/>
    <w:rsid w:val="00986055"/>
    <w:rPr>
      <w:rFonts w:ascii="Courier New" w:hAnsi="Courier New"/>
      <w:sz w:val="20"/>
    </w:rPr>
  </w:style>
  <w:style w:type="character" w:styleId="af2">
    <w:name w:val="page number"/>
    <w:qFormat/>
    <w:rsid w:val="00986055"/>
  </w:style>
  <w:style w:type="character" w:styleId="af3">
    <w:name w:val="line number"/>
    <w:qFormat/>
    <w:rsid w:val="00986055"/>
  </w:style>
  <w:style w:type="character" w:styleId="HTML2">
    <w:name w:val="HTML Definition"/>
    <w:qFormat/>
    <w:rsid w:val="00986055"/>
    <w:rPr>
      <w:i/>
    </w:rPr>
  </w:style>
  <w:style w:type="character" w:styleId="HTML3">
    <w:name w:val="HTML Variable"/>
    <w:qFormat/>
    <w:rsid w:val="00986055"/>
    <w:rPr>
      <w:i/>
    </w:rPr>
  </w:style>
  <w:style w:type="character" w:styleId="HTML4">
    <w:name w:val="HTML Typewriter"/>
    <w:qFormat/>
    <w:rsid w:val="00986055"/>
    <w:rPr>
      <w:rFonts w:ascii="Courier New" w:hAnsi="Courier New"/>
      <w:sz w:val="20"/>
    </w:rPr>
  </w:style>
  <w:style w:type="character" w:styleId="af4">
    <w:name w:val="Strong"/>
    <w:uiPriority w:val="22"/>
    <w:qFormat/>
    <w:rsid w:val="00986055"/>
    <w:rPr>
      <w:b/>
    </w:rPr>
  </w:style>
  <w:style w:type="character" w:styleId="HTML5">
    <w:name w:val="HTML Cite"/>
    <w:qFormat/>
    <w:rsid w:val="00986055"/>
    <w:rPr>
      <w:i/>
    </w:rPr>
  </w:style>
  <w:style w:type="paragraph" w:styleId="af5">
    <w:name w:val="Balloon Text"/>
    <w:basedOn w:val="a8"/>
    <w:link w:val="af6"/>
    <w:qFormat/>
    <w:rsid w:val="00986055"/>
    <w:pPr>
      <w:spacing w:before="0" w:after="0"/>
    </w:pPr>
    <w:rPr>
      <w:rFonts w:ascii="Tahoma" w:hAnsi="Tahoma"/>
      <w:sz w:val="16"/>
      <w:szCs w:val="20"/>
    </w:rPr>
  </w:style>
  <w:style w:type="character" w:customStyle="1" w:styleId="af6">
    <w:name w:val="Текст выноски Знак"/>
    <w:basedOn w:val="a9"/>
    <w:link w:val="af5"/>
    <w:qFormat/>
    <w:rsid w:val="00986055"/>
    <w:rPr>
      <w:rFonts w:ascii="Tahoma" w:eastAsia="Calibri" w:hAnsi="Tahoma" w:cs="Times New Roman"/>
      <w:sz w:val="16"/>
      <w:szCs w:val="20"/>
    </w:rPr>
  </w:style>
  <w:style w:type="paragraph" w:styleId="28">
    <w:name w:val="Body Text 2"/>
    <w:basedOn w:val="a8"/>
    <w:link w:val="29"/>
    <w:qFormat/>
    <w:rsid w:val="00986055"/>
    <w:pPr>
      <w:spacing w:after="120" w:line="480" w:lineRule="auto"/>
    </w:pPr>
    <w:rPr>
      <w:sz w:val="20"/>
      <w:szCs w:val="20"/>
    </w:rPr>
  </w:style>
  <w:style w:type="character" w:customStyle="1" w:styleId="29">
    <w:name w:val="Основной текст 2 Знак"/>
    <w:basedOn w:val="a9"/>
    <w:link w:val="28"/>
    <w:qFormat/>
    <w:rsid w:val="00986055"/>
    <w:rPr>
      <w:rFonts w:ascii="Times New Roman" w:eastAsia="Calibri" w:hAnsi="Times New Roman" w:cs="Times New Roman"/>
      <w:sz w:val="20"/>
      <w:szCs w:val="20"/>
    </w:rPr>
  </w:style>
  <w:style w:type="paragraph" w:styleId="5">
    <w:name w:val="List Number 5"/>
    <w:basedOn w:val="a8"/>
    <w:qFormat/>
    <w:rsid w:val="00986055"/>
    <w:pPr>
      <w:numPr>
        <w:numId w:val="1"/>
      </w:numPr>
      <w:tabs>
        <w:tab w:val="clear" w:pos="643"/>
        <w:tab w:val="left" w:pos="1492"/>
      </w:tabs>
      <w:ind w:left="1492"/>
      <w:contextualSpacing/>
    </w:pPr>
  </w:style>
  <w:style w:type="paragraph" w:styleId="af7">
    <w:name w:val="Normal Indent"/>
    <w:basedOn w:val="a8"/>
    <w:qFormat/>
    <w:rsid w:val="00986055"/>
    <w:pPr>
      <w:spacing w:before="0" w:beforeAutospacing="0" w:after="0" w:afterAutospacing="0"/>
      <w:ind w:firstLine="720"/>
      <w:jc w:val="both"/>
    </w:pPr>
    <w:rPr>
      <w:sz w:val="28"/>
      <w:szCs w:val="20"/>
    </w:rPr>
  </w:style>
  <w:style w:type="paragraph" w:styleId="af8">
    <w:name w:val="Plain Text"/>
    <w:aliases w:val="Heading 12,Знак8"/>
    <w:basedOn w:val="a8"/>
    <w:link w:val="af9"/>
    <w:qFormat/>
    <w:rsid w:val="00986055"/>
    <w:pPr>
      <w:autoSpaceDE w:val="0"/>
      <w:autoSpaceDN w:val="0"/>
      <w:adjustRightInd w:val="0"/>
      <w:spacing w:before="0" w:beforeAutospacing="0" w:after="0" w:afterAutospacing="0"/>
    </w:pPr>
    <w:rPr>
      <w:rFonts w:ascii="Courier New" w:hAnsi="Courier New"/>
      <w:sz w:val="20"/>
      <w:szCs w:val="20"/>
    </w:rPr>
  </w:style>
  <w:style w:type="character" w:customStyle="1" w:styleId="af9">
    <w:name w:val="Текст Знак"/>
    <w:aliases w:val="Heading 12 Знак,Знак8 Знак"/>
    <w:basedOn w:val="a9"/>
    <w:link w:val="af8"/>
    <w:qFormat/>
    <w:rsid w:val="00986055"/>
    <w:rPr>
      <w:rFonts w:ascii="Courier New" w:eastAsia="Calibri" w:hAnsi="Courier New" w:cs="Times New Roman"/>
      <w:sz w:val="20"/>
      <w:szCs w:val="20"/>
      <w:lang w:eastAsia="ru-RU"/>
    </w:rPr>
  </w:style>
  <w:style w:type="paragraph" w:styleId="36">
    <w:name w:val="Body Text Indent 3"/>
    <w:basedOn w:val="a8"/>
    <w:link w:val="330"/>
    <w:uiPriority w:val="99"/>
    <w:qFormat/>
    <w:rsid w:val="00986055"/>
    <w:pPr>
      <w:spacing w:after="120"/>
      <w:ind w:left="283"/>
    </w:pPr>
    <w:rPr>
      <w:sz w:val="16"/>
      <w:szCs w:val="20"/>
    </w:rPr>
  </w:style>
  <w:style w:type="character" w:customStyle="1" w:styleId="37">
    <w:name w:val="Основной текст с отступом 3 Знак"/>
    <w:basedOn w:val="a9"/>
    <w:qFormat/>
    <w:rsid w:val="00986055"/>
    <w:rPr>
      <w:rFonts w:ascii="Times New Roman" w:eastAsia="Calibri" w:hAnsi="Times New Roman" w:cs="Times New Roman"/>
      <w:sz w:val="16"/>
      <w:szCs w:val="16"/>
      <w:lang w:eastAsia="ru-RU"/>
    </w:rPr>
  </w:style>
  <w:style w:type="character" w:customStyle="1" w:styleId="330">
    <w:name w:val="Основной текст с отступом 3 Знак3"/>
    <w:link w:val="36"/>
    <w:uiPriority w:val="99"/>
    <w:qFormat/>
    <w:locked/>
    <w:rsid w:val="00986055"/>
    <w:rPr>
      <w:rFonts w:ascii="Times New Roman" w:eastAsia="Calibri" w:hAnsi="Times New Roman" w:cs="Times New Roman"/>
      <w:sz w:val="16"/>
      <w:szCs w:val="20"/>
    </w:rPr>
  </w:style>
  <w:style w:type="paragraph" w:styleId="afa">
    <w:name w:val="endnote text"/>
    <w:basedOn w:val="a8"/>
    <w:link w:val="afb"/>
    <w:qFormat/>
    <w:rsid w:val="00986055"/>
    <w:pPr>
      <w:spacing w:before="0" w:after="0"/>
    </w:pPr>
    <w:rPr>
      <w:color w:val="000000"/>
      <w:szCs w:val="20"/>
    </w:rPr>
  </w:style>
  <w:style w:type="character" w:customStyle="1" w:styleId="afb">
    <w:name w:val="Текст концевой сноски Знак"/>
    <w:basedOn w:val="a9"/>
    <w:link w:val="afa"/>
    <w:qFormat/>
    <w:rsid w:val="00986055"/>
    <w:rPr>
      <w:rFonts w:ascii="Times New Roman" w:eastAsia="Calibri" w:hAnsi="Times New Roman" w:cs="Times New Roman"/>
      <w:color w:val="000000"/>
      <w:sz w:val="24"/>
      <w:szCs w:val="20"/>
    </w:rPr>
  </w:style>
  <w:style w:type="paragraph" w:styleId="afc">
    <w:name w:val="caption"/>
    <w:basedOn w:val="a8"/>
    <w:next w:val="a8"/>
    <w:qFormat/>
    <w:rsid w:val="00986055"/>
    <w:pPr>
      <w:spacing w:before="120" w:beforeAutospacing="0" w:after="120" w:afterAutospacing="0" w:line="360" w:lineRule="auto"/>
      <w:jc w:val="both"/>
    </w:pPr>
    <w:rPr>
      <w:b/>
      <w:bCs/>
      <w:sz w:val="20"/>
      <w:szCs w:val="20"/>
      <w:lang w:val="en-US" w:eastAsia="en-US"/>
    </w:rPr>
  </w:style>
  <w:style w:type="paragraph" w:styleId="afd">
    <w:name w:val="annotation text"/>
    <w:basedOn w:val="a8"/>
    <w:link w:val="afe"/>
    <w:qFormat/>
    <w:rsid w:val="00986055"/>
    <w:rPr>
      <w:sz w:val="20"/>
      <w:szCs w:val="20"/>
    </w:rPr>
  </w:style>
  <w:style w:type="character" w:customStyle="1" w:styleId="afe">
    <w:name w:val="Текст примечания Знак"/>
    <w:basedOn w:val="a9"/>
    <w:link w:val="afd"/>
    <w:qFormat/>
    <w:rsid w:val="00986055"/>
    <w:rPr>
      <w:rFonts w:ascii="Times New Roman" w:eastAsia="Calibri" w:hAnsi="Times New Roman" w:cs="Times New Roman"/>
      <w:sz w:val="20"/>
      <w:szCs w:val="20"/>
      <w:lang w:eastAsia="ru-RU"/>
    </w:rPr>
  </w:style>
  <w:style w:type="paragraph" w:styleId="1e">
    <w:name w:val="index 1"/>
    <w:basedOn w:val="a8"/>
    <w:next w:val="a8"/>
    <w:qFormat/>
    <w:rsid w:val="00986055"/>
    <w:pPr>
      <w:suppressAutoHyphens/>
      <w:spacing w:before="0" w:beforeAutospacing="0" w:after="0" w:afterAutospacing="0"/>
      <w:ind w:left="240" w:hanging="240"/>
    </w:pPr>
    <w:rPr>
      <w:lang w:eastAsia="ar-SA"/>
    </w:rPr>
  </w:style>
  <w:style w:type="paragraph" w:styleId="aff">
    <w:name w:val="annotation subject"/>
    <w:basedOn w:val="afd"/>
    <w:next w:val="afd"/>
    <w:link w:val="aff0"/>
    <w:qFormat/>
    <w:rsid w:val="00986055"/>
    <w:rPr>
      <w:b/>
    </w:rPr>
  </w:style>
  <w:style w:type="character" w:customStyle="1" w:styleId="aff0">
    <w:name w:val="Тема примечания Знак"/>
    <w:basedOn w:val="afe"/>
    <w:link w:val="aff"/>
    <w:qFormat/>
    <w:rsid w:val="00986055"/>
    <w:rPr>
      <w:rFonts w:ascii="Times New Roman" w:eastAsia="Calibri" w:hAnsi="Times New Roman" w:cs="Times New Roman"/>
      <w:b/>
      <w:sz w:val="20"/>
      <w:szCs w:val="20"/>
      <w:lang w:eastAsia="ru-RU"/>
    </w:rPr>
  </w:style>
  <w:style w:type="paragraph" w:styleId="aff1">
    <w:name w:val="Document Map"/>
    <w:basedOn w:val="a8"/>
    <w:link w:val="aff2"/>
    <w:qFormat/>
    <w:rsid w:val="00986055"/>
    <w:pPr>
      <w:spacing w:before="0" w:after="0"/>
    </w:pPr>
    <w:rPr>
      <w:rFonts w:ascii="Tahoma" w:hAnsi="Tahoma"/>
      <w:sz w:val="20"/>
      <w:szCs w:val="20"/>
    </w:rPr>
  </w:style>
  <w:style w:type="character" w:customStyle="1" w:styleId="aff2">
    <w:name w:val="Схема документа Знак"/>
    <w:basedOn w:val="a9"/>
    <w:link w:val="aff1"/>
    <w:qFormat/>
    <w:rsid w:val="00986055"/>
    <w:rPr>
      <w:rFonts w:ascii="Tahoma" w:eastAsia="Calibri" w:hAnsi="Tahoma" w:cs="Times New Roman"/>
      <w:sz w:val="20"/>
      <w:szCs w:val="20"/>
    </w:rPr>
  </w:style>
  <w:style w:type="paragraph" w:styleId="aff3">
    <w:name w:val="footnote text"/>
    <w:aliases w:val="Знак3 Знак Знак5,Текст сноски1,footnote tex,Текст сноски-FN Знак,Footnote Text Char Знак Знак Знак,Footnote Text Char Знак Знак1,Table_Footnote_last Знак,Oaeno niinee-FN Знак,Oaeno niinee Ciae Знак,Текст сноски-FN,Footnote Text Char Знак Зн"/>
    <w:basedOn w:val="a8"/>
    <w:link w:val="aff4"/>
    <w:qFormat/>
    <w:rsid w:val="00986055"/>
    <w:pPr>
      <w:spacing w:before="0" w:beforeAutospacing="0" w:after="0" w:afterAutospacing="0" w:line="360" w:lineRule="auto"/>
      <w:ind w:firstLine="709"/>
      <w:jc w:val="both"/>
    </w:pPr>
    <w:rPr>
      <w:rFonts w:ascii="Courier New" w:hAnsi="Courier New"/>
      <w:color w:val="000000"/>
      <w:szCs w:val="20"/>
    </w:rPr>
  </w:style>
  <w:style w:type="character" w:customStyle="1" w:styleId="aff4">
    <w:name w:val="Текст сноски Знак"/>
    <w:aliases w:val="Знак3 Знак Знак5 Знак1,Текст сноски1 Знак1,footnote tex Знак1,Текст сноски-FN Знак Знак1,Footnote Text Char Знак Знак Знак Знак1,Footnote Text Char Знак Знак1 Знак1,Table_Footnote_last Знак Знак1,Oaeno niinee-FN Знак Знак1"/>
    <w:basedOn w:val="a9"/>
    <w:link w:val="aff3"/>
    <w:qFormat/>
    <w:rsid w:val="00986055"/>
    <w:rPr>
      <w:rFonts w:ascii="Courier New" w:eastAsia="Calibri" w:hAnsi="Courier New" w:cs="Times New Roman"/>
      <w:color w:val="000000"/>
      <w:sz w:val="24"/>
      <w:szCs w:val="20"/>
    </w:rPr>
  </w:style>
  <w:style w:type="paragraph" w:styleId="82">
    <w:name w:val="toc 8"/>
    <w:basedOn w:val="a8"/>
    <w:next w:val="a8"/>
    <w:rsid w:val="00986055"/>
    <w:pPr>
      <w:spacing w:before="0" w:beforeAutospacing="0" w:afterAutospacing="0" w:line="276" w:lineRule="auto"/>
      <w:ind w:left="1540"/>
    </w:pPr>
    <w:rPr>
      <w:rFonts w:ascii="Calibri" w:eastAsia="Times New Roman" w:hAnsi="Calibri"/>
      <w:sz w:val="22"/>
      <w:szCs w:val="22"/>
    </w:rPr>
  </w:style>
  <w:style w:type="paragraph" w:styleId="3">
    <w:name w:val="List Number 3"/>
    <w:basedOn w:val="a8"/>
    <w:qFormat/>
    <w:rsid w:val="00986055"/>
    <w:pPr>
      <w:numPr>
        <w:numId w:val="2"/>
      </w:numPr>
      <w:tabs>
        <w:tab w:val="left" w:pos="926"/>
      </w:tabs>
      <w:contextualSpacing/>
    </w:pPr>
  </w:style>
  <w:style w:type="paragraph" w:styleId="HTML6">
    <w:name w:val="HTML Address"/>
    <w:basedOn w:val="a8"/>
    <w:link w:val="HTML7"/>
    <w:qFormat/>
    <w:rsid w:val="00986055"/>
    <w:pPr>
      <w:spacing w:before="0" w:beforeAutospacing="0" w:after="0" w:afterAutospacing="0"/>
    </w:pPr>
    <w:rPr>
      <w:i/>
      <w:szCs w:val="20"/>
    </w:rPr>
  </w:style>
  <w:style w:type="character" w:customStyle="1" w:styleId="HTML7">
    <w:name w:val="Адрес HTML Знак"/>
    <w:basedOn w:val="a9"/>
    <w:link w:val="HTML6"/>
    <w:qFormat/>
    <w:rsid w:val="00986055"/>
    <w:rPr>
      <w:rFonts w:ascii="Times New Roman" w:eastAsia="Calibri" w:hAnsi="Times New Roman" w:cs="Times New Roman"/>
      <w:i/>
      <w:sz w:val="24"/>
      <w:szCs w:val="20"/>
      <w:lang w:eastAsia="ru-RU"/>
    </w:rPr>
  </w:style>
  <w:style w:type="paragraph" w:styleId="aff5">
    <w:name w:val="header"/>
    <w:basedOn w:val="a8"/>
    <w:link w:val="aff6"/>
    <w:rsid w:val="00986055"/>
    <w:pPr>
      <w:tabs>
        <w:tab w:val="center" w:pos="4677"/>
        <w:tab w:val="right" w:pos="9355"/>
      </w:tabs>
      <w:spacing w:before="0" w:after="0"/>
    </w:pPr>
    <w:rPr>
      <w:szCs w:val="20"/>
    </w:rPr>
  </w:style>
  <w:style w:type="character" w:customStyle="1" w:styleId="aff6">
    <w:name w:val="Верхний колонтитул Знак"/>
    <w:basedOn w:val="a9"/>
    <w:link w:val="aff5"/>
    <w:qFormat/>
    <w:rsid w:val="00986055"/>
    <w:rPr>
      <w:rFonts w:ascii="Times New Roman" w:eastAsia="Calibri" w:hAnsi="Times New Roman" w:cs="Times New Roman"/>
      <w:sz w:val="24"/>
      <w:szCs w:val="20"/>
    </w:rPr>
  </w:style>
  <w:style w:type="paragraph" w:styleId="92">
    <w:name w:val="toc 9"/>
    <w:basedOn w:val="a8"/>
    <w:next w:val="a8"/>
    <w:rsid w:val="00986055"/>
    <w:pPr>
      <w:spacing w:before="0" w:beforeAutospacing="0" w:afterAutospacing="0" w:line="276" w:lineRule="auto"/>
      <w:ind w:left="1760"/>
    </w:pPr>
    <w:rPr>
      <w:rFonts w:ascii="Calibri" w:eastAsia="Times New Roman" w:hAnsi="Calibri"/>
      <w:sz w:val="22"/>
      <w:szCs w:val="22"/>
    </w:rPr>
  </w:style>
  <w:style w:type="paragraph" w:styleId="71">
    <w:name w:val="toc 7"/>
    <w:basedOn w:val="a8"/>
    <w:next w:val="a8"/>
    <w:rsid w:val="00986055"/>
    <w:pPr>
      <w:spacing w:before="0" w:beforeAutospacing="0" w:afterAutospacing="0" w:line="276" w:lineRule="auto"/>
      <w:ind w:left="1320"/>
    </w:pPr>
    <w:rPr>
      <w:rFonts w:ascii="Calibri" w:eastAsia="Times New Roman" w:hAnsi="Calibri"/>
      <w:sz w:val="22"/>
      <w:szCs w:val="22"/>
    </w:rPr>
  </w:style>
  <w:style w:type="paragraph" w:styleId="aff7">
    <w:name w:val="Body Text"/>
    <w:aliases w:val="Знак1, Знак1"/>
    <w:basedOn w:val="a8"/>
    <w:link w:val="46"/>
    <w:qFormat/>
    <w:rsid w:val="00986055"/>
    <w:pPr>
      <w:spacing w:before="0" w:beforeAutospacing="0" w:after="120" w:afterAutospacing="0"/>
    </w:pPr>
    <w:rPr>
      <w:szCs w:val="20"/>
    </w:rPr>
  </w:style>
  <w:style w:type="character" w:customStyle="1" w:styleId="aff8">
    <w:name w:val="Основной текст Знак"/>
    <w:aliases w:val="Знак1 Знак2"/>
    <w:basedOn w:val="a9"/>
    <w:qFormat/>
    <w:rsid w:val="00986055"/>
    <w:rPr>
      <w:rFonts w:ascii="Times New Roman" w:eastAsia="Calibri" w:hAnsi="Times New Roman" w:cs="Times New Roman"/>
      <w:sz w:val="24"/>
      <w:szCs w:val="24"/>
      <w:lang w:eastAsia="ru-RU"/>
    </w:rPr>
  </w:style>
  <w:style w:type="character" w:customStyle="1" w:styleId="46">
    <w:name w:val="Основной текст Знак4"/>
    <w:aliases w:val="Знак1 Знак4, Знак1 Знак2"/>
    <w:link w:val="aff7"/>
    <w:qFormat/>
    <w:locked/>
    <w:rsid w:val="00986055"/>
    <w:rPr>
      <w:rFonts w:ascii="Times New Roman" w:eastAsia="Calibri" w:hAnsi="Times New Roman" w:cs="Times New Roman"/>
      <w:sz w:val="24"/>
      <w:szCs w:val="20"/>
    </w:rPr>
  </w:style>
  <w:style w:type="paragraph" w:styleId="aff9">
    <w:name w:val="index heading"/>
    <w:basedOn w:val="a8"/>
    <w:qFormat/>
    <w:rsid w:val="00986055"/>
    <w:pPr>
      <w:suppressLineNumbers/>
      <w:suppressAutoHyphens/>
      <w:spacing w:before="0" w:beforeAutospacing="0" w:after="0" w:afterAutospacing="0"/>
    </w:pPr>
    <w:rPr>
      <w:rFonts w:cs="Tahoma"/>
      <w:lang w:eastAsia="ar-SA"/>
    </w:rPr>
  </w:style>
  <w:style w:type="paragraph" w:styleId="1f">
    <w:name w:val="toc 1"/>
    <w:basedOn w:val="a8"/>
    <w:next w:val="a8"/>
    <w:link w:val="1f0"/>
    <w:rsid w:val="00986055"/>
    <w:pPr>
      <w:tabs>
        <w:tab w:val="left" w:pos="1080"/>
      </w:tabs>
      <w:spacing w:before="0" w:beforeAutospacing="0" w:after="0" w:afterAutospacing="0"/>
      <w:ind w:firstLine="720"/>
    </w:pPr>
    <w:rPr>
      <w:b/>
      <w:sz w:val="20"/>
      <w:szCs w:val="20"/>
    </w:rPr>
  </w:style>
  <w:style w:type="character" w:customStyle="1" w:styleId="1f0">
    <w:name w:val="Оглавление 1 Знак"/>
    <w:link w:val="1f"/>
    <w:qFormat/>
    <w:locked/>
    <w:rsid w:val="00986055"/>
    <w:rPr>
      <w:rFonts w:ascii="Times New Roman" w:eastAsia="Calibri" w:hAnsi="Times New Roman" w:cs="Times New Roman"/>
      <w:b/>
      <w:sz w:val="20"/>
      <w:szCs w:val="20"/>
    </w:rPr>
  </w:style>
  <w:style w:type="paragraph" w:styleId="affa">
    <w:name w:val="macro"/>
    <w:link w:val="affb"/>
    <w:qFormat/>
    <w:rsid w:val="00986055"/>
    <w:pPr>
      <w:tabs>
        <w:tab w:val="left" w:pos="480"/>
        <w:tab w:val="left" w:pos="960"/>
        <w:tab w:val="left" w:pos="1440"/>
        <w:tab w:val="left" w:pos="1920"/>
        <w:tab w:val="left" w:pos="2400"/>
        <w:tab w:val="left" w:pos="2880"/>
        <w:tab w:val="left" w:pos="3360"/>
        <w:tab w:val="left" w:pos="3840"/>
        <w:tab w:val="left" w:pos="4320"/>
      </w:tabs>
      <w:spacing w:before="100" w:beforeAutospacing="1" w:after="0" w:afterAutospacing="1" w:line="240" w:lineRule="auto"/>
    </w:pPr>
    <w:rPr>
      <w:rFonts w:ascii="Courier New" w:eastAsia="Calibri" w:hAnsi="Courier New" w:cs="Times New Roman"/>
      <w:szCs w:val="20"/>
      <w:lang w:val="en-US"/>
    </w:rPr>
  </w:style>
  <w:style w:type="character" w:customStyle="1" w:styleId="affb">
    <w:name w:val="Текст макроса Знак"/>
    <w:basedOn w:val="a9"/>
    <w:link w:val="affa"/>
    <w:qFormat/>
    <w:rsid w:val="00986055"/>
    <w:rPr>
      <w:rFonts w:ascii="Courier New" w:eastAsia="Calibri" w:hAnsi="Courier New" w:cs="Times New Roman"/>
      <w:szCs w:val="20"/>
      <w:lang w:val="en-US"/>
    </w:rPr>
  </w:style>
  <w:style w:type="paragraph" w:styleId="61">
    <w:name w:val="toc 6"/>
    <w:basedOn w:val="a8"/>
    <w:next w:val="a8"/>
    <w:rsid w:val="00986055"/>
    <w:pPr>
      <w:spacing w:before="0" w:beforeAutospacing="0" w:afterAutospacing="0" w:line="276" w:lineRule="auto"/>
      <w:ind w:left="1100"/>
    </w:pPr>
    <w:rPr>
      <w:rFonts w:ascii="Calibri" w:eastAsia="Times New Roman" w:hAnsi="Calibri"/>
      <w:sz w:val="22"/>
      <w:szCs w:val="22"/>
    </w:rPr>
  </w:style>
  <w:style w:type="paragraph" w:styleId="38">
    <w:name w:val="toc 3"/>
    <w:basedOn w:val="a8"/>
    <w:next w:val="a8"/>
    <w:rsid w:val="00986055"/>
    <w:pPr>
      <w:spacing w:before="0" w:beforeAutospacing="0" w:after="0" w:afterAutospacing="0"/>
      <w:ind w:left="480"/>
    </w:pPr>
  </w:style>
  <w:style w:type="paragraph" w:styleId="2a">
    <w:name w:val="toc 2"/>
    <w:basedOn w:val="a8"/>
    <w:next w:val="a8"/>
    <w:rsid w:val="00986055"/>
    <w:pPr>
      <w:spacing w:before="0" w:beforeAutospacing="0" w:after="0" w:afterAutospacing="0"/>
      <w:ind w:left="240"/>
    </w:pPr>
  </w:style>
  <w:style w:type="paragraph" w:styleId="4">
    <w:name w:val="toc 4"/>
    <w:basedOn w:val="a8"/>
    <w:next w:val="a8"/>
    <w:rsid w:val="00986055"/>
    <w:pPr>
      <w:widowControl w:val="0"/>
      <w:numPr>
        <w:numId w:val="3"/>
      </w:numPr>
      <w:tabs>
        <w:tab w:val="clear" w:pos="360"/>
        <w:tab w:val="left" w:pos="502"/>
        <w:tab w:val="left" w:pos="926"/>
      </w:tabs>
      <w:autoSpaceDE w:val="0"/>
      <w:autoSpaceDN w:val="0"/>
      <w:adjustRightInd w:val="0"/>
      <w:spacing w:before="0" w:beforeAutospacing="0" w:after="0" w:afterAutospacing="0"/>
      <w:ind w:left="502"/>
    </w:pPr>
  </w:style>
  <w:style w:type="paragraph" w:styleId="54">
    <w:name w:val="toc 5"/>
    <w:basedOn w:val="a8"/>
    <w:next w:val="a8"/>
    <w:rsid w:val="00986055"/>
    <w:pPr>
      <w:spacing w:before="0" w:beforeAutospacing="0" w:afterAutospacing="0" w:line="276" w:lineRule="auto"/>
      <w:ind w:left="880"/>
    </w:pPr>
    <w:rPr>
      <w:rFonts w:ascii="Calibri" w:eastAsia="Times New Roman" w:hAnsi="Calibri"/>
      <w:sz w:val="22"/>
      <w:szCs w:val="22"/>
    </w:rPr>
  </w:style>
  <w:style w:type="paragraph" w:styleId="55">
    <w:name w:val="List Bullet 5"/>
    <w:basedOn w:val="a8"/>
    <w:uiPriority w:val="99"/>
    <w:qFormat/>
    <w:rsid w:val="00986055"/>
    <w:pPr>
      <w:spacing w:before="0" w:beforeAutospacing="0" w:after="0" w:afterAutospacing="0"/>
      <w:ind w:left="1132" w:hanging="283"/>
    </w:pPr>
    <w:rPr>
      <w:rFonts w:eastAsia="Times New Roman"/>
      <w:color w:val="00000A"/>
    </w:rPr>
  </w:style>
  <w:style w:type="paragraph" w:styleId="affc">
    <w:name w:val="Body Text First Indent"/>
    <w:basedOn w:val="aff7"/>
    <w:link w:val="affd"/>
    <w:rsid w:val="00986055"/>
    <w:pPr>
      <w:spacing w:before="100" w:beforeAutospacing="1" w:after="100" w:afterAutospacing="1"/>
      <w:ind w:firstLine="360"/>
    </w:pPr>
    <w:rPr>
      <w:rFonts w:ascii="PragmaticaCTT" w:hAnsi="PragmaticaCTT"/>
    </w:rPr>
  </w:style>
  <w:style w:type="character" w:customStyle="1" w:styleId="affd">
    <w:name w:val="Красная строка Знак"/>
    <w:basedOn w:val="aff8"/>
    <w:link w:val="affc"/>
    <w:qFormat/>
    <w:rsid w:val="00986055"/>
    <w:rPr>
      <w:rFonts w:ascii="PragmaticaCTT" w:eastAsia="Calibri" w:hAnsi="PragmaticaCTT" w:cs="Times New Roman"/>
      <w:sz w:val="24"/>
      <w:szCs w:val="20"/>
      <w:lang w:eastAsia="ru-RU"/>
    </w:rPr>
  </w:style>
  <w:style w:type="paragraph" w:styleId="affe">
    <w:name w:val="Body Text Indent"/>
    <w:aliases w:val="Знак61,Знак7 Знак Знак Знак1,Знак7 Знак1 Знак1,Знак7 Знак Знак11,Знак7 Знак1,Зн,Знак62,Знак63"/>
    <w:basedOn w:val="a8"/>
    <w:link w:val="afff"/>
    <w:unhideWhenUsed/>
    <w:qFormat/>
    <w:rsid w:val="00986055"/>
    <w:pPr>
      <w:spacing w:after="120"/>
      <w:ind w:left="283"/>
    </w:pPr>
  </w:style>
  <w:style w:type="character" w:customStyle="1" w:styleId="afff">
    <w:name w:val="Основной текст с отступом Знак"/>
    <w:aliases w:val="Знак61 Знак1,Знак7 Знак Знак Знак1 Знак1,Знак7 Знак1 Знак1 Знак1,Знак7 Знак Знак11 Знак1,Знак7 Знак1 Знак3,Зн Знак1,Знак62 Знак,Знак63 Знак1"/>
    <w:basedOn w:val="a9"/>
    <w:link w:val="affe"/>
    <w:qFormat/>
    <w:rsid w:val="00986055"/>
    <w:rPr>
      <w:rFonts w:ascii="Times New Roman" w:eastAsia="Calibri" w:hAnsi="Times New Roman" w:cs="Times New Roman"/>
      <w:sz w:val="24"/>
      <w:szCs w:val="24"/>
      <w:lang w:eastAsia="ru-RU"/>
    </w:rPr>
  </w:style>
  <w:style w:type="paragraph" w:styleId="2b">
    <w:name w:val="Body Text First Indent 2"/>
    <w:basedOn w:val="1c"/>
    <w:link w:val="2c"/>
    <w:qFormat/>
    <w:rsid w:val="00986055"/>
    <w:pPr>
      <w:spacing w:after="100"/>
      <w:ind w:left="360" w:firstLine="360"/>
      <w:outlineLvl w:val="9"/>
    </w:pPr>
  </w:style>
  <w:style w:type="character" w:customStyle="1" w:styleId="2c">
    <w:name w:val="Красная строка 2 Знак"/>
    <w:basedOn w:val="afff"/>
    <w:link w:val="2b"/>
    <w:qFormat/>
    <w:rsid w:val="00986055"/>
    <w:rPr>
      <w:rFonts w:ascii="Times New Roman" w:eastAsia="Calibri" w:hAnsi="Times New Roman" w:cs="Times New Roman"/>
      <w:sz w:val="24"/>
      <w:szCs w:val="20"/>
      <w:lang w:eastAsia="ru-RU"/>
    </w:rPr>
  </w:style>
  <w:style w:type="paragraph" w:styleId="47">
    <w:name w:val="List Bullet 4"/>
    <w:basedOn w:val="a8"/>
    <w:uiPriority w:val="99"/>
    <w:qFormat/>
    <w:rsid w:val="00986055"/>
    <w:pPr>
      <w:spacing w:before="0" w:beforeAutospacing="0" w:after="0" w:afterAutospacing="0"/>
      <w:ind w:left="849" w:hanging="283"/>
    </w:pPr>
    <w:rPr>
      <w:rFonts w:eastAsia="Times New Roman"/>
      <w:color w:val="00000A"/>
    </w:rPr>
  </w:style>
  <w:style w:type="character" w:customStyle="1" w:styleId="2d">
    <w:name w:val="Основной текст с отступом Знак2"/>
    <w:aliases w:val="Знак61 Знак,Знак7 Знак Знак Знак1 Знак,Знак7 Знак1 Знак1 Знак,Знак7 Знак Знак11 Знак,Знак7 Знак1 Знак2,Зн Знак,Знак62 Знак1,Знак63 Знак"/>
    <w:locked/>
    <w:rsid w:val="00986055"/>
    <w:rPr>
      <w:rFonts w:ascii="Times New Roman" w:hAnsi="Times New Roman"/>
      <w:sz w:val="24"/>
    </w:rPr>
  </w:style>
  <w:style w:type="paragraph" w:styleId="afff0">
    <w:name w:val="List Bullet"/>
    <w:basedOn w:val="a8"/>
    <w:qFormat/>
    <w:rsid w:val="00986055"/>
    <w:pPr>
      <w:tabs>
        <w:tab w:val="left" w:pos="360"/>
      </w:tabs>
      <w:spacing w:before="0" w:beforeAutospacing="0" w:after="0" w:afterAutospacing="0"/>
      <w:ind w:left="360" w:hanging="360"/>
    </w:pPr>
    <w:rPr>
      <w:sz w:val="20"/>
      <w:szCs w:val="20"/>
      <w:lang w:val="en-US"/>
    </w:rPr>
  </w:style>
  <w:style w:type="paragraph" w:styleId="2e">
    <w:name w:val="List Bullet 2"/>
    <w:basedOn w:val="a8"/>
    <w:qFormat/>
    <w:rsid w:val="00986055"/>
    <w:pPr>
      <w:tabs>
        <w:tab w:val="left" w:pos="643"/>
      </w:tabs>
      <w:spacing w:before="0" w:beforeAutospacing="0" w:after="0" w:afterAutospacing="0"/>
      <w:ind w:left="643" w:hanging="360"/>
    </w:pPr>
  </w:style>
  <w:style w:type="paragraph" w:styleId="39">
    <w:name w:val="List Bullet 3"/>
    <w:basedOn w:val="a8"/>
    <w:qFormat/>
    <w:rsid w:val="00986055"/>
    <w:pPr>
      <w:tabs>
        <w:tab w:val="left" w:pos="926"/>
      </w:tabs>
      <w:spacing w:before="0" w:beforeAutospacing="0" w:after="0" w:afterAutospacing="0"/>
      <w:ind w:left="926" w:hanging="360"/>
    </w:pPr>
  </w:style>
  <w:style w:type="paragraph" w:styleId="afff1">
    <w:name w:val="Title"/>
    <w:basedOn w:val="a8"/>
    <w:next w:val="a8"/>
    <w:link w:val="56"/>
    <w:uiPriority w:val="99"/>
    <w:qFormat/>
    <w:rsid w:val="00986055"/>
    <w:pPr>
      <w:spacing w:before="0" w:after="0"/>
      <w:contextualSpacing/>
    </w:pPr>
    <w:rPr>
      <w:szCs w:val="20"/>
      <w:lang w:val="en-US"/>
    </w:rPr>
  </w:style>
  <w:style w:type="character" w:customStyle="1" w:styleId="afff2">
    <w:name w:val="Заголовок Знак"/>
    <w:aliases w:val="Название Знак5"/>
    <w:basedOn w:val="a9"/>
    <w:link w:val="113"/>
    <w:qFormat/>
    <w:rsid w:val="00986055"/>
    <w:rPr>
      <w:rFonts w:asciiTheme="majorHAnsi" w:eastAsiaTheme="majorEastAsia" w:hAnsiTheme="majorHAnsi" w:cstheme="majorBidi"/>
      <w:spacing w:val="-10"/>
      <w:kern w:val="28"/>
      <w:sz w:val="56"/>
      <w:szCs w:val="56"/>
      <w:lang w:eastAsia="ru-RU"/>
    </w:rPr>
  </w:style>
  <w:style w:type="character" w:customStyle="1" w:styleId="56">
    <w:name w:val="Заголовок Знак5"/>
    <w:link w:val="afff1"/>
    <w:uiPriority w:val="99"/>
    <w:qFormat/>
    <w:locked/>
    <w:rsid w:val="00986055"/>
    <w:rPr>
      <w:rFonts w:ascii="Times New Roman" w:eastAsia="Calibri" w:hAnsi="Times New Roman" w:cs="Times New Roman"/>
      <w:sz w:val="24"/>
      <w:szCs w:val="20"/>
      <w:lang w:val="en-US"/>
    </w:rPr>
  </w:style>
  <w:style w:type="paragraph" w:styleId="afff3">
    <w:name w:val="footer"/>
    <w:basedOn w:val="a8"/>
    <w:link w:val="afff4"/>
    <w:rsid w:val="00986055"/>
    <w:pPr>
      <w:tabs>
        <w:tab w:val="center" w:pos="4677"/>
        <w:tab w:val="right" w:pos="9355"/>
      </w:tabs>
      <w:spacing w:before="0" w:after="0"/>
    </w:pPr>
    <w:rPr>
      <w:szCs w:val="20"/>
    </w:rPr>
  </w:style>
  <w:style w:type="character" w:customStyle="1" w:styleId="afff4">
    <w:name w:val="Нижний колонтитул Знак"/>
    <w:basedOn w:val="a9"/>
    <w:link w:val="afff3"/>
    <w:qFormat/>
    <w:rsid w:val="00986055"/>
    <w:rPr>
      <w:rFonts w:ascii="Times New Roman" w:eastAsia="Calibri" w:hAnsi="Times New Roman" w:cs="Times New Roman"/>
      <w:sz w:val="24"/>
      <w:szCs w:val="20"/>
    </w:rPr>
  </w:style>
  <w:style w:type="paragraph" w:styleId="a">
    <w:name w:val="List Number"/>
    <w:basedOn w:val="a8"/>
    <w:qFormat/>
    <w:rsid w:val="00986055"/>
    <w:pPr>
      <w:numPr>
        <w:numId w:val="4"/>
      </w:numPr>
      <w:tabs>
        <w:tab w:val="clear" w:pos="1492"/>
        <w:tab w:val="left" w:pos="360"/>
      </w:tabs>
      <w:ind w:left="360"/>
      <w:contextualSpacing/>
    </w:pPr>
  </w:style>
  <w:style w:type="paragraph" w:styleId="2">
    <w:name w:val="List Number 2"/>
    <w:basedOn w:val="a8"/>
    <w:qFormat/>
    <w:rsid w:val="00986055"/>
    <w:pPr>
      <w:numPr>
        <w:numId w:val="5"/>
      </w:numPr>
      <w:tabs>
        <w:tab w:val="left" w:pos="643"/>
      </w:tabs>
      <w:contextualSpacing/>
    </w:pPr>
  </w:style>
  <w:style w:type="paragraph" w:styleId="afff5">
    <w:name w:val="List"/>
    <w:basedOn w:val="a8"/>
    <w:rsid w:val="00986055"/>
    <w:pPr>
      <w:spacing w:before="0" w:beforeAutospacing="0" w:after="0" w:afterAutospacing="0"/>
      <w:ind w:left="283" w:hanging="283"/>
    </w:pPr>
    <w:rPr>
      <w:sz w:val="20"/>
      <w:szCs w:val="20"/>
    </w:rPr>
  </w:style>
  <w:style w:type="paragraph" w:styleId="afff6">
    <w:name w:val="Normal (Web)"/>
    <w:aliases w:val="Обычный (Web),Знак Знак24,Знак Знак23,Знак Знак3,Знак Знак26,Текст Знак2,Знак3 Знак1, Знак Знак24, Знак Знак23"/>
    <w:basedOn w:val="1c"/>
    <w:next w:val="a8"/>
    <w:link w:val="afff7"/>
    <w:qFormat/>
    <w:rsid w:val="00986055"/>
    <w:pPr>
      <w:keepNext/>
      <w:keepLines/>
      <w:spacing w:before="0" w:beforeAutospacing="0" w:after="0" w:afterAutospacing="0"/>
      <w:ind w:left="0"/>
      <w:outlineLvl w:val="9"/>
    </w:pPr>
    <w:rPr>
      <w:rFonts w:eastAsia="Times New Roman"/>
      <w:sz w:val="18"/>
      <w:szCs w:val="18"/>
    </w:rPr>
  </w:style>
  <w:style w:type="character" w:customStyle="1" w:styleId="afff7">
    <w:name w:val="Обычный (веб) Знак"/>
    <w:aliases w:val="Обычный (Web) Знак2,Знак Знак24 Знак2,Знак Знак23 Знак9,Знак Знак3 Знак3,Знак Знак26 Знак2,Текст Знак2 Знак2,Знак3 Знак1 Знак1, Знак Знак24 Знак1, Знак Знак23 Знак"/>
    <w:link w:val="afff6"/>
    <w:qFormat/>
    <w:locked/>
    <w:rsid w:val="00986055"/>
    <w:rPr>
      <w:rFonts w:ascii="Times New Roman" w:eastAsia="Times New Roman" w:hAnsi="Times New Roman" w:cs="Times New Roman"/>
      <w:sz w:val="18"/>
      <w:szCs w:val="18"/>
    </w:rPr>
  </w:style>
  <w:style w:type="paragraph" w:styleId="3a">
    <w:name w:val="Body Text 3"/>
    <w:aliases w:val="Знак5, Знак5"/>
    <w:basedOn w:val="a8"/>
    <w:link w:val="310"/>
    <w:uiPriority w:val="99"/>
    <w:qFormat/>
    <w:rsid w:val="00986055"/>
    <w:pPr>
      <w:spacing w:before="0" w:beforeAutospacing="0" w:after="120" w:afterAutospacing="0"/>
    </w:pPr>
    <w:rPr>
      <w:sz w:val="16"/>
      <w:szCs w:val="20"/>
    </w:rPr>
  </w:style>
  <w:style w:type="character" w:customStyle="1" w:styleId="3b">
    <w:name w:val="Основной текст 3 Знак"/>
    <w:aliases w:val="Знак5 Знак1,Знак5 Знак,Знак5 Знак10, Знак5 Знак,Знак5 Знак4,Знак5 Знак5,Знак5 Знак6,Знак5 Знак7,Знак5 Знак8,Знак5 Знак9,Знак5 Знак22,Знак5 Знак23,Знак5 Знак24,Знак5 Знак26,Знак5 Знак27"/>
    <w:basedOn w:val="a9"/>
    <w:uiPriority w:val="99"/>
    <w:qFormat/>
    <w:rsid w:val="00986055"/>
    <w:rPr>
      <w:rFonts w:ascii="Times New Roman" w:eastAsia="Calibri" w:hAnsi="Times New Roman" w:cs="Times New Roman"/>
      <w:sz w:val="16"/>
      <w:szCs w:val="16"/>
      <w:lang w:eastAsia="ru-RU"/>
    </w:rPr>
  </w:style>
  <w:style w:type="character" w:customStyle="1" w:styleId="310">
    <w:name w:val="Основной текст 3 Знак1"/>
    <w:aliases w:val="Знак5 Знак3, Знак5 Знак2"/>
    <w:link w:val="3a"/>
    <w:uiPriority w:val="99"/>
    <w:qFormat/>
    <w:locked/>
    <w:rsid w:val="00986055"/>
    <w:rPr>
      <w:rFonts w:ascii="Times New Roman" w:eastAsia="Calibri" w:hAnsi="Times New Roman" w:cs="Times New Roman"/>
      <w:sz w:val="16"/>
      <w:szCs w:val="20"/>
    </w:rPr>
  </w:style>
  <w:style w:type="paragraph" w:styleId="2f">
    <w:name w:val="Body Text Indent 2"/>
    <w:basedOn w:val="a8"/>
    <w:link w:val="220"/>
    <w:qFormat/>
    <w:rsid w:val="00986055"/>
    <w:pPr>
      <w:spacing w:after="120" w:line="480" w:lineRule="auto"/>
      <w:ind w:left="283"/>
    </w:pPr>
    <w:rPr>
      <w:szCs w:val="20"/>
    </w:rPr>
  </w:style>
  <w:style w:type="character" w:customStyle="1" w:styleId="2f0">
    <w:name w:val="Основной текст с отступом 2 Знак"/>
    <w:basedOn w:val="a9"/>
    <w:qFormat/>
    <w:rsid w:val="00986055"/>
    <w:rPr>
      <w:rFonts w:ascii="Times New Roman" w:eastAsia="Calibri" w:hAnsi="Times New Roman" w:cs="Times New Roman"/>
      <w:sz w:val="24"/>
      <w:szCs w:val="24"/>
      <w:lang w:eastAsia="ru-RU"/>
    </w:rPr>
  </w:style>
  <w:style w:type="character" w:customStyle="1" w:styleId="220">
    <w:name w:val="Основной текст с отступом 2 Знак2"/>
    <w:link w:val="2f"/>
    <w:qFormat/>
    <w:locked/>
    <w:rsid w:val="00986055"/>
    <w:rPr>
      <w:rFonts w:ascii="Times New Roman" w:eastAsia="Calibri" w:hAnsi="Times New Roman" w:cs="Times New Roman"/>
      <w:sz w:val="24"/>
      <w:szCs w:val="20"/>
    </w:rPr>
  </w:style>
  <w:style w:type="paragraph" w:styleId="afff8">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8"/>
    <w:next w:val="a8"/>
    <w:link w:val="afff9"/>
    <w:qFormat/>
    <w:rsid w:val="00986055"/>
    <w:pPr>
      <w:numPr>
        <w:ilvl w:val="1"/>
      </w:numPr>
      <w:spacing w:after="160"/>
    </w:pPr>
    <w:rPr>
      <w:rFonts w:ascii="Cambria" w:hAnsi="Cambria"/>
      <w:i/>
      <w:color w:val="4F81BD"/>
      <w:spacing w:val="15"/>
      <w:szCs w:val="20"/>
    </w:rPr>
  </w:style>
  <w:style w:type="character" w:customStyle="1" w:styleId="afff9">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9"/>
    <w:link w:val="afff8"/>
    <w:qFormat/>
    <w:rsid w:val="00986055"/>
    <w:rPr>
      <w:rFonts w:ascii="Cambria" w:eastAsia="Calibri" w:hAnsi="Cambria" w:cs="Times New Roman"/>
      <w:i/>
      <w:color w:val="4F81BD"/>
      <w:spacing w:val="15"/>
      <w:sz w:val="24"/>
      <w:szCs w:val="20"/>
    </w:rPr>
  </w:style>
  <w:style w:type="paragraph" w:styleId="2f1">
    <w:name w:val="List Continue 2"/>
    <w:basedOn w:val="a8"/>
    <w:qFormat/>
    <w:rsid w:val="00986055"/>
    <w:pPr>
      <w:spacing w:before="0" w:beforeAutospacing="0" w:after="120" w:afterAutospacing="0"/>
      <w:ind w:left="566"/>
    </w:pPr>
    <w:rPr>
      <w:sz w:val="20"/>
      <w:szCs w:val="20"/>
    </w:rPr>
  </w:style>
  <w:style w:type="paragraph" w:styleId="2f2">
    <w:name w:val="List 2"/>
    <w:basedOn w:val="a8"/>
    <w:rsid w:val="00986055"/>
    <w:pPr>
      <w:spacing w:before="0" w:beforeAutospacing="0" w:after="0" w:afterAutospacing="0"/>
      <w:ind w:left="566" w:hanging="283"/>
    </w:pPr>
    <w:rPr>
      <w:sz w:val="20"/>
      <w:szCs w:val="20"/>
    </w:rPr>
  </w:style>
  <w:style w:type="paragraph" w:styleId="3c">
    <w:name w:val="List 3"/>
    <w:basedOn w:val="a8"/>
    <w:rsid w:val="00986055"/>
    <w:pPr>
      <w:spacing w:before="0" w:beforeAutospacing="0" w:after="0" w:afterAutospacing="0"/>
      <w:ind w:left="849" w:hanging="283"/>
    </w:pPr>
  </w:style>
  <w:style w:type="paragraph" w:styleId="48">
    <w:name w:val="List 4"/>
    <w:basedOn w:val="a8"/>
    <w:rsid w:val="00986055"/>
    <w:pPr>
      <w:spacing w:before="0" w:beforeAutospacing="0" w:after="0" w:afterAutospacing="0"/>
      <w:ind w:left="1132" w:hanging="283"/>
    </w:pPr>
  </w:style>
  <w:style w:type="paragraph" w:styleId="HTML8">
    <w:name w:val="HTML Preformatted"/>
    <w:basedOn w:val="a8"/>
    <w:link w:val="HTML30"/>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sz w:val="20"/>
      <w:szCs w:val="20"/>
    </w:rPr>
  </w:style>
  <w:style w:type="character" w:customStyle="1" w:styleId="HTML9">
    <w:name w:val="Стандартный HTML Знак"/>
    <w:basedOn w:val="a9"/>
    <w:qFormat/>
    <w:rsid w:val="00986055"/>
    <w:rPr>
      <w:rFonts w:ascii="Consolas" w:eastAsia="Calibri" w:hAnsi="Consolas" w:cs="Times New Roman"/>
      <w:sz w:val="20"/>
      <w:szCs w:val="20"/>
      <w:lang w:eastAsia="ru-RU"/>
    </w:rPr>
  </w:style>
  <w:style w:type="character" w:customStyle="1" w:styleId="HTML30">
    <w:name w:val="Стандартный HTML Знак3"/>
    <w:link w:val="HTML8"/>
    <w:qFormat/>
    <w:locked/>
    <w:rsid w:val="00986055"/>
    <w:rPr>
      <w:rFonts w:ascii="Courier New" w:eastAsia="Calibri" w:hAnsi="Courier New" w:cs="Times New Roman"/>
      <w:sz w:val="20"/>
      <w:szCs w:val="20"/>
      <w:lang w:eastAsia="ru-RU"/>
    </w:rPr>
  </w:style>
  <w:style w:type="paragraph" w:styleId="afffa">
    <w:name w:val="Block Text"/>
    <w:basedOn w:val="a8"/>
    <w:qFormat/>
    <w:rsid w:val="00986055"/>
    <w:pPr>
      <w:spacing w:before="0" w:beforeAutospacing="0" w:after="0" w:afterAutospacing="0"/>
      <w:ind w:left="-709" w:right="-625"/>
    </w:pPr>
    <w:rPr>
      <w:sz w:val="28"/>
      <w:szCs w:val="20"/>
    </w:rPr>
  </w:style>
  <w:style w:type="table" w:styleId="1f1">
    <w:name w:val="Table Simple 1"/>
    <w:basedOn w:val="aa"/>
    <w:uiPriority w:val="99"/>
    <w:rsid w:val="00986055"/>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ascii="Arial" w:hAnsi="Arial" w:cs="Arial"/>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Arial" w:hAnsi="Arial" w:cs="Arial"/>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f2">
    <w:name w:val="Table Grid 1"/>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b">
    <w:name w:val="Table Grid"/>
    <w:basedOn w:val="aa"/>
    <w:uiPriority w:val="39"/>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Professional"/>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Arial"/>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Heading1Char">
    <w:name w:val="Heading 1 Char"/>
    <w:aliases w:val="Основной текст с отступом1 Char,Заголовок 1 Знак Знак Char,Знак Заголовок 1 Char,Знак Char,Знак6 Char,Знак7 Знак Знак Знак Char,Знак7 Знак1 Знак Char,Знак7 Знак Char,текст Char,Основной текст 1 Char,Знак4 Char,Body Text Indent Char,Зн Cha"/>
    <w:qFormat/>
    <w:locked/>
    <w:rsid w:val="00986055"/>
    <w:rPr>
      <w:rFonts w:ascii="Cambria" w:hAnsi="Cambria"/>
      <w:b/>
      <w:kern w:val="32"/>
      <w:sz w:val="32"/>
    </w:rPr>
  </w:style>
  <w:style w:type="character" w:customStyle="1" w:styleId="Heading2Char">
    <w:name w:val="Heading 2 Char"/>
    <w:aliases w:val="Знак3 Знак Char"/>
    <w:qFormat/>
    <w:locked/>
    <w:rsid w:val="00986055"/>
    <w:rPr>
      <w:rFonts w:ascii="Cambria" w:hAnsi="Cambria"/>
      <w:b/>
      <w:i/>
      <w:sz w:val="28"/>
    </w:rPr>
  </w:style>
  <w:style w:type="character" w:customStyle="1" w:styleId="Heading3Char">
    <w:name w:val="Heading 3 Char"/>
    <w:aliases w:val="Знак2 Char"/>
    <w:qFormat/>
    <w:locked/>
    <w:rsid w:val="00986055"/>
    <w:rPr>
      <w:rFonts w:ascii="Arial" w:hAnsi="Arial"/>
      <w:b/>
      <w:sz w:val="26"/>
      <w:lang w:val="ru-RU" w:eastAsia="ru-RU"/>
    </w:rPr>
  </w:style>
  <w:style w:type="character" w:customStyle="1" w:styleId="Heading4Char">
    <w:name w:val="Heading 4 Char"/>
    <w:qFormat/>
    <w:locked/>
    <w:rsid w:val="00986055"/>
    <w:rPr>
      <w:rFonts w:ascii="Cambria" w:hAnsi="Cambria"/>
      <w:b/>
      <w:i/>
      <w:color w:val="4F81BD"/>
      <w:sz w:val="22"/>
      <w:lang w:val="ru-RU" w:eastAsia="ru-RU"/>
    </w:rPr>
  </w:style>
  <w:style w:type="character" w:customStyle="1" w:styleId="Heading5Char">
    <w:name w:val="Heading 5 Char"/>
    <w:qFormat/>
    <w:locked/>
    <w:rsid w:val="00986055"/>
    <w:rPr>
      <w:sz w:val="22"/>
      <w:lang w:val="ru-RU" w:eastAsia="en-US"/>
    </w:rPr>
  </w:style>
  <w:style w:type="character" w:customStyle="1" w:styleId="Heading6Char">
    <w:name w:val="Heading 6 Char"/>
    <w:qFormat/>
    <w:locked/>
    <w:rsid w:val="00986055"/>
    <w:rPr>
      <w:i/>
      <w:sz w:val="22"/>
      <w:lang w:val="ru-RU" w:eastAsia="en-US"/>
    </w:rPr>
  </w:style>
  <w:style w:type="character" w:customStyle="1" w:styleId="Heading7Char">
    <w:name w:val="Heading 7 Char"/>
    <w:qFormat/>
    <w:locked/>
    <w:rsid w:val="00986055"/>
    <w:rPr>
      <w:rFonts w:ascii="Times New Roman" w:hAnsi="Times New Roman"/>
      <w:sz w:val="24"/>
      <w:lang w:eastAsia="ru-RU"/>
    </w:rPr>
  </w:style>
  <w:style w:type="character" w:customStyle="1" w:styleId="Heading8Char">
    <w:name w:val="Heading 8 Char"/>
    <w:qFormat/>
    <w:locked/>
    <w:rsid w:val="00986055"/>
    <w:rPr>
      <w:i/>
      <w:lang w:val="ru-RU" w:eastAsia="en-US"/>
    </w:rPr>
  </w:style>
  <w:style w:type="character" w:customStyle="1" w:styleId="Heading9Char">
    <w:name w:val="Heading 9 Char"/>
    <w:qFormat/>
    <w:locked/>
    <w:rsid w:val="00986055"/>
    <w:rPr>
      <w:rFonts w:ascii="Arial" w:hAnsi="Arial"/>
      <w:lang w:eastAsia="ru-RU"/>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1 Char1"/>
    <w:uiPriority w:val="99"/>
    <w:locked/>
    <w:rsid w:val="00986055"/>
    <w:rPr>
      <w:rFonts w:ascii="Arial" w:hAnsi="Arial"/>
      <w:b/>
      <w:kern w:val="32"/>
      <w:sz w:val="32"/>
      <w:lang w:eastAsia="ru-RU"/>
    </w:rPr>
  </w:style>
  <w:style w:type="character" w:customStyle="1" w:styleId="HTMLAddressChar">
    <w:name w:val="HTML Address Char"/>
    <w:qFormat/>
    <w:locked/>
    <w:rsid w:val="00986055"/>
    <w:rPr>
      <w:i/>
      <w:sz w:val="24"/>
      <w:lang w:val="ru-RU" w:eastAsia="ru-RU"/>
    </w:rPr>
  </w:style>
  <w:style w:type="character" w:customStyle="1" w:styleId="123">
    <w:name w:val="Заголовок 1 Знак2"/>
    <w:aliases w:val="Заголовок 1 Знак Знак Знак2,Знак Заголовок 1 Знак2,Знак Знак1,Знак Знак2,Знак6 Знак,Знак7 Знак Знак Знак Знак,Знак7 Знак1 Знак Знак,Знак7 Знак Знак,Знак Знак74,Знак4 Знак,Заголовок 1 Знак1,Основной текст с отступом1 Знак1,Знак Знак87"/>
    <w:uiPriority w:val="99"/>
    <w:qFormat/>
    <w:locked/>
    <w:rsid w:val="00986055"/>
    <w:rPr>
      <w:rFonts w:ascii="Arial" w:hAnsi="Arial"/>
      <w:b/>
      <w:i/>
      <w:sz w:val="28"/>
      <w:lang w:val="ru-RU" w:eastAsia="en-US"/>
    </w:rPr>
  </w:style>
  <w:style w:type="character" w:customStyle="1" w:styleId="230">
    <w:name w:val="Заголовок 2 Знак3"/>
    <w:aliases w:val="Знак3 Знак Знак2,Знак3 Знак Знак1,Знак3 Знак Знак Знак1,Знак3 Знак Знак6, Знак3 Знак Знак, Знак3 Знак Знак Знак1"/>
    <w:qFormat/>
    <w:locked/>
    <w:rsid w:val="00986055"/>
    <w:rPr>
      <w:rFonts w:ascii="Arial" w:hAnsi="Arial"/>
      <w:b/>
      <w:i/>
      <w:sz w:val="28"/>
      <w:lang w:val="ru-RU" w:eastAsia="en-US"/>
    </w:rPr>
  </w:style>
  <w:style w:type="character" w:customStyle="1" w:styleId="HTMLPreformattedChar">
    <w:name w:val="HTML Preformatted Char"/>
    <w:qFormat/>
    <w:locked/>
    <w:rsid w:val="00986055"/>
    <w:rPr>
      <w:rFonts w:ascii="Courier New" w:hAnsi="Courier New"/>
      <w:lang w:eastAsia="ru-RU"/>
    </w:rPr>
  </w:style>
  <w:style w:type="paragraph" w:customStyle="1" w:styleId="FootnoteText1">
    <w:name w:val="Footnote Text1"/>
    <w:aliases w:val="Текст сноски Знак1,Текст сноски Знак Знак,Текст сноски Знак Знак Знак Знак,Текст сноски Знак Знак Знак Знак Знак Знак,Текст сноски Знак Знак Знак Знак Знак Знак Знак Знак Знак,сноска,Знак3 Знак Знак"/>
    <w:basedOn w:val="a8"/>
    <w:rsid w:val="00986055"/>
    <w:pPr>
      <w:spacing w:before="0" w:beforeAutospacing="0" w:after="0" w:afterAutospacing="0" w:line="360" w:lineRule="auto"/>
      <w:ind w:firstLine="709"/>
      <w:jc w:val="both"/>
    </w:pPr>
    <w:rPr>
      <w:rFonts w:ascii="Courier New" w:eastAsia="Times New Roman" w:hAnsi="Courier New"/>
      <w:color w:val="000000"/>
      <w:sz w:val="28"/>
    </w:rPr>
  </w:style>
  <w:style w:type="character" w:customStyle="1" w:styleId="CommentTextChar2">
    <w:name w:val="Comment Text Char2"/>
    <w:uiPriority w:val="99"/>
    <w:locked/>
    <w:rsid w:val="00986055"/>
  </w:style>
  <w:style w:type="character" w:customStyle="1" w:styleId="HeaderChar2">
    <w:name w:val="Header Char2"/>
    <w:uiPriority w:val="99"/>
    <w:locked/>
    <w:rsid w:val="00986055"/>
    <w:rPr>
      <w:sz w:val="24"/>
    </w:rPr>
  </w:style>
  <w:style w:type="character" w:customStyle="1" w:styleId="FooterChar2">
    <w:name w:val="Footer Char2"/>
    <w:uiPriority w:val="99"/>
    <w:locked/>
    <w:rsid w:val="00986055"/>
    <w:rPr>
      <w:sz w:val="24"/>
    </w:rPr>
  </w:style>
  <w:style w:type="character" w:customStyle="1" w:styleId="EndnoteTextChar2">
    <w:name w:val="Endnote Text Char2"/>
    <w:uiPriority w:val="99"/>
    <w:locked/>
    <w:rsid w:val="00986055"/>
    <w:rPr>
      <w:color w:val="000000"/>
      <w:sz w:val="24"/>
    </w:rPr>
  </w:style>
  <w:style w:type="character" w:customStyle="1" w:styleId="MacroTextChar1">
    <w:name w:val="Macro Text Char1"/>
    <w:uiPriority w:val="99"/>
    <w:locked/>
    <w:rsid w:val="00986055"/>
    <w:rPr>
      <w:rFonts w:ascii="Courier New" w:hAnsi="Courier New"/>
      <w:sz w:val="22"/>
      <w:lang w:val="en-US" w:eastAsia="en-US"/>
    </w:rPr>
  </w:style>
  <w:style w:type="character" w:customStyle="1" w:styleId="TitleChar2">
    <w:name w:val="Title Char2"/>
    <w:uiPriority w:val="99"/>
    <w:locked/>
    <w:rsid w:val="00986055"/>
    <w:rPr>
      <w:sz w:val="24"/>
      <w:lang w:val="en-US"/>
    </w:rPr>
  </w:style>
  <w:style w:type="character" w:customStyle="1" w:styleId="BodyTextChar2">
    <w:name w:val="Body Text Char2"/>
    <w:aliases w:val="Знак1 Char,Body Text Char,Знак1 Char2,Body Text Char21,Основной текст Знак Знак Char,Знак1 Char21,Body Text Char211,Знак1 Char211,Основной текст Знак Знак Char2,Body Text Char4"/>
    <w:uiPriority w:val="99"/>
    <w:qFormat/>
    <w:locked/>
    <w:rsid w:val="00986055"/>
    <w:rPr>
      <w:sz w:val="24"/>
    </w:rPr>
  </w:style>
  <w:style w:type="character" w:customStyle="1" w:styleId="SubtitleChar2">
    <w:name w:val="Subtitle Char2"/>
    <w:uiPriority w:val="99"/>
    <w:locked/>
    <w:rsid w:val="00986055"/>
    <w:rPr>
      <w:rFonts w:ascii="PragmaticaCTT" w:hAnsi="PragmaticaCTT"/>
      <w:b/>
      <w:sz w:val="24"/>
    </w:rPr>
  </w:style>
  <w:style w:type="character" w:customStyle="1" w:styleId="BodyTextFirstIndentChar2">
    <w:name w:val="Body Text First Indent Char2"/>
    <w:uiPriority w:val="99"/>
    <w:locked/>
    <w:rsid w:val="00986055"/>
    <w:rPr>
      <w:rFonts w:ascii="Times New Roman" w:hAnsi="Times New Roman"/>
      <w:sz w:val="24"/>
      <w:lang w:eastAsia="ru-RU"/>
    </w:rPr>
  </w:style>
  <w:style w:type="character" w:customStyle="1" w:styleId="BodyText2Char2">
    <w:name w:val="Body Text 2 Char2"/>
    <w:uiPriority w:val="99"/>
    <w:locked/>
    <w:rsid w:val="00986055"/>
    <w:rPr>
      <w:sz w:val="24"/>
    </w:rPr>
  </w:style>
  <w:style w:type="character" w:customStyle="1" w:styleId="BodyText3Char">
    <w:name w:val="Body Text 3 Char"/>
    <w:aliases w:val="Знак5 Char"/>
    <w:qFormat/>
    <w:locked/>
    <w:rsid w:val="00986055"/>
    <w:rPr>
      <w:rFonts w:ascii="Times New Roman" w:hAnsi="Times New Roman"/>
      <w:sz w:val="16"/>
    </w:rPr>
  </w:style>
  <w:style w:type="character" w:customStyle="1" w:styleId="BodyTextIndent2Char2">
    <w:name w:val="Body Text Indent 2 Char2"/>
    <w:uiPriority w:val="99"/>
    <w:locked/>
    <w:rsid w:val="00986055"/>
    <w:rPr>
      <w:sz w:val="24"/>
    </w:rPr>
  </w:style>
  <w:style w:type="character" w:customStyle="1" w:styleId="BodyTextIndent3Char2">
    <w:name w:val="Body Text Indent 3 Char2"/>
    <w:uiPriority w:val="99"/>
    <w:locked/>
    <w:rsid w:val="00986055"/>
    <w:rPr>
      <w:sz w:val="16"/>
    </w:rPr>
  </w:style>
  <w:style w:type="character" w:customStyle="1" w:styleId="DocumentMapChar2">
    <w:name w:val="Document Map Char2"/>
    <w:uiPriority w:val="99"/>
    <w:locked/>
    <w:rsid w:val="00986055"/>
    <w:rPr>
      <w:rFonts w:ascii="Tahoma" w:hAnsi="Tahoma"/>
    </w:rPr>
  </w:style>
  <w:style w:type="character" w:customStyle="1" w:styleId="PlainTextChar2">
    <w:name w:val="Plain Text Char2"/>
    <w:aliases w:val="Heading 12 Char,Plain Text Char,Heading 12 Char1,Знак8 Char,Plain Text Char21,Heading 12 Char12,Знак3 Char"/>
    <w:uiPriority w:val="99"/>
    <w:qFormat/>
    <w:locked/>
    <w:rsid w:val="00986055"/>
    <w:rPr>
      <w:rFonts w:ascii="Courier New" w:hAnsi="Courier New"/>
    </w:rPr>
  </w:style>
  <w:style w:type="character" w:customStyle="1" w:styleId="1f3">
    <w:name w:val="Текст Знак1"/>
    <w:aliases w:val="Heading 12 Знак1,Знак Заголовок 1 Знак Знак1,Знак3 Знак2"/>
    <w:qFormat/>
    <w:rsid w:val="00986055"/>
    <w:rPr>
      <w:rFonts w:ascii="Consolas" w:hAnsi="Consolas"/>
      <w:sz w:val="21"/>
      <w:lang w:eastAsia="ru-RU"/>
    </w:rPr>
  </w:style>
  <w:style w:type="character" w:customStyle="1" w:styleId="1f4">
    <w:name w:val="Текст примечания Знак1"/>
    <w:qFormat/>
    <w:rsid w:val="00986055"/>
    <w:rPr>
      <w:rFonts w:ascii="Times New Roman" w:hAnsi="Times New Roman"/>
      <w:sz w:val="20"/>
      <w:lang w:eastAsia="ru-RU"/>
    </w:rPr>
  </w:style>
  <w:style w:type="character" w:customStyle="1" w:styleId="CommentSubjectChar2">
    <w:name w:val="Comment Subject Char2"/>
    <w:uiPriority w:val="99"/>
    <w:qFormat/>
    <w:locked/>
    <w:rsid w:val="00986055"/>
    <w:rPr>
      <w:sz w:val="16"/>
    </w:rPr>
  </w:style>
  <w:style w:type="character" w:customStyle="1" w:styleId="BalloonTextChar2">
    <w:name w:val="Balloon Text Char2"/>
    <w:uiPriority w:val="99"/>
    <w:locked/>
    <w:rsid w:val="00986055"/>
    <w:rPr>
      <w:rFonts w:ascii="Tahoma" w:hAnsi="Tahoma"/>
      <w:sz w:val="16"/>
    </w:rPr>
  </w:style>
  <w:style w:type="character" w:customStyle="1" w:styleId="NoSpacingChar2">
    <w:name w:val="No Spacing Char2"/>
    <w:link w:val="1f5"/>
    <w:locked/>
    <w:rsid w:val="00986055"/>
    <w:rPr>
      <w:rFonts w:eastAsia="Times New Roman"/>
      <w:lang w:val="en-US"/>
    </w:rPr>
  </w:style>
  <w:style w:type="paragraph" w:customStyle="1" w:styleId="1f5">
    <w:name w:val="Без интервала1"/>
    <w:link w:val="NoSpacingChar2"/>
    <w:qFormat/>
    <w:rsid w:val="00986055"/>
    <w:pPr>
      <w:spacing w:beforeAutospacing="1" w:after="0" w:afterAutospacing="1" w:line="240" w:lineRule="auto"/>
    </w:pPr>
    <w:rPr>
      <w:rFonts w:eastAsia="Times New Roman"/>
      <w:lang w:val="en-US"/>
    </w:rPr>
  </w:style>
  <w:style w:type="character" w:customStyle="1" w:styleId="ListParagraphChar3">
    <w:name w:val="List Paragraph Char3"/>
    <w:link w:val="1f6"/>
    <w:locked/>
    <w:rsid w:val="00986055"/>
    <w:rPr>
      <w:rFonts w:ascii="Calibri" w:hAnsi="Calibri"/>
      <w:sz w:val="24"/>
    </w:rPr>
  </w:style>
  <w:style w:type="paragraph" w:customStyle="1" w:styleId="1f6">
    <w:name w:val="Абзац списка1"/>
    <w:basedOn w:val="a8"/>
    <w:link w:val="ListParagraphChar3"/>
    <w:qFormat/>
    <w:rsid w:val="00986055"/>
    <w:pPr>
      <w:ind w:left="720"/>
      <w:contextualSpacing/>
    </w:pPr>
    <w:rPr>
      <w:rFonts w:ascii="Calibri" w:eastAsiaTheme="minorHAnsi" w:hAnsi="Calibri" w:cstheme="minorBidi"/>
      <w:szCs w:val="22"/>
      <w:lang w:eastAsia="en-US"/>
    </w:rPr>
  </w:style>
  <w:style w:type="character" w:customStyle="1" w:styleId="QuoteChar3">
    <w:name w:val="Quote Char3"/>
    <w:link w:val="240"/>
    <w:qFormat/>
    <w:locked/>
    <w:rsid w:val="00986055"/>
    <w:rPr>
      <w:i/>
      <w:color w:val="000000"/>
      <w:sz w:val="24"/>
    </w:rPr>
  </w:style>
  <w:style w:type="paragraph" w:customStyle="1" w:styleId="240">
    <w:name w:val="Цитата 24"/>
    <w:basedOn w:val="a8"/>
    <w:next w:val="a8"/>
    <w:link w:val="QuoteChar3"/>
    <w:qFormat/>
    <w:rsid w:val="00986055"/>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9"/>
    <w:qFormat/>
    <w:locked/>
    <w:rsid w:val="00986055"/>
    <w:rPr>
      <w:b/>
      <w:i/>
      <w:color w:val="4F81BD"/>
      <w:sz w:val="24"/>
    </w:rPr>
  </w:style>
  <w:style w:type="paragraph" w:customStyle="1" w:styleId="49">
    <w:name w:val="Выделенная цитата4"/>
    <w:basedOn w:val="a8"/>
    <w:next w:val="a8"/>
    <w:link w:val="IntenseQuoteChar3"/>
    <w:qFormat/>
    <w:rsid w:val="00986055"/>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3d">
    <w:name w:val="Стиль3 Знак"/>
    <w:link w:val="3e"/>
    <w:qFormat/>
    <w:locked/>
    <w:rsid w:val="00986055"/>
    <w:rPr>
      <w:rFonts w:ascii="Arial" w:hAnsi="Arial"/>
      <w:color w:val="622423"/>
      <w:sz w:val="32"/>
      <w:shd w:val="clear" w:color="auto" w:fill="F2DBDB"/>
    </w:rPr>
  </w:style>
  <w:style w:type="paragraph" w:customStyle="1" w:styleId="3e">
    <w:name w:val="Стиль3"/>
    <w:basedOn w:val="1c"/>
    <w:next w:val="a8"/>
    <w:link w:val="3d"/>
    <w:qFormat/>
    <w:rsid w:val="00986055"/>
    <w:pPr>
      <w:pBdr>
        <w:top w:val="single" w:sz="8" w:space="0" w:color="C0504D"/>
        <w:left w:val="single" w:sz="8" w:space="0" w:color="C0504D"/>
        <w:bottom w:val="single" w:sz="8" w:space="0" w:color="C0504D"/>
        <w:right w:val="single" w:sz="8" w:space="0" w:color="C0504D"/>
      </w:pBdr>
      <w:shd w:val="clear" w:color="auto" w:fill="F2DBDB"/>
      <w:spacing w:before="240" w:beforeAutospacing="0" w:after="60" w:afterAutospacing="0" w:line="268" w:lineRule="auto"/>
      <w:ind w:left="0"/>
      <w:contextualSpacing/>
    </w:pPr>
    <w:rPr>
      <w:rFonts w:ascii="Arial" w:eastAsiaTheme="minorHAnsi" w:hAnsi="Arial" w:cstheme="minorBidi"/>
      <w:color w:val="622423"/>
      <w:sz w:val="32"/>
      <w:szCs w:val="22"/>
      <w:lang w:eastAsia="en-US"/>
    </w:rPr>
  </w:style>
  <w:style w:type="paragraph" w:customStyle="1" w:styleId="afffd">
    <w:name w:val="Для таблиц"/>
    <w:basedOn w:val="a8"/>
    <w:qFormat/>
    <w:rsid w:val="00986055"/>
    <w:pPr>
      <w:spacing w:before="0" w:beforeAutospacing="0" w:after="0" w:afterAutospacing="0"/>
    </w:pPr>
  </w:style>
  <w:style w:type="paragraph" w:customStyle="1" w:styleId="afffe">
    <w:name w:val="список с точками"/>
    <w:basedOn w:val="a8"/>
    <w:uiPriority w:val="99"/>
    <w:qFormat/>
    <w:rsid w:val="00986055"/>
    <w:pPr>
      <w:tabs>
        <w:tab w:val="left" w:pos="3330"/>
      </w:tabs>
      <w:spacing w:before="0" w:beforeAutospacing="0" w:after="0" w:afterAutospacing="0" w:line="312" w:lineRule="auto"/>
      <w:ind w:left="3330" w:hanging="720"/>
      <w:jc w:val="both"/>
    </w:pPr>
  </w:style>
  <w:style w:type="paragraph" w:customStyle="1" w:styleId="Default">
    <w:name w:val="Default"/>
    <w:qFormat/>
    <w:rsid w:val="0098605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Знак Знак 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Style2">
    <w:name w:val="Style2"/>
    <w:basedOn w:val="a8"/>
    <w:qFormat/>
    <w:rsid w:val="00986055"/>
    <w:pPr>
      <w:widowControl w:val="0"/>
      <w:autoSpaceDE w:val="0"/>
      <w:autoSpaceDN w:val="0"/>
      <w:adjustRightInd w:val="0"/>
      <w:spacing w:before="0" w:beforeAutospacing="0" w:after="0" w:afterAutospacing="0"/>
    </w:pPr>
  </w:style>
  <w:style w:type="paragraph" w:customStyle="1" w:styleId="Style1">
    <w:name w:val="Style1"/>
    <w:basedOn w:val="a8"/>
    <w:qFormat/>
    <w:rsid w:val="00986055"/>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uiPriority w:val="99"/>
    <w:qFormat/>
    <w:rsid w:val="0098605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Normal1">
    <w:name w:val="Normal1"/>
    <w:qFormat/>
    <w:rsid w:val="0098605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affff0">
    <w:name w:val="......."/>
    <w:basedOn w:val="a8"/>
    <w:next w:val="a8"/>
    <w:qFormat/>
    <w:rsid w:val="00986055"/>
    <w:pPr>
      <w:autoSpaceDE w:val="0"/>
      <w:autoSpaceDN w:val="0"/>
      <w:adjustRightInd w:val="0"/>
      <w:spacing w:before="0" w:beforeAutospacing="0" w:after="0" w:afterAutospacing="0"/>
    </w:pPr>
  </w:style>
  <w:style w:type="paragraph" w:customStyle="1" w:styleId="2f3">
    <w:name w:val="Стиль2"/>
    <w:basedOn w:val="a8"/>
    <w:next w:val="a"/>
    <w:qFormat/>
    <w:rsid w:val="00986055"/>
    <w:pPr>
      <w:spacing w:before="0" w:beforeAutospacing="0" w:after="0" w:afterAutospacing="0"/>
    </w:pPr>
    <w:rPr>
      <w:b/>
      <w:sz w:val="20"/>
    </w:rPr>
  </w:style>
  <w:style w:type="paragraph" w:customStyle="1" w:styleId="Style23">
    <w:name w:val="Style23"/>
    <w:basedOn w:val="a8"/>
    <w:uiPriority w:val="99"/>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Style5">
    <w:name w:val="Style5"/>
    <w:basedOn w:val="a8"/>
    <w:qFormat/>
    <w:rsid w:val="00986055"/>
    <w:pPr>
      <w:widowControl w:val="0"/>
      <w:autoSpaceDE w:val="0"/>
      <w:autoSpaceDN w:val="0"/>
      <w:adjustRightInd w:val="0"/>
      <w:spacing w:before="0" w:beforeAutospacing="0" w:after="0" w:afterAutospacing="0" w:line="490" w:lineRule="exact"/>
      <w:jc w:val="center"/>
    </w:pPr>
  </w:style>
  <w:style w:type="paragraph" w:customStyle="1" w:styleId="FR3">
    <w:name w:val="FR3"/>
    <w:qFormat/>
    <w:rsid w:val="00986055"/>
    <w:pPr>
      <w:widowControl w:val="0"/>
      <w:snapToGrid w:val="0"/>
      <w:spacing w:after="0" w:line="278" w:lineRule="auto"/>
      <w:jc w:val="both"/>
    </w:pPr>
    <w:rPr>
      <w:rFonts w:ascii="Times New Roman" w:eastAsia="Calibri" w:hAnsi="Times New Roman" w:cs="Times New Roman"/>
      <w:sz w:val="20"/>
      <w:szCs w:val="20"/>
      <w:lang w:eastAsia="ru-RU"/>
    </w:rPr>
  </w:style>
  <w:style w:type="paragraph" w:customStyle="1" w:styleId="1f7">
    <w:name w:val="Обычный (веб)1"/>
    <w:basedOn w:val="a8"/>
    <w:qFormat/>
    <w:rsid w:val="00986055"/>
    <w:pPr>
      <w:spacing w:before="75" w:beforeAutospacing="0"/>
      <w:jc w:val="both"/>
    </w:pPr>
    <w:rPr>
      <w:rFonts w:ascii="Arial" w:hAnsi="Arial" w:cs="Arial"/>
      <w:color w:val="000000"/>
      <w:sz w:val="20"/>
      <w:szCs w:val="20"/>
    </w:rPr>
  </w:style>
  <w:style w:type="paragraph" w:customStyle="1" w:styleId="Style16">
    <w:name w:val="Style16"/>
    <w:basedOn w:val="a8"/>
    <w:qFormat/>
    <w:rsid w:val="00986055"/>
    <w:pPr>
      <w:widowControl w:val="0"/>
      <w:autoSpaceDE w:val="0"/>
      <w:autoSpaceDN w:val="0"/>
      <w:adjustRightInd w:val="0"/>
      <w:spacing w:before="0" w:beforeAutospacing="0" w:after="0" w:afterAutospacing="0" w:line="478" w:lineRule="exact"/>
      <w:ind w:firstLine="706"/>
      <w:jc w:val="both"/>
    </w:pPr>
  </w:style>
  <w:style w:type="character" w:customStyle="1" w:styleId="ListParagraphChar1">
    <w:name w:val="List Paragraph Char1"/>
    <w:link w:val="ListParagraph1"/>
    <w:qFormat/>
    <w:locked/>
    <w:rsid w:val="00986055"/>
    <w:rPr>
      <w:rFonts w:ascii="Calibri" w:hAnsi="Calibri"/>
    </w:rPr>
  </w:style>
  <w:style w:type="paragraph" w:customStyle="1" w:styleId="ListParagraph1">
    <w:name w:val="List Paragraph1"/>
    <w:basedOn w:val="a8"/>
    <w:link w:val="ListParagraphChar1"/>
    <w:qFormat/>
    <w:rsid w:val="00986055"/>
    <w:pPr>
      <w:spacing w:before="0" w:beforeAutospacing="0" w:after="200" w:afterAutospacing="0" w:line="276" w:lineRule="auto"/>
      <w:ind w:left="720"/>
    </w:pPr>
    <w:rPr>
      <w:rFonts w:ascii="Calibri" w:eastAsiaTheme="minorHAnsi" w:hAnsi="Calibri" w:cstheme="minorBidi"/>
      <w:sz w:val="22"/>
      <w:szCs w:val="22"/>
      <w:lang w:eastAsia="en-US"/>
    </w:rPr>
  </w:style>
  <w:style w:type="paragraph" w:customStyle="1" w:styleId="affff1">
    <w:name w:val="Îáû÷íûé"/>
    <w:qFormat/>
    <w:rsid w:val="00986055"/>
    <w:pPr>
      <w:spacing w:after="0" w:line="240" w:lineRule="auto"/>
    </w:pPr>
    <w:rPr>
      <w:rFonts w:ascii="Times New Roman" w:eastAsia="Calibri" w:hAnsi="Times New Roman" w:cs="Times New Roman"/>
      <w:sz w:val="20"/>
      <w:szCs w:val="20"/>
      <w:lang w:val="en-US" w:eastAsia="ru-RU"/>
    </w:rPr>
  </w:style>
  <w:style w:type="paragraph" w:customStyle="1" w:styleId="affff2">
    <w:name w:val="Об"/>
    <w:qFormat/>
    <w:rsid w:val="00986055"/>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ConsPlusNormal">
    <w:name w:val="ConsPlusNormal Знак"/>
    <w:link w:val="ConsPlusNormal0"/>
    <w:qFormat/>
    <w:locked/>
    <w:rsid w:val="00986055"/>
    <w:rPr>
      <w:rFonts w:ascii="Arial" w:eastAsia="Times New Roman" w:hAnsi="Arial" w:cs="Arial"/>
    </w:rPr>
  </w:style>
  <w:style w:type="paragraph" w:customStyle="1" w:styleId="ConsPlusNormal0">
    <w:name w:val="ConsPlusNormal"/>
    <w:link w:val="ConsPlusNormal"/>
    <w:qFormat/>
    <w:rsid w:val="00986055"/>
    <w:pPr>
      <w:autoSpaceDE w:val="0"/>
      <w:autoSpaceDN w:val="0"/>
      <w:adjustRightInd w:val="0"/>
      <w:spacing w:after="0" w:line="240" w:lineRule="auto"/>
      <w:ind w:firstLine="720"/>
    </w:pPr>
    <w:rPr>
      <w:rFonts w:ascii="Arial" w:eastAsia="Times New Roman" w:hAnsi="Arial" w:cs="Arial"/>
    </w:rPr>
  </w:style>
  <w:style w:type="character" w:customStyle="1" w:styleId="ListParagraphChar">
    <w:name w:val="List Paragraph Char"/>
    <w:link w:val="1f8"/>
    <w:qFormat/>
    <w:locked/>
    <w:rsid w:val="00986055"/>
    <w:rPr>
      <w:rFonts w:ascii="Calibri" w:hAnsi="Calibri"/>
      <w:sz w:val="24"/>
    </w:rPr>
  </w:style>
  <w:style w:type="paragraph" w:customStyle="1" w:styleId="1f8">
    <w:name w:val="Абзац списка1"/>
    <w:basedOn w:val="a8"/>
    <w:link w:val="ListParagraphChar"/>
    <w:qFormat/>
    <w:rsid w:val="00986055"/>
    <w:pPr>
      <w:spacing w:before="0" w:beforeAutospacing="0" w:after="0" w:afterAutospacing="0"/>
      <w:ind w:left="720"/>
      <w:contextualSpacing/>
    </w:pPr>
    <w:rPr>
      <w:rFonts w:ascii="Calibri" w:eastAsiaTheme="minorHAnsi" w:hAnsi="Calibri" w:cstheme="minorBidi"/>
      <w:szCs w:val="22"/>
      <w:lang w:eastAsia="en-US"/>
    </w:rPr>
  </w:style>
  <w:style w:type="paragraph" w:customStyle="1" w:styleId="Style9">
    <w:name w:val="Style9"/>
    <w:basedOn w:val="a8"/>
    <w:qFormat/>
    <w:rsid w:val="00986055"/>
    <w:pPr>
      <w:widowControl w:val="0"/>
      <w:autoSpaceDE w:val="0"/>
      <w:autoSpaceDN w:val="0"/>
      <w:adjustRightInd w:val="0"/>
      <w:spacing w:before="0" w:beforeAutospacing="0" w:after="0" w:afterAutospacing="0"/>
    </w:pPr>
  </w:style>
  <w:style w:type="character" w:customStyle="1" w:styleId="affff3">
    <w:name w:val="Темы Знак"/>
    <w:link w:val="affff4"/>
    <w:qFormat/>
    <w:locked/>
    <w:rsid w:val="00986055"/>
    <w:rPr>
      <w:b/>
      <w:sz w:val="24"/>
    </w:rPr>
  </w:style>
  <w:style w:type="paragraph" w:customStyle="1" w:styleId="affff4">
    <w:name w:val="Темы"/>
    <w:basedOn w:val="a8"/>
    <w:link w:val="affff3"/>
    <w:qFormat/>
    <w:rsid w:val="00986055"/>
    <w:pPr>
      <w:keepNext/>
      <w:spacing w:before="0" w:beforeAutospacing="0" w:after="0" w:afterAutospacing="0"/>
      <w:jc w:val="both"/>
    </w:pPr>
    <w:rPr>
      <w:rFonts w:asciiTheme="minorHAnsi" w:eastAsiaTheme="minorHAnsi" w:hAnsiTheme="minorHAnsi" w:cstheme="minorBidi"/>
      <w:b/>
      <w:szCs w:val="22"/>
      <w:lang w:eastAsia="en-US"/>
    </w:rPr>
  </w:style>
  <w:style w:type="paragraph" w:customStyle="1" w:styleId="Style19">
    <w:name w:val="Style19"/>
    <w:basedOn w:val="a8"/>
    <w:qFormat/>
    <w:rsid w:val="00986055"/>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8"/>
    <w:qFormat/>
    <w:rsid w:val="00986055"/>
    <w:pPr>
      <w:autoSpaceDE/>
      <w:autoSpaceDN/>
      <w:adjustRightInd/>
      <w:spacing w:line="360" w:lineRule="auto"/>
      <w:jc w:val="both"/>
    </w:pPr>
    <w:rPr>
      <w:rFonts w:ascii="Times New Roman" w:hAnsi="Times New Roman"/>
      <w:sz w:val="24"/>
    </w:rPr>
  </w:style>
  <w:style w:type="character" w:customStyle="1" w:styleId="1f9">
    <w:name w:val="Стиль1 Знак"/>
    <w:link w:val="1fa"/>
    <w:qFormat/>
    <w:locked/>
    <w:rsid w:val="00986055"/>
  </w:style>
  <w:style w:type="paragraph" w:customStyle="1" w:styleId="1fa">
    <w:name w:val="Стиль1"/>
    <w:basedOn w:val="stepanov"/>
    <w:link w:val="1f9"/>
    <w:qFormat/>
    <w:rsid w:val="00986055"/>
    <w:pPr>
      <w:suppressAutoHyphens/>
      <w:spacing w:line="240" w:lineRule="auto"/>
    </w:pPr>
    <w:rPr>
      <w:rFonts w:asciiTheme="minorHAnsi" w:eastAsiaTheme="minorHAnsi" w:hAnsiTheme="minorHAnsi" w:cstheme="minorBidi"/>
      <w:sz w:val="22"/>
      <w:szCs w:val="22"/>
      <w:lang w:eastAsia="en-US"/>
    </w:rPr>
  </w:style>
  <w:style w:type="paragraph" w:customStyle="1" w:styleId="075">
    <w:name w:val="Стиль Нумерованный список + сверху: (одинарная Авто  075 пт лини..."/>
    <w:basedOn w:val="a"/>
    <w:qFormat/>
    <w:rsid w:val="00986055"/>
    <w:pPr>
      <w:numPr>
        <w:numId w:val="0"/>
      </w:numPr>
      <w:spacing w:before="0" w:beforeAutospacing="0" w:after="0" w:afterAutospacing="0"/>
      <w:ind w:left="360" w:hanging="360"/>
    </w:pPr>
    <w:rPr>
      <w:szCs w:val="20"/>
    </w:rPr>
  </w:style>
  <w:style w:type="paragraph" w:customStyle="1" w:styleId="0751">
    <w:name w:val="Стиль Нумерованный список + сверху: (одинарная Авто  075 пт лини...1"/>
    <w:basedOn w:val="a"/>
    <w:qFormat/>
    <w:rsid w:val="00986055"/>
    <w:pPr>
      <w:numPr>
        <w:numId w:val="0"/>
      </w:numPr>
      <w:spacing w:before="0" w:beforeAutospacing="0" w:after="0" w:afterAutospacing="0"/>
      <w:ind w:left="360" w:hanging="360"/>
    </w:pPr>
    <w:rPr>
      <w:szCs w:val="20"/>
    </w:rPr>
  </w:style>
  <w:style w:type="paragraph" w:customStyle="1" w:styleId="0756">
    <w:name w:val="Стиль Нумерованный список + сверху: (одинарная Авто  075 пт лини...6"/>
    <w:basedOn w:val="a"/>
    <w:qFormat/>
    <w:rsid w:val="00986055"/>
    <w:pPr>
      <w:numPr>
        <w:numId w:val="0"/>
      </w:numPr>
      <w:spacing w:before="0" w:beforeAutospacing="0" w:after="0" w:afterAutospacing="0"/>
      <w:ind w:left="360" w:hanging="360"/>
    </w:pPr>
    <w:rPr>
      <w:szCs w:val="20"/>
    </w:rPr>
  </w:style>
  <w:style w:type="paragraph" w:customStyle="1" w:styleId="0757">
    <w:name w:val="Стиль Нумерованный список + сверху: (одинарная Авто  075 пт лини...7"/>
    <w:basedOn w:val="a"/>
    <w:qFormat/>
    <w:rsid w:val="00986055"/>
    <w:pPr>
      <w:numPr>
        <w:numId w:val="0"/>
      </w:numPr>
      <w:spacing w:before="0" w:beforeAutospacing="0" w:after="0" w:afterAutospacing="0"/>
      <w:ind w:left="360" w:hanging="360"/>
    </w:pPr>
    <w:rPr>
      <w:szCs w:val="20"/>
    </w:rPr>
  </w:style>
  <w:style w:type="paragraph" w:customStyle="1" w:styleId="2TimesNewRoman12">
    <w:name w:val="Стиль Заголовок 2 + Times New Roman 12 пт не курсив"/>
    <w:basedOn w:val="26"/>
    <w:qFormat/>
    <w:rsid w:val="00986055"/>
    <w:rPr>
      <w:kern w:val="0"/>
      <w:sz w:val="24"/>
      <w:szCs w:val="28"/>
    </w:rPr>
  </w:style>
  <w:style w:type="paragraph" w:customStyle="1" w:styleId="2TimesNewRoman120">
    <w:name w:val="Стиль Стиль Заголовок 2 + Times New Roman 12 пт не курсив + курсив"/>
    <w:basedOn w:val="2TimesNewRoman12"/>
    <w:qFormat/>
    <w:rsid w:val="00986055"/>
    <w:rPr>
      <w:iCs/>
    </w:rPr>
  </w:style>
  <w:style w:type="paragraph" w:customStyle="1" w:styleId="2TimesNewRoman121">
    <w:name w:val="Стиль Заголовок 2 + Times New Roman 12 пт"/>
    <w:basedOn w:val="26"/>
    <w:qFormat/>
    <w:rsid w:val="00986055"/>
    <w:rPr>
      <w:iCs/>
      <w:kern w:val="0"/>
      <w:sz w:val="24"/>
      <w:szCs w:val="28"/>
    </w:rPr>
  </w:style>
  <w:style w:type="paragraph" w:customStyle="1" w:styleId="style10">
    <w:name w:val="style1"/>
    <w:basedOn w:val="a8"/>
    <w:qFormat/>
    <w:rsid w:val="00986055"/>
  </w:style>
  <w:style w:type="paragraph" w:customStyle="1" w:styleId="212">
    <w:name w:val="Основной текст 21"/>
    <w:basedOn w:val="a8"/>
    <w:qFormat/>
    <w:rsid w:val="00986055"/>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b">
    <w:name w:val="Обычный1"/>
    <w:qFormat/>
    <w:rsid w:val="00986055"/>
    <w:pPr>
      <w:widowControl w:val="0"/>
      <w:snapToGrid w:val="0"/>
      <w:spacing w:after="0"/>
      <w:ind w:firstLine="460"/>
      <w:jc w:val="both"/>
    </w:pPr>
    <w:rPr>
      <w:rFonts w:ascii="Times New Roman" w:eastAsia="Calibri" w:hAnsi="Times New Roman" w:cs="Times New Roman"/>
      <w:sz w:val="18"/>
      <w:szCs w:val="20"/>
      <w:lang w:eastAsia="ru-RU"/>
    </w:rPr>
  </w:style>
  <w:style w:type="paragraph" w:customStyle="1" w:styleId="1fc">
    <w:name w:val="1"/>
    <w:basedOn w:val="a8"/>
    <w:qFormat/>
    <w:rsid w:val="00986055"/>
    <w:pPr>
      <w:spacing w:before="0" w:beforeAutospacing="0" w:after="160" w:afterAutospacing="0" w:line="240" w:lineRule="exact"/>
    </w:pPr>
    <w:rPr>
      <w:rFonts w:ascii="Verdana" w:hAnsi="Verdana"/>
      <w:lang w:val="en-US" w:eastAsia="en-US"/>
    </w:rPr>
  </w:style>
  <w:style w:type="paragraph" w:customStyle="1" w:styleId="1fd">
    <w:name w:val="Загол. 1 ур."/>
    <w:basedOn w:val="a8"/>
    <w:qFormat/>
    <w:rsid w:val="00986055"/>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a">
    <w:name w:val="заголовок 4"/>
    <w:basedOn w:val="a8"/>
    <w:qFormat/>
    <w:rsid w:val="00986055"/>
    <w:pPr>
      <w:keepNext/>
      <w:tabs>
        <w:tab w:val="left" w:pos="720"/>
      </w:tabs>
      <w:spacing w:before="240" w:beforeAutospacing="0" w:after="60" w:afterAutospacing="0"/>
      <w:ind w:left="720" w:hanging="360"/>
      <w:outlineLvl w:val="3"/>
    </w:pPr>
    <w:rPr>
      <w:bCs/>
      <w:i/>
      <w:sz w:val="28"/>
      <w:szCs w:val="28"/>
    </w:rPr>
  </w:style>
  <w:style w:type="paragraph" w:customStyle="1" w:styleId="affff5">
    <w:name w:val="a"/>
    <w:basedOn w:val="a8"/>
    <w:qFormat/>
    <w:rsid w:val="00986055"/>
  </w:style>
  <w:style w:type="paragraph" w:customStyle="1" w:styleId="acxspmiddle">
    <w:name w:val="acxspmiddle"/>
    <w:basedOn w:val="a8"/>
    <w:qFormat/>
    <w:rsid w:val="00986055"/>
  </w:style>
  <w:style w:type="paragraph" w:customStyle="1" w:styleId="ConsPlusTitle">
    <w:name w:val="ConsPlusTitle"/>
    <w:qFormat/>
    <w:rsid w:val="00986055"/>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08">
    <w:name w:val="Стиль По ширине Первая строка:  08 см"/>
    <w:basedOn w:val="a8"/>
    <w:qFormat/>
    <w:rsid w:val="00986055"/>
    <w:pPr>
      <w:spacing w:before="0" w:beforeAutospacing="0" w:after="0" w:afterAutospacing="0"/>
      <w:ind w:firstLine="454"/>
      <w:jc w:val="both"/>
    </w:pPr>
  </w:style>
  <w:style w:type="paragraph" w:customStyle="1" w:styleId="1KGK9">
    <w:name w:val="1KG=K9"/>
    <w:qFormat/>
    <w:rsid w:val="00986055"/>
    <w:pPr>
      <w:overflowPunct w:val="0"/>
      <w:autoSpaceDE w:val="0"/>
      <w:autoSpaceDN w:val="0"/>
      <w:adjustRightInd w:val="0"/>
      <w:spacing w:after="0" w:line="240" w:lineRule="auto"/>
    </w:pPr>
    <w:rPr>
      <w:rFonts w:ascii="MS Sans Serif" w:eastAsia="Calibri" w:hAnsi="MS Sans Serif" w:cs="Times New Roman"/>
      <w:sz w:val="24"/>
      <w:szCs w:val="20"/>
      <w:lang w:eastAsia="ru-RU"/>
    </w:rPr>
  </w:style>
  <w:style w:type="character" w:customStyle="1" w:styleId="132">
    <w:name w:val="табл_заголовок_13 Знак"/>
    <w:link w:val="133"/>
    <w:qFormat/>
    <w:locked/>
    <w:rsid w:val="00986055"/>
    <w:rPr>
      <w:b/>
      <w:sz w:val="26"/>
    </w:rPr>
  </w:style>
  <w:style w:type="paragraph" w:customStyle="1" w:styleId="133">
    <w:name w:val="табл_заголовок_13"/>
    <w:basedOn w:val="a8"/>
    <w:link w:val="132"/>
    <w:qFormat/>
    <w:rsid w:val="00986055"/>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8"/>
    <w:qFormat/>
    <w:rsid w:val="00986055"/>
    <w:pPr>
      <w:suppressAutoHyphens/>
      <w:spacing w:before="0" w:beforeAutospacing="0" w:after="0" w:afterAutospacing="0"/>
      <w:jc w:val="center"/>
    </w:pPr>
    <w:rPr>
      <w:sz w:val="26"/>
      <w:lang w:eastAsia="ar-SA"/>
    </w:rPr>
  </w:style>
  <w:style w:type="paragraph" w:customStyle="1" w:styleId="2f4">
    <w:name w:val="Заголовок_2"/>
    <w:basedOn w:val="a8"/>
    <w:qFormat/>
    <w:rsid w:val="00986055"/>
    <w:pPr>
      <w:spacing w:before="0" w:beforeAutospacing="0" w:after="0" w:afterAutospacing="0" w:line="360" w:lineRule="auto"/>
      <w:jc w:val="both"/>
    </w:pPr>
    <w:rPr>
      <w:rFonts w:ascii="Arial" w:hAnsi="Arial"/>
      <w:b/>
      <w:i/>
      <w:sz w:val="28"/>
      <w:szCs w:val="20"/>
    </w:rPr>
  </w:style>
  <w:style w:type="paragraph" w:customStyle="1" w:styleId="affff6">
    <w:name w:val="Абзац_СУБД"/>
    <w:basedOn w:val="a8"/>
    <w:qFormat/>
    <w:rsid w:val="00986055"/>
    <w:pPr>
      <w:spacing w:before="0" w:beforeAutospacing="0" w:after="0" w:afterAutospacing="0" w:line="360" w:lineRule="auto"/>
      <w:ind w:firstLine="720"/>
      <w:jc w:val="both"/>
    </w:pPr>
    <w:rPr>
      <w:rFonts w:ascii="Arial" w:hAnsi="Arial"/>
      <w:sz w:val="28"/>
      <w:szCs w:val="20"/>
    </w:rPr>
  </w:style>
  <w:style w:type="character" w:customStyle="1" w:styleId="FR2">
    <w:name w:val="FR2 Знак"/>
    <w:link w:val="FR20"/>
    <w:qFormat/>
    <w:locked/>
    <w:rsid w:val="00986055"/>
    <w:rPr>
      <w:rFonts w:ascii="Arial" w:eastAsia="Times New Roman" w:hAnsi="Arial" w:cs="Arial"/>
    </w:rPr>
  </w:style>
  <w:style w:type="paragraph" w:customStyle="1" w:styleId="FR20">
    <w:name w:val="FR2"/>
    <w:link w:val="FR2"/>
    <w:qFormat/>
    <w:rsid w:val="00986055"/>
    <w:pPr>
      <w:widowControl w:val="0"/>
      <w:snapToGrid w:val="0"/>
      <w:spacing w:before="300" w:after="0" w:line="240" w:lineRule="auto"/>
      <w:jc w:val="both"/>
    </w:pPr>
    <w:rPr>
      <w:rFonts w:ascii="Arial" w:eastAsia="Times New Roman" w:hAnsi="Arial" w:cs="Arial"/>
    </w:rPr>
  </w:style>
  <w:style w:type="paragraph" w:customStyle="1" w:styleId="FR1">
    <w:name w:val="FR1"/>
    <w:qFormat/>
    <w:rsid w:val="00986055"/>
    <w:pPr>
      <w:widowControl w:val="0"/>
      <w:snapToGrid w:val="0"/>
      <w:spacing w:after="0" w:line="240" w:lineRule="auto"/>
    </w:pPr>
    <w:rPr>
      <w:rFonts w:ascii="Times New Roman" w:eastAsia="Calibri" w:hAnsi="Times New Roman" w:cs="Times New Roman"/>
      <w:szCs w:val="20"/>
      <w:lang w:eastAsia="ru-RU"/>
    </w:rPr>
  </w:style>
  <w:style w:type="character" w:customStyle="1" w:styleId="affff7">
    <w:name w:val="Основной тект Знак"/>
    <w:link w:val="affff8"/>
    <w:qFormat/>
    <w:locked/>
    <w:rsid w:val="00986055"/>
    <w:rPr>
      <w:sz w:val="24"/>
    </w:rPr>
  </w:style>
  <w:style w:type="paragraph" w:customStyle="1" w:styleId="affff8">
    <w:name w:val="Основной тект"/>
    <w:basedOn w:val="a8"/>
    <w:link w:val="affff7"/>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a7">
    <w:name w:val="Модуль"/>
    <w:basedOn w:val="a8"/>
    <w:qFormat/>
    <w:rsid w:val="00986055"/>
    <w:pPr>
      <w:keepNext/>
      <w:numPr>
        <w:numId w:val="6"/>
      </w:numPr>
      <w:tabs>
        <w:tab w:val="left" w:pos="720"/>
      </w:tabs>
      <w:spacing w:before="0" w:beforeAutospacing="0" w:after="0" w:afterAutospacing="0"/>
      <w:jc w:val="both"/>
    </w:pPr>
    <w:rPr>
      <w:sz w:val="20"/>
      <w:szCs w:val="20"/>
    </w:rPr>
  </w:style>
  <w:style w:type="paragraph" w:customStyle="1" w:styleId="Style11">
    <w:name w:val="Style11"/>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affff9">
    <w:name w:val="Нормальный"/>
    <w:qFormat/>
    <w:rsid w:val="00986055"/>
    <w:pPr>
      <w:snapToGrid w:val="0"/>
      <w:spacing w:after="0" w:line="240" w:lineRule="auto"/>
      <w:ind w:firstLine="567"/>
      <w:jc w:val="both"/>
    </w:pPr>
    <w:rPr>
      <w:rFonts w:ascii="Times New Roman" w:eastAsia="Calibri" w:hAnsi="Times New Roman" w:cs="Times New Roman"/>
      <w:sz w:val="28"/>
      <w:szCs w:val="20"/>
      <w:lang w:eastAsia="ru-RU"/>
    </w:rPr>
  </w:style>
  <w:style w:type="paragraph" w:customStyle="1" w:styleId="1fe">
    <w:name w:val="Текст1"/>
    <w:basedOn w:val="a8"/>
    <w:qFormat/>
    <w:rsid w:val="00986055"/>
    <w:pPr>
      <w:spacing w:before="0" w:beforeAutospacing="0" w:after="0" w:afterAutospacing="0"/>
    </w:pPr>
    <w:rPr>
      <w:rFonts w:ascii="Courier New" w:hAnsi="Courier New"/>
      <w:sz w:val="20"/>
      <w:szCs w:val="20"/>
    </w:rPr>
  </w:style>
  <w:style w:type="paragraph" w:customStyle="1" w:styleId="affffa">
    <w:name w:val="Примечание"/>
    <w:basedOn w:val="a8"/>
    <w:qFormat/>
    <w:rsid w:val="00986055"/>
    <w:pPr>
      <w:spacing w:before="0" w:beforeAutospacing="0" w:after="0" w:afterAutospacing="0"/>
      <w:ind w:firstLine="454"/>
      <w:jc w:val="both"/>
    </w:pPr>
    <w:rPr>
      <w:i/>
    </w:rPr>
  </w:style>
  <w:style w:type="paragraph" w:customStyle="1" w:styleId="Style6">
    <w:name w:val="Style6"/>
    <w:basedOn w:val="a8"/>
    <w:qFormat/>
    <w:rsid w:val="00986055"/>
    <w:pPr>
      <w:widowControl w:val="0"/>
      <w:autoSpaceDE w:val="0"/>
      <w:autoSpaceDN w:val="0"/>
      <w:adjustRightInd w:val="0"/>
      <w:spacing w:before="0" w:beforeAutospacing="0" w:after="0" w:afterAutospacing="0"/>
      <w:jc w:val="both"/>
    </w:pPr>
  </w:style>
  <w:style w:type="paragraph" w:customStyle="1" w:styleId="Style33">
    <w:name w:val="Style33"/>
    <w:basedOn w:val="a8"/>
    <w:qFormat/>
    <w:rsid w:val="00986055"/>
    <w:pPr>
      <w:widowControl w:val="0"/>
      <w:autoSpaceDE w:val="0"/>
      <w:autoSpaceDN w:val="0"/>
      <w:adjustRightInd w:val="0"/>
      <w:spacing w:before="0" w:beforeAutospacing="0" w:after="0" w:afterAutospacing="0"/>
    </w:pPr>
  </w:style>
  <w:style w:type="paragraph" w:customStyle="1" w:styleId="affffb">
    <w:name w:val="Таблицы (моноширинный)"/>
    <w:basedOn w:val="a8"/>
    <w:next w:val="a8"/>
    <w:qFormat/>
    <w:rsid w:val="00986055"/>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8"/>
    <w:qFormat/>
    <w:rsid w:val="00986055"/>
  </w:style>
  <w:style w:type="paragraph" w:customStyle="1" w:styleId="affffc">
    <w:name w:val="Прижатый влево"/>
    <w:basedOn w:val="a8"/>
    <w:next w:val="a8"/>
    <w:qFormat/>
    <w:rsid w:val="00986055"/>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qFormat/>
    <w:rsid w:val="00986055"/>
    <w:pPr>
      <w:widowControl w:val="0"/>
      <w:spacing w:after="0"/>
      <w:ind w:firstLine="460"/>
      <w:jc w:val="both"/>
    </w:pPr>
    <w:rPr>
      <w:rFonts w:ascii="Times New Roman" w:eastAsia="Calibri" w:hAnsi="Times New Roman" w:cs="Times New Roman"/>
      <w:sz w:val="18"/>
      <w:szCs w:val="20"/>
      <w:lang w:eastAsia="ru-RU"/>
    </w:rPr>
  </w:style>
  <w:style w:type="paragraph" w:customStyle="1" w:styleId="1ff">
    <w:name w:val="Цитата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8"/>
    <w:qFormat/>
    <w:rsid w:val="00986055"/>
  </w:style>
  <w:style w:type="paragraph" w:customStyle="1" w:styleId="affffd">
    <w:name w:val="Нормальный (таблица)"/>
    <w:basedOn w:val="a8"/>
    <w:next w:val="a8"/>
    <w:qFormat/>
    <w:rsid w:val="00986055"/>
    <w:pPr>
      <w:widowControl w:val="0"/>
      <w:autoSpaceDE w:val="0"/>
      <w:autoSpaceDN w:val="0"/>
      <w:adjustRightInd w:val="0"/>
      <w:spacing w:before="0" w:beforeAutospacing="0" w:after="0" w:afterAutospacing="0"/>
      <w:jc w:val="both"/>
    </w:pPr>
    <w:rPr>
      <w:rFonts w:ascii="Arial" w:hAnsi="Arial" w:cs="Arial"/>
    </w:rPr>
  </w:style>
  <w:style w:type="paragraph" w:customStyle="1" w:styleId="311">
    <w:name w:val="Основной текст с отступом 31"/>
    <w:basedOn w:val="a8"/>
    <w:qFormat/>
    <w:rsid w:val="00986055"/>
    <w:pPr>
      <w:suppressAutoHyphens/>
      <w:spacing w:before="0" w:beforeAutospacing="0" w:after="120" w:afterAutospacing="0"/>
      <w:ind w:left="283"/>
    </w:pPr>
    <w:rPr>
      <w:sz w:val="16"/>
      <w:szCs w:val="16"/>
      <w:lang w:eastAsia="ar-SA"/>
    </w:rPr>
  </w:style>
  <w:style w:type="paragraph" w:customStyle="1" w:styleId="affffe">
    <w:name w:val="Стиль"/>
    <w:qFormat/>
    <w:rsid w:val="009860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caaieiaie3">
    <w:name w:val="caaieiaie 3"/>
    <w:qFormat/>
    <w:rsid w:val="00986055"/>
    <w:pPr>
      <w:keepNext/>
      <w:snapToGrid w:val="0"/>
      <w:spacing w:after="0" w:line="190" w:lineRule="atLeast"/>
      <w:jc w:val="center"/>
    </w:pPr>
    <w:rPr>
      <w:rFonts w:ascii="PragmaticaCTT" w:eastAsia="Calibri" w:hAnsi="PragmaticaCTT" w:cs="Times New Roman"/>
      <w:sz w:val="24"/>
      <w:szCs w:val="20"/>
      <w:lang w:eastAsia="ru-RU"/>
    </w:rPr>
  </w:style>
  <w:style w:type="paragraph" w:customStyle="1" w:styleId="afffff">
    <w:name w:val="Литература"/>
    <w:basedOn w:val="a8"/>
    <w:qFormat/>
    <w:rsid w:val="00986055"/>
    <w:pPr>
      <w:keepNext/>
      <w:spacing w:before="0" w:beforeAutospacing="0" w:after="0" w:afterAutospacing="0"/>
      <w:jc w:val="center"/>
    </w:pPr>
    <w:rPr>
      <w:b/>
    </w:rPr>
  </w:style>
  <w:style w:type="paragraph" w:customStyle="1" w:styleId="2f5">
    <w:name w:val="Знак Знак2 Знак Знак Знак Знак Знак Знак Знак Знак Знак Знак"/>
    <w:basedOn w:val="a8"/>
    <w:qFormat/>
    <w:rsid w:val="00986055"/>
    <w:rPr>
      <w:rFonts w:ascii="Tahoma" w:hAnsi="Tahoma" w:cs="Tahoma"/>
      <w:sz w:val="20"/>
      <w:szCs w:val="20"/>
      <w:lang w:val="en-US" w:eastAsia="en-US"/>
    </w:rPr>
  </w:style>
  <w:style w:type="paragraph" w:customStyle="1" w:styleId="western">
    <w:name w:val="western"/>
    <w:basedOn w:val="a8"/>
    <w:qFormat/>
    <w:rsid w:val="00986055"/>
    <w:pPr>
      <w:spacing w:after="115" w:afterAutospacing="0"/>
    </w:pPr>
    <w:rPr>
      <w:color w:val="000000"/>
      <w:sz w:val="20"/>
      <w:szCs w:val="20"/>
    </w:rPr>
  </w:style>
  <w:style w:type="paragraph" w:customStyle="1" w:styleId="cjk">
    <w:name w:val="cjk"/>
    <w:basedOn w:val="a8"/>
    <w:qFormat/>
    <w:rsid w:val="00986055"/>
    <w:pPr>
      <w:spacing w:after="115" w:afterAutospacing="0"/>
    </w:pPr>
    <w:rPr>
      <w:color w:val="000000"/>
      <w:sz w:val="20"/>
      <w:szCs w:val="20"/>
    </w:rPr>
  </w:style>
  <w:style w:type="paragraph" w:customStyle="1" w:styleId="ctl">
    <w:name w:val="ctl"/>
    <w:basedOn w:val="a8"/>
    <w:qFormat/>
    <w:rsid w:val="00986055"/>
    <w:pPr>
      <w:spacing w:after="115" w:afterAutospacing="0"/>
    </w:pPr>
    <w:rPr>
      <w:rFonts w:ascii="Calibri" w:hAnsi="Calibri"/>
      <w:color w:val="000000"/>
      <w:sz w:val="20"/>
      <w:szCs w:val="20"/>
    </w:rPr>
  </w:style>
  <w:style w:type="paragraph" w:customStyle="1" w:styleId="2f6">
    <w:name w:val="[О] Загол. 2 ур."/>
    <w:qFormat/>
    <w:rsid w:val="00986055"/>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0">
    <w:name w:val="Знак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hAnsi="Verdana"/>
      <w:lang w:val="en-US" w:eastAsia="en-US"/>
    </w:rPr>
  </w:style>
  <w:style w:type="paragraph" w:customStyle="1" w:styleId="afffff1">
    <w:name w:val="Абзац"/>
    <w:basedOn w:val="a8"/>
    <w:qFormat/>
    <w:rsid w:val="00986055"/>
    <w:pPr>
      <w:spacing w:before="0" w:beforeAutospacing="0" w:after="0" w:afterAutospacing="0" w:line="312" w:lineRule="auto"/>
      <w:ind w:firstLine="567"/>
      <w:jc w:val="both"/>
    </w:pPr>
    <w:rPr>
      <w:spacing w:val="-4"/>
      <w:szCs w:val="20"/>
    </w:rPr>
  </w:style>
  <w:style w:type="paragraph" w:customStyle="1" w:styleId="312">
    <w:name w:val="Основной текст 31"/>
    <w:basedOn w:val="1fb"/>
    <w:qFormat/>
    <w:rsid w:val="00986055"/>
    <w:pPr>
      <w:widowControl/>
      <w:snapToGrid/>
      <w:spacing w:line="240" w:lineRule="auto"/>
      <w:ind w:firstLine="0"/>
    </w:pPr>
    <w:rPr>
      <w:i/>
      <w:sz w:val="26"/>
    </w:rPr>
  </w:style>
  <w:style w:type="paragraph" w:customStyle="1" w:styleId="BodyText22">
    <w:name w:val="Body Text 22"/>
    <w:basedOn w:val="a8"/>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7">
    <w:name w:val="_СПИСОК_2"/>
    <w:basedOn w:val="a8"/>
    <w:qFormat/>
    <w:rsid w:val="00986055"/>
    <w:pPr>
      <w:spacing w:before="0" w:beforeAutospacing="0" w:after="0" w:afterAutospacing="0"/>
      <w:ind w:left="600" w:hanging="600"/>
      <w:jc w:val="both"/>
    </w:pPr>
    <w:rPr>
      <w:rFonts w:eastAsia="MS Mincho"/>
      <w:sz w:val="28"/>
      <w:szCs w:val="28"/>
      <w:lang w:eastAsia="ja-JP"/>
    </w:rPr>
  </w:style>
  <w:style w:type="paragraph" w:customStyle="1" w:styleId="afffff2">
    <w:name w:val="Îñíîâíîé"/>
    <w:basedOn w:val="a8"/>
    <w:qFormat/>
    <w:rsid w:val="00986055"/>
    <w:pPr>
      <w:overflowPunct w:val="0"/>
      <w:autoSpaceDE w:val="0"/>
      <w:autoSpaceDN w:val="0"/>
      <w:adjustRightInd w:val="0"/>
      <w:spacing w:before="0" w:beforeAutospacing="0" w:after="0" w:afterAutospacing="0"/>
      <w:ind w:firstLine="426"/>
      <w:jc w:val="both"/>
    </w:pPr>
    <w:rPr>
      <w:sz w:val="28"/>
      <w:szCs w:val="20"/>
    </w:rPr>
  </w:style>
  <w:style w:type="paragraph" w:customStyle="1" w:styleId="1ff0">
    <w:name w:val="Çàãë1"/>
    <w:basedOn w:val="a8"/>
    <w:qFormat/>
    <w:rsid w:val="00986055"/>
    <w:pPr>
      <w:overflowPunct w:val="0"/>
      <w:autoSpaceDE w:val="0"/>
      <w:autoSpaceDN w:val="0"/>
      <w:adjustRightInd w:val="0"/>
      <w:spacing w:before="0" w:beforeAutospacing="0" w:after="0" w:afterAutospacing="0"/>
      <w:jc w:val="center"/>
    </w:pPr>
    <w:rPr>
      <w:sz w:val="28"/>
      <w:szCs w:val="20"/>
    </w:rPr>
  </w:style>
  <w:style w:type="paragraph" w:customStyle="1" w:styleId="Style100">
    <w:name w:val="Style10"/>
    <w:basedOn w:val="a8"/>
    <w:qFormat/>
    <w:rsid w:val="00986055"/>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8"/>
    <w:qFormat/>
    <w:rsid w:val="00986055"/>
    <w:pPr>
      <w:widowControl w:val="0"/>
      <w:autoSpaceDE w:val="0"/>
      <w:autoSpaceDN w:val="0"/>
      <w:adjustRightInd w:val="0"/>
      <w:spacing w:before="0" w:beforeAutospacing="0" w:after="0" w:afterAutospacing="0" w:line="478" w:lineRule="exact"/>
    </w:pPr>
  </w:style>
  <w:style w:type="paragraph" w:customStyle="1" w:styleId="Style8">
    <w:name w:val="Style8"/>
    <w:basedOn w:val="a8"/>
    <w:qFormat/>
    <w:rsid w:val="00986055"/>
    <w:pPr>
      <w:widowControl w:val="0"/>
      <w:autoSpaceDE w:val="0"/>
      <w:autoSpaceDN w:val="0"/>
      <w:adjustRightInd w:val="0"/>
      <w:spacing w:before="0" w:beforeAutospacing="0" w:after="0" w:afterAutospacing="0"/>
      <w:jc w:val="both"/>
    </w:pPr>
  </w:style>
  <w:style w:type="paragraph" w:customStyle="1" w:styleId="Style18">
    <w:name w:val="Style18"/>
    <w:basedOn w:val="a8"/>
    <w:qFormat/>
    <w:rsid w:val="00986055"/>
    <w:pPr>
      <w:widowControl w:val="0"/>
      <w:autoSpaceDE w:val="0"/>
      <w:autoSpaceDN w:val="0"/>
      <w:adjustRightInd w:val="0"/>
      <w:spacing w:before="0" w:beforeAutospacing="0" w:after="0" w:afterAutospacing="0"/>
    </w:pPr>
  </w:style>
  <w:style w:type="paragraph" w:customStyle="1" w:styleId="Style17">
    <w:name w:val="Style17"/>
    <w:basedOn w:val="a8"/>
    <w:qFormat/>
    <w:rsid w:val="00986055"/>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8"/>
    <w:qFormat/>
    <w:rsid w:val="00986055"/>
    <w:pPr>
      <w:widowControl w:val="0"/>
      <w:autoSpaceDE w:val="0"/>
      <w:autoSpaceDN w:val="0"/>
      <w:adjustRightInd w:val="0"/>
      <w:spacing w:before="0" w:beforeAutospacing="0" w:after="0" w:afterAutospacing="0" w:line="274" w:lineRule="exact"/>
    </w:pPr>
  </w:style>
  <w:style w:type="paragraph" w:customStyle="1" w:styleId="Style30">
    <w:name w:val="Style30"/>
    <w:basedOn w:val="a8"/>
    <w:qFormat/>
    <w:rsid w:val="00986055"/>
    <w:pPr>
      <w:widowControl w:val="0"/>
      <w:autoSpaceDE w:val="0"/>
      <w:autoSpaceDN w:val="0"/>
      <w:adjustRightInd w:val="0"/>
      <w:spacing w:before="0" w:beforeAutospacing="0" w:after="0" w:afterAutospacing="0" w:line="274" w:lineRule="exact"/>
    </w:pPr>
  </w:style>
  <w:style w:type="paragraph" w:customStyle="1" w:styleId="acaae">
    <w:name w:val="?acaae"/>
    <w:basedOn w:val="a8"/>
    <w:qFormat/>
    <w:rsid w:val="00986055"/>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f1">
    <w:name w:val="Знак Знак Знак Знак Знак Знак Знак Знак Знак Знак Знак Знак Знак1"/>
    <w:basedOn w:val="a8"/>
    <w:qFormat/>
    <w:rsid w:val="00986055"/>
    <w:pPr>
      <w:spacing w:before="0" w:beforeAutospacing="0" w:after="160" w:afterAutospacing="0" w:line="240" w:lineRule="exact"/>
    </w:pPr>
    <w:rPr>
      <w:rFonts w:ascii="Verdana" w:hAnsi="Verdana"/>
      <w:lang w:val="en-US" w:eastAsia="en-US"/>
    </w:rPr>
  </w:style>
  <w:style w:type="character" w:customStyle="1" w:styleId="afffff3">
    <w:name w:val="Обычный текст Знак"/>
    <w:link w:val="afffff4"/>
    <w:qFormat/>
    <w:locked/>
    <w:rsid w:val="00986055"/>
    <w:rPr>
      <w:sz w:val="24"/>
    </w:rPr>
  </w:style>
  <w:style w:type="paragraph" w:customStyle="1" w:styleId="afffff4">
    <w:name w:val="Обычный текст"/>
    <w:basedOn w:val="a8"/>
    <w:link w:val="afffff3"/>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115">
    <w:name w:val="Абзац списка11"/>
    <w:basedOn w:val="a8"/>
    <w:qFormat/>
    <w:rsid w:val="00986055"/>
    <w:pPr>
      <w:widowControl w:val="0"/>
      <w:spacing w:before="0" w:beforeAutospacing="0" w:after="0" w:afterAutospacing="0"/>
      <w:ind w:left="720" w:firstLine="400"/>
      <w:jc w:val="both"/>
    </w:pPr>
    <w:rPr>
      <w:rFonts w:eastAsia="Times New Roman"/>
    </w:rPr>
  </w:style>
  <w:style w:type="paragraph" w:customStyle="1" w:styleId="213">
    <w:name w:val="Основной текст с отступом 21"/>
    <w:basedOn w:val="a8"/>
    <w:qFormat/>
    <w:rsid w:val="00986055"/>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8"/>
    <w:qFormat/>
    <w:rsid w:val="00986055"/>
    <w:pPr>
      <w:overflowPunct w:val="0"/>
      <w:autoSpaceDE w:val="0"/>
      <w:autoSpaceDN w:val="0"/>
      <w:adjustRightInd w:val="0"/>
      <w:spacing w:before="0" w:beforeAutospacing="0" w:after="120" w:afterAutospacing="0"/>
      <w:ind w:left="283"/>
    </w:pPr>
    <w:rPr>
      <w:sz w:val="16"/>
      <w:szCs w:val="20"/>
    </w:rPr>
  </w:style>
  <w:style w:type="paragraph" w:customStyle="1" w:styleId="TimesNewRoman">
    <w:name w:val="Стиль Основной текст + Times New Roman по ширине Первая строка:  ..."/>
    <w:basedOn w:val="aff7"/>
    <w:qFormat/>
    <w:rsid w:val="00986055"/>
    <w:pPr>
      <w:spacing w:after="0"/>
      <w:ind w:firstLine="720"/>
      <w:jc w:val="both"/>
    </w:pPr>
  </w:style>
  <w:style w:type="paragraph" w:customStyle="1" w:styleId="BodyText21">
    <w:name w:val="Body Text 21"/>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Style34">
    <w:name w:val="Style34"/>
    <w:basedOn w:val="a8"/>
    <w:qFormat/>
    <w:rsid w:val="00986055"/>
    <w:pPr>
      <w:widowControl w:val="0"/>
      <w:autoSpaceDE w:val="0"/>
      <w:autoSpaceDN w:val="0"/>
      <w:adjustRightInd w:val="0"/>
      <w:spacing w:before="0" w:beforeAutospacing="0" w:after="0" w:afterAutospacing="0" w:line="274" w:lineRule="exact"/>
    </w:pPr>
  </w:style>
  <w:style w:type="paragraph" w:customStyle="1" w:styleId="1ff2">
    <w:name w:val="Стиль Заголовок 1 + все прописные"/>
    <w:basedOn w:val="1c"/>
    <w:qFormat/>
    <w:rsid w:val="00986055"/>
    <w:pPr>
      <w:keepNext/>
      <w:keepLines/>
      <w:snapToGrid w:val="0"/>
      <w:spacing w:before="240" w:beforeAutospacing="0" w:after="60" w:afterAutospacing="0"/>
      <w:ind w:left="360" w:hanging="360"/>
    </w:pPr>
    <w:rPr>
      <w:rFonts w:ascii="Arial" w:hAnsi="Arial"/>
      <w:b/>
      <w:bCs/>
      <w:sz w:val="32"/>
      <w:szCs w:val="32"/>
    </w:rPr>
  </w:style>
  <w:style w:type="paragraph" w:customStyle="1" w:styleId="Style13">
    <w:name w:val="Style13"/>
    <w:basedOn w:val="a8"/>
    <w:qFormat/>
    <w:rsid w:val="00986055"/>
    <w:pPr>
      <w:widowControl w:val="0"/>
      <w:autoSpaceDE w:val="0"/>
      <w:autoSpaceDN w:val="0"/>
      <w:adjustRightInd w:val="0"/>
      <w:spacing w:before="0" w:beforeAutospacing="0" w:after="0" w:afterAutospacing="0"/>
    </w:pPr>
  </w:style>
  <w:style w:type="paragraph" w:customStyle="1" w:styleId="1ff3">
    <w:name w:val="стиль1"/>
    <w:basedOn w:val="a8"/>
    <w:qFormat/>
    <w:rsid w:val="00986055"/>
  </w:style>
  <w:style w:type="paragraph" w:customStyle="1" w:styleId="2Arial">
    <w:name w:val="Стиль Заголовок 2 + Arial"/>
    <w:basedOn w:val="26"/>
    <w:qFormat/>
    <w:rsid w:val="00986055"/>
    <w:pPr>
      <w:tabs>
        <w:tab w:val="left" w:pos="792"/>
      </w:tabs>
      <w:ind w:left="792" w:hanging="432"/>
    </w:pPr>
    <w:rPr>
      <w:sz w:val="24"/>
      <w:szCs w:val="28"/>
    </w:rPr>
  </w:style>
  <w:style w:type="paragraph" w:customStyle="1" w:styleId="116">
    <w:name w:val="Заголовок 1.1"/>
    <w:basedOn w:val="a8"/>
    <w:qFormat/>
    <w:rsid w:val="00986055"/>
    <w:pPr>
      <w:shd w:val="clear" w:color="auto" w:fill="FFFFFF"/>
      <w:spacing w:before="240" w:beforeAutospacing="0" w:after="60" w:afterAutospacing="0"/>
    </w:pPr>
    <w:rPr>
      <w:rFonts w:ascii="Arial" w:hAnsi="Arial"/>
      <w:b/>
      <w:bCs/>
      <w:sz w:val="32"/>
      <w:szCs w:val="20"/>
    </w:rPr>
  </w:style>
  <w:style w:type="character" w:customStyle="1" w:styleId="ConsNormal">
    <w:name w:val="ConsNormal Знак"/>
    <w:link w:val="ConsNormal0"/>
    <w:qFormat/>
    <w:locked/>
    <w:rsid w:val="00986055"/>
    <w:rPr>
      <w:rFonts w:ascii="Arial" w:eastAsia="Times New Roman" w:hAnsi="Arial" w:cs="Arial"/>
    </w:rPr>
  </w:style>
  <w:style w:type="paragraph" w:customStyle="1" w:styleId="ConsNormal0">
    <w:name w:val="ConsNormal"/>
    <w:link w:val="ConsNormal"/>
    <w:qFormat/>
    <w:rsid w:val="00986055"/>
    <w:pPr>
      <w:autoSpaceDE w:val="0"/>
      <w:autoSpaceDN w:val="0"/>
      <w:adjustRightInd w:val="0"/>
      <w:spacing w:after="0" w:line="240" w:lineRule="auto"/>
      <w:ind w:firstLine="720"/>
    </w:pPr>
    <w:rPr>
      <w:rFonts w:ascii="Arial" w:eastAsia="Times New Roman" w:hAnsi="Arial" w:cs="Arial"/>
    </w:rPr>
  </w:style>
  <w:style w:type="paragraph" w:customStyle="1" w:styleId="justify2">
    <w:name w:val="justify2"/>
    <w:basedOn w:val="a8"/>
    <w:qFormat/>
    <w:rsid w:val="00986055"/>
    <w:pPr>
      <w:ind w:firstLine="600"/>
      <w:jc w:val="both"/>
    </w:pPr>
    <w:rPr>
      <w:rFonts w:ascii="Arial Unicode MS" w:eastAsia="Arial Unicode MS" w:hAnsi="Arial Unicode MS" w:cs="Arial Unicode MS"/>
    </w:rPr>
  </w:style>
  <w:style w:type="paragraph" w:customStyle="1" w:styleId="H5">
    <w:name w:val="H5"/>
    <w:basedOn w:val="a8"/>
    <w:next w:val="a8"/>
    <w:qFormat/>
    <w:rsid w:val="00986055"/>
    <w:pPr>
      <w:keepNext/>
      <w:snapToGrid w:val="0"/>
      <w:spacing w:beforeAutospacing="0" w:afterAutospacing="0"/>
      <w:outlineLvl w:val="5"/>
    </w:pPr>
    <w:rPr>
      <w:b/>
      <w:sz w:val="20"/>
      <w:szCs w:val="20"/>
    </w:rPr>
  </w:style>
  <w:style w:type="paragraph" w:customStyle="1" w:styleId="Style66">
    <w:name w:val="Style66"/>
    <w:basedOn w:val="a8"/>
    <w:qFormat/>
    <w:rsid w:val="00986055"/>
    <w:pPr>
      <w:widowControl w:val="0"/>
      <w:autoSpaceDE w:val="0"/>
      <w:autoSpaceDN w:val="0"/>
      <w:adjustRightInd w:val="0"/>
      <w:spacing w:before="0" w:beforeAutospacing="0" w:after="0" w:afterAutospacing="0"/>
    </w:pPr>
    <w:rPr>
      <w:rFonts w:eastAsia="Times New Roman"/>
    </w:rPr>
  </w:style>
  <w:style w:type="paragraph" w:customStyle="1" w:styleId="Style71">
    <w:name w:val="Style71"/>
    <w:basedOn w:val="a8"/>
    <w:qFormat/>
    <w:rsid w:val="00986055"/>
    <w:pPr>
      <w:widowControl w:val="0"/>
      <w:autoSpaceDE w:val="0"/>
      <w:autoSpaceDN w:val="0"/>
      <w:adjustRightInd w:val="0"/>
      <w:spacing w:before="0" w:beforeAutospacing="0" w:after="0" w:afterAutospacing="0" w:line="250" w:lineRule="exact"/>
      <w:ind w:firstLine="302"/>
      <w:jc w:val="both"/>
    </w:pPr>
  </w:style>
  <w:style w:type="paragraph" w:customStyle="1" w:styleId="Style113">
    <w:name w:val="Style113"/>
    <w:basedOn w:val="a8"/>
    <w:qFormat/>
    <w:rsid w:val="00986055"/>
    <w:pPr>
      <w:widowControl w:val="0"/>
      <w:autoSpaceDE w:val="0"/>
      <w:autoSpaceDN w:val="0"/>
      <w:adjustRightInd w:val="0"/>
      <w:spacing w:before="0" w:beforeAutospacing="0" w:after="0" w:afterAutospacing="0"/>
    </w:pPr>
  </w:style>
  <w:style w:type="paragraph" w:customStyle="1" w:styleId="Style12">
    <w:name w:val="Style12"/>
    <w:basedOn w:val="a8"/>
    <w:qFormat/>
    <w:rsid w:val="00986055"/>
    <w:pPr>
      <w:widowControl w:val="0"/>
      <w:autoSpaceDE w:val="0"/>
      <w:autoSpaceDN w:val="0"/>
      <w:adjustRightInd w:val="0"/>
      <w:spacing w:before="0" w:beforeAutospacing="0" w:after="0" w:afterAutospacing="0"/>
    </w:pPr>
  </w:style>
  <w:style w:type="paragraph" w:customStyle="1" w:styleId="Style4">
    <w:name w:val="Style4"/>
    <w:basedOn w:val="a8"/>
    <w:qFormat/>
    <w:rsid w:val="00986055"/>
    <w:pPr>
      <w:widowControl w:val="0"/>
      <w:autoSpaceDE w:val="0"/>
      <w:autoSpaceDN w:val="0"/>
      <w:adjustRightInd w:val="0"/>
      <w:spacing w:before="0" w:beforeAutospacing="0" w:after="0" w:afterAutospacing="0" w:line="235" w:lineRule="exact"/>
      <w:jc w:val="center"/>
    </w:pPr>
  </w:style>
  <w:style w:type="paragraph" w:customStyle="1" w:styleId="mane">
    <w:name w:val="mane"/>
    <w:qFormat/>
    <w:rsid w:val="00986055"/>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Iniiaiieoaenonionooiii3">
    <w:name w:val="Iniiaiie oaeno n ionooiii 3"/>
    <w:basedOn w:val="a8"/>
    <w:qFormat/>
    <w:rsid w:val="00986055"/>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8"/>
    <w:qFormat/>
    <w:rsid w:val="00986055"/>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en">
    <w:name w:val="?en"/>
    <w:basedOn w:val="a8"/>
    <w:qFormat/>
    <w:rsid w:val="00986055"/>
    <w:pPr>
      <w:widowControl w:val="0"/>
      <w:overflowPunct w:val="0"/>
      <w:autoSpaceDE w:val="0"/>
      <w:autoSpaceDN w:val="0"/>
      <w:adjustRightInd w:val="0"/>
      <w:spacing w:before="120" w:beforeAutospacing="0" w:after="120" w:afterAutospacing="0"/>
      <w:jc w:val="center"/>
    </w:pPr>
    <w:rPr>
      <w:rFonts w:ascii="TimesET" w:hAnsi="TimesET"/>
      <w:i/>
      <w:sz w:val="18"/>
      <w:szCs w:val="20"/>
    </w:rPr>
  </w:style>
  <w:style w:type="paragraph" w:customStyle="1" w:styleId="143">
    <w:name w:val="Стиль 14 пт По ширине"/>
    <w:basedOn w:val="a8"/>
    <w:qFormat/>
    <w:rsid w:val="00986055"/>
    <w:pPr>
      <w:spacing w:before="0" w:beforeAutospacing="0" w:after="0" w:afterAutospacing="0"/>
      <w:jc w:val="both"/>
    </w:pPr>
    <w:rPr>
      <w:sz w:val="28"/>
      <w:szCs w:val="20"/>
    </w:rPr>
  </w:style>
  <w:style w:type="paragraph" w:customStyle="1" w:styleId="1ff4">
    <w:name w:val="абзац1"/>
    <w:basedOn w:val="a8"/>
    <w:qFormat/>
    <w:rsid w:val="00986055"/>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b">
    <w:name w:val="Стиль4"/>
    <w:basedOn w:val="2"/>
    <w:qFormat/>
    <w:rsid w:val="00986055"/>
    <w:pPr>
      <w:numPr>
        <w:numId w:val="0"/>
      </w:numPr>
      <w:tabs>
        <w:tab w:val="left" w:pos="643"/>
        <w:tab w:val="left" w:pos="703"/>
      </w:tabs>
      <w:spacing w:before="0" w:beforeAutospacing="0" w:after="0" w:afterAutospacing="0"/>
    </w:pPr>
    <w:rPr>
      <w:sz w:val="20"/>
      <w:szCs w:val="20"/>
    </w:rPr>
  </w:style>
  <w:style w:type="paragraph" w:customStyle="1" w:styleId="57">
    <w:name w:val="Стиль5"/>
    <w:basedOn w:val="a8"/>
    <w:qFormat/>
    <w:rsid w:val="00986055"/>
    <w:pPr>
      <w:spacing w:before="0" w:beforeAutospacing="0" w:after="0" w:afterAutospacing="0"/>
    </w:pPr>
    <w:rPr>
      <w:sz w:val="20"/>
    </w:rPr>
  </w:style>
  <w:style w:type="paragraph" w:customStyle="1" w:styleId="62">
    <w:name w:val="Стиль6"/>
    <w:basedOn w:val="a8"/>
    <w:next w:val="a"/>
    <w:qFormat/>
    <w:rsid w:val="00986055"/>
    <w:pPr>
      <w:tabs>
        <w:tab w:val="left" w:pos="851"/>
      </w:tabs>
      <w:spacing w:before="0" w:beforeAutospacing="0" w:after="0" w:afterAutospacing="0"/>
      <w:ind w:left="851" w:hanging="511"/>
    </w:pPr>
    <w:rPr>
      <w:sz w:val="20"/>
    </w:rPr>
  </w:style>
  <w:style w:type="paragraph" w:customStyle="1" w:styleId="72">
    <w:name w:val="Стиль7"/>
    <w:basedOn w:val="1c"/>
    <w:qFormat/>
    <w:rsid w:val="00986055"/>
    <w:pPr>
      <w:keepNext/>
      <w:keepLines/>
      <w:spacing w:before="240" w:beforeAutospacing="0" w:after="60" w:afterAutospacing="0"/>
      <w:ind w:left="0" w:right="696"/>
    </w:pPr>
    <w:rPr>
      <w:rFonts w:ascii="Arial" w:hAnsi="Arial"/>
      <w:b/>
      <w:caps/>
      <w:sz w:val="32"/>
      <w:szCs w:val="32"/>
    </w:rPr>
  </w:style>
  <w:style w:type="paragraph" w:customStyle="1" w:styleId="afffff5">
    <w:name w:val="Диссер"/>
    <w:basedOn w:val="a8"/>
    <w:qFormat/>
    <w:rsid w:val="00986055"/>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8"/>
    <w:qFormat/>
    <w:rsid w:val="00986055"/>
    <w:pPr>
      <w:spacing w:before="0" w:beforeAutospacing="0" w:after="0" w:afterAutospacing="0"/>
      <w:ind w:firstLine="400"/>
      <w:jc w:val="both"/>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8"/>
    <w:qFormat/>
    <w:rsid w:val="00986055"/>
    <w:pPr>
      <w:spacing w:before="0" w:beforeAutospacing="0" w:after="0" w:afterAutospacing="0"/>
    </w:pPr>
    <w:rPr>
      <w:rFonts w:ascii="Verdana" w:hAnsi="Verdana" w:cs="Verdana"/>
      <w:sz w:val="20"/>
      <w:szCs w:val="20"/>
      <w:lang w:val="en-US" w:eastAsia="en-US"/>
    </w:rPr>
  </w:style>
  <w:style w:type="paragraph" w:customStyle="1" w:styleId="Style38">
    <w:name w:val="Style38"/>
    <w:basedOn w:val="a8"/>
    <w:qFormat/>
    <w:rsid w:val="00986055"/>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Heading31">
    <w:name w:val="Heading 31"/>
    <w:basedOn w:val="Normal1"/>
    <w:next w:val="Normal1"/>
    <w:qFormat/>
    <w:rsid w:val="00986055"/>
    <w:pPr>
      <w:keepNext/>
      <w:widowControl/>
      <w:snapToGrid/>
      <w:ind w:left="0" w:firstLine="0"/>
      <w:outlineLvl w:val="2"/>
    </w:pPr>
    <w:rPr>
      <w:sz w:val="24"/>
    </w:rPr>
  </w:style>
  <w:style w:type="paragraph" w:customStyle="1" w:styleId="BodyText1">
    <w:name w:val="Body Text1"/>
    <w:basedOn w:val="Normal1"/>
    <w:qFormat/>
    <w:rsid w:val="00986055"/>
    <w:pPr>
      <w:widowControl/>
      <w:snapToGrid/>
      <w:spacing w:line="360" w:lineRule="auto"/>
      <w:ind w:left="0" w:firstLine="0"/>
    </w:pPr>
    <w:rPr>
      <w:sz w:val="24"/>
    </w:rPr>
  </w:style>
  <w:style w:type="paragraph" w:customStyle="1" w:styleId="afffff6">
    <w:name w:val="ненормальный"/>
    <w:basedOn w:val="a8"/>
    <w:qFormat/>
    <w:rsid w:val="00986055"/>
    <w:pPr>
      <w:spacing w:before="0" w:beforeAutospacing="0" w:after="0" w:afterAutospacing="0" w:line="360" w:lineRule="auto"/>
      <w:ind w:firstLine="709"/>
      <w:jc w:val="both"/>
    </w:pPr>
    <w:rPr>
      <w:sz w:val="28"/>
      <w:szCs w:val="20"/>
    </w:rPr>
  </w:style>
  <w:style w:type="paragraph" w:customStyle="1" w:styleId="FR4">
    <w:name w:val="FR4"/>
    <w:qFormat/>
    <w:rsid w:val="00986055"/>
    <w:pPr>
      <w:snapToGrid w:val="0"/>
      <w:spacing w:after="0" w:line="240" w:lineRule="auto"/>
      <w:jc w:val="center"/>
    </w:pPr>
    <w:rPr>
      <w:rFonts w:ascii="Arial" w:eastAsia="Calibri" w:hAnsi="Arial" w:cs="Times New Roman"/>
      <w:b/>
      <w:sz w:val="12"/>
      <w:szCs w:val="20"/>
      <w:lang w:eastAsia="ru-RU"/>
    </w:rPr>
  </w:style>
  <w:style w:type="paragraph" w:customStyle="1" w:styleId="BodyText212">
    <w:name w:val="Body Text 212"/>
    <w:basedOn w:val="a8"/>
    <w:qFormat/>
    <w:rsid w:val="00986055"/>
    <w:pPr>
      <w:spacing w:before="0" w:beforeAutospacing="0" w:after="0" w:afterAutospacing="0" w:line="360" w:lineRule="auto"/>
      <w:jc w:val="both"/>
    </w:pPr>
    <w:rPr>
      <w:szCs w:val="20"/>
    </w:rPr>
  </w:style>
  <w:style w:type="paragraph" w:customStyle="1" w:styleId="bodytxt">
    <w:name w:val="bodytxt"/>
    <w:basedOn w:val="a8"/>
    <w:qFormat/>
    <w:rsid w:val="00986055"/>
    <w:rPr>
      <w:rFonts w:ascii="Tahoma" w:eastAsia="Times New Roman" w:hAnsi="Tahoma" w:cs="Tahoma"/>
      <w:color w:val="111111"/>
      <w:sz w:val="33"/>
      <w:szCs w:val="33"/>
    </w:rPr>
  </w:style>
  <w:style w:type="paragraph" w:customStyle="1" w:styleId="FR5">
    <w:name w:val="FR5"/>
    <w:qFormat/>
    <w:rsid w:val="00986055"/>
    <w:pPr>
      <w:snapToGrid w:val="0"/>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qFormat/>
    <w:locked/>
    <w:rsid w:val="00986055"/>
    <w:rPr>
      <w:b/>
      <w:sz w:val="14"/>
      <w:shd w:val="clear" w:color="auto" w:fill="FFFFFF"/>
    </w:rPr>
  </w:style>
  <w:style w:type="paragraph" w:customStyle="1" w:styleId="401">
    <w:name w:val="Основной текст (40)1"/>
    <w:basedOn w:val="a8"/>
    <w:link w:val="400"/>
    <w:qFormat/>
    <w:rsid w:val="00986055"/>
    <w:pPr>
      <w:shd w:val="clear" w:color="auto" w:fill="FFFFFF"/>
      <w:spacing w:before="0" w:beforeAutospacing="0" w:after="0" w:afterAutospacing="0" w:line="163" w:lineRule="exact"/>
      <w:jc w:val="both"/>
    </w:pPr>
    <w:rPr>
      <w:rFonts w:asciiTheme="minorHAnsi" w:eastAsiaTheme="minorHAnsi" w:hAnsiTheme="minorHAnsi" w:cstheme="minorBidi"/>
      <w:b/>
      <w:sz w:val="14"/>
      <w:szCs w:val="22"/>
      <w:lang w:eastAsia="en-US"/>
    </w:rPr>
  </w:style>
  <w:style w:type="character" w:customStyle="1" w:styleId="144">
    <w:name w:val="Основной текст (14)"/>
    <w:link w:val="1410"/>
    <w:qFormat/>
    <w:locked/>
    <w:rsid w:val="00986055"/>
    <w:rPr>
      <w:b/>
      <w:sz w:val="16"/>
      <w:shd w:val="clear" w:color="auto" w:fill="FFFFFF"/>
    </w:rPr>
  </w:style>
  <w:style w:type="paragraph" w:customStyle="1" w:styleId="1410">
    <w:name w:val="Основной текст (14)1"/>
    <w:basedOn w:val="a8"/>
    <w:link w:val="144"/>
    <w:qFormat/>
    <w:rsid w:val="00986055"/>
    <w:pPr>
      <w:shd w:val="clear" w:color="auto" w:fill="FFFFFF"/>
      <w:spacing w:before="0" w:beforeAutospacing="0" w:after="0" w:afterAutospacing="0" w:line="240" w:lineRule="atLeast"/>
    </w:pPr>
    <w:rPr>
      <w:rFonts w:asciiTheme="minorHAnsi" w:eastAsiaTheme="minorHAnsi" w:hAnsiTheme="minorHAnsi" w:cstheme="minorBidi"/>
      <w:b/>
      <w:sz w:val="16"/>
      <w:szCs w:val="22"/>
      <w:lang w:eastAsia="en-US"/>
    </w:rPr>
  </w:style>
  <w:style w:type="paragraph" w:customStyle="1" w:styleId="afffff7">
    <w:name w:val="Маркир"/>
    <w:basedOn w:val="a8"/>
    <w:qFormat/>
    <w:rsid w:val="00986055"/>
    <w:pPr>
      <w:tabs>
        <w:tab w:val="left" w:pos="369"/>
        <w:tab w:val="left" w:pos="3330"/>
      </w:tabs>
      <w:spacing w:before="0" w:beforeAutospacing="0" w:after="40" w:afterAutospacing="0"/>
      <w:ind w:left="697" w:hanging="357"/>
      <w:jc w:val="both"/>
    </w:pPr>
    <w:rPr>
      <w:sz w:val="20"/>
      <w:szCs w:val="20"/>
    </w:rPr>
  </w:style>
  <w:style w:type="character" w:customStyle="1" w:styleId="3f">
    <w:name w:val="Основной текст (3)"/>
    <w:link w:val="313"/>
    <w:locked/>
    <w:rsid w:val="00986055"/>
    <w:rPr>
      <w:rFonts w:ascii="Garamond" w:hAnsi="Garamond"/>
      <w:sz w:val="24"/>
      <w:shd w:val="clear" w:color="auto" w:fill="FFFFFF"/>
    </w:rPr>
  </w:style>
  <w:style w:type="paragraph" w:customStyle="1" w:styleId="313">
    <w:name w:val="Основной текст (3)1"/>
    <w:basedOn w:val="a8"/>
    <w:link w:val="3f"/>
    <w:qFormat/>
    <w:rsid w:val="00986055"/>
    <w:pPr>
      <w:shd w:val="clear" w:color="auto" w:fill="FFFFFF"/>
      <w:spacing w:before="300" w:beforeAutospacing="0" w:after="180" w:afterAutospacing="0" w:line="240" w:lineRule="atLeast"/>
    </w:pPr>
    <w:rPr>
      <w:rFonts w:ascii="Garamond" w:eastAsiaTheme="minorHAnsi" w:hAnsi="Garamond" w:cstheme="minorBidi"/>
      <w:szCs w:val="22"/>
      <w:lang w:eastAsia="en-US"/>
    </w:rPr>
  </w:style>
  <w:style w:type="character" w:customStyle="1" w:styleId="4c">
    <w:name w:val="Основной текст (4)"/>
    <w:link w:val="410"/>
    <w:qFormat/>
    <w:locked/>
    <w:rsid w:val="00986055"/>
    <w:rPr>
      <w:rFonts w:ascii="Garamond" w:hAnsi="Garamond"/>
      <w:sz w:val="24"/>
      <w:shd w:val="clear" w:color="auto" w:fill="FFFFFF"/>
    </w:rPr>
  </w:style>
  <w:style w:type="paragraph" w:customStyle="1" w:styleId="410">
    <w:name w:val="Основной текст (4)1"/>
    <w:basedOn w:val="a8"/>
    <w:link w:val="4c"/>
    <w:qFormat/>
    <w:rsid w:val="00986055"/>
    <w:pPr>
      <w:shd w:val="clear" w:color="auto" w:fill="FFFFFF"/>
      <w:spacing w:before="180" w:beforeAutospacing="0" w:after="60" w:afterAutospacing="0" w:line="242" w:lineRule="exact"/>
      <w:ind w:hanging="320"/>
    </w:pPr>
    <w:rPr>
      <w:rFonts w:ascii="Garamond" w:eastAsiaTheme="minorHAnsi" w:hAnsi="Garamond" w:cstheme="minorBidi"/>
      <w:szCs w:val="22"/>
      <w:lang w:eastAsia="en-US"/>
    </w:rPr>
  </w:style>
  <w:style w:type="character" w:customStyle="1" w:styleId="2f8">
    <w:name w:val="Подпись к картинке (2)"/>
    <w:link w:val="214"/>
    <w:qFormat/>
    <w:locked/>
    <w:rsid w:val="00986055"/>
    <w:rPr>
      <w:rFonts w:ascii="Garamond" w:hAnsi="Garamond"/>
      <w:sz w:val="24"/>
      <w:shd w:val="clear" w:color="auto" w:fill="FFFFFF"/>
    </w:rPr>
  </w:style>
  <w:style w:type="paragraph" w:customStyle="1" w:styleId="214">
    <w:name w:val="Подпись к картинке (2)1"/>
    <w:basedOn w:val="a8"/>
    <w:link w:val="2f8"/>
    <w:qFormat/>
    <w:rsid w:val="00986055"/>
    <w:pPr>
      <w:shd w:val="clear" w:color="auto" w:fill="FFFFFF"/>
      <w:spacing w:before="0" w:beforeAutospacing="0" w:after="0" w:afterAutospacing="0" w:line="226" w:lineRule="exact"/>
      <w:ind w:hanging="560"/>
    </w:pPr>
    <w:rPr>
      <w:rFonts w:ascii="Garamond" w:eastAsiaTheme="minorHAnsi" w:hAnsi="Garamond" w:cstheme="minorBidi"/>
      <w:szCs w:val="22"/>
      <w:lang w:eastAsia="en-US"/>
    </w:rPr>
  </w:style>
  <w:style w:type="character" w:customStyle="1" w:styleId="260">
    <w:name w:val="Основной текст (26)"/>
    <w:link w:val="261"/>
    <w:qFormat/>
    <w:locked/>
    <w:rsid w:val="00986055"/>
    <w:rPr>
      <w:rFonts w:ascii="Garamond" w:hAnsi="Garamond"/>
      <w:b/>
      <w:sz w:val="18"/>
      <w:shd w:val="clear" w:color="auto" w:fill="FFFFFF"/>
    </w:rPr>
  </w:style>
  <w:style w:type="paragraph" w:customStyle="1" w:styleId="261">
    <w:name w:val="Основной текст (26)1"/>
    <w:basedOn w:val="a8"/>
    <w:link w:val="260"/>
    <w:qFormat/>
    <w:rsid w:val="00986055"/>
    <w:pPr>
      <w:shd w:val="clear" w:color="auto" w:fill="FFFFFF"/>
      <w:spacing w:before="0" w:beforeAutospacing="0" w:after="0" w:afterAutospacing="0" w:line="240" w:lineRule="atLeast"/>
    </w:pPr>
    <w:rPr>
      <w:rFonts w:ascii="Garamond" w:eastAsiaTheme="minorHAnsi" w:hAnsi="Garamond" w:cstheme="minorBidi"/>
      <w:b/>
      <w:sz w:val="18"/>
      <w:szCs w:val="22"/>
      <w:lang w:eastAsia="en-US"/>
    </w:rPr>
  </w:style>
  <w:style w:type="character" w:customStyle="1" w:styleId="530">
    <w:name w:val="Основной текст (53)"/>
    <w:link w:val="531"/>
    <w:qFormat/>
    <w:locked/>
    <w:rsid w:val="00986055"/>
    <w:rPr>
      <w:rFonts w:ascii="Century Schoolbook" w:hAnsi="Century Schoolbook"/>
      <w:shd w:val="clear" w:color="auto" w:fill="FFFFFF"/>
    </w:rPr>
  </w:style>
  <w:style w:type="paragraph" w:customStyle="1" w:styleId="531">
    <w:name w:val="Основной текст (53)1"/>
    <w:basedOn w:val="a8"/>
    <w:link w:val="530"/>
    <w:qFormat/>
    <w:rsid w:val="00986055"/>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lang w:eastAsia="en-US"/>
    </w:rPr>
  </w:style>
  <w:style w:type="character" w:customStyle="1" w:styleId="73">
    <w:name w:val="Основной текст (7)"/>
    <w:link w:val="710"/>
    <w:qFormat/>
    <w:locked/>
    <w:rsid w:val="00986055"/>
    <w:rPr>
      <w:rFonts w:ascii="Century Schoolbook" w:hAnsi="Century Schoolbook"/>
      <w:sz w:val="26"/>
      <w:shd w:val="clear" w:color="auto" w:fill="FFFFFF"/>
    </w:rPr>
  </w:style>
  <w:style w:type="paragraph" w:customStyle="1" w:styleId="710">
    <w:name w:val="Основной текст (7)1"/>
    <w:basedOn w:val="a8"/>
    <w:link w:val="73"/>
    <w:qFormat/>
    <w:rsid w:val="00986055"/>
    <w:pPr>
      <w:shd w:val="clear" w:color="auto" w:fill="FFFFFF"/>
      <w:spacing w:before="0" w:beforeAutospacing="0" w:after="180" w:afterAutospacing="0" w:line="240" w:lineRule="atLeast"/>
    </w:pPr>
    <w:rPr>
      <w:rFonts w:ascii="Century Schoolbook" w:eastAsiaTheme="minorHAnsi" w:hAnsi="Century Schoolbook" w:cstheme="minorBidi"/>
      <w:sz w:val="26"/>
      <w:szCs w:val="22"/>
      <w:lang w:eastAsia="en-US"/>
    </w:rPr>
  </w:style>
  <w:style w:type="character" w:customStyle="1" w:styleId="810">
    <w:name w:val="Основной текст (81)"/>
    <w:link w:val="811"/>
    <w:qFormat/>
    <w:locked/>
    <w:rsid w:val="00986055"/>
    <w:rPr>
      <w:rFonts w:ascii="Trebuchet MS" w:hAnsi="Trebuchet MS"/>
      <w:b/>
      <w:sz w:val="14"/>
      <w:shd w:val="clear" w:color="auto" w:fill="FFFFFF"/>
    </w:rPr>
  </w:style>
  <w:style w:type="paragraph" w:customStyle="1" w:styleId="811">
    <w:name w:val="Основной текст (81)1"/>
    <w:basedOn w:val="a8"/>
    <w:link w:val="810"/>
    <w:qFormat/>
    <w:rsid w:val="00986055"/>
    <w:pPr>
      <w:shd w:val="clear" w:color="auto" w:fill="FFFFFF"/>
      <w:spacing w:before="0" w:beforeAutospacing="0" w:after="0" w:afterAutospacing="0" w:line="192" w:lineRule="exact"/>
      <w:ind w:firstLine="280"/>
    </w:pPr>
    <w:rPr>
      <w:rFonts w:ascii="Trebuchet MS" w:eastAsiaTheme="minorHAnsi" w:hAnsi="Trebuchet MS" w:cstheme="minorBidi"/>
      <w:b/>
      <w:sz w:val="14"/>
      <w:szCs w:val="22"/>
      <w:lang w:eastAsia="en-US"/>
    </w:rPr>
  </w:style>
  <w:style w:type="character" w:customStyle="1" w:styleId="74">
    <w:name w:val="Основной текст (74)"/>
    <w:link w:val="741"/>
    <w:qFormat/>
    <w:locked/>
    <w:rsid w:val="00986055"/>
    <w:rPr>
      <w:sz w:val="10"/>
      <w:shd w:val="clear" w:color="auto" w:fill="FFFFFF"/>
      <w:lang w:val="ru-RU" w:eastAsia="ru-RU"/>
    </w:rPr>
  </w:style>
  <w:style w:type="paragraph" w:customStyle="1" w:styleId="741">
    <w:name w:val="Основной текст (74)1"/>
    <w:basedOn w:val="a8"/>
    <w:link w:val="74"/>
    <w:qFormat/>
    <w:rsid w:val="00986055"/>
    <w:pPr>
      <w:shd w:val="clear" w:color="auto" w:fill="FFFFFF"/>
      <w:spacing w:before="0" w:beforeAutospacing="0" w:after="0" w:afterAutospacing="0" w:line="240" w:lineRule="atLeast"/>
    </w:pPr>
    <w:rPr>
      <w:rFonts w:asciiTheme="minorHAnsi" w:eastAsiaTheme="minorHAnsi" w:hAnsiTheme="minorHAnsi" w:cstheme="minorBidi"/>
      <w:sz w:val="10"/>
      <w:szCs w:val="22"/>
    </w:rPr>
  </w:style>
  <w:style w:type="character" w:customStyle="1" w:styleId="270">
    <w:name w:val="Основной текст (27)"/>
    <w:link w:val="271"/>
    <w:qFormat/>
    <w:locked/>
    <w:rsid w:val="00986055"/>
    <w:rPr>
      <w:rFonts w:ascii="Garamond" w:hAnsi="Garamond"/>
      <w:sz w:val="10"/>
      <w:shd w:val="clear" w:color="auto" w:fill="FFFFFF"/>
      <w:lang w:val="ru-RU" w:eastAsia="ru-RU"/>
    </w:rPr>
  </w:style>
  <w:style w:type="paragraph" w:customStyle="1" w:styleId="271">
    <w:name w:val="Основной текст (27)1"/>
    <w:basedOn w:val="a8"/>
    <w:link w:val="270"/>
    <w:qFormat/>
    <w:rsid w:val="00986055"/>
    <w:pPr>
      <w:shd w:val="clear" w:color="auto" w:fill="FFFFFF"/>
      <w:spacing w:before="0" w:beforeAutospacing="0" w:after="0" w:afterAutospacing="0" w:line="240" w:lineRule="atLeast"/>
    </w:pPr>
    <w:rPr>
      <w:rFonts w:ascii="Garamond" w:eastAsiaTheme="minorHAnsi" w:hAnsi="Garamond" w:cstheme="minorBidi"/>
      <w:sz w:val="10"/>
      <w:szCs w:val="22"/>
    </w:rPr>
  </w:style>
  <w:style w:type="paragraph" w:customStyle="1" w:styleId="2f9">
    <w:name w:val="обычный2"/>
    <w:basedOn w:val="a8"/>
    <w:qFormat/>
    <w:rsid w:val="00986055"/>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5">
    <w:name w:val="обычный1"/>
    <w:basedOn w:val="a8"/>
    <w:qFormat/>
    <w:rsid w:val="00986055"/>
    <w:pPr>
      <w:spacing w:before="0" w:beforeAutospacing="0" w:after="0" w:afterAutospacing="0"/>
      <w:ind w:firstLine="720"/>
      <w:jc w:val="both"/>
    </w:pPr>
    <w:rPr>
      <w:szCs w:val="20"/>
    </w:rPr>
  </w:style>
  <w:style w:type="paragraph" w:customStyle="1" w:styleId="ConsNonformat">
    <w:name w:val="ConsNonformat"/>
    <w:qFormat/>
    <w:rsid w:val="00986055"/>
    <w:pPr>
      <w:snapToGrid w:val="0"/>
      <w:spacing w:after="0" w:line="240" w:lineRule="auto"/>
      <w:ind w:right="19772"/>
    </w:pPr>
    <w:rPr>
      <w:rFonts w:ascii="Courier New" w:eastAsia="Calibri" w:hAnsi="Courier New" w:cs="Times New Roman"/>
      <w:sz w:val="20"/>
      <w:szCs w:val="20"/>
      <w:lang w:eastAsia="ru-RU"/>
    </w:rPr>
  </w:style>
  <w:style w:type="paragraph" w:customStyle="1" w:styleId="2fa">
    <w:name w:val="заголовок 2"/>
    <w:basedOn w:val="a8"/>
    <w:qFormat/>
    <w:rsid w:val="00986055"/>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pPr>
    <w:rPr>
      <w:sz w:val="20"/>
      <w:szCs w:val="20"/>
    </w:rPr>
  </w:style>
  <w:style w:type="paragraph" w:customStyle="1" w:styleId="300">
    <w:name w:val="Стиль Заголовок 3 + Перед:  0 пт После:  0 пт"/>
    <w:basedOn w:val="34"/>
    <w:qFormat/>
    <w:rsid w:val="00986055"/>
    <w:pPr>
      <w:tabs>
        <w:tab w:val="clear" w:pos="926"/>
      </w:tabs>
      <w:spacing w:after="240" w:line="360" w:lineRule="auto"/>
      <w:ind w:left="0" w:firstLine="0"/>
      <w:jc w:val="center"/>
    </w:pPr>
    <w:rPr>
      <w:rFonts w:ascii="Times New Roman" w:hAnsi="Times New Roman"/>
      <w:sz w:val="24"/>
      <w:lang w:val="en-US" w:eastAsia="en-US"/>
    </w:rPr>
  </w:style>
  <w:style w:type="paragraph" w:customStyle="1" w:styleId="2fb">
    <w:name w:val="Стиль Заголовок 2 + полужирный"/>
    <w:basedOn w:val="26"/>
    <w:qFormat/>
    <w:rsid w:val="00986055"/>
    <w:pPr>
      <w:snapToGrid w:val="0"/>
    </w:pPr>
    <w:rPr>
      <w:kern w:val="0"/>
      <w:sz w:val="24"/>
    </w:rPr>
  </w:style>
  <w:style w:type="paragraph" w:customStyle="1" w:styleId="1ff6">
    <w:name w:val="1 уровень"/>
    <w:basedOn w:val="a8"/>
    <w:qFormat/>
    <w:rsid w:val="00986055"/>
    <w:pPr>
      <w:keepNext/>
      <w:spacing w:before="520" w:beforeAutospacing="0" w:after="260" w:afterAutospacing="0"/>
      <w:jc w:val="center"/>
      <w:outlineLvl w:val="0"/>
    </w:pPr>
    <w:rPr>
      <w:b/>
    </w:rPr>
  </w:style>
  <w:style w:type="paragraph" w:customStyle="1" w:styleId="Heading">
    <w:name w:val="Heading"/>
    <w:qFormat/>
    <w:rsid w:val="00986055"/>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7">
    <w:name w:val="Указатель1"/>
    <w:basedOn w:val="a8"/>
    <w:qFormat/>
    <w:rsid w:val="00986055"/>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8"/>
    <w:qFormat/>
    <w:rsid w:val="00986055"/>
    <w:pPr>
      <w:suppressLineNumbers/>
      <w:suppressAutoHyphens/>
      <w:spacing w:before="0" w:beforeAutospacing="0" w:after="0" w:afterAutospacing="0"/>
    </w:pPr>
    <w:rPr>
      <w:lang w:eastAsia="zh-CN"/>
    </w:rPr>
  </w:style>
  <w:style w:type="paragraph" w:customStyle="1" w:styleId="afffff9">
    <w:name w:val="Заголовок таблицы"/>
    <w:basedOn w:val="afffff8"/>
    <w:qFormat/>
    <w:rsid w:val="00986055"/>
    <w:pPr>
      <w:jc w:val="center"/>
    </w:pPr>
    <w:rPr>
      <w:b/>
      <w:bCs/>
    </w:rPr>
  </w:style>
  <w:style w:type="paragraph" w:customStyle="1" w:styleId="1ff8">
    <w:name w:val="Стиль Заголовок 1 + не полужирный По левому краю Междустр.интерва..."/>
    <w:basedOn w:val="1c"/>
    <w:qFormat/>
    <w:rsid w:val="00986055"/>
    <w:pPr>
      <w:keepNext/>
      <w:widowControl w:val="0"/>
      <w:spacing w:before="240" w:beforeAutospacing="0" w:after="60" w:afterAutospacing="0"/>
      <w:ind w:left="0"/>
    </w:pPr>
    <w:rPr>
      <w:b/>
      <w:kern w:val="32"/>
      <w:lang w:eastAsia="en-US"/>
    </w:rPr>
  </w:style>
  <w:style w:type="paragraph" w:customStyle="1" w:styleId="2fc">
    <w:name w:val="Стиль Заголовок 2 + не полужирный По левому краю"/>
    <w:basedOn w:val="26"/>
    <w:qFormat/>
    <w:rsid w:val="00986055"/>
    <w:pPr>
      <w:keepNext w:val="0"/>
      <w:widowControl w:val="0"/>
    </w:pPr>
    <w:rPr>
      <w:bCs/>
      <w:sz w:val="24"/>
      <w:lang w:eastAsia="en-US"/>
    </w:rPr>
  </w:style>
  <w:style w:type="paragraph" w:customStyle="1" w:styleId="215">
    <w:name w:val="Стиль Заголовок 2 + не полужирный По левому краю1"/>
    <w:basedOn w:val="26"/>
    <w:qFormat/>
    <w:rsid w:val="00986055"/>
    <w:pPr>
      <w:keepNext w:val="0"/>
      <w:widowControl w:val="0"/>
    </w:pPr>
    <w:rPr>
      <w:bCs/>
      <w:sz w:val="24"/>
      <w:lang w:eastAsia="en-US"/>
    </w:rPr>
  </w:style>
  <w:style w:type="paragraph" w:customStyle="1" w:styleId="1ff9">
    <w:name w:val="маркирован_1"/>
    <w:basedOn w:val="a8"/>
    <w:qFormat/>
    <w:rsid w:val="00986055"/>
    <w:pPr>
      <w:widowControl w:val="0"/>
      <w:adjustRightInd w:val="0"/>
      <w:spacing w:before="0" w:beforeAutospacing="0" w:after="0" w:afterAutospacing="0" w:line="360" w:lineRule="auto"/>
      <w:jc w:val="both"/>
    </w:pPr>
    <w:rPr>
      <w:sz w:val="28"/>
      <w:szCs w:val="28"/>
    </w:rPr>
  </w:style>
  <w:style w:type="paragraph" w:customStyle="1" w:styleId="1ffa">
    <w:name w:val="Нумерован_1"/>
    <w:basedOn w:val="a8"/>
    <w:qFormat/>
    <w:rsid w:val="00986055"/>
    <w:pPr>
      <w:widowControl w:val="0"/>
      <w:tabs>
        <w:tab w:val="left" w:pos="360"/>
      </w:tabs>
      <w:adjustRightInd w:val="0"/>
      <w:spacing w:before="0" w:beforeAutospacing="0" w:after="0" w:afterAutospacing="0" w:line="360" w:lineRule="auto"/>
      <w:ind w:left="360" w:hanging="360"/>
      <w:jc w:val="both"/>
    </w:pPr>
    <w:rPr>
      <w:sz w:val="28"/>
      <w:szCs w:val="28"/>
    </w:rPr>
  </w:style>
  <w:style w:type="paragraph" w:customStyle="1" w:styleId="1ffb">
    <w:name w:val="марк_1"/>
    <w:basedOn w:val="a8"/>
    <w:qFormat/>
    <w:rsid w:val="00986055"/>
    <w:pPr>
      <w:widowControl w:val="0"/>
      <w:tabs>
        <w:tab w:val="left" w:pos="1440"/>
      </w:tabs>
      <w:adjustRightInd w:val="0"/>
      <w:spacing w:before="0" w:beforeAutospacing="0" w:after="0" w:afterAutospacing="0" w:line="360" w:lineRule="auto"/>
      <w:ind w:left="1440" w:hanging="360"/>
      <w:jc w:val="both"/>
    </w:pPr>
    <w:rPr>
      <w:sz w:val="28"/>
      <w:szCs w:val="28"/>
    </w:rPr>
  </w:style>
  <w:style w:type="paragraph" w:customStyle="1" w:styleId="afffffa">
    <w:name w:val="Заг_глав"/>
    <w:basedOn w:val="34"/>
    <w:qFormat/>
    <w:rsid w:val="00986055"/>
    <w:pPr>
      <w:widowControl w:val="0"/>
      <w:tabs>
        <w:tab w:val="clear" w:pos="926"/>
      </w:tabs>
      <w:adjustRightInd w:val="0"/>
      <w:spacing w:before="120" w:after="360" w:line="360" w:lineRule="atLeast"/>
      <w:ind w:left="0" w:firstLine="397"/>
      <w:contextualSpacing/>
      <w:jc w:val="center"/>
      <w:outlineLvl w:val="9"/>
    </w:pPr>
    <w:rPr>
      <w:rFonts w:ascii="Times New Roman" w:hAnsi="Times New Roman"/>
      <w:caps/>
      <w:sz w:val="32"/>
      <w:szCs w:val="28"/>
      <w:lang w:eastAsia="en-US"/>
    </w:rPr>
  </w:style>
  <w:style w:type="paragraph" w:customStyle="1" w:styleId="a2">
    <w:name w:val="заг_пар"/>
    <w:basedOn w:val="34"/>
    <w:qFormat/>
    <w:rsid w:val="00986055"/>
    <w:pPr>
      <w:widowControl w:val="0"/>
      <w:numPr>
        <w:numId w:val="7"/>
      </w:numPr>
      <w:tabs>
        <w:tab w:val="left" w:pos="643"/>
        <w:tab w:val="left" w:pos="926"/>
        <w:tab w:val="left" w:pos="1440"/>
      </w:tabs>
      <w:adjustRightInd w:val="0"/>
      <w:spacing w:after="240" w:line="360" w:lineRule="auto"/>
      <w:ind w:left="0" w:firstLine="720"/>
      <w:jc w:val="center"/>
    </w:pPr>
    <w:rPr>
      <w:rFonts w:ascii="Times New Roman" w:hAnsi="Times New Roman"/>
      <w:b w:val="0"/>
      <w:caps/>
      <w:sz w:val="32"/>
      <w:szCs w:val="32"/>
    </w:rPr>
  </w:style>
  <w:style w:type="paragraph" w:customStyle="1" w:styleId="15">
    <w:name w:val="заголовок 1"/>
    <w:basedOn w:val="a2"/>
    <w:qFormat/>
    <w:rsid w:val="00986055"/>
    <w:pPr>
      <w:numPr>
        <w:numId w:val="8"/>
      </w:numPr>
      <w:tabs>
        <w:tab w:val="clear" w:pos="1440"/>
        <w:tab w:val="left" w:pos="1492"/>
      </w:tabs>
      <w:ind w:left="360"/>
    </w:pPr>
    <w:rPr>
      <w:sz w:val="28"/>
      <w:szCs w:val="28"/>
    </w:rPr>
  </w:style>
  <w:style w:type="paragraph" w:customStyle="1" w:styleId="afffffb">
    <w:name w:val="огл_гл"/>
    <w:basedOn w:val="a8"/>
    <w:qFormat/>
    <w:rsid w:val="00986055"/>
    <w:pPr>
      <w:widowControl w:val="0"/>
      <w:adjustRightInd w:val="0"/>
      <w:spacing w:before="0" w:beforeAutospacing="0" w:after="0" w:afterAutospacing="0" w:line="360" w:lineRule="auto"/>
      <w:ind w:left="794" w:hanging="794"/>
      <w:jc w:val="both"/>
    </w:pPr>
    <w:rPr>
      <w:bCs/>
      <w:sz w:val="28"/>
      <w:szCs w:val="28"/>
    </w:rPr>
  </w:style>
  <w:style w:type="paragraph" w:customStyle="1" w:styleId="afffffc">
    <w:name w:val="параг_огл"/>
    <w:basedOn w:val="a8"/>
    <w:qFormat/>
    <w:rsid w:val="00986055"/>
    <w:pPr>
      <w:widowControl w:val="0"/>
      <w:adjustRightInd w:val="0"/>
      <w:spacing w:before="0" w:beforeAutospacing="0" w:after="0" w:afterAutospacing="0" w:line="360" w:lineRule="auto"/>
      <w:ind w:left="567"/>
    </w:pPr>
    <w:rPr>
      <w:sz w:val="28"/>
      <w:szCs w:val="28"/>
    </w:rPr>
  </w:style>
  <w:style w:type="paragraph" w:customStyle="1" w:styleId="afffffd">
    <w:name w:val="Стиль параг_огл + По левому краю"/>
    <w:basedOn w:val="afffffc"/>
    <w:qFormat/>
    <w:rsid w:val="00986055"/>
    <w:pPr>
      <w:ind w:left="794"/>
    </w:pPr>
    <w:rPr>
      <w:szCs w:val="20"/>
    </w:rPr>
  </w:style>
  <w:style w:type="paragraph" w:customStyle="1" w:styleId="afffffe">
    <w:name w:val="Наш стиль"/>
    <w:basedOn w:val="a8"/>
    <w:qFormat/>
    <w:rsid w:val="00986055"/>
    <w:pPr>
      <w:spacing w:before="0" w:beforeAutospacing="0" w:after="0" w:afterAutospacing="0" w:line="360" w:lineRule="auto"/>
      <w:ind w:firstLine="720"/>
    </w:pPr>
    <w:rPr>
      <w:szCs w:val="20"/>
    </w:rPr>
  </w:style>
  <w:style w:type="paragraph" w:customStyle="1" w:styleId="affffff">
    <w:name w:val="Êðàòêèé îáðàòíûé àäðåñ"/>
    <w:basedOn w:val="a8"/>
    <w:qFormat/>
    <w:rsid w:val="00986055"/>
    <w:pPr>
      <w:spacing w:before="0" w:beforeAutospacing="0" w:after="0" w:afterAutospacing="0"/>
    </w:pPr>
    <w:rPr>
      <w:rFonts w:ascii="MS Sans Serif" w:hAnsi="MS Sans Serif"/>
      <w:sz w:val="20"/>
      <w:szCs w:val="20"/>
      <w:lang w:val="en-US"/>
    </w:rPr>
  </w:style>
  <w:style w:type="character" w:customStyle="1" w:styleId="affffff0">
    <w:name w:val="Основной текст_"/>
    <w:link w:val="1ffc"/>
    <w:qFormat/>
    <w:locked/>
    <w:rsid w:val="00986055"/>
    <w:rPr>
      <w:rFonts w:ascii="Arial" w:hAnsi="Arial"/>
      <w:sz w:val="19"/>
      <w:shd w:val="clear" w:color="auto" w:fill="FFFFFF"/>
    </w:rPr>
  </w:style>
  <w:style w:type="paragraph" w:customStyle="1" w:styleId="1ffc">
    <w:name w:val="Основной текст1"/>
    <w:basedOn w:val="a8"/>
    <w:link w:val="affffff0"/>
    <w:qFormat/>
    <w:rsid w:val="00986055"/>
    <w:pPr>
      <w:shd w:val="clear" w:color="auto" w:fill="FFFFFF"/>
      <w:spacing w:before="180" w:beforeAutospacing="0" w:after="0" w:afterAutospacing="0" w:line="235" w:lineRule="exact"/>
      <w:jc w:val="both"/>
    </w:pPr>
    <w:rPr>
      <w:rFonts w:ascii="Arial" w:eastAsiaTheme="minorHAnsi" w:hAnsi="Arial" w:cstheme="minorBidi"/>
      <w:sz w:val="19"/>
      <w:szCs w:val="22"/>
      <w:lang w:eastAsia="en-US"/>
    </w:rPr>
  </w:style>
  <w:style w:type="paragraph" w:customStyle="1" w:styleId="2TimesNewRoman1200">
    <w:name w:val="Стиль Заголовок 2 + (латиница) Times New Roman 12 пт Перед:  0 пт..."/>
    <w:basedOn w:val="26"/>
    <w:qFormat/>
    <w:rsid w:val="00986055"/>
    <w:pPr>
      <w:tabs>
        <w:tab w:val="left" w:pos="792"/>
      </w:tabs>
    </w:pPr>
    <w:rPr>
      <w:rFonts w:ascii="Times New Roman" w:hAnsi="Times New Roman"/>
      <w:sz w:val="24"/>
    </w:rPr>
  </w:style>
  <w:style w:type="paragraph" w:customStyle="1" w:styleId="Style24">
    <w:name w:val="Style24"/>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Heading21">
    <w:name w:val="Heading 21"/>
    <w:basedOn w:val="a8"/>
    <w:next w:val="a8"/>
    <w:qFormat/>
    <w:rsid w:val="00986055"/>
    <w:pPr>
      <w:keepNext/>
      <w:widowControl w:val="0"/>
      <w:spacing w:before="0" w:beforeAutospacing="0" w:after="0" w:afterAutospacing="0"/>
      <w:jc w:val="center"/>
    </w:pPr>
    <w:rPr>
      <w:b/>
      <w:sz w:val="26"/>
      <w:szCs w:val="20"/>
    </w:rPr>
  </w:style>
  <w:style w:type="paragraph" w:customStyle="1" w:styleId="2fd">
    <w:name w:val="Обычный2"/>
    <w:basedOn w:val="a8"/>
    <w:qFormat/>
    <w:rsid w:val="00986055"/>
  </w:style>
  <w:style w:type="paragraph" w:customStyle="1" w:styleId="2TimesNewRoman0">
    <w:name w:val="Стиль заголовок 2 + Times New Roman полужирный Первая строка:  0..."/>
    <w:basedOn w:val="2fa"/>
    <w:qFormat/>
    <w:rsid w:val="00986055"/>
    <w:pPr>
      <w:widowControl w:val="0"/>
      <w:tabs>
        <w:tab w:val="clear" w:pos="567"/>
        <w:tab w:val="clear" w:pos="680"/>
        <w:tab w:val="clear" w:pos="1106"/>
        <w:tab w:val="clear" w:pos="1729"/>
        <w:tab w:val="clear" w:pos="7002"/>
      </w:tabs>
      <w:overflowPunct/>
      <w:spacing w:before="24" w:after="16" w:line="190" w:lineRule="atLeast"/>
      <w:ind w:firstLine="454"/>
      <w:jc w:val="center"/>
    </w:pPr>
    <w:rPr>
      <w:b/>
      <w:bCs/>
      <w:sz w:val="24"/>
      <w:szCs w:val="24"/>
    </w:rPr>
  </w:style>
  <w:style w:type="paragraph" w:customStyle="1" w:styleId="affffff1">
    <w:name w:val="Стиль По ширине"/>
    <w:basedOn w:val="a8"/>
    <w:qFormat/>
    <w:rsid w:val="00986055"/>
    <w:pPr>
      <w:spacing w:before="0" w:beforeAutospacing="0" w:after="0" w:afterAutospacing="0" w:line="312" w:lineRule="auto"/>
      <w:ind w:firstLine="454"/>
      <w:jc w:val="both"/>
    </w:pPr>
  </w:style>
  <w:style w:type="paragraph" w:customStyle="1" w:styleId="Style53">
    <w:name w:val="Style53"/>
    <w:basedOn w:val="a8"/>
    <w:qFormat/>
    <w:rsid w:val="00986055"/>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8"/>
    <w:qFormat/>
    <w:rsid w:val="00986055"/>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8"/>
    <w:qFormat/>
    <w:rsid w:val="00986055"/>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8"/>
    <w:qFormat/>
    <w:rsid w:val="00986055"/>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8"/>
    <w:qFormat/>
    <w:rsid w:val="00986055"/>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6"/>
    <w:qFormat/>
    <w:rsid w:val="00986055"/>
    <w:pPr>
      <w:tabs>
        <w:tab w:val="left" w:pos="720"/>
      </w:tabs>
      <w:ind w:left="720" w:hanging="360"/>
      <w:jc w:val="both"/>
    </w:pPr>
    <w:rPr>
      <w:iCs/>
      <w:kern w:val="0"/>
      <w:sz w:val="24"/>
    </w:rPr>
  </w:style>
  <w:style w:type="paragraph" w:customStyle="1" w:styleId="2Arial0">
    <w:name w:val="Стиль Заголовок 2 + Arial полужирный Слева:  0 см Первая строка:..."/>
    <w:basedOn w:val="26"/>
    <w:qFormat/>
    <w:rsid w:val="00986055"/>
    <w:pPr>
      <w:tabs>
        <w:tab w:val="left" w:pos="720"/>
      </w:tabs>
      <w:ind w:left="720" w:hanging="360"/>
      <w:jc w:val="both"/>
    </w:pPr>
    <w:rPr>
      <w:kern w:val="0"/>
      <w:sz w:val="24"/>
    </w:rPr>
  </w:style>
  <w:style w:type="paragraph" w:customStyle="1" w:styleId="BlockText1">
    <w:name w:val="Block Text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1">
    <w:name w:val="Основной текст (22)_"/>
    <w:link w:val="222"/>
    <w:qFormat/>
    <w:locked/>
    <w:rsid w:val="00986055"/>
    <w:rPr>
      <w:rFonts w:ascii="Century Schoolbook" w:hAnsi="Century Schoolbook"/>
      <w:sz w:val="21"/>
      <w:shd w:val="clear" w:color="auto" w:fill="FFFFFF"/>
    </w:rPr>
  </w:style>
  <w:style w:type="paragraph" w:customStyle="1" w:styleId="222">
    <w:name w:val="Основной текст (22)"/>
    <w:basedOn w:val="a8"/>
    <w:link w:val="221"/>
    <w:qFormat/>
    <w:rsid w:val="00986055"/>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lang w:eastAsia="en-US"/>
    </w:rPr>
  </w:style>
  <w:style w:type="paragraph" w:customStyle="1" w:styleId="340">
    <w:name w:val="Основной текст34"/>
    <w:basedOn w:val="a8"/>
    <w:qFormat/>
    <w:rsid w:val="00986055"/>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qFormat/>
    <w:locked/>
    <w:rsid w:val="00986055"/>
    <w:rPr>
      <w:rFonts w:ascii="Century Schoolbook" w:hAnsi="Century Schoolbook"/>
      <w:sz w:val="18"/>
      <w:shd w:val="clear" w:color="auto" w:fill="FFFFFF"/>
    </w:rPr>
  </w:style>
  <w:style w:type="paragraph" w:customStyle="1" w:styleId="136">
    <w:name w:val="Основной текст (13)"/>
    <w:basedOn w:val="a8"/>
    <w:link w:val="135"/>
    <w:qFormat/>
    <w:rsid w:val="00986055"/>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lang w:eastAsia="en-US"/>
    </w:rPr>
  </w:style>
  <w:style w:type="character" w:customStyle="1" w:styleId="93">
    <w:name w:val="Основной текст (9)_"/>
    <w:link w:val="94"/>
    <w:qFormat/>
    <w:locked/>
    <w:rsid w:val="00986055"/>
    <w:rPr>
      <w:rFonts w:ascii="Century Schoolbook" w:hAnsi="Century Schoolbook"/>
      <w:sz w:val="18"/>
      <w:shd w:val="clear" w:color="auto" w:fill="FFFFFF"/>
    </w:rPr>
  </w:style>
  <w:style w:type="paragraph" w:customStyle="1" w:styleId="94">
    <w:name w:val="Основной текст (9)"/>
    <w:basedOn w:val="a8"/>
    <w:link w:val="93"/>
    <w:qFormat/>
    <w:rsid w:val="00986055"/>
    <w:pPr>
      <w:shd w:val="clear" w:color="auto" w:fill="FFFFFF"/>
      <w:spacing w:before="120" w:beforeAutospacing="0" w:after="240" w:afterAutospacing="0" w:line="240" w:lineRule="atLeast"/>
    </w:pPr>
    <w:rPr>
      <w:rFonts w:ascii="Century Schoolbook" w:eastAsiaTheme="minorHAnsi" w:hAnsi="Century Schoolbook" w:cstheme="minorBidi"/>
      <w:sz w:val="18"/>
      <w:szCs w:val="22"/>
      <w:lang w:eastAsia="en-US"/>
    </w:rPr>
  </w:style>
  <w:style w:type="paragraph" w:customStyle="1" w:styleId="2Arial1">
    <w:name w:val="Заголовок 2  Arial"/>
    <w:aliases w:val="Перед:  12 пт,После:  6 пт,Меж..."/>
    <w:basedOn w:val="26"/>
    <w:qFormat/>
    <w:rsid w:val="00986055"/>
    <w:pPr>
      <w:keepLines/>
      <w:spacing w:after="120"/>
    </w:pPr>
    <w:rPr>
      <w:rFonts w:cs="Arial"/>
      <w:kern w:val="0"/>
      <w:sz w:val="24"/>
      <w:szCs w:val="24"/>
      <w:lang w:eastAsia="en-US"/>
    </w:rPr>
  </w:style>
  <w:style w:type="paragraph" w:customStyle="1" w:styleId="1ffd">
    <w:name w:val="Заголовок 1  Междустр.интервал:  одинарный"/>
    <w:basedOn w:val="1c"/>
    <w:qFormat/>
    <w:rsid w:val="00986055"/>
    <w:pPr>
      <w:keepNext/>
      <w:spacing w:before="240" w:beforeAutospacing="0" w:after="60" w:afterAutospacing="0"/>
      <w:ind w:left="0"/>
      <w:jc w:val="both"/>
    </w:pPr>
    <w:rPr>
      <w:rFonts w:ascii="Arial" w:hAnsi="Arial" w:cs="Arial"/>
      <w:b/>
      <w:bCs/>
      <w:caps/>
      <w:kern w:val="32"/>
      <w:sz w:val="32"/>
      <w:szCs w:val="32"/>
      <w:lang w:eastAsia="en-US"/>
    </w:rPr>
  </w:style>
  <w:style w:type="paragraph" w:customStyle="1" w:styleId="article">
    <w:name w:val="article"/>
    <w:basedOn w:val="a8"/>
    <w:qFormat/>
    <w:rsid w:val="00986055"/>
  </w:style>
  <w:style w:type="paragraph" w:customStyle="1" w:styleId="2123">
    <w:name w:val="Стиль Заголовок 2 + Перед:  12 пт После:  3 пт"/>
    <w:basedOn w:val="26"/>
    <w:qFormat/>
    <w:rsid w:val="00986055"/>
    <w:rPr>
      <w:iCs/>
      <w:kern w:val="0"/>
      <w:sz w:val="24"/>
    </w:rPr>
  </w:style>
  <w:style w:type="paragraph" w:customStyle="1" w:styleId="2fe">
    <w:name w:val="Обычный 2"/>
    <w:basedOn w:val="a8"/>
    <w:qFormat/>
    <w:rsid w:val="00986055"/>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8"/>
    <w:qFormat/>
    <w:rsid w:val="00986055"/>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8"/>
    <w:qFormat/>
    <w:rsid w:val="00986055"/>
    <w:pPr>
      <w:spacing w:before="0" w:beforeAutospacing="0" w:after="0" w:afterAutospacing="0" w:line="312" w:lineRule="auto"/>
      <w:ind w:left="720" w:firstLine="454"/>
      <w:contextualSpacing/>
      <w:jc w:val="both"/>
    </w:pPr>
  </w:style>
  <w:style w:type="paragraph" w:customStyle="1" w:styleId="msonormalcxspmiddle">
    <w:name w:val="msonormalcxspmiddle"/>
    <w:basedOn w:val="a8"/>
    <w:qFormat/>
    <w:rsid w:val="00986055"/>
  </w:style>
  <w:style w:type="character" w:customStyle="1" w:styleId="affffff2">
    <w:name w:val="ВЭС отступ Знак"/>
    <w:link w:val="affffff3"/>
    <w:qFormat/>
    <w:locked/>
    <w:rsid w:val="00986055"/>
    <w:rPr>
      <w:color w:val="000000"/>
      <w:sz w:val="24"/>
    </w:rPr>
  </w:style>
  <w:style w:type="paragraph" w:customStyle="1" w:styleId="affffff3">
    <w:name w:val="ВЭС отступ"/>
    <w:basedOn w:val="a8"/>
    <w:link w:val="affffff2"/>
    <w:qFormat/>
    <w:rsid w:val="00986055"/>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6"/>
    <w:qFormat/>
    <w:rsid w:val="00986055"/>
    <w:pPr>
      <w:tabs>
        <w:tab w:val="left" w:pos="360"/>
      </w:tabs>
      <w:spacing w:before="120" w:after="120"/>
    </w:pPr>
    <w:rPr>
      <w:sz w:val="24"/>
    </w:rPr>
  </w:style>
  <w:style w:type="paragraph" w:customStyle="1" w:styleId="145">
    <w:name w:val="Основной 14"/>
    <w:basedOn w:val="a8"/>
    <w:qFormat/>
    <w:rsid w:val="00986055"/>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8"/>
    <w:qFormat/>
    <w:rsid w:val="00986055"/>
    <w:rPr>
      <w:rFonts w:eastAsia="Times New Roman"/>
    </w:rPr>
  </w:style>
  <w:style w:type="paragraph" w:customStyle="1" w:styleId="affffff4">
    <w:name w:val="Словарная статья"/>
    <w:basedOn w:val="a8"/>
    <w:next w:val="a8"/>
    <w:qFormat/>
    <w:rsid w:val="00986055"/>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f">
    <w:name w:val="2"/>
    <w:basedOn w:val="a8"/>
    <w:qFormat/>
    <w:rsid w:val="00986055"/>
    <w:pPr>
      <w:spacing w:before="0" w:beforeAutospacing="0" w:after="160" w:afterAutospacing="0" w:line="240" w:lineRule="exact"/>
    </w:pPr>
    <w:rPr>
      <w:rFonts w:ascii="Verdana" w:hAnsi="Verdana"/>
      <w:lang w:val="en-US" w:eastAsia="en-US"/>
    </w:rPr>
  </w:style>
  <w:style w:type="paragraph" w:customStyle="1" w:styleId="PlainText1">
    <w:name w:val="Plain Text1"/>
    <w:basedOn w:val="a8"/>
    <w:qFormat/>
    <w:rsid w:val="00986055"/>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986055"/>
    <w:pPr>
      <w:widowControl/>
      <w:tabs>
        <w:tab w:val="left" w:pos="360"/>
      </w:tabs>
      <w:snapToGrid/>
      <w:ind w:left="0" w:firstLine="0"/>
      <w:jc w:val="both"/>
    </w:pPr>
    <w:rPr>
      <w:i/>
      <w:sz w:val="26"/>
    </w:rPr>
  </w:style>
  <w:style w:type="paragraph" w:customStyle="1" w:styleId="BodyTextIndent21">
    <w:name w:val="Body Text Indent 21"/>
    <w:basedOn w:val="a8"/>
    <w:qFormat/>
    <w:rsid w:val="00986055"/>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8"/>
    <w:qFormat/>
    <w:rsid w:val="00986055"/>
    <w:pPr>
      <w:shd w:val="clear" w:color="auto" w:fill="FFFFFF"/>
      <w:suppressAutoHyphens/>
      <w:spacing w:before="0" w:beforeAutospacing="0" w:after="0" w:afterAutospacing="0"/>
    </w:pPr>
    <w:rPr>
      <w:lang w:eastAsia="ar-SA"/>
    </w:rPr>
  </w:style>
  <w:style w:type="paragraph" w:customStyle="1" w:styleId="Style14">
    <w:name w:val="Style14"/>
    <w:basedOn w:val="a8"/>
    <w:qFormat/>
    <w:rsid w:val="00986055"/>
    <w:pPr>
      <w:widowControl w:val="0"/>
      <w:autoSpaceDE w:val="0"/>
      <w:autoSpaceDN w:val="0"/>
      <w:adjustRightInd w:val="0"/>
      <w:spacing w:before="0" w:beforeAutospacing="0" w:after="0" w:afterAutospacing="0" w:line="444" w:lineRule="exact"/>
      <w:ind w:firstLine="1051"/>
    </w:pPr>
    <w:rPr>
      <w:rFonts w:ascii="Arial" w:eastAsia="Times New Roman" w:hAnsi="Arial" w:cs="Arial"/>
    </w:rPr>
  </w:style>
  <w:style w:type="paragraph" w:customStyle="1" w:styleId="Style22">
    <w:name w:val="Style22"/>
    <w:basedOn w:val="a8"/>
    <w:qFormat/>
    <w:rsid w:val="00986055"/>
    <w:pPr>
      <w:widowControl w:val="0"/>
      <w:autoSpaceDE w:val="0"/>
      <w:autoSpaceDN w:val="0"/>
      <w:adjustRightInd w:val="0"/>
      <w:spacing w:before="0" w:beforeAutospacing="0" w:after="0" w:afterAutospacing="0" w:line="238" w:lineRule="exact"/>
      <w:jc w:val="both"/>
    </w:pPr>
    <w:rPr>
      <w:rFonts w:ascii="Arial" w:eastAsia="Times New Roman" w:hAnsi="Arial" w:cs="Arial"/>
    </w:rPr>
  </w:style>
  <w:style w:type="paragraph" w:customStyle="1" w:styleId="affffff5">
    <w:name w:val="Название оглавления"/>
    <w:qFormat/>
    <w:rsid w:val="00986055"/>
    <w:pPr>
      <w:autoSpaceDE w:val="0"/>
      <w:autoSpaceDN w:val="0"/>
      <w:adjustRightInd w:val="0"/>
      <w:spacing w:after="187" w:line="240" w:lineRule="auto"/>
      <w:jc w:val="center"/>
    </w:pPr>
    <w:rPr>
      <w:rFonts w:ascii="Arial" w:eastAsia="Calibri" w:hAnsi="Arial" w:cs="Arial"/>
      <w:b/>
      <w:bCs/>
      <w:caps/>
      <w:sz w:val="20"/>
      <w:szCs w:val="20"/>
      <w:lang w:eastAsia="ru-RU"/>
    </w:rPr>
  </w:style>
  <w:style w:type="paragraph" w:customStyle="1" w:styleId="affffff6">
    <w:name w:val="список с тире"/>
    <w:basedOn w:val="a8"/>
    <w:qFormat/>
    <w:rsid w:val="00986055"/>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BodyTextIndent31">
    <w:name w:val="Body Text Indent 31"/>
    <w:basedOn w:val="a8"/>
    <w:qFormat/>
    <w:rsid w:val="00986055"/>
    <w:pPr>
      <w:spacing w:before="0" w:beforeAutospacing="0" w:after="0" w:afterAutospacing="0" w:line="360" w:lineRule="auto"/>
      <w:ind w:firstLine="709"/>
      <w:jc w:val="both"/>
    </w:pPr>
    <w:rPr>
      <w:sz w:val="28"/>
      <w:szCs w:val="20"/>
    </w:rPr>
  </w:style>
  <w:style w:type="paragraph" w:customStyle="1" w:styleId="216">
    <w:name w:val="Обычный21"/>
    <w:uiPriority w:val="99"/>
    <w:qFormat/>
    <w:rsid w:val="00986055"/>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8"/>
    <w:qFormat/>
    <w:rsid w:val="00986055"/>
    <w:pPr>
      <w:tabs>
        <w:tab w:val="left" w:pos="851"/>
      </w:tabs>
      <w:spacing w:before="0" w:beforeAutospacing="0" w:after="0" w:afterAutospacing="0"/>
      <w:ind w:left="851" w:hanging="511"/>
      <w:jc w:val="both"/>
    </w:pPr>
    <w:rPr>
      <w:szCs w:val="20"/>
    </w:rPr>
  </w:style>
  <w:style w:type="paragraph" w:customStyle="1" w:styleId="notabstyle">
    <w:name w:val="no_tab style"/>
    <w:basedOn w:val="a8"/>
    <w:qFormat/>
    <w:rsid w:val="00986055"/>
    <w:pPr>
      <w:spacing w:before="0" w:beforeAutospacing="0" w:after="0" w:afterAutospacing="0"/>
      <w:jc w:val="both"/>
    </w:pPr>
    <w:rPr>
      <w:kern w:val="28"/>
      <w:szCs w:val="20"/>
    </w:rPr>
  </w:style>
  <w:style w:type="paragraph" w:customStyle="1" w:styleId="Tst-question">
    <w:name w:val="Tst-question"/>
    <w:basedOn w:val="a8"/>
    <w:qFormat/>
    <w:rsid w:val="00986055"/>
    <w:pPr>
      <w:numPr>
        <w:numId w:val="9"/>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qFormat/>
    <w:rsid w:val="00986055"/>
    <w:pPr>
      <w:tabs>
        <w:tab w:val="left" w:pos="703"/>
      </w:tabs>
      <w:ind w:left="703" w:hanging="346"/>
    </w:pPr>
  </w:style>
  <w:style w:type="paragraph" w:customStyle="1" w:styleId="p1">
    <w:name w:val="p1"/>
    <w:basedOn w:val="a8"/>
    <w:qFormat/>
    <w:rsid w:val="00986055"/>
    <w:rPr>
      <w:rFonts w:eastAsia="MS Mincho"/>
    </w:rPr>
  </w:style>
  <w:style w:type="paragraph" w:customStyle="1" w:styleId="Header1">
    <w:name w:val="Header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f0">
    <w:name w:val="Знак3"/>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7">
    <w:name w:val="УПЛОТНЕННЫЙ"/>
    <w:basedOn w:val="a8"/>
    <w:qFormat/>
    <w:rsid w:val="00986055"/>
    <w:pPr>
      <w:spacing w:before="0" w:beforeAutospacing="0" w:after="0" w:afterAutospacing="0"/>
      <w:ind w:firstLine="720"/>
      <w:jc w:val="both"/>
    </w:pPr>
    <w:rPr>
      <w:spacing w:val="-4"/>
      <w:sz w:val="28"/>
      <w:szCs w:val="20"/>
    </w:rPr>
  </w:style>
  <w:style w:type="paragraph" w:customStyle="1" w:styleId="affffff8">
    <w:name w:val="ОСНОВНОЙ"/>
    <w:basedOn w:val="a8"/>
    <w:qFormat/>
    <w:rsid w:val="00986055"/>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8"/>
    <w:qFormat/>
    <w:rsid w:val="00986055"/>
  </w:style>
  <w:style w:type="paragraph" w:customStyle="1" w:styleId="u">
    <w:name w:val="u"/>
    <w:basedOn w:val="a8"/>
    <w:qFormat/>
    <w:rsid w:val="00986055"/>
  </w:style>
  <w:style w:type="paragraph" w:customStyle="1" w:styleId="uj">
    <w:name w:val="uj"/>
    <w:basedOn w:val="a8"/>
    <w:qFormat/>
    <w:rsid w:val="00986055"/>
  </w:style>
  <w:style w:type="paragraph" w:customStyle="1" w:styleId="Style44">
    <w:name w:val="Style44"/>
    <w:basedOn w:val="a8"/>
    <w:qFormat/>
    <w:rsid w:val="00986055"/>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8"/>
    <w:qFormat/>
    <w:rsid w:val="00986055"/>
  </w:style>
  <w:style w:type="paragraph" w:customStyle="1" w:styleId="a4cxspmiddle">
    <w:name w:val="a4cxspmiddle"/>
    <w:basedOn w:val="a8"/>
    <w:qFormat/>
    <w:rsid w:val="00986055"/>
    <w:rPr>
      <w:color w:val="000000"/>
    </w:rPr>
  </w:style>
  <w:style w:type="paragraph" w:customStyle="1" w:styleId="Style56">
    <w:name w:val="Style56"/>
    <w:basedOn w:val="a8"/>
    <w:qFormat/>
    <w:rsid w:val="00986055"/>
    <w:pPr>
      <w:widowControl w:val="0"/>
      <w:autoSpaceDE w:val="0"/>
      <w:autoSpaceDN w:val="0"/>
      <w:adjustRightInd w:val="0"/>
      <w:spacing w:before="0" w:beforeAutospacing="0" w:after="0" w:afterAutospacing="0" w:line="194" w:lineRule="exact"/>
    </w:pPr>
  </w:style>
  <w:style w:type="paragraph" w:customStyle="1" w:styleId="otstup">
    <w:name w:val="otstup"/>
    <w:basedOn w:val="a8"/>
    <w:qFormat/>
    <w:rsid w:val="00986055"/>
  </w:style>
  <w:style w:type="paragraph" w:customStyle="1" w:styleId="1ffe">
    <w:name w:val="Схема документа1"/>
    <w:basedOn w:val="a8"/>
    <w:qFormat/>
    <w:rsid w:val="00986055"/>
    <w:pPr>
      <w:shd w:val="clear" w:color="auto" w:fill="000080"/>
      <w:spacing w:before="0" w:beforeAutospacing="0" w:after="0" w:afterAutospacing="0"/>
    </w:pPr>
    <w:rPr>
      <w:rFonts w:ascii="Tahoma" w:hAnsi="Tahoma" w:cs="Tahoma"/>
      <w:sz w:val="20"/>
      <w:szCs w:val="20"/>
      <w:lang w:eastAsia="zh-CN"/>
    </w:rPr>
  </w:style>
  <w:style w:type="paragraph" w:customStyle="1" w:styleId="Normal11">
    <w:name w:val="Normal11"/>
    <w:qFormat/>
    <w:rsid w:val="00986055"/>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986055"/>
    <w:pPr>
      <w:keepNext/>
      <w:snapToGrid/>
      <w:outlineLvl w:val="2"/>
    </w:pPr>
    <w:rPr>
      <w:sz w:val="24"/>
    </w:rPr>
  </w:style>
  <w:style w:type="paragraph" w:customStyle="1" w:styleId="BodyText11">
    <w:name w:val="Body Text11"/>
    <w:basedOn w:val="Normal11"/>
    <w:qFormat/>
    <w:rsid w:val="00986055"/>
    <w:pPr>
      <w:snapToGrid/>
      <w:spacing w:line="360" w:lineRule="auto"/>
    </w:pPr>
    <w:rPr>
      <w:sz w:val="24"/>
    </w:rPr>
  </w:style>
  <w:style w:type="paragraph" w:customStyle="1" w:styleId="BodyText211">
    <w:name w:val="Body Text 211"/>
    <w:basedOn w:val="a8"/>
    <w:qFormat/>
    <w:rsid w:val="00986055"/>
    <w:pPr>
      <w:spacing w:before="0" w:beforeAutospacing="0" w:after="0" w:afterAutospacing="0" w:line="360" w:lineRule="auto"/>
      <w:jc w:val="both"/>
    </w:pPr>
    <w:rPr>
      <w:szCs w:val="20"/>
    </w:rPr>
  </w:style>
  <w:style w:type="paragraph" w:customStyle="1" w:styleId="ListParagraph11">
    <w:name w:val="List Paragraph11"/>
    <w:basedOn w:val="a8"/>
    <w:qFormat/>
    <w:rsid w:val="00986055"/>
    <w:pPr>
      <w:spacing w:before="0" w:beforeAutospacing="0" w:after="200" w:afterAutospacing="0" w:line="276" w:lineRule="auto"/>
      <w:ind w:left="720"/>
      <w:contextualSpacing/>
    </w:pPr>
    <w:rPr>
      <w:rFonts w:ascii="Calibri" w:hAnsi="Calibri"/>
      <w:sz w:val="22"/>
      <w:szCs w:val="22"/>
    </w:rPr>
  </w:style>
  <w:style w:type="paragraph" w:customStyle="1" w:styleId="PlainText11">
    <w:name w:val="Plain Text11"/>
    <w:basedOn w:val="a8"/>
    <w:qFormat/>
    <w:rsid w:val="00986055"/>
    <w:pPr>
      <w:spacing w:before="0" w:beforeAutospacing="0" w:after="0" w:afterAutospacing="0"/>
    </w:pPr>
    <w:rPr>
      <w:rFonts w:ascii="Courier New" w:hAnsi="Courier New"/>
      <w:sz w:val="20"/>
      <w:szCs w:val="20"/>
    </w:rPr>
  </w:style>
  <w:style w:type="paragraph" w:customStyle="1" w:styleId="BodyText311">
    <w:name w:val="Body Text 311"/>
    <w:basedOn w:val="Normal11"/>
    <w:qFormat/>
    <w:rsid w:val="00986055"/>
    <w:pPr>
      <w:snapToGrid/>
      <w:jc w:val="both"/>
    </w:pPr>
    <w:rPr>
      <w:i/>
      <w:sz w:val="26"/>
    </w:rPr>
  </w:style>
  <w:style w:type="paragraph" w:customStyle="1" w:styleId="opredelenie">
    <w:name w:val="opredelenie"/>
    <w:basedOn w:val="a8"/>
    <w:qFormat/>
    <w:rsid w:val="00986055"/>
  </w:style>
  <w:style w:type="paragraph" w:customStyle="1" w:styleId="rvps4">
    <w:name w:val="rvps4"/>
    <w:basedOn w:val="a8"/>
    <w:qFormat/>
    <w:rsid w:val="00986055"/>
    <w:pPr>
      <w:spacing w:before="0" w:beforeAutospacing="0" w:after="0" w:afterAutospacing="0"/>
      <w:jc w:val="both"/>
    </w:pPr>
  </w:style>
  <w:style w:type="character" w:customStyle="1" w:styleId="NoSpacingChar">
    <w:name w:val="No Spacing Char"/>
    <w:link w:val="NoSpacing1"/>
    <w:uiPriority w:val="99"/>
    <w:qFormat/>
    <w:locked/>
    <w:rsid w:val="00986055"/>
    <w:rPr>
      <w:rFonts w:eastAsia="Times New Roman"/>
      <w:sz w:val="24"/>
      <w:szCs w:val="24"/>
    </w:rPr>
  </w:style>
  <w:style w:type="paragraph" w:customStyle="1" w:styleId="NoSpacing1">
    <w:name w:val="No Spacing1"/>
    <w:link w:val="NoSpacingChar"/>
    <w:uiPriority w:val="99"/>
    <w:qFormat/>
    <w:rsid w:val="00986055"/>
    <w:pPr>
      <w:spacing w:after="0" w:line="240" w:lineRule="auto"/>
    </w:pPr>
    <w:rPr>
      <w:rFonts w:eastAsia="Times New Roman"/>
      <w:sz w:val="24"/>
      <w:szCs w:val="24"/>
    </w:rPr>
  </w:style>
  <w:style w:type="character" w:customStyle="1" w:styleId="3f1">
    <w:name w:val="3 ступень Знак"/>
    <w:link w:val="3f2"/>
    <w:qFormat/>
    <w:locked/>
    <w:rsid w:val="00986055"/>
    <w:rPr>
      <w:rFonts w:ascii="BodoniCTT" w:hAnsi="BodoniCTT"/>
      <w:b/>
    </w:rPr>
  </w:style>
  <w:style w:type="paragraph" w:customStyle="1" w:styleId="3f2">
    <w:name w:val="3 ступень"/>
    <w:basedOn w:val="a8"/>
    <w:link w:val="3f1"/>
    <w:qFormat/>
    <w:rsid w:val="00986055"/>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8"/>
    <w:qFormat/>
    <w:rsid w:val="00986055"/>
    <w:pPr>
      <w:widowControl w:val="0"/>
      <w:autoSpaceDE w:val="0"/>
      <w:autoSpaceDN w:val="0"/>
      <w:adjustRightInd w:val="0"/>
      <w:spacing w:before="0" w:beforeAutospacing="0" w:after="0" w:afterAutospacing="0"/>
      <w:jc w:val="both"/>
    </w:pPr>
  </w:style>
  <w:style w:type="paragraph" w:customStyle="1" w:styleId="Style36">
    <w:name w:val="Style36"/>
    <w:basedOn w:val="a8"/>
    <w:qFormat/>
    <w:rsid w:val="00986055"/>
    <w:pPr>
      <w:widowControl w:val="0"/>
      <w:autoSpaceDE w:val="0"/>
      <w:autoSpaceDN w:val="0"/>
      <w:adjustRightInd w:val="0"/>
      <w:spacing w:before="0" w:beforeAutospacing="0" w:after="0" w:afterAutospacing="0"/>
    </w:pPr>
  </w:style>
  <w:style w:type="paragraph" w:customStyle="1" w:styleId="F9">
    <w:name w:val="ОбычныF9"/>
    <w:qFormat/>
    <w:rsid w:val="00986055"/>
    <w:pPr>
      <w:widowControl w:val="0"/>
      <w:overflowPunct w:val="0"/>
      <w:autoSpaceDE w:val="0"/>
      <w:autoSpaceDN w:val="0"/>
      <w:adjustRightInd w:val="0"/>
      <w:spacing w:after="0" w:line="240" w:lineRule="auto"/>
    </w:pPr>
    <w:rPr>
      <w:rFonts w:ascii="Times New Roman" w:eastAsia="Calibri" w:hAnsi="Times New Roman" w:cs="Times New Roman"/>
      <w:sz w:val="24"/>
      <w:szCs w:val="20"/>
      <w:lang w:eastAsia="ru-RU"/>
    </w:rPr>
  </w:style>
  <w:style w:type="paragraph" w:customStyle="1" w:styleId="4d">
    <w:name w:val="Квадрат4"/>
    <w:basedOn w:val="a8"/>
    <w:qFormat/>
    <w:rsid w:val="00986055"/>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8"/>
    <w:qFormat/>
    <w:rsid w:val="00986055"/>
  </w:style>
  <w:style w:type="paragraph" w:customStyle="1" w:styleId="p4">
    <w:name w:val="p4"/>
    <w:basedOn w:val="a8"/>
    <w:qFormat/>
    <w:rsid w:val="00986055"/>
  </w:style>
  <w:style w:type="paragraph" w:customStyle="1" w:styleId="a3cxspmiddle">
    <w:name w:val="a3cxspmiddle"/>
    <w:basedOn w:val="a8"/>
    <w:qFormat/>
    <w:rsid w:val="00986055"/>
    <w:rPr>
      <w:color w:val="000000"/>
    </w:rPr>
  </w:style>
  <w:style w:type="paragraph" w:customStyle="1" w:styleId="affffff9">
    <w:name w:val="слайд"/>
    <w:basedOn w:val="a8"/>
    <w:qFormat/>
    <w:rsid w:val="00986055"/>
    <w:pPr>
      <w:spacing w:before="0" w:beforeAutospacing="0" w:after="0" w:afterAutospacing="0"/>
      <w:jc w:val="both"/>
    </w:pPr>
    <w:rPr>
      <w:sz w:val="36"/>
      <w:lang w:eastAsia="en-US"/>
    </w:rPr>
  </w:style>
  <w:style w:type="paragraph" w:customStyle="1" w:styleId="117">
    <w:name w:val="Обычный + 11 пт"/>
    <w:aliases w:val="уплотненный на  0,25 пт"/>
    <w:basedOn w:val="a8"/>
    <w:qFormat/>
    <w:rsid w:val="00986055"/>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paragraph" w:customStyle="1" w:styleId="Style3">
    <w:name w:val="Style3"/>
    <w:basedOn w:val="a8"/>
    <w:qFormat/>
    <w:rsid w:val="00986055"/>
    <w:pPr>
      <w:widowControl w:val="0"/>
      <w:autoSpaceDE w:val="0"/>
      <w:autoSpaceDN w:val="0"/>
      <w:adjustRightInd w:val="0"/>
      <w:spacing w:before="0" w:beforeAutospacing="0" w:after="0" w:afterAutospacing="0" w:line="259" w:lineRule="exact"/>
      <w:ind w:firstLine="542"/>
      <w:jc w:val="both"/>
    </w:pPr>
  </w:style>
  <w:style w:type="paragraph" w:customStyle="1" w:styleId="Heading41">
    <w:name w:val="Heading 41"/>
    <w:basedOn w:val="Normal1"/>
    <w:next w:val="Normal1"/>
    <w:qFormat/>
    <w:rsid w:val="00986055"/>
    <w:pPr>
      <w:keepNext/>
      <w:widowControl/>
      <w:snapToGrid/>
      <w:ind w:left="0" w:firstLine="0"/>
    </w:pPr>
    <w:rPr>
      <w:sz w:val="24"/>
    </w:rPr>
  </w:style>
  <w:style w:type="paragraph" w:customStyle="1" w:styleId="c3">
    <w:name w:val="c3"/>
    <w:basedOn w:val="a8"/>
    <w:qFormat/>
    <w:rsid w:val="00986055"/>
    <w:pPr>
      <w:spacing w:before="0" w:beforeAutospacing="0" w:after="150" w:afterAutospacing="0"/>
    </w:pPr>
  </w:style>
  <w:style w:type="paragraph" w:customStyle="1" w:styleId="a3cxsplast">
    <w:name w:val="a3cxsplast"/>
    <w:basedOn w:val="a8"/>
    <w:qFormat/>
    <w:rsid w:val="00986055"/>
    <w:rPr>
      <w:color w:val="000000"/>
    </w:rPr>
  </w:style>
  <w:style w:type="character" w:customStyle="1" w:styleId="1fff">
    <w:name w:val="Заголовок №1_"/>
    <w:link w:val="1fff0"/>
    <w:qFormat/>
    <w:locked/>
    <w:rsid w:val="00986055"/>
    <w:rPr>
      <w:sz w:val="23"/>
      <w:shd w:val="clear" w:color="auto" w:fill="FFFFFF"/>
    </w:rPr>
  </w:style>
  <w:style w:type="paragraph" w:customStyle="1" w:styleId="1fff0">
    <w:name w:val="Заголовок №1"/>
    <w:basedOn w:val="a8"/>
    <w:link w:val="1fff"/>
    <w:qFormat/>
    <w:rsid w:val="00986055"/>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paragraph" w:customStyle="1" w:styleId="1fff1">
    <w:name w:val="список1"/>
    <w:basedOn w:val="a8"/>
    <w:qFormat/>
    <w:rsid w:val="00986055"/>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Heading61">
    <w:name w:val="Heading 61"/>
    <w:qFormat/>
    <w:rsid w:val="0098605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a">
    <w:name w:val="Основной текст с отступо"/>
    <w:basedOn w:val="a8"/>
    <w:qFormat/>
    <w:rsid w:val="00986055"/>
    <w:pPr>
      <w:spacing w:before="0" w:beforeAutospacing="0" w:after="0" w:afterAutospacing="0"/>
      <w:ind w:left="-340" w:firstLine="720"/>
    </w:pPr>
    <w:rPr>
      <w:sz w:val="36"/>
      <w:szCs w:val="20"/>
    </w:rPr>
  </w:style>
  <w:style w:type="paragraph" w:customStyle="1" w:styleId="Lang">
    <w:name w:val="Lang"/>
    <w:basedOn w:val="a8"/>
    <w:qFormat/>
    <w:rsid w:val="00986055"/>
    <w:pPr>
      <w:overflowPunct w:val="0"/>
      <w:autoSpaceDE w:val="0"/>
      <w:autoSpaceDN w:val="0"/>
      <w:adjustRightInd w:val="0"/>
      <w:spacing w:before="0" w:beforeAutospacing="0" w:after="0" w:afterAutospacing="0" w:line="480" w:lineRule="exact"/>
      <w:ind w:right="-170" w:firstLine="567"/>
      <w:jc w:val="both"/>
    </w:pPr>
    <w:rPr>
      <w:rFonts w:ascii="Courier New" w:hAnsi="Courier New"/>
      <w:szCs w:val="20"/>
    </w:rPr>
  </w:style>
  <w:style w:type="paragraph" w:customStyle="1" w:styleId="Standard">
    <w:name w:val="Standard"/>
    <w:qFormat/>
    <w:rsid w:val="00986055"/>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3f3">
    <w:name w:val="заголовок 3"/>
    <w:basedOn w:val="a8"/>
    <w:next w:val="a8"/>
    <w:qFormat/>
    <w:rsid w:val="00986055"/>
    <w:pPr>
      <w:keepNext/>
      <w:widowControl w:val="0"/>
      <w:snapToGrid w:val="0"/>
      <w:spacing w:before="0" w:beforeAutospacing="0" w:after="0" w:afterAutospacing="0" w:line="190" w:lineRule="atLeast"/>
      <w:jc w:val="both"/>
    </w:pPr>
    <w:rPr>
      <w:b/>
      <w:sz w:val="28"/>
      <w:szCs w:val="20"/>
    </w:rPr>
  </w:style>
  <w:style w:type="paragraph" w:customStyle="1" w:styleId="listnum">
    <w:name w:val="listnum"/>
    <w:basedOn w:val="a8"/>
    <w:qFormat/>
    <w:rsid w:val="00986055"/>
  </w:style>
  <w:style w:type="paragraph" w:customStyle="1" w:styleId="1fff2">
    <w:name w:val="Подзаголовок 1"/>
    <w:basedOn w:val="a8"/>
    <w:next w:val="a8"/>
    <w:qFormat/>
    <w:rsid w:val="00986055"/>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e">
    <w:name w:val="Обычный4"/>
    <w:qFormat/>
    <w:rsid w:val="00986055"/>
    <w:pPr>
      <w:widowControl w:val="0"/>
      <w:spacing w:after="0" w:line="240" w:lineRule="auto"/>
    </w:pPr>
    <w:rPr>
      <w:rFonts w:ascii="Times New Roman" w:eastAsia="Calibri" w:hAnsi="Times New Roman" w:cs="Times New Roman"/>
      <w:sz w:val="20"/>
      <w:szCs w:val="20"/>
      <w:lang w:eastAsia="ru-RU"/>
    </w:rPr>
  </w:style>
  <w:style w:type="paragraph" w:customStyle="1" w:styleId="12pt025">
    <w:name w:val="Стиль 12 pt полужирный Черный уплотненный на  025 пт"/>
    <w:basedOn w:val="1c"/>
    <w:qFormat/>
    <w:rsid w:val="00986055"/>
    <w:pPr>
      <w:keepNext/>
      <w:widowControl w:val="0"/>
      <w:shd w:val="clear" w:color="auto" w:fill="FFFFFF"/>
      <w:tabs>
        <w:tab w:val="left" w:pos="360"/>
        <w:tab w:val="left" w:pos="1354"/>
      </w:tabs>
      <w:autoSpaceDE w:val="0"/>
      <w:autoSpaceDN w:val="0"/>
      <w:adjustRightInd w:val="0"/>
      <w:spacing w:before="340" w:beforeAutospacing="0" w:after="240" w:afterAutospacing="0"/>
      <w:ind w:left="0" w:firstLine="454"/>
      <w:jc w:val="center"/>
    </w:pPr>
    <w:rPr>
      <w:rFonts w:cs="Arial"/>
      <w:b/>
      <w:color w:val="000000"/>
      <w:spacing w:val="-5"/>
      <w:kern w:val="32"/>
      <w:sz w:val="26"/>
    </w:rPr>
  </w:style>
  <w:style w:type="paragraph" w:customStyle="1" w:styleId="ipara">
    <w:name w:val="ipara"/>
    <w:basedOn w:val="a8"/>
    <w:qFormat/>
    <w:rsid w:val="00986055"/>
    <w:pPr>
      <w:widowControl w:val="0"/>
      <w:overflowPunct w:val="0"/>
      <w:autoSpaceDE w:val="0"/>
      <w:autoSpaceDN w:val="0"/>
      <w:adjustRightInd w:val="0"/>
      <w:spacing w:beforeAutospacing="0" w:afterAutospacing="0"/>
    </w:pPr>
    <w:rPr>
      <w:szCs w:val="20"/>
      <w:lang w:val="en-US" w:eastAsia="en-US"/>
    </w:rPr>
  </w:style>
  <w:style w:type="paragraph" w:customStyle="1" w:styleId="affffffb">
    <w:name w:val="Разработчик"/>
    <w:basedOn w:val="a8"/>
    <w:qFormat/>
    <w:rsid w:val="00986055"/>
    <w:pPr>
      <w:spacing w:before="0" w:beforeAutospacing="0" w:after="0" w:afterAutospacing="0"/>
      <w:jc w:val="both"/>
    </w:pPr>
    <w:rPr>
      <w:b/>
      <w:sz w:val="20"/>
    </w:rPr>
  </w:style>
  <w:style w:type="paragraph" w:customStyle="1" w:styleId="p7">
    <w:name w:val="p7"/>
    <w:basedOn w:val="a8"/>
    <w:qFormat/>
    <w:rsid w:val="00986055"/>
  </w:style>
  <w:style w:type="paragraph" w:customStyle="1" w:styleId="p9">
    <w:name w:val="p9"/>
    <w:basedOn w:val="a8"/>
    <w:qFormat/>
    <w:rsid w:val="00986055"/>
  </w:style>
  <w:style w:type="paragraph" w:customStyle="1" w:styleId="p6">
    <w:name w:val="p6"/>
    <w:basedOn w:val="a8"/>
    <w:qFormat/>
    <w:rsid w:val="00986055"/>
  </w:style>
  <w:style w:type="paragraph" w:customStyle="1" w:styleId="p8">
    <w:name w:val="p8"/>
    <w:basedOn w:val="a8"/>
    <w:qFormat/>
    <w:rsid w:val="00986055"/>
  </w:style>
  <w:style w:type="paragraph" w:customStyle="1" w:styleId="217">
    <w:name w:val="Заголовок 21"/>
    <w:basedOn w:val="a8"/>
    <w:next w:val="a8"/>
    <w:qFormat/>
    <w:rsid w:val="00986055"/>
    <w:pPr>
      <w:keepNext/>
      <w:widowControl w:val="0"/>
      <w:spacing w:before="0" w:beforeAutospacing="0" w:after="0" w:afterAutospacing="0"/>
      <w:jc w:val="center"/>
    </w:pPr>
    <w:rPr>
      <w:b/>
      <w:sz w:val="26"/>
      <w:szCs w:val="20"/>
    </w:rPr>
  </w:style>
  <w:style w:type="paragraph" w:customStyle="1" w:styleId="2ff0">
    <w:name w:val="Текст2"/>
    <w:basedOn w:val="a8"/>
    <w:qFormat/>
    <w:rsid w:val="00986055"/>
    <w:pPr>
      <w:spacing w:before="0" w:beforeAutospacing="0" w:after="0" w:afterAutospacing="0"/>
    </w:pPr>
    <w:rPr>
      <w:rFonts w:ascii="Courier New" w:hAnsi="Courier New"/>
      <w:sz w:val="20"/>
      <w:szCs w:val="20"/>
    </w:rPr>
  </w:style>
  <w:style w:type="paragraph" w:customStyle="1" w:styleId="118">
    <w:name w:val="Цитата1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8"/>
    <w:qFormat/>
    <w:rsid w:val="00986055"/>
    <w:pPr>
      <w:spacing w:before="0" w:beforeAutospacing="0" w:after="0" w:afterAutospacing="0"/>
    </w:pPr>
    <w:rPr>
      <w:sz w:val="28"/>
      <w:szCs w:val="20"/>
    </w:rPr>
  </w:style>
  <w:style w:type="paragraph" w:customStyle="1" w:styleId="1fff3">
    <w:name w:val="Верхний колонтитул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14">
    <w:name w:val="Заголовок 31"/>
    <w:basedOn w:val="1fb"/>
    <w:next w:val="1fb"/>
    <w:qFormat/>
    <w:rsid w:val="00986055"/>
    <w:pPr>
      <w:keepNext/>
      <w:widowControl/>
      <w:tabs>
        <w:tab w:val="left" w:pos="3330"/>
      </w:tabs>
      <w:snapToGrid/>
      <w:spacing w:line="240" w:lineRule="auto"/>
      <w:ind w:firstLine="0"/>
      <w:jc w:val="left"/>
      <w:outlineLvl w:val="2"/>
    </w:pPr>
    <w:rPr>
      <w:sz w:val="24"/>
    </w:rPr>
  </w:style>
  <w:style w:type="paragraph" w:customStyle="1" w:styleId="3110">
    <w:name w:val="Основной текст 311"/>
    <w:basedOn w:val="a8"/>
    <w:qFormat/>
    <w:rsid w:val="00986055"/>
    <w:pPr>
      <w:spacing w:before="0" w:beforeAutospacing="0" w:after="120" w:afterAutospacing="0"/>
    </w:pPr>
    <w:rPr>
      <w:sz w:val="16"/>
      <w:szCs w:val="16"/>
      <w:lang w:eastAsia="zh-CN"/>
    </w:rPr>
  </w:style>
  <w:style w:type="character" w:customStyle="1" w:styleId="QuoteChar2">
    <w:name w:val="Quote Char2"/>
    <w:link w:val="Quote1"/>
    <w:qFormat/>
    <w:locked/>
    <w:rsid w:val="00986055"/>
    <w:rPr>
      <w:rFonts w:ascii="Calibri" w:hAnsi="Calibri"/>
      <w:i/>
      <w:color w:val="000000"/>
      <w:sz w:val="24"/>
    </w:rPr>
  </w:style>
  <w:style w:type="paragraph" w:customStyle="1" w:styleId="Quote1">
    <w:name w:val="Quote1"/>
    <w:basedOn w:val="a8"/>
    <w:next w:val="a8"/>
    <w:link w:val="QuoteChar2"/>
    <w:qFormat/>
    <w:rsid w:val="00986055"/>
    <w:pPr>
      <w:spacing w:before="0" w:beforeAutospacing="0" w:after="0" w:afterAutospacing="0"/>
    </w:pPr>
    <w:rPr>
      <w:rFonts w:ascii="Calibri" w:eastAsiaTheme="minorHAnsi" w:hAnsi="Calibri" w:cstheme="minorBidi"/>
      <w:i/>
      <w:color w:val="000000"/>
      <w:szCs w:val="22"/>
      <w:lang w:eastAsia="en-US"/>
    </w:rPr>
  </w:style>
  <w:style w:type="character" w:customStyle="1" w:styleId="IntenseQuoteChar2">
    <w:name w:val="Intense Quote Char2"/>
    <w:link w:val="IntenseQuote1"/>
    <w:qFormat/>
    <w:locked/>
    <w:rsid w:val="00986055"/>
    <w:rPr>
      <w:rFonts w:ascii="Calibri" w:hAnsi="Calibri"/>
      <w:b/>
      <w:i/>
      <w:color w:val="4F81BD"/>
      <w:sz w:val="24"/>
    </w:rPr>
  </w:style>
  <w:style w:type="paragraph" w:customStyle="1" w:styleId="IntenseQuote1">
    <w:name w:val="Intense Quote1"/>
    <w:basedOn w:val="a8"/>
    <w:next w:val="a8"/>
    <w:link w:val="IntenseQuoteChar2"/>
    <w:qFormat/>
    <w:rsid w:val="00986055"/>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p12">
    <w:name w:val="p12"/>
    <w:basedOn w:val="a8"/>
    <w:qFormat/>
    <w:rsid w:val="00986055"/>
  </w:style>
  <w:style w:type="character" w:customStyle="1" w:styleId="1fff4">
    <w:name w:val="ЗАГОЛОВОК 1 Знак"/>
    <w:link w:val="1fff5"/>
    <w:qFormat/>
    <w:locked/>
    <w:rsid w:val="00986055"/>
    <w:rPr>
      <w:rFonts w:eastAsia="Times New Roman"/>
      <w:b/>
      <w:caps/>
      <w:sz w:val="24"/>
      <w:szCs w:val="24"/>
    </w:rPr>
  </w:style>
  <w:style w:type="paragraph" w:customStyle="1" w:styleId="1fff5">
    <w:name w:val="ЗАГОЛОВОК 1"/>
    <w:link w:val="1fff4"/>
    <w:qFormat/>
    <w:rsid w:val="00986055"/>
    <w:pPr>
      <w:suppressAutoHyphens/>
      <w:spacing w:after="0" w:line="312" w:lineRule="auto"/>
      <w:ind w:firstLine="454"/>
      <w:outlineLvl w:val="0"/>
    </w:pPr>
    <w:rPr>
      <w:rFonts w:eastAsia="Times New Roman"/>
      <w:b/>
      <w:caps/>
      <w:sz w:val="24"/>
      <w:szCs w:val="24"/>
    </w:rPr>
  </w:style>
  <w:style w:type="paragraph" w:customStyle="1" w:styleId="style140">
    <w:name w:val="style14"/>
    <w:basedOn w:val="a8"/>
    <w:qFormat/>
    <w:rsid w:val="00986055"/>
  </w:style>
  <w:style w:type="paragraph" w:customStyle="1" w:styleId="affffffc">
    <w:name w:val="ТЕМА"/>
    <w:basedOn w:val="a8"/>
    <w:qFormat/>
    <w:rsid w:val="00986055"/>
    <w:pPr>
      <w:spacing w:before="0" w:beforeAutospacing="0" w:after="60" w:afterAutospacing="0" w:line="264" w:lineRule="auto"/>
      <w:jc w:val="both"/>
    </w:pPr>
    <w:rPr>
      <w:rFonts w:ascii="Arial" w:hAnsi="Arial"/>
      <w:b/>
      <w:sz w:val="30"/>
    </w:rPr>
  </w:style>
  <w:style w:type="paragraph" w:customStyle="1" w:styleId="Style26">
    <w:name w:val="Style26"/>
    <w:basedOn w:val="a8"/>
    <w:qFormat/>
    <w:rsid w:val="00986055"/>
    <w:pPr>
      <w:widowControl w:val="0"/>
      <w:autoSpaceDE w:val="0"/>
      <w:autoSpaceDN w:val="0"/>
      <w:adjustRightInd w:val="0"/>
      <w:spacing w:before="0" w:beforeAutospacing="0" w:after="0" w:afterAutospacing="0" w:line="480" w:lineRule="exact"/>
      <w:jc w:val="both"/>
    </w:pPr>
  </w:style>
  <w:style w:type="paragraph" w:customStyle="1" w:styleId="affffffd">
    <w:name w:val="...... . ......."/>
    <w:basedOn w:val="Default"/>
    <w:next w:val="Default"/>
    <w:qFormat/>
    <w:rsid w:val="00986055"/>
    <w:rPr>
      <w:color w:val="auto"/>
    </w:rPr>
  </w:style>
  <w:style w:type="paragraph" w:customStyle="1" w:styleId="affffffe">
    <w:name w:val="........ ..... . ........"/>
    <w:aliases w:val=".....,........ ..... 1"/>
    <w:basedOn w:val="Default"/>
    <w:next w:val="Default"/>
    <w:qFormat/>
    <w:rsid w:val="00986055"/>
    <w:rPr>
      <w:color w:val="auto"/>
    </w:rPr>
  </w:style>
  <w:style w:type="paragraph" w:customStyle="1" w:styleId="afffffff">
    <w:name w:val="... ......"/>
    <w:basedOn w:val="Default"/>
    <w:next w:val="Default"/>
    <w:qFormat/>
    <w:rsid w:val="00986055"/>
    <w:rPr>
      <w:color w:val="auto"/>
    </w:rPr>
  </w:style>
  <w:style w:type="paragraph" w:customStyle="1" w:styleId="1fff6">
    <w:name w:val=".....1"/>
    <w:basedOn w:val="Default"/>
    <w:next w:val="Default"/>
    <w:qFormat/>
    <w:rsid w:val="00986055"/>
    <w:rPr>
      <w:color w:val="auto"/>
    </w:rPr>
  </w:style>
  <w:style w:type="paragraph" w:customStyle="1" w:styleId="bodytext2">
    <w:name w:val="bodytext2"/>
    <w:basedOn w:val="a8"/>
    <w:qFormat/>
    <w:rsid w:val="00986055"/>
  </w:style>
  <w:style w:type="paragraph" w:customStyle="1" w:styleId="afffffff0">
    <w:name w:val="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3f4">
    <w:name w:val="Îñíîâíîé òåêñò 3"/>
    <w:basedOn w:val="a8"/>
    <w:qFormat/>
    <w:rsid w:val="00986055"/>
    <w:pPr>
      <w:autoSpaceDE w:val="0"/>
      <w:autoSpaceDN w:val="0"/>
      <w:adjustRightInd w:val="0"/>
    </w:pPr>
    <w:rPr>
      <w:b/>
      <w:bCs/>
      <w:color w:val="000000"/>
      <w:sz w:val="20"/>
    </w:rPr>
  </w:style>
  <w:style w:type="paragraph" w:customStyle="1" w:styleId="text">
    <w:name w:val="text"/>
    <w:basedOn w:val="a8"/>
    <w:qFormat/>
    <w:rsid w:val="00986055"/>
  </w:style>
  <w:style w:type="paragraph" w:customStyle="1" w:styleId="afffffff1">
    <w:name w:val="ТЕКСТ"/>
    <w:basedOn w:val="afff6"/>
    <w:qFormat/>
    <w:rsid w:val="00986055"/>
    <w:pPr>
      <w:keepNext w:val="0"/>
      <w:keepLines w:val="0"/>
      <w:spacing w:line="264" w:lineRule="auto"/>
      <w:ind w:firstLine="357"/>
      <w:jc w:val="both"/>
    </w:pPr>
    <w:rPr>
      <w:rFonts w:eastAsia="Arial Unicode MS"/>
      <w:b/>
      <w:bCs/>
      <w:caps/>
      <w:sz w:val="30"/>
      <w:szCs w:val="16"/>
    </w:rPr>
  </w:style>
  <w:style w:type="paragraph" w:customStyle="1" w:styleId="afffffff2">
    <w:name w:val="НУМ"/>
    <w:basedOn w:val="afff6"/>
    <w:next w:val="afff6"/>
    <w:qFormat/>
    <w:rsid w:val="00986055"/>
    <w:pPr>
      <w:keepNext w:val="0"/>
      <w:keepLines w:val="0"/>
      <w:spacing w:line="264" w:lineRule="auto"/>
      <w:jc w:val="both"/>
    </w:pPr>
    <w:rPr>
      <w:rFonts w:eastAsia="Arial Unicode MS"/>
      <w:b/>
      <w:bCs/>
      <w:caps/>
      <w:sz w:val="30"/>
      <w:szCs w:val="16"/>
    </w:rPr>
  </w:style>
  <w:style w:type="paragraph" w:customStyle="1" w:styleId="afffffff3">
    <w:name w:val="Список М"/>
    <w:basedOn w:val="afff6"/>
    <w:qFormat/>
    <w:rsid w:val="00986055"/>
    <w:pPr>
      <w:keepNext w:val="0"/>
      <w:keepLines w:val="0"/>
      <w:spacing w:line="288" w:lineRule="auto"/>
      <w:jc w:val="both"/>
    </w:pPr>
    <w:rPr>
      <w:b/>
      <w:bCs/>
      <w:caps/>
      <w:sz w:val="30"/>
      <w:szCs w:val="30"/>
    </w:rPr>
  </w:style>
  <w:style w:type="paragraph" w:customStyle="1" w:styleId="Style29">
    <w:name w:val="Style29"/>
    <w:basedOn w:val="a8"/>
    <w:qFormat/>
    <w:rsid w:val="00986055"/>
    <w:pPr>
      <w:widowControl w:val="0"/>
      <w:autoSpaceDE w:val="0"/>
      <w:autoSpaceDN w:val="0"/>
      <w:adjustRightInd w:val="0"/>
      <w:spacing w:before="0" w:beforeAutospacing="0" w:after="0" w:afterAutospacing="0" w:line="485" w:lineRule="exact"/>
      <w:ind w:firstLine="696"/>
      <w:jc w:val="both"/>
    </w:pPr>
  </w:style>
  <w:style w:type="paragraph" w:customStyle="1" w:styleId="1fff7">
    <w:name w:val="Подзаголовок1"/>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146">
    <w:name w:val="Знак Знак Знак Знак Знак Знак Знак14"/>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4">
    <w:name w:val="Маркированный."/>
    <w:basedOn w:val="a8"/>
    <w:qFormat/>
    <w:rsid w:val="00986055"/>
    <w:pPr>
      <w:spacing w:before="0" w:beforeAutospacing="0" w:after="0" w:afterAutospacing="0"/>
      <w:ind w:left="1429" w:hanging="360"/>
    </w:pPr>
    <w:rPr>
      <w:rFonts w:eastAsia="Times New Roman"/>
      <w:szCs w:val="22"/>
      <w:lang w:eastAsia="en-US"/>
    </w:rPr>
  </w:style>
  <w:style w:type="paragraph" w:customStyle="1" w:styleId="p">
    <w:name w:val="p"/>
    <w:basedOn w:val="a8"/>
    <w:qFormat/>
    <w:rsid w:val="00986055"/>
    <w:pPr>
      <w:spacing w:before="75" w:beforeAutospacing="0" w:after="75" w:afterAutospacing="0"/>
      <w:ind w:left="75" w:right="75"/>
      <w:jc w:val="both"/>
    </w:pPr>
    <w:rPr>
      <w:rFonts w:ascii="Verdana" w:hAnsi="Verdana"/>
      <w:sz w:val="20"/>
      <w:szCs w:val="20"/>
    </w:rPr>
  </w:style>
  <w:style w:type="paragraph" w:customStyle="1" w:styleId="1fff8">
    <w:name w:val="Обычный + полужирный+1"/>
    <w:aliases w:val="25"/>
    <w:basedOn w:val="a8"/>
    <w:qFormat/>
    <w:rsid w:val="00986055"/>
    <w:pPr>
      <w:autoSpaceDE w:val="0"/>
      <w:autoSpaceDN w:val="0"/>
      <w:adjustRightInd w:val="0"/>
      <w:spacing w:before="0" w:beforeAutospacing="0" w:after="0" w:afterAutospacing="0"/>
      <w:ind w:firstLine="709"/>
      <w:jc w:val="both"/>
      <w:outlineLvl w:val="1"/>
    </w:pPr>
    <w:rPr>
      <w:b/>
      <w:bCs/>
    </w:rPr>
  </w:style>
  <w:style w:type="paragraph" w:customStyle="1" w:styleId="Style21">
    <w:name w:val="Style21"/>
    <w:basedOn w:val="a8"/>
    <w:qFormat/>
    <w:rsid w:val="00986055"/>
    <w:pPr>
      <w:widowControl w:val="0"/>
      <w:autoSpaceDE w:val="0"/>
      <w:autoSpaceDN w:val="0"/>
      <w:adjustRightInd w:val="0"/>
      <w:spacing w:before="0" w:beforeAutospacing="0" w:after="0" w:afterAutospacing="0"/>
    </w:pPr>
    <w:rPr>
      <w:rFonts w:ascii="Trebuchet MS" w:hAnsi="Trebuchet MS"/>
    </w:rPr>
  </w:style>
  <w:style w:type="paragraph" w:customStyle="1" w:styleId="psection">
    <w:name w:val="psection"/>
    <w:basedOn w:val="a8"/>
    <w:qFormat/>
    <w:rsid w:val="00986055"/>
  </w:style>
  <w:style w:type="paragraph" w:customStyle="1" w:styleId="p35">
    <w:name w:val="p35"/>
    <w:basedOn w:val="a8"/>
    <w:qFormat/>
    <w:rsid w:val="00986055"/>
  </w:style>
  <w:style w:type="paragraph" w:customStyle="1" w:styleId="p36">
    <w:name w:val="p36"/>
    <w:basedOn w:val="a8"/>
    <w:qFormat/>
    <w:rsid w:val="00986055"/>
  </w:style>
  <w:style w:type="paragraph" w:customStyle="1" w:styleId="TextBody">
    <w:name w:val="Text Body"/>
    <w:basedOn w:val="a8"/>
    <w:qFormat/>
    <w:rsid w:val="00986055"/>
    <w:pPr>
      <w:suppressAutoHyphens/>
      <w:spacing w:before="0" w:beforeAutospacing="0" w:after="120" w:afterAutospacing="0"/>
    </w:pPr>
    <w:rPr>
      <w:lang w:val="en-US" w:eastAsia="zh-CN"/>
    </w:rPr>
  </w:style>
  <w:style w:type="paragraph" w:customStyle="1" w:styleId="Heading11">
    <w:name w:val="Heading 11"/>
    <w:basedOn w:val="a8"/>
    <w:next w:val="a8"/>
    <w:qFormat/>
    <w:rsid w:val="00986055"/>
    <w:pPr>
      <w:suppressAutoHyphens/>
      <w:spacing w:before="0" w:beforeAutospacing="0" w:after="0" w:afterAutospacing="0"/>
      <w:ind w:firstLine="454"/>
    </w:pPr>
    <w:rPr>
      <w:b/>
      <w:caps/>
      <w:lang w:eastAsia="zh-CN"/>
    </w:rPr>
  </w:style>
  <w:style w:type="paragraph" w:customStyle="1" w:styleId="p10">
    <w:name w:val="p10"/>
    <w:basedOn w:val="a8"/>
    <w:qFormat/>
    <w:rsid w:val="00986055"/>
  </w:style>
  <w:style w:type="paragraph" w:customStyle="1" w:styleId="eg3">
    <w:name w:val="eg3"/>
    <w:basedOn w:val="a8"/>
    <w:qFormat/>
    <w:rsid w:val="00986055"/>
  </w:style>
  <w:style w:type="paragraph" w:customStyle="1" w:styleId="p2">
    <w:name w:val="p2"/>
    <w:basedOn w:val="a8"/>
    <w:qFormat/>
    <w:rsid w:val="00986055"/>
  </w:style>
  <w:style w:type="paragraph" w:customStyle="1" w:styleId="p5">
    <w:name w:val="p5"/>
    <w:basedOn w:val="a8"/>
    <w:qFormat/>
    <w:rsid w:val="00986055"/>
  </w:style>
  <w:style w:type="paragraph" w:customStyle="1" w:styleId="1fff9">
    <w:name w:val="Название1"/>
    <w:basedOn w:val="a8"/>
    <w:qFormat/>
    <w:rsid w:val="00986055"/>
    <w:pPr>
      <w:suppressLineNumbers/>
      <w:suppressAutoHyphens/>
      <w:spacing w:before="120" w:beforeAutospacing="0" w:after="120" w:afterAutospacing="0"/>
    </w:pPr>
    <w:rPr>
      <w:rFonts w:cs="Mangal"/>
      <w:i/>
      <w:iCs/>
      <w:lang w:eastAsia="ar-SA"/>
    </w:rPr>
  </w:style>
  <w:style w:type="paragraph" w:customStyle="1" w:styleId="1fffa">
    <w:name w:val="Текст примечания1"/>
    <w:basedOn w:val="a8"/>
    <w:qFormat/>
    <w:rsid w:val="00986055"/>
    <w:pPr>
      <w:suppressAutoHyphens/>
      <w:spacing w:before="0" w:beforeAutospacing="0" w:after="0" w:afterAutospacing="0"/>
    </w:pPr>
    <w:rPr>
      <w:sz w:val="20"/>
      <w:szCs w:val="20"/>
      <w:lang w:eastAsia="ar-SA"/>
    </w:rPr>
  </w:style>
  <w:style w:type="paragraph" w:customStyle="1" w:styleId="1fffb">
    <w:name w:val="Нумерованный список1"/>
    <w:basedOn w:val="a8"/>
    <w:qFormat/>
    <w:rsid w:val="00986055"/>
    <w:pPr>
      <w:tabs>
        <w:tab w:val="left" w:pos="720"/>
      </w:tabs>
      <w:suppressAutoHyphens/>
      <w:spacing w:before="0" w:beforeAutospacing="0" w:after="0" w:afterAutospacing="0"/>
      <w:ind w:left="720" w:hanging="360"/>
    </w:pPr>
    <w:rPr>
      <w:lang w:eastAsia="ar-SA"/>
    </w:rPr>
  </w:style>
  <w:style w:type="paragraph" w:customStyle="1" w:styleId="218">
    <w:name w:val="Маркированный список 21"/>
    <w:basedOn w:val="a8"/>
    <w:qFormat/>
    <w:rsid w:val="00986055"/>
    <w:pPr>
      <w:tabs>
        <w:tab w:val="left" w:pos="360"/>
      </w:tabs>
      <w:suppressAutoHyphens/>
      <w:spacing w:before="0" w:beforeAutospacing="0" w:after="0" w:afterAutospacing="0"/>
      <w:ind w:left="360" w:hanging="360"/>
    </w:pPr>
    <w:rPr>
      <w:lang w:eastAsia="ar-SA"/>
    </w:rPr>
  </w:style>
  <w:style w:type="paragraph" w:customStyle="1" w:styleId="1fffc">
    <w:name w:val="Название объекта1"/>
    <w:basedOn w:val="a8"/>
    <w:next w:val="a8"/>
    <w:qFormat/>
    <w:rsid w:val="00986055"/>
    <w:pPr>
      <w:suppressAutoHyphens/>
      <w:spacing w:before="0" w:beforeAutospacing="0" w:after="0" w:afterAutospacing="0"/>
    </w:pPr>
    <w:rPr>
      <w:b/>
      <w:bCs/>
      <w:color w:val="4F81BD"/>
      <w:sz w:val="18"/>
      <w:szCs w:val="18"/>
      <w:lang w:eastAsia="ar-SA"/>
    </w:rPr>
  </w:style>
  <w:style w:type="paragraph" w:customStyle="1" w:styleId="219">
    <w:name w:val="Список 21"/>
    <w:basedOn w:val="a8"/>
    <w:qFormat/>
    <w:rsid w:val="00986055"/>
    <w:pPr>
      <w:suppressAutoHyphens/>
      <w:spacing w:before="0" w:beforeAutospacing="0" w:after="0" w:afterAutospacing="0"/>
      <w:ind w:left="566" w:hanging="283"/>
    </w:pPr>
    <w:rPr>
      <w:lang w:eastAsia="ar-SA"/>
    </w:rPr>
  </w:style>
  <w:style w:type="paragraph" w:customStyle="1" w:styleId="411">
    <w:name w:val="Список 41"/>
    <w:basedOn w:val="a8"/>
    <w:qFormat/>
    <w:rsid w:val="00986055"/>
    <w:pPr>
      <w:suppressAutoHyphens/>
      <w:spacing w:before="0" w:beforeAutospacing="0" w:after="0" w:afterAutospacing="0"/>
      <w:ind w:left="1132" w:hanging="283"/>
    </w:pPr>
    <w:rPr>
      <w:lang w:eastAsia="ar-SA"/>
    </w:rPr>
  </w:style>
  <w:style w:type="paragraph" w:customStyle="1" w:styleId="0">
    <w:name w:val="Стиль По левому краю Первая строка:  0 см"/>
    <w:basedOn w:val="a8"/>
    <w:qFormat/>
    <w:rsid w:val="00986055"/>
    <w:pPr>
      <w:spacing w:before="0" w:beforeAutospacing="0" w:after="0" w:afterAutospacing="0"/>
      <w:contextualSpacing/>
    </w:pPr>
    <w:rPr>
      <w:sz w:val="28"/>
      <w:szCs w:val="20"/>
      <w:lang w:eastAsia="en-US"/>
    </w:rPr>
  </w:style>
  <w:style w:type="paragraph" w:customStyle="1" w:styleId="p32">
    <w:name w:val="p32"/>
    <w:basedOn w:val="a8"/>
    <w:qFormat/>
    <w:rsid w:val="00986055"/>
  </w:style>
  <w:style w:type="paragraph" w:customStyle="1" w:styleId="p17">
    <w:name w:val="p17"/>
    <w:basedOn w:val="a8"/>
    <w:qFormat/>
    <w:rsid w:val="00986055"/>
  </w:style>
  <w:style w:type="paragraph" w:customStyle="1" w:styleId="p26">
    <w:name w:val="p26"/>
    <w:basedOn w:val="a8"/>
    <w:qFormat/>
    <w:rsid w:val="00986055"/>
  </w:style>
  <w:style w:type="paragraph" w:customStyle="1" w:styleId="Heading22">
    <w:name w:val="Heading 22"/>
    <w:basedOn w:val="a8"/>
    <w:next w:val="a8"/>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
    <w:name w:val="Heading 32"/>
    <w:basedOn w:val="a8"/>
    <w:next w:val="a8"/>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2">
    <w:name w:val="Heading 42"/>
    <w:basedOn w:val="a8"/>
    <w:next w:val="a8"/>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
    <w:name w:val="Heading 51"/>
    <w:basedOn w:val="a8"/>
    <w:next w:val="a8"/>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2">
    <w:name w:val="Heading 62"/>
    <w:basedOn w:val="a8"/>
    <w:next w:val="a8"/>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
    <w:name w:val="Heading 71"/>
    <w:basedOn w:val="a8"/>
    <w:next w:val="a8"/>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81">
    <w:name w:val="Heading 81"/>
    <w:basedOn w:val="a8"/>
    <w:next w:val="a8"/>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Heading91">
    <w:name w:val="Heading 91"/>
    <w:basedOn w:val="a8"/>
    <w:next w:val="a8"/>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d">
    <w:name w:val="Знак Знак Знак Знак Знак Знак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paragraf2">
    <w:name w:val="paragraf2"/>
    <w:basedOn w:val="a8"/>
    <w:qFormat/>
    <w:rsid w:val="00986055"/>
    <w:pPr>
      <w:widowControl w:val="0"/>
      <w:spacing w:before="72" w:beforeAutospacing="0" w:after="0" w:afterAutospacing="0"/>
      <w:ind w:left="510"/>
      <w:jc w:val="both"/>
    </w:pPr>
    <w:rPr>
      <w:rFonts w:ascii="Antiqua" w:hAnsi="Antiqua"/>
      <w:sz w:val="28"/>
      <w:szCs w:val="20"/>
      <w:lang w:val="en-GB"/>
    </w:rPr>
  </w:style>
  <w:style w:type="paragraph" w:customStyle="1" w:styleId="2ff1">
    <w:name w:val="Загол. 2 ур."/>
    <w:basedOn w:val="a8"/>
    <w:qFormat/>
    <w:rsid w:val="00986055"/>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8"/>
    <w:qFormat/>
    <w:rsid w:val="00986055"/>
    <w:pPr>
      <w:widowControl w:val="0"/>
      <w:spacing w:before="0" w:beforeAutospacing="0" w:after="0" w:afterAutospacing="0"/>
      <w:jc w:val="both"/>
    </w:pPr>
    <w:rPr>
      <w:rFonts w:ascii="Antiqua" w:hAnsi="Antiqua"/>
      <w:szCs w:val="20"/>
      <w:lang w:val="en-GB"/>
    </w:rPr>
  </w:style>
  <w:style w:type="paragraph" w:customStyle="1" w:styleId="Style49">
    <w:name w:val="Style49"/>
    <w:basedOn w:val="a8"/>
    <w:qFormat/>
    <w:rsid w:val="00986055"/>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8"/>
    <w:qFormat/>
    <w:rsid w:val="00986055"/>
    <w:pPr>
      <w:overflowPunct w:val="0"/>
      <w:autoSpaceDE w:val="0"/>
      <w:autoSpaceDN w:val="0"/>
      <w:adjustRightInd w:val="0"/>
      <w:spacing w:before="0" w:beforeAutospacing="0" w:after="0" w:afterAutospacing="0"/>
    </w:pPr>
    <w:rPr>
      <w:sz w:val="28"/>
      <w:szCs w:val="20"/>
    </w:rPr>
  </w:style>
  <w:style w:type="paragraph" w:customStyle="1" w:styleId="1fffe">
    <w:name w:val="Заголовок 1+"/>
    <w:basedOn w:val="1c"/>
    <w:qFormat/>
    <w:rsid w:val="00986055"/>
    <w:pPr>
      <w:keepNext/>
      <w:pageBreakBefore/>
      <w:autoSpaceDE w:val="0"/>
      <w:autoSpaceDN w:val="0"/>
      <w:adjustRightInd w:val="0"/>
      <w:spacing w:before="0" w:beforeAutospacing="0" w:after="0" w:afterAutospacing="0" w:line="312" w:lineRule="auto"/>
      <w:ind w:left="0" w:firstLine="454"/>
      <w:jc w:val="right"/>
    </w:pPr>
    <w:rPr>
      <w:rFonts w:eastAsia="SimSun"/>
      <w:bCs/>
    </w:rPr>
  </w:style>
  <w:style w:type="paragraph" w:customStyle="1" w:styleId="2120">
    <w:name w:val="Стиль Заголовок 2 + 12 пт По левому краю"/>
    <w:basedOn w:val="26"/>
    <w:qFormat/>
    <w:rsid w:val="00986055"/>
    <w:pPr>
      <w:autoSpaceDE w:val="0"/>
      <w:autoSpaceDN w:val="0"/>
      <w:adjustRightInd w:val="0"/>
      <w:spacing w:before="0" w:after="0" w:line="312" w:lineRule="auto"/>
      <w:ind w:firstLine="454"/>
    </w:pPr>
    <w:rPr>
      <w:rFonts w:ascii="Times New Roman" w:hAnsi="Times New Roman"/>
      <w:b w:val="0"/>
      <w:i/>
      <w:color w:val="000000"/>
      <w:kern w:val="0"/>
      <w:sz w:val="24"/>
      <w:lang w:eastAsia="en-US"/>
    </w:rPr>
  </w:style>
  <w:style w:type="paragraph" w:customStyle="1" w:styleId="1085">
    <w:name w:val="Стиль Заголовок 1 + По ширине Справа:  085 см"/>
    <w:basedOn w:val="1c"/>
    <w:qFormat/>
    <w:rsid w:val="00986055"/>
    <w:pPr>
      <w:keepNext/>
      <w:pageBreakBefore/>
      <w:autoSpaceDE w:val="0"/>
      <w:autoSpaceDN w:val="0"/>
      <w:adjustRightInd w:val="0"/>
      <w:spacing w:before="0" w:beforeAutospacing="0" w:after="0" w:afterAutospacing="0" w:line="312" w:lineRule="auto"/>
      <w:ind w:left="0" w:right="482" w:firstLine="454"/>
      <w:jc w:val="both"/>
    </w:pPr>
    <w:rPr>
      <w:bCs/>
    </w:rPr>
  </w:style>
  <w:style w:type="paragraph" w:customStyle="1" w:styleId="10851">
    <w:name w:val="Стиль Заголовок 1 + По ширине Справа:  085 см1"/>
    <w:basedOn w:val="1c"/>
    <w:qFormat/>
    <w:rsid w:val="00986055"/>
    <w:pPr>
      <w:keepNext/>
      <w:pageBreakBefore/>
      <w:autoSpaceDE w:val="0"/>
      <w:autoSpaceDN w:val="0"/>
      <w:adjustRightInd w:val="0"/>
      <w:spacing w:before="0" w:beforeAutospacing="0" w:after="0" w:afterAutospacing="0" w:line="312" w:lineRule="auto"/>
      <w:ind w:left="0" w:firstLine="454"/>
    </w:pPr>
    <w:rPr>
      <w:bCs/>
    </w:rPr>
  </w:style>
  <w:style w:type="paragraph" w:customStyle="1" w:styleId="Iauiue0">
    <w:name w:val="Iau.iue"/>
    <w:basedOn w:val="Default"/>
    <w:next w:val="Default"/>
    <w:qFormat/>
    <w:rsid w:val="00986055"/>
    <w:rPr>
      <w:color w:val="auto"/>
    </w:rPr>
  </w:style>
  <w:style w:type="paragraph" w:customStyle="1" w:styleId="Caaieiaie2">
    <w:name w:val="Caaieiaie 2"/>
    <w:basedOn w:val="Default"/>
    <w:next w:val="Default"/>
    <w:qFormat/>
    <w:rsid w:val="00986055"/>
    <w:rPr>
      <w:color w:val="auto"/>
    </w:rPr>
  </w:style>
  <w:style w:type="paragraph" w:customStyle="1" w:styleId="afffffff5">
    <w:name w:val="Обычный.Нормальный"/>
    <w:qFormat/>
    <w:rsid w:val="00986055"/>
    <w:pPr>
      <w:spacing w:after="0" w:line="240" w:lineRule="auto"/>
    </w:pPr>
    <w:rPr>
      <w:rFonts w:ascii="Times New Roman" w:eastAsia="Calibri" w:hAnsi="Times New Roman" w:cs="Times New Roman"/>
      <w:sz w:val="20"/>
      <w:szCs w:val="20"/>
      <w:lang w:eastAsia="ru-RU"/>
    </w:rPr>
  </w:style>
  <w:style w:type="character" w:customStyle="1" w:styleId="119">
    <w:name w:val="1 Заголовок 1 Знак"/>
    <w:link w:val="11a"/>
    <w:qFormat/>
    <w:locked/>
    <w:rsid w:val="00986055"/>
    <w:rPr>
      <w:rFonts w:ascii="Arial" w:hAnsi="Arial"/>
      <w:b/>
      <w:sz w:val="32"/>
    </w:rPr>
  </w:style>
  <w:style w:type="paragraph" w:customStyle="1" w:styleId="11a">
    <w:name w:val="1 Заголовок 1"/>
    <w:basedOn w:val="a8"/>
    <w:link w:val="119"/>
    <w:qFormat/>
    <w:rsid w:val="00986055"/>
    <w:pPr>
      <w:spacing w:before="240" w:beforeAutospacing="0" w:after="60" w:afterAutospacing="0"/>
    </w:pPr>
    <w:rPr>
      <w:rFonts w:ascii="Arial" w:eastAsiaTheme="minorHAnsi" w:hAnsi="Arial" w:cstheme="minorBidi"/>
      <w:b/>
      <w:sz w:val="32"/>
      <w:szCs w:val="22"/>
      <w:lang w:eastAsia="en-US"/>
    </w:rPr>
  </w:style>
  <w:style w:type="paragraph" w:customStyle="1" w:styleId="Style46">
    <w:name w:val="Style46"/>
    <w:basedOn w:val="a8"/>
    <w:qFormat/>
    <w:rsid w:val="00986055"/>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8"/>
    <w:qFormat/>
    <w:rsid w:val="00986055"/>
    <w:pPr>
      <w:widowControl w:val="0"/>
      <w:autoSpaceDE w:val="0"/>
      <w:autoSpaceDN w:val="0"/>
      <w:adjustRightInd w:val="0"/>
      <w:spacing w:before="0" w:beforeAutospacing="0" w:after="0" w:afterAutospacing="0" w:line="242" w:lineRule="exact"/>
      <w:ind w:hanging="446"/>
    </w:pPr>
  </w:style>
  <w:style w:type="paragraph" w:customStyle="1" w:styleId="FR21">
    <w:name w:val="[О] FR2"/>
    <w:qFormat/>
    <w:rsid w:val="00986055"/>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paragraph" w:customStyle="1" w:styleId="e">
    <w:name w:val="Основн*e"/>
    <w:basedOn w:val="a8"/>
    <w:qFormat/>
    <w:rsid w:val="00986055"/>
    <w:pPr>
      <w:widowControl w:val="0"/>
      <w:autoSpaceDE w:val="0"/>
      <w:autoSpaceDN w:val="0"/>
      <w:adjustRightInd w:val="0"/>
      <w:spacing w:before="0" w:beforeAutospacing="0" w:after="0" w:afterAutospacing="0" w:line="360" w:lineRule="auto"/>
      <w:ind w:firstLine="709"/>
      <w:jc w:val="both"/>
    </w:pPr>
    <w:rPr>
      <w:sz w:val="28"/>
      <w:szCs w:val="28"/>
    </w:rPr>
  </w:style>
  <w:style w:type="paragraph" w:customStyle="1" w:styleId="afffffff6">
    <w:name w:val="Текст документа"/>
    <w:basedOn w:val="a8"/>
    <w:qFormat/>
    <w:rsid w:val="00986055"/>
    <w:pPr>
      <w:spacing w:before="0" w:beforeAutospacing="0" w:after="0" w:afterAutospacing="0"/>
      <w:ind w:firstLine="709"/>
      <w:jc w:val="both"/>
    </w:pPr>
  </w:style>
  <w:style w:type="paragraph" w:customStyle="1" w:styleId="Style164">
    <w:name w:val="Style164"/>
    <w:basedOn w:val="a8"/>
    <w:qFormat/>
    <w:rsid w:val="00986055"/>
    <w:pPr>
      <w:widowControl w:val="0"/>
      <w:autoSpaceDE w:val="0"/>
      <w:autoSpaceDN w:val="0"/>
      <w:adjustRightInd w:val="0"/>
      <w:spacing w:before="0" w:beforeAutospacing="0" w:after="0" w:afterAutospacing="0" w:line="247" w:lineRule="exact"/>
      <w:ind w:firstLine="528"/>
      <w:jc w:val="both"/>
    </w:pPr>
  </w:style>
  <w:style w:type="character" w:customStyle="1" w:styleId="14pt">
    <w:name w:val="Стиль Обычный. + 14 pt Знак"/>
    <w:link w:val="14pt0"/>
    <w:qFormat/>
    <w:locked/>
    <w:rsid w:val="00986055"/>
    <w:rPr>
      <w:sz w:val="24"/>
      <w:shd w:val="clear" w:color="auto" w:fill="FFFFFF"/>
    </w:rPr>
  </w:style>
  <w:style w:type="paragraph" w:customStyle="1" w:styleId="14pt0">
    <w:name w:val="Стиль Обычный. + 14 pt"/>
    <w:basedOn w:val="a8"/>
    <w:link w:val="14pt"/>
    <w:qFormat/>
    <w:rsid w:val="00986055"/>
    <w:pPr>
      <w:shd w:val="clear" w:color="auto" w:fill="FFFFFF"/>
      <w:suppressAutoHyphens/>
      <w:autoSpaceDE w:val="0"/>
      <w:autoSpaceDN w:val="0"/>
      <w:adjustRightInd w:val="0"/>
      <w:spacing w:before="0" w:beforeAutospacing="0" w:after="0" w:afterAutospacing="0" w:line="309" w:lineRule="auto"/>
      <w:ind w:firstLine="454"/>
      <w:jc w:val="both"/>
    </w:pPr>
    <w:rPr>
      <w:rFonts w:asciiTheme="minorHAnsi" w:eastAsiaTheme="minorHAnsi" w:hAnsiTheme="minorHAnsi" w:cstheme="minorBidi"/>
      <w:szCs w:val="22"/>
      <w:lang w:eastAsia="en-US"/>
    </w:rPr>
  </w:style>
  <w:style w:type="paragraph" w:customStyle="1" w:styleId="63">
    <w:name w:val="Обычный (веб)6"/>
    <w:basedOn w:val="a8"/>
    <w:qFormat/>
    <w:rsid w:val="00986055"/>
    <w:pPr>
      <w:spacing w:before="0" w:beforeAutospacing="0" w:after="0" w:afterAutospacing="0"/>
    </w:pPr>
  </w:style>
  <w:style w:type="paragraph" w:customStyle="1" w:styleId="pri">
    <w:name w:val="pri"/>
    <w:basedOn w:val="a8"/>
    <w:qFormat/>
    <w:rsid w:val="00986055"/>
    <w:pPr>
      <w:spacing w:before="60" w:beforeAutospacing="0"/>
      <w:ind w:left="100" w:right="100"/>
    </w:pPr>
    <w:rPr>
      <w:rFonts w:ascii="Comic Sans MS" w:hAnsi="Comic Sans MS"/>
      <w:i/>
      <w:iCs/>
      <w:color w:val="111565"/>
      <w:sz w:val="18"/>
      <w:szCs w:val="18"/>
    </w:rPr>
  </w:style>
  <w:style w:type="paragraph" w:customStyle="1" w:styleId="3f5">
    <w:name w:val="Загол. 3 ур."/>
    <w:qFormat/>
    <w:rsid w:val="00986055"/>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8"/>
    <w:qFormat/>
    <w:rsid w:val="00986055"/>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paragraph" w:customStyle="1" w:styleId="center">
    <w:name w:val="center"/>
    <w:basedOn w:val="a8"/>
    <w:qFormat/>
    <w:rsid w:val="00986055"/>
  </w:style>
  <w:style w:type="paragraph" w:customStyle="1" w:styleId="p12left">
    <w:name w:val="p12_left"/>
    <w:basedOn w:val="a8"/>
    <w:qFormat/>
    <w:rsid w:val="00986055"/>
  </w:style>
  <w:style w:type="paragraph" w:customStyle="1" w:styleId="TableParagraph">
    <w:name w:val="Table Paragraph"/>
    <w:basedOn w:val="a8"/>
    <w:qFormat/>
    <w:rsid w:val="00986055"/>
    <w:pPr>
      <w:widowControl w:val="0"/>
      <w:spacing w:before="0" w:beforeAutospacing="0" w:after="0" w:afterAutospacing="0"/>
    </w:pPr>
    <w:rPr>
      <w:rFonts w:ascii="Calibri" w:hAnsi="Calibri"/>
      <w:sz w:val="22"/>
      <w:szCs w:val="22"/>
      <w:lang w:val="en-US" w:eastAsia="en-US"/>
    </w:rPr>
  </w:style>
  <w:style w:type="paragraph" w:customStyle="1" w:styleId="412">
    <w:name w:val="Заголовок 41"/>
    <w:basedOn w:val="1fb"/>
    <w:next w:val="1fb"/>
    <w:qFormat/>
    <w:rsid w:val="00986055"/>
    <w:pPr>
      <w:keepNext/>
      <w:widowControl/>
      <w:snapToGrid/>
      <w:spacing w:line="240" w:lineRule="auto"/>
      <w:ind w:firstLine="0"/>
      <w:jc w:val="left"/>
    </w:pPr>
    <w:rPr>
      <w:rFonts w:eastAsia="Times New Roman"/>
      <w:sz w:val="24"/>
    </w:rPr>
  </w:style>
  <w:style w:type="paragraph" w:customStyle="1" w:styleId="afffffff8">
    <w:name w:val="Мой стиль"/>
    <w:basedOn w:val="a8"/>
    <w:qFormat/>
    <w:rsid w:val="00986055"/>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8"/>
    <w:qFormat/>
    <w:rsid w:val="00986055"/>
  </w:style>
  <w:style w:type="paragraph" w:customStyle="1" w:styleId="Style134">
    <w:name w:val="Style134"/>
    <w:basedOn w:val="a8"/>
    <w:qFormat/>
    <w:rsid w:val="00986055"/>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paragraph" w:customStyle="1" w:styleId="1ffff">
    <w:name w:val="Без интервала1"/>
    <w:link w:val="1ffff0"/>
    <w:qFormat/>
    <w:rsid w:val="00986055"/>
    <w:pPr>
      <w:spacing w:after="0" w:line="240" w:lineRule="auto"/>
    </w:pPr>
    <w:rPr>
      <w:rFonts w:ascii="Times New Roman" w:eastAsia="Times New Roman" w:hAnsi="Times New Roman" w:cs="Times New Roman"/>
      <w:sz w:val="24"/>
      <w:szCs w:val="24"/>
      <w:lang w:eastAsia="ru-RU"/>
    </w:rPr>
  </w:style>
  <w:style w:type="character" w:customStyle="1" w:styleId="1ffff0">
    <w:name w:val="Без интервала Знак1"/>
    <w:link w:val="1ffff"/>
    <w:qFormat/>
    <w:locked/>
    <w:rsid w:val="00986055"/>
    <w:rPr>
      <w:rFonts w:ascii="Times New Roman" w:eastAsia="Times New Roman" w:hAnsi="Times New Roman" w:cs="Times New Roman"/>
      <w:sz w:val="24"/>
      <w:szCs w:val="24"/>
      <w:lang w:eastAsia="ru-RU"/>
    </w:rPr>
  </w:style>
  <w:style w:type="paragraph" w:customStyle="1" w:styleId="2ff2">
    <w:name w:val="Абзац списка2"/>
    <w:basedOn w:val="a8"/>
    <w:qFormat/>
    <w:rsid w:val="00986055"/>
    <w:pPr>
      <w:spacing w:before="0" w:beforeAutospacing="0" w:after="200" w:afterAutospacing="0" w:line="276" w:lineRule="auto"/>
      <w:ind w:left="720"/>
      <w:contextualSpacing/>
    </w:pPr>
    <w:rPr>
      <w:rFonts w:ascii="Calibri" w:hAnsi="Calibri"/>
      <w:sz w:val="22"/>
      <w:szCs w:val="22"/>
      <w:lang w:eastAsia="en-US"/>
    </w:rPr>
  </w:style>
  <w:style w:type="paragraph" w:customStyle="1" w:styleId="Heading911">
    <w:name w:val="Heading 9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p11">
    <w:name w:val="p11"/>
    <w:basedOn w:val="a8"/>
    <w:qFormat/>
    <w:rsid w:val="00986055"/>
  </w:style>
  <w:style w:type="paragraph" w:customStyle="1" w:styleId="p15">
    <w:name w:val="p15"/>
    <w:basedOn w:val="a8"/>
    <w:qFormat/>
    <w:rsid w:val="00986055"/>
  </w:style>
  <w:style w:type="paragraph" w:customStyle="1" w:styleId="p29">
    <w:name w:val="p29"/>
    <w:basedOn w:val="a8"/>
    <w:qFormat/>
    <w:rsid w:val="00986055"/>
  </w:style>
  <w:style w:type="paragraph" w:customStyle="1" w:styleId="p30">
    <w:name w:val="p30"/>
    <w:basedOn w:val="a8"/>
    <w:qFormat/>
    <w:rsid w:val="00986055"/>
  </w:style>
  <w:style w:type="paragraph" w:customStyle="1" w:styleId="p31">
    <w:name w:val="p31"/>
    <w:basedOn w:val="a8"/>
    <w:qFormat/>
    <w:rsid w:val="00986055"/>
  </w:style>
  <w:style w:type="paragraph" w:customStyle="1" w:styleId="p33">
    <w:name w:val="p33"/>
    <w:basedOn w:val="a8"/>
    <w:qFormat/>
    <w:rsid w:val="00986055"/>
  </w:style>
  <w:style w:type="paragraph" w:customStyle="1" w:styleId="p13">
    <w:name w:val="p13"/>
    <w:basedOn w:val="a8"/>
    <w:qFormat/>
    <w:rsid w:val="00986055"/>
  </w:style>
  <w:style w:type="paragraph" w:customStyle="1" w:styleId="p25">
    <w:name w:val="p25"/>
    <w:basedOn w:val="a8"/>
    <w:qFormat/>
    <w:rsid w:val="00986055"/>
  </w:style>
  <w:style w:type="paragraph" w:customStyle="1" w:styleId="Caaieiaie5">
    <w:name w:val="Caaieiaie 5"/>
    <w:basedOn w:val="a8"/>
    <w:next w:val="a8"/>
    <w:qFormat/>
    <w:rsid w:val="00986055"/>
    <w:pPr>
      <w:autoSpaceDE w:val="0"/>
      <w:autoSpaceDN w:val="0"/>
      <w:adjustRightInd w:val="0"/>
      <w:spacing w:before="0" w:beforeAutospacing="0" w:after="0" w:afterAutospacing="0"/>
    </w:pPr>
    <w:rPr>
      <w:lang w:eastAsia="en-US"/>
    </w:rPr>
  </w:style>
  <w:style w:type="paragraph" w:customStyle="1" w:styleId="223">
    <w:name w:val="Основной текст 22"/>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322">
    <w:name w:val="Основной текст 32"/>
    <w:basedOn w:val="216"/>
    <w:qFormat/>
    <w:rsid w:val="00986055"/>
    <w:pPr>
      <w:widowControl/>
      <w:spacing w:line="240" w:lineRule="auto"/>
      <w:ind w:firstLine="0"/>
    </w:pPr>
    <w:rPr>
      <w:rFonts w:eastAsia="Calibri"/>
      <w:i/>
      <w:sz w:val="26"/>
    </w:rPr>
  </w:style>
  <w:style w:type="paragraph" w:customStyle="1" w:styleId="3f6">
    <w:name w:val="Обычный3"/>
    <w:basedOn w:val="a8"/>
    <w:qFormat/>
    <w:rsid w:val="00986055"/>
    <w:pPr>
      <w:snapToGrid w:val="0"/>
      <w:spacing w:before="0" w:beforeAutospacing="0" w:after="0" w:afterAutospacing="0"/>
    </w:pPr>
    <w:rPr>
      <w:sz w:val="20"/>
      <w:szCs w:val="20"/>
    </w:rPr>
  </w:style>
  <w:style w:type="paragraph" w:customStyle="1" w:styleId="11b">
    <w:name w:val="Основной текст11"/>
    <w:basedOn w:val="a8"/>
    <w:qFormat/>
    <w:rsid w:val="00986055"/>
    <w:pPr>
      <w:shd w:val="clear" w:color="auto" w:fill="FFFFFF"/>
      <w:spacing w:before="180" w:beforeAutospacing="0" w:after="0" w:afterAutospacing="0" w:line="235" w:lineRule="exact"/>
      <w:jc w:val="both"/>
    </w:pPr>
    <w:rPr>
      <w:rFonts w:ascii="Arial" w:hAnsi="Arial"/>
      <w:sz w:val="19"/>
      <w:szCs w:val="20"/>
    </w:rPr>
  </w:style>
  <w:style w:type="paragraph" w:customStyle="1" w:styleId="2ff3">
    <w:name w:val="Цитата2"/>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4">
    <w:name w:val="Знак Знак Знак Знак Знак Знак Знак Знак Знак Знак Знак Знак Знак2"/>
    <w:basedOn w:val="a8"/>
    <w:qFormat/>
    <w:rsid w:val="00986055"/>
    <w:pPr>
      <w:spacing w:before="0" w:beforeAutospacing="0" w:after="160" w:afterAutospacing="0" w:line="240" w:lineRule="exact"/>
    </w:pPr>
    <w:rPr>
      <w:rFonts w:ascii="Verdana" w:hAnsi="Verdana"/>
      <w:lang w:val="en-US" w:eastAsia="en-US"/>
    </w:rPr>
  </w:style>
  <w:style w:type="paragraph" w:customStyle="1" w:styleId="p21">
    <w:name w:val="p21"/>
    <w:basedOn w:val="a8"/>
    <w:qFormat/>
    <w:rsid w:val="00986055"/>
  </w:style>
  <w:style w:type="paragraph" w:customStyle="1" w:styleId="p24">
    <w:name w:val="p24"/>
    <w:basedOn w:val="a8"/>
    <w:qFormat/>
    <w:rsid w:val="00986055"/>
  </w:style>
  <w:style w:type="paragraph" w:customStyle="1" w:styleId="3f7">
    <w:name w:val="Основной текст3"/>
    <w:basedOn w:val="a8"/>
    <w:qFormat/>
    <w:rsid w:val="00986055"/>
    <w:pPr>
      <w:widowControl w:val="0"/>
      <w:shd w:val="clear" w:color="auto" w:fill="FFFFFF"/>
      <w:spacing w:before="0" w:beforeAutospacing="0" w:after="540" w:afterAutospacing="0" w:line="240" w:lineRule="atLeast"/>
    </w:pPr>
    <w:rPr>
      <w:rFonts w:ascii="Arial Unicode MS" w:eastAsia="Arial Unicode MS" w:hAnsi="Arial Unicode MS"/>
      <w:sz w:val="19"/>
      <w:szCs w:val="19"/>
    </w:rPr>
  </w:style>
  <w:style w:type="paragraph" w:customStyle="1" w:styleId="3111">
    <w:name w:val="Основной текст с отступом 311"/>
    <w:basedOn w:val="a8"/>
    <w:qFormat/>
    <w:rsid w:val="00986055"/>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8"/>
    <w:next w:val="a8"/>
    <w:qFormat/>
    <w:rsid w:val="00986055"/>
    <w:pPr>
      <w:keepNext/>
      <w:widowControl w:val="0"/>
      <w:spacing w:before="0" w:beforeAutospacing="0" w:after="0" w:afterAutospacing="0"/>
      <w:jc w:val="center"/>
    </w:pPr>
    <w:rPr>
      <w:b/>
      <w:sz w:val="26"/>
      <w:szCs w:val="20"/>
    </w:rPr>
  </w:style>
  <w:style w:type="paragraph" w:customStyle="1" w:styleId="21a">
    <w:name w:val="Текст21"/>
    <w:basedOn w:val="114"/>
    <w:qFormat/>
    <w:rsid w:val="00986055"/>
    <w:pPr>
      <w:widowControl/>
      <w:spacing w:line="240" w:lineRule="auto"/>
      <w:ind w:firstLine="0"/>
      <w:jc w:val="left"/>
    </w:pPr>
    <w:rPr>
      <w:rFonts w:ascii="Courier New" w:hAnsi="Courier New"/>
      <w:sz w:val="20"/>
    </w:rPr>
  </w:style>
  <w:style w:type="paragraph" w:customStyle="1" w:styleId="4110">
    <w:name w:val="Заголовок 411"/>
    <w:basedOn w:val="114"/>
    <w:next w:val="114"/>
    <w:qFormat/>
    <w:rsid w:val="00986055"/>
    <w:pPr>
      <w:keepNext/>
      <w:widowControl/>
      <w:spacing w:line="240" w:lineRule="auto"/>
      <w:ind w:firstLine="0"/>
      <w:jc w:val="left"/>
    </w:pPr>
    <w:rPr>
      <w:sz w:val="24"/>
    </w:rPr>
  </w:style>
  <w:style w:type="paragraph" w:customStyle="1" w:styleId="ledge1">
    <w:name w:val="ledge1"/>
    <w:basedOn w:val="a8"/>
    <w:qFormat/>
    <w:rsid w:val="00986055"/>
    <w:pPr>
      <w:spacing w:line="360" w:lineRule="atLeast"/>
      <w:jc w:val="both"/>
    </w:pPr>
  </w:style>
  <w:style w:type="paragraph" w:customStyle="1" w:styleId="WW-Normal">
    <w:name w:val="WW-Normal"/>
    <w:qFormat/>
    <w:rsid w:val="00986055"/>
    <w:pPr>
      <w:suppressAutoHyphens/>
      <w:autoSpaceDE w:val="0"/>
      <w:spacing w:after="0" w:line="240" w:lineRule="auto"/>
      <w:ind w:left="-533" w:firstLine="142"/>
      <w:jc w:val="both"/>
    </w:pPr>
    <w:rPr>
      <w:rFonts w:ascii="Times New Roman" w:eastAsia="Calibri" w:hAnsi="Times New Roman" w:cs="Calibri"/>
      <w:color w:val="000000"/>
      <w:sz w:val="24"/>
      <w:szCs w:val="24"/>
      <w:lang w:eastAsia="zh-CN"/>
    </w:rPr>
  </w:style>
  <w:style w:type="paragraph" w:customStyle="1" w:styleId="Style15">
    <w:name w:val="Style15"/>
    <w:basedOn w:val="a8"/>
    <w:qFormat/>
    <w:rsid w:val="00986055"/>
    <w:pPr>
      <w:widowControl w:val="0"/>
      <w:autoSpaceDE w:val="0"/>
      <w:autoSpaceDN w:val="0"/>
      <w:adjustRightInd w:val="0"/>
      <w:spacing w:before="0" w:beforeAutospacing="0" w:after="0" w:afterAutospacing="0" w:line="269" w:lineRule="exact"/>
    </w:pPr>
  </w:style>
  <w:style w:type="paragraph" w:customStyle="1" w:styleId="Style32">
    <w:name w:val="Style32"/>
    <w:basedOn w:val="a8"/>
    <w:qFormat/>
    <w:rsid w:val="00986055"/>
    <w:pPr>
      <w:widowControl w:val="0"/>
      <w:autoSpaceDE w:val="0"/>
      <w:autoSpaceDN w:val="0"/>
      <w:adjustRightInd w:val="0"/>
      <w:spacing w:before="0" w:beforeAutospacing="0" w:after="0" w:afterAutospacing="0"/>
    </w:pPr>
  </w:style>
  <w:style w:type="paragraph" w:customStyle="1" w:styleId="Style40">
    <w:name w:val="Style40"/>
    <w:basedOn w:val="a8"/>
    <w:qFormat/>
    <w:rsid w:val="00986055"/>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8"/>
    <w:qFormat/>
    <w:rsid w:val="00986055"/>
    <w:pPr>
      <w:widowControl w:val="0"/>
      <w:autoSpaceDE w:val="0"/>
      <w:autoSpaceDN w:val="0"/>
      <w:adjustRightInd w:val="0"/>
      <w:spacing w:before="0" w:beforeAutospacing="0" w:after="0" w:afterAutospacing="0" w:line="480" w:lineRule="exact"/>
      <w:ind w:firstLine="691"/>
      <w:jc w:val="both"/>
    </w:pPr>
  </w:style>
  <w:style w:type="paragraph" w:customStyle="1" w:styleId="1ffff1">
    <w:name w:val="Заголовок 1ъ"/>
    <w:basedOn w:val="1fd"/>
    <w:qFormat/>
    <w:rsid w:val="00986055"/>
    <w:pPr>
      <w:spacing w:before="0" w:after="0" w:line="240" w:lineRule="auto"/>
      <w:ind w:firstLine="709"/>
      <w:jc w:val="left"/>
    </w:pPr>
    <w:rPr>
      <w:rFonts w:ascii="Times New Roman" w:hAnsi="Times New Roman" w:cs="Times New Roman"/>
      <w:sz w:val="24"/>
      <w:szCs w:val="24"/>
    </w:rPr>
  </w:style>
  <w:style w:type="paragraph" w:customStyle="1" w:styleId="CharChar0">
    <w:name w:val="первый Char Char"/>
    <w:basedOn w:val="a8"/>
    <w:qFormat/>
    <w:rsid w:val="00986055"/>
    <w:pPr>
      <w:spacing w:before="120" w:beforeAutospacing="0" w:after="0" w:afterAutospacing="0" w:line="240" w:lineRule="exact"/>
      <w:ind w:firstLine="284"/>
      <w:jc w:val="both"/>
    </w:pPr>
    <w:rPr>
      <w:sz w:val="22"/>
    </w:rPr>
  </w:style>
  <w:style w:type="paragraph" w:customStyle="1" w:styleId="Char">
    <w:name w:val="первый Char"/>
    <w:basedOn w:val="a8"/>
    <w:qFormat/>
    <w:rsid w:val="00986055"/>
    <w:pPr>
      <w:spacing w:before="120" w:beforeAutospacing="0" w:after="0" w:afterAutospacing="0" w:line="240" w:lineRule="exact"/>
      <w:ind w:firstLine="284"/>
      <w:jc w:val="both"/>
    </w:pPr>
    <w:rPr>
      <w:sz w:val="22"/>
    </w:rPr>
  </w:style>
  <w:style w:type="paragraph" w:customStyle="1" w:styleId="small">
    <w:name w:val="small"/>
    <w:basedOn w:val="a8"/>
    <w:qFormat/>
    <w:rsid w:val="00986055"/>
    <w:rPr>
      <w:rFonts w:ascii="Verdana" w:hAnsi="Verdana"/>
      <w:sz w:val="15"/>
      <w:szCs w:val="15"/>
    </w:rPr>
  </w:style>
  <w:style w:type="paragraph" w:customStyle="1" w:styleId="afffffff9">
    <w:name w:val="Содержание"/>
    <w:basedOn w:val="a8"/>
    <w:qFormat/>
    <w:rsid w:val="00986055"/>
    <w:pPr>
      <w:spacing w:before="0" w:beforeAutospacing="0" w:after="0" w:afterAutospacing="0"/>
      <w:ind w:firstLine="454"/>
      <w:jc w:val="both"/>
    </w:pPr>
  </w:style>
  <w:style w:type="paragraph" w:customStyle="1" w:styleId="afffffffa">
    <w:name w:val="Модули"/>
    <w:basedOn w:val="a8"/>
    <w:qFormat/>
    <w:rsid w:val="00986055"/>
    <w:pPr>
      <w:keepNext/>
      <w:snapToGrid w:val="0"/>
      <w:spacing w:before="0" w:beforeAutospacing="0" w:after="0" w:afterAutospacing="0"/>
    </w:pPr>
    <w:rPr>
      <w:b/>
      <w:bCs/>
    </w:rPr>
  </w:style>
  <w:style w:type="paragraph" w:customStyle="1" w:styleId="224">
    <w:name w:val="Îñíî´2íîé òåêñò 2"/>
    <w:basedOn w:val="a8"/>
    <w:qFormat/>
    <w:rsid w:val="00986055"/>
    <w:pPr>
      <w:widowControl w:val="0"/>
      <w:spacing w:before="0" w:beforeAutospacing="0" w:after="0" w:afterAutospacing="0"/>
      <w:ind w:firstLine="709"/>
      <w:jc w:val="both"/>
    </w:pPr>
    <w:rPr>
      <w:szCs w:val="20"/>
    </w:rPr>
  </w:style>
  <w:style w:type="paragraph" w:customStyle="1" w:styleId="Noeeu3">
    <w:name w:val="Noeeu3"/>
    <w:basedOn w:val="a8"/>
    <w:qFormat/>
    <w:rsid w:val="00986055"/>
    <w:pPr>
      <w:widowControl w:val="0"/>
      <w:spacing w:before="0" w:beforeAutospacing="0" w:after="0" w:afterAutospacing="0"/>
      <w:ind w:firstLine="284"/>
      <w:jc w:val="both"/>
    </w:pPr>
    <w:rPr>
      <w:sz w:val="20"/>
      <w:szCs w:val="20"/>
    </w:rPr>
  </w:style>
  <w:style w:type="paragraph" w:customStyle="1" w:styleId="a3">
    <w:name w:val="заголовок"/>
    <w:basedOn w:val="a8"/>
    <w:qFormat/>
    <w:rsid w:val="00986055"/>
    <w:pPr>
      <w:numPr>
        <w:numId w:val="10"/>
      </w:numPr>
      <w:tabs>
        <w:tab w:val="left" w:pos="0"/>
      </w:tabs>
      <w:spacing w:before="0" w:beforeAutospacing="0" w:after="0" w:afterAutospacing="0"/>
      <w:jc w:val="both"/>
    </w:pPr>
    <w:rPr>
      <w:b/>
    </w:rPr>
  </w:style>
  <w:style w:type="paragraph" w:customStyle="1" w:styleId="Style67">
    <w:name w:val="Style67"/>
    <w:basedOn w:val="a8"/>
    <w:qFormat/>
    <w:rsid w:val="00986055"/>
    <w:pPr>
      <w:widowControl w:val="0"/>
      <w:autoSpaceDE w:val="0"/>
      <w:autoSpaceDN w:val="0"/>
      <w:adjustRightInd w:val="0"/>
      <w:spacing w:before="0" w:beforeAutospacing="0" w:after="0" w:afterAutospacing="0"/>
    </w:pPr>
    <w:rPr>
      <w:rFonts w:ascii="Arial Black" w:hAnsi="Arial Black"/>
    </w:rPr>
  </w:style>
  <w:style w:type="paragraph" w:customStyle="1" w:styleId="afffffffb">
    <w:name w:val="_Обычный"/>
    <w:basedOn w:val="a8"/>
    <w:qFormat/>
    <w:rsid w:val="00986055"/>
    <w:pPr>
      <w:spacing w:before="0" w:beforeAutospacing="0" w:after="0" w:afterAutospacing="0" w:line="360" w:lineRule="auto"/>
      <w:ind w:firstLine="709"/>
      <w:jc w:val="both"/>
    </w:pPr>
  </w:style>
  <w:style w:type="paragraph" w:customStyle="1" w:styleId="127">
    <w:name w:val="Стиль по ширине Первая строка:  127 см"/>
    <w:basedOn w:val="a8"/>
    <w:qFormat/>
    <w:rsid w:val="00986055"/>
    <w:pPr>
      <w:spacing w:before="0" w:beforeAutospacing="0" w:after="0" w:afterAutospacing="0" w:line="360" w:lineRule="auto"/>
      <w:ind w:firstLine="720"/>
      <w:jc w:val="both"/>
    </w:pPr>
    <w:rPr>
      <w:szCs w:val="20"/>
    </w:rPr>
  </w:style>
  <w:style w:type="paragraph" w:customStyle="1" w:styleId="book">
    <w:name w:val="book"/>
    <w:basedOn w:val="a8"/>
    <w:qFormat/>
    <w:rsid w:val="00986055"/>
    <w:pPr>
      <w:spacing w:before="0" w:beforeAutospacing="0" w:after="0" w:afterAutospacing="0"/>
      <w:ind w:firstLine="450"/>
      <w:jc w:val="both"/>
    </w:pPr>
    <w:rPr>
      <w:rFonts w:eastAsia="Times New Roman"/>
    </w:rPr>
  </w:style>
  <w:style w:type="paragraph" w:customStyle="1" w:styleId="124">
    <w:name w:val="стиль12"/>
    <w:basedOn w:val="a8"/>
    <w:qFormat/>
    <w:rsid w:val="00986055"/>
    <w:rPr>
      <w:rFonts w:ascii="Arial" w:hAnsi="Arial" w:cs="Arial"/>
      <w:color w:val="676767"/>
      <w:sz w:val="20"/>
      <w:szCs w:val="20"/>
    </w:rPr>
  </w:style>
  <w:style w:type="paragraph" w:customStyle="1" w:styleId="Style101">
    <w:name w:val="Стиль Style10 + Черный"/>
    <w:basedOn w:val="a8"/>
    <w:next w:val="a8"/>
    <w:qFormat/>
    <w:rsid w:val="00986055"/>
    <w:pPr>
      <w:spacing w:before="0" w:beforeAutospacing="0" w:after="0" w:afterAutospacing="0"/>
    </w:pPr>
    <w:rPr>
      <w:color w:val="000000"/>
    </w:rPr>
  </w:style>
  <w:style w:type="paragraph" w:customStyle="1" w:styleId="Style1010">
    <w:name w:val="Стиль Style10 + Черный1"/>
    <w:basedOn w:val="a8"/>
    <w:next w:val="a8"/>
    <w:qFormat/>
    <w:rsid w:val="00986055"/>
    <w:pPr>
      <w:spacing w:before="0" w:beforeAutospacing="0" w:after="0" w:afterAutospacing="0"/>
    </w:pPr>
    <w:rPr>
      <w:color w:val="000000"/>
    </w:rPr>
  </w:style>
  <w:style w:type="paragraph" w:customStyle="1" w:styleId="Style48">
    <w:name w:val="Style48"/>
    <w:basedOn w:val="a8"/>
    <w:qFormat/>
    <w:rsid w:val="00986055"/>
    <w:pPr>
      <w:widowControl w:val="0"/>
      <w:autoSpaceDE w:val="0"/>
      <w:autoSpaceDN w:val="0"/>
      <w:adjustRightInd w:val="0"/>
      <w:spacing w:before="0" w:beforeAutospacing="0" w:after="0" w:afterAutospacing="0"/>
    </w:pPr>
  </w:style>
  <w:style w:type="paragraph" w:customStyle="1" w:styleId="Textbody0">
    <w:name w:val="Text body"/>
    <w:basedOn w:val="Standard"/>
    <w:qFormat/>
    <w:rsid w:val="00986055"/>
    <w:pPr>
      <w:autoSpaceDN/>
      <w:spacing w:after="120"/>
    </w:pPr>
    <w:rPr>
      <w:rFonts w:eastAsia="SimSun" w:cs="Mangal"/>
      <w:kern w:val="2"/>
      <w:lang w:eastAsia="hi-IN" w:bidi="hi-IN"/>
    </w:rPr>
  </w:style>
  <w:style w:type="paragraph" w:customStyle="1" w:styleId="Index">
    <w:name w:val="Index"/>
    <w:basedOn w:val="Standard"/>
    <w:qFormat/>
    <w:rsid w:val="00986055"/>
    <w:pPr>
      <w:suppressLineNumbers/>
      <w:autoSpaceDN/>
    </w:pPr>
    <w:rPr>
      <w:rFonts w:eastAsia="SimSun" w:cs="Mangal"/>
      <w:kern w:val="2"/>
      <w:lang w:eastAsia="hi-IN" w:bidi="hi-IN"/>
    </w:rPr>
  </w:style>
  <w:style w:type="character" w:customStyle="1" w:styleId="TimesET10pt">
    <w:name w:val="Стиль Основной текст + TimesET 10 pt Знак Знак Знак Знак Знак Знак Знак Знак Знак Знак Знак Знак Знак Знак Знак Знак Знак Знак Знак"/>
    <w:link w:val="TimesET10pt0"/>
    <w:qFormat/>
    <w:locked/>
    <w:rsid w:val="00986055"/>
    <w:rPr>
      <w:rFonts w:ascii="TimesET" w:hAnsi="TimesET"/>
      <w:color w:val="000000"/>
      <w:sz w:val="19"/>
    </w:rPr>
  </w:style>
  <w:style w:type="paragraph" w:customStyle="1" w:styleId="TimesET10pt0">
    <w:name w:val="Стиль Основной текст + TimesET 10 pt Знак Знак Знак Знак Знак Знак Знак Знак Знак Знак Знак Знак Знак Знак Знак Знак Знак Знак"/>
    <w:basedOn w:val="aff7"/>
    <w:link w:val="TimesET10pt"/>
    <w:qFormat/>
    <w:rsid w:val="00986055"/>
    <w:pPr>
      <w:autoSpaceDE w:val="0"/>
      <w:autoSpaceDN w:val="0"/>
      <w:adjustRightInd w:val="0"/>
      <w:spacing w:after="0"/>
      <w:ind w:firstLine="340"/>
      <w:jc w:val="both"/>
    </w:pPr>
    <w:rPr>
      <w:rFonts w:ascii="TimesET" w:eastAsiaTheme="minorHAnsi" w:hAnsi="TimesET" w:cstheme="minorBidi"/>
      <w:color w:val="000000"/>
      <w:sz w:val="19"/>
      <w:szCs w:val="22"/>
      <w:lang w:eastAsia="en-US"/>
    </w:rPr>
  </w:style>
  <w:style w:type="paragraph" w:customStyle="1" w:styleId="afffffffc">
    <w:name w:val="Содержимое врезки"/>
    <w:basedOn w:val="a8"/>
    <w:qFormat/>
    <w:rsid w:val="00986055"/>
    <w:pPr>
      <w:suppressAutoHyphens/>
      <w:spacing w:before="0" w:beforeAutospacing="0" w:after="0" w:afterAutospacing="0"/>
    </w:pPr>
    <w:rPr>
      <w:lang w:eastAsia="zh-CN"/>
    </w:rPr>
  </w:style>
  <w:style w:type="paragraph" w:customStyle="1" w:styleId="text1">
    <w:name w:val="text1"/>
    <w:basedOn w:val="a8"/>
    <w:qFormat/>
    <w:rsid w:val="00986055"/>
    <w:pPr>
      <w:spacing w:before="0" w:beforeAutospacing="0" w:after="300" w:afterAutospacing="0"/>
    </w:pPr>
  </w:style>
  <w:style w:type="paragraph" w:customStyle="1" w:styleId="2121">
    <w:name w:val="Стиль Заголовок 2 + 12 пт"/>
    <w:basedOn w:val="26"/>
    <w:qFormat/>
    <w:rsid w:val="00986055"/>
    <w:rPr>
      <w:rFonts w:cs="Arial"/>
      <w:sz w:val="24"/>
    </w:rPr>
  </w:style>
  <w:style w:type="paragraph" w:customStyle="1" w:styleId="afffffffd">
    <w:name w:val="Базовый"/>
    <w:qFormat/>
    <w:rsid w:val="00986055"/>
    <w:pPr>
      <w:suppressAutoHyphens/>
      <w:spacing w:after="200" w:line="276" w:lineRule="auto"/>
    </w:pPr>
    <w:rPr>
      <w:rFonts w:ascii="Times New Roman" w:eastAsia="Calibri" w:hAnsi="Times New Roman" w:cs="Times New Roman"/>
      <w:color w:val="00000A"/>
      <w:sz w:val="24"/>
      <w:szCs w:val="24"/>
      <w:lang w:eastAsia="ru-RU"/>
    </w:rPr>
  </w:style>
  <w:style w:type="paragraph" w:customStyle="1" w:styleId="LO-Normal">
    <w:name w:val="LO-Normal"/>
    <w:qFormat/>
    <w:rsid w:val="00986055"/>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afffffffe">
    <w:name w:val="Стиль Основной текст"/>
    <w:basedOn w:val="a8"/>
    <w:qFormat/>
    <w:rsid w:val="00986055"/>
    <w:pPr>
      <w:spacing w:before="0" w:beforeAutospacing="0" w:after="0" w:afterAutospacing="0"/>
    </w:pPr>
    <w:rPr>
      <w:szCs w:val="20"/>
    </w:rPr>
  </w:style>
  <w:style w:type="paragraph" w:customStyle="1" w:styleId="affffffff">
    <w:name w:val="Основа"/>
    <w:basedOn w:val="a8"/>
    <w:qFormat/>
    <w:rsid w:val="00986055"/>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8"/>
    <w:qFormat/>
    <w:rsid w:val="00986055"/>
    <w:pPr>
      <w:spacing w:before="0" w:beforeAutospacing="0" w:after="0" w:afterAutospacing="0" w:line="360" w:lineRule="auto"/>
    </w:pPr>
    <w:rPr>
      <w:szCs w:val="20"/>
    </w:rPr>
  </w:style>
  <w:style w:type="paragraph" w:customStyle="1" w:styleId="09">
    <w:name w:val="Стиль Междустр.интервал:  множитель 09 ин"/>
    <w:basedOn w:val="a8"/>
    <w:qFormat/>
    <w:rsid w:val="00986055"/>
    <w:pPr>
      <w:spacing w:before="0" w:beforeAutospacing="0" w:after="0" w:afterAutospacing="0"/>
    </w:pPr>
    <w:rPr>
      <w:szCs w:val="20"/>
    </w:rPr>
  </w:style>
  <w:style w:type="paragraph" w:customStyle="1" w:styleId="Style1011">
    <w:name w:val="Style101"/>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92">
    <w:name w:val="Style92"/>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8"/>
    <w:qFormat/>
    <w:rsid w:val="00986055"/>
    <w:pPr>
      <w:spacing w:before="48" w:beforeAutospacing="0" w:after="48" w:afterAutospacing="0"/>
      <w:jc w:val="both"/>
    </w:pPr>
  </w:style>
  <w:style w:type="paragraph" w:customStyle="1" w:styleId="biblio">
    <w:name w:val="biblio"/>
    <w:basedOn w:val="a8"/>
    <w:qFormat/>
    <w:rsid w:val="00986055"/>
    <w:pPr>
      <w:spacing w:before="48" w:beforeAutospacing="0" w:after="48" w:afterAutospacing="0"/>
      <w:ind w:firstLine="360"/>
      <w:jc w:val="both"/>
    </w:pPr>
    <w:rPr>
      <w:sz w:val="19"/>
      <w:szCs w:val="19"/>
    </w:rPr>
  </w:style>
  <w:style w:type="paragraph" w:customStyle="1" w:styleId="biblio0">
    <w:name w:val="biblio0"/>
    <w:basedOn w:val="a8"/>
    <w:qFormat/>
    <w:rsid w:val="00986055"/>
    <w:pPr>
      <w:spacing w:before="48" w:beforeAutospacing="0" w:after="48" w:afterAutospacing="0"/>
      <w:jc w:val="both"/>
    </w:pPr>
    <w:rPr>
      <w:sz w:val="19"/>
      <w:szCs w:val="19"/>
    </w:rPr>
  </w:style>
  <w:style w:type="paragraph" w:customStyle="1" w:styleId="podpis">
    <w:name w:val="podpis"/>
    <w:basedOn w:val="a8"/>
    <w:qFormat/>
    <w:rsid w:val="00986055"/>
    <w:pPr>
      <w:spacing w:before="48" w:beforeAutospacing="0" w:after="48" w:afterAutospacing="0"/>
      <w:jc w:val="right"/>
    </w:pPr>
    <w:rPr>
      <w:i/>
      <w:iCs/>
      <w:sz w:val="19"/>
      <w:szCs w:val="19"/>
    </w:rPr>
  </w:style>
  <w:style w:type="paragraph" w:customStyle="1" w:styleId="ris">
    <w:name w:val="ris"/>
    <w:basedOn w:val="a8"/>
    <w:qFormat/>
    <w:rsid w:val="00986055"/>
    <w:pPr>
      <w:spacing w:before="48" w:beforeAutospacing="0" w:after="48" w:afterAutospacing="0"/>
      <w:jc w:val="center"/>
    </w:pPr>
    <w:rPr>
      <w:i/>
      <w:iCs/>
      <w:sz w:val="19"/>
      <w:szCs w:val="19"/>
    </w:rPr>
  </w:style>
  <w:style w:type="paragraph" w:customStyle="1" w:styleId="small0">
    <w:name w:val="small0"/>
    <w:basedOn w:val="a8"/>
    <w:qFormat/>
    <w:rsid w:val="00986055"/>
    <w:pPr>
      <w:spacing w:before="48" w:beforeAutospacing="0" w:after="48" w:afterAutospacing="0"/>
      <w:jc w:val="both"/>
    </w:pPr>
    <w:rPr>
      <w:sz w:val="19"/>
      <w:szCs w:val="19"/>
    </w:rPr>
  </w:style>
  <w:style w:type="paragraph" w:customStyle="1" w:styleId="stih4">
    <w:name w:val="stih4"/>
    <w:basedOn w:val="a8"/>
    <w:qFormat/>
    <w:rsid w:val="00986055"/>
    <w:pPr>
      <w:spacing w:before="120" w:beforeAutospacing="0" w:after="120" w:afterAutospacing="0"/>
      <w:ind w:left="3240"/>
    </w:pPr>
    <w:rPr>
      <w:sz w:val="19"/>
      <w:szCs w:val="19"/>
    </w:rPr>
  </w:style>
  <w:style w:type="paragraph" w:customStyle="1" w:styleId="zag8">
    <w:name w:val="zag8"/>
    <w:basedOn w:val="a8"/>
    <w:qFormat/>
    <w:rsid w:val="00986055"/>
    <w:pPr>
      <w:spacing w:before="240" w:beforeAutospacing="0" w:after="48" w:afterAutospacing="0"/>
      <w:jc w:val="center"/>
    </w:pPr>
    <w:rPr>
      <w:sz w:val="19"/>
      <w:szCs w:val="19"/>
    </w:rPr>
  </w:style>
  <w:style w:type="paragraph" w:customStyle="1" w:styleId="hook">
    <w:name w:val="hook"/>
    <w:basedOn w:val="a8"/>
    <w:qFormat/>
    <w:rsid w:val="00986055"/>
    <w:rPr>
      <w:rFonts w:ascii="Comic Sans MS" w:hAnsi="Comic Sans MS"/>
      <w:b/>
      <w:bCs/>
    </w:rPr>
  </w:style>
  <w:style w:type="paragraph" w:customStyle="1" w:styleId="affffffff0">
    <w:name w:val="Цитаты"/>
    <w:basedOn w:val="Normal1"/>
    <w:qFormat/>
    <w:rsid w:val="00986055"/>
    <w:pPr>
      <w:widowControl/>
      <w:spacing w:before="100" w:after="100"/>
      <w:ind w:right="360" w:firstLine="0"/>
    </w:pPr>
    <w:rPr>
      <w:sz w:val="24"/>
    </w:rPr>
  </w:style>
  <w:style w:type="paragraph" w:customStyle="1" w:styleId="Style55">
    <w:name w:val="Style55"/>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8"/>
    <w:qFormat/>
    <w:rsid w:val="00986055"/>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nospacing">
    <w:name w:val="nospacing"/>
    <w:basedOn w:val="a8"/>
    <w:qFormat/>
    <w:rsid w:val="00986055"/>
  </w:style>
  <w:style w:type="paragraph" w:customStyle="1" w:styleId="PrilogRazd">
    <w:name w:val="Prilog Razd"/>
    <w:qFormat/>
    <w:rsid w:val="00986055"/>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paragraph" w:customStyle="1" w:styleId="osntext">
    <w:name w:val="osn_text"/>
    <w:basedOn w:val="a8"/>
    <w:qFormat/>
    <w:rsid w:val="00986055"/>
    <w:pPr>
      <w:widowControl w:val="0"/>
      <w:spacing w:before="0" w:beforeAutospacing="0" w:after="0" w:afterAutospacing="0"/>
      <w:ind w:firstLine="567"/>
      <w:jc w:val="both"/>
    </w:pPr>
    <w:rPr>
      <w:sz w:val="20"/>
      <w:szCs w:val="20"/>
    </w:rPr>
  </w:style>
  <w:style w:type="paragraph" w:customStyle="1" w:styleId="Style43">
    <w:name w:val="Style43"/>
    <w:basedOn w:val="a8"/>
    <w:qFormat/>
    <w:rsid w:val="00986055"/>
    <w:pPr>
      <w:widowControl w:val="0"/>
      <w:autoSpaceDE w:val="0"/>
      <w:autoSpaceDN w:val="0"/>
      <w:adjustRightInd w:val="0"/>
      <w:spacing w:before="0" w:beforeAutospacing="0" w:after="0" w:afterAutospacing="0" w:line="475" w:lineRule="exact"/>
      <w:ind w:firstLine="706"/>
      <w:jc w:val="both"/>
    </w:pPr>
  </w:style>
  <w:style w:type="paragraph" w:customStyle="1" w:styleId="textdoc">
    <w:name w:val="textdoc"/>
    <w:basedOn w:val="a8"/>
    <w:qFormat/>
    <w:rsid w:val="00986055"/>
  </w:style>
  <w:style w:type="paragraph" w:customStyle="1" w:styleId="msonormalcxsplast">
    <w:name w:val="msonormalcxsplast"/>
    <w:basedOn w:val="a8"/>
    <w:qFormat/>
    <w:rsid w:val="00986055"/>
    <w:rPr>
      <w:rFonts w:ascii="Arial" w:hAnsi="Arial" w:cs="Arial"/>
      <w:color w:val="000000"/>
      <w:sz w:val="20"/>
      <w:szCs w:val="20"/>
    </w:rPr>
  </w:style>
  <w:style w:type="paragraph" w:customStyle="1" w:styleId="msonormalcxspmiddlecxspmiddle">
    <w:name w:val="msonormalcxspmiddlecxspmiddle"/>
    <w:basedOn w:val="a8"/>
    <w:qFormat/>
    <w:rsid w:val="00986055"/>
    <w:rPr>
      <w:rFonts w:ascii="Arial" w:hAnsi="Arial" w:cs="Arial"/>
      <w:color w:val="000000"/>
      <w:sz w:val="20"/>
      <w:szCs w:val="20"/>
    </w:rPr>
  </w:style>
  <w:style w:type="paragraph" w:customStyle="1" w:styleId="normalrus">
    <w:name w:val="normalrus"/>
    <w:basedOn w:val="a8"/>
    <w:qFormat/>
    <w:rsid w:val="00986055"/>
  </w:style>
  <w:style w:type="paragraph" w:customStyle="1" w:styleId="a0cxspmiddle">
    <w:name w:val="a0cxspmiddle"/>
    <w:basedOn w:val="a8"/>
    <w:qFormat/>
    <w:rsid w:val="00986055"/>
  </w:style>
  <w:style w:type="paragraph" w:customStyle="1" w:styleId="HTMLPreformatted1">
    <w:name w:val="HTML Preformatted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tyle27">
    <w:name w:val="Style27"/>
    <w:basedOn w:val="a8"/>
    <w:qFormat/>
    <w:rsid w:val="00986055"/>
    <w:pPr>
      <w:widowControl w:val="0"/>
      <w:autoSpaceDE w:val="0"/>
      <w:autoSpaceDN w:val="0"/>
      <w:adjustRightInd w:val="0"/>
      <w:spacing w:before="0" w:beforeAutospacing="0" w:after="0" w:afterAutospacing="0" w:line="446" w:lineRule="exact"/>
      <w:ind w:firstLine="533"/>
      <w:jc w:val="both"/>
    </w:pPr>
  </w:style>
  <w:style w:type="paragraph" w:customStyle="1" w:styleId="ptx2">
    <w:name w:val="ptx2"/>
    <w:basedOn w:val="a8"/>
    <w:qFormat/>
    <w:rsid w:val="00986055"/>
  </w:style>
  <w:style w:type="paragraph" w:customStyle="1" w:styleId="affffffff1">
    <w:name w:val="Заглавие"/>
    <w:basedOn w:val="afffffffd"/>
    <w:qFormat/>
    <w:rsid w:val="00986055"/>
    <w:pPr>
      <w:jc w:val="center"/>
    </w:pPr>
    <w:rPr>
      <w:sz w:val="20"/>
      <w:szCs w:val="20"/>
    </w:rPr>
  </w:style>
  <w:style w:type="paragraph" w:customStyle="1" w:styleId="-10-11">
    <w:name w:val="А-10-11"/>
    <w:aliases w:val="65"/>
    <w:basedOn w:val="a8"/>
    <w:qFormat/>
    <w:rsid w:val="00986055"/>
    <w:pPr>
      <w:spacing w:before="0" w:beforeAutospacing="0" w:after="0" w:afterAutospacing="0" w:line="233" w:lineRule="exact"/>
      <w:ind w:firstLine="397"/>
      <w:jc w:val="both"/>
    </w:pPr>
    <w:rPr>
      <w:sz w:val="20"/>
      <w:szCs w:val="20"/>
    </w:rPr>
  </w:style>
  <w:style w:type="paragraph" w:customStyle="1" w:styleId="iauiueiiiaaiio">
    <w:name w:val="iau?iue ii i?aaiio"/>
    <w:basedOn w:val="a8"/>
    <w:qFormat/>
    <w:rsid w:val="00986055"/>
    <w:pPr>
      <w:overflowPunct w:val="0"/>
      <w:autoSpaceDE w:val="0"/>
      <w:autoSpaceDN w:val="0"/>
      <w:adjustRightInd w:val="0"/>
      <w:spacing w:before="0" w:beforeAutospacing="0" w:after="0" w:afterAutospacing="0"/>
      <w:jc w:val="right"/>
    </w:pPr>
    <w:rPr>
      <w:sz w:val="20"/>
      <w:szCs w:val="20"/>
    </w:rPr>
  </w:style>
  <w:style w:type="paragraph" w:customStyle="1" w:styleId="131">
    <w:name w:val="Стиль Стиль по ширине Междустр.интервал:  множитель 13 ин + полужир...1"/>
    <w:basedOn w:val="a8"/>
    <w:qFormat/>
    <w:rsid w:val="00986055"/>
    <w:pPr>
      <w:numPr>
        <w:numId w:val="11"/>
      </w:numPr>
      <w:tabs>
        <w:tab w:val="left" w:pos="680"/>
        <w:tab w:val="left" w:pos="851"/>
      </w:tabs>
      <w:spacing w:before="0" w:beforeAutospacing="0" w:after="0" w:afterAutospacing="0" w:line="312" w:lineRule="auto"/>
      <w:ind w:left="680" w:hanging="226"/>
    </w:pPr>
    <w:rPr>
      <w:bCs/>
      <w:i/>
      <w:szCs w:val="20"/>
    </w:rPr>
  </w:style>
  <w:style w:type="paragraph" w:customStyle="1" w:styleId="2TimesNewRoman122">
    <w:name w:val="Стиль Заголовок 2 + Times New Roman 12 пт По левому краю"/>
    <w:basedOn w:val="26"/>
    <w:qFormat/>
    <w:rsid w:val="00986055"/>
    <w:pPr>
      <w:keepNext w:val="0"/>
    </w:pPr>
    <w:rPr>
      <w:rFonts w:ascii="Times New Roman" w:hAnsi="Times New Roman"/>
      <w:bCs/>
      <w:sz w:val="24"/>
      <w:lang w:eastAsia="en-US"/>
    </w:rPr>
  </w:style>
  <w:style w:type="paragraph" w:customStyle="1" w:styleId="1TimesNewRoman12">
    <w:name w:val="Стиль Загол. 1 ур. + Times New Roman 12 пт"/>
    <w:basedOn w:val="a8"/>
    <w:qFormat/>
    <w:rsid w:val="00986055"/>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2">
    <w:name w:val="НаКурсач"/>
    <w:basedOn w:val="a8"/>
    <w:qFormat/>
    <w:rsid w:val="00986055"/>
    <w:pPr>
      <w:spacing w:before="0" w:beforeAutospacing="0" w:after="0" w:afterAutospacing="0" w:line="312" w:lineRule="auto"/>
      <w:jc w:val="both"/>
    </w:pPr>
    <w:rPr>
      <w:sz w:val="28"/>
    </w:rPr>
  </w:style>
  <w:style w:type="paragraph" w:customStyle="1" w:styleId="HTML10">
    <w:name w:val="Стандартный HTML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nip1">
    <w:name w:val="snip1"/>
    <w:basedOn w:val="a8"/>
    <w:qFormat/>
    <w:rsid w:val="00986055"/>
    <w:pPr>
      <w:spacing w:before="49" w:beforeAutospacing="0" w:after="0" w:afterAutospacing="0" w:line="300" w:lineRule="atLeast"/>
    </w:pPr>
    <w:rPr>
      <w:color w:val="000000"/>
    </w:rPr>
  </w:style>
  <w:style w:type="paragraph" w:customStyle="1" w:styleId="Style74">
    <w:name w:val="Style74"/>
    <w:basedOn w:val="a8"/>
    <w:qFormat/>
    <w:rsid w:val="00986055"/>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8"/>
    <w:qFormat/>
    <w:rsid w:val="00986055"/>
    <w:pPr>
      <w:widowControl w:val="0"/>
      <w:spacing w:before="0" w:beforeAutospacing="0" w:after="0" w:afterAutospacing="0" w:line="360" w:lineRule="auto"/>
      <w:ind w:firstLine="720"/>
      <w:jc w:val="both"/>
    </w:pPr>
    <w:rPr>
      <w:szCs w:val="20"/>
    </w:rPr>
  </w:style>
  <w:style w:type="paragraph" w:customStyle="1" w:styleId="normal5">
    <w:name w:val="normal5"/>
    <w:basedOn w:val="a8"/>
    <w:qFormat/>
    <w:rsid w:val="00986055"/>
  </w:style>
  <w:style w:type="paragraph" w:customStyle="1" w:styleId="125">
    <w:name w:val="Обычный12"/>
    <w:qFormat/>
    <w:rsid w:val="00986055"/>
    <w:pPr>
      <w:widowControl w:val="0"/>
      <w:spacing w:after="0"/>
      <w:ind w:firstLine="460"/>
      <w:jc w:val="both"/>
    </w:pPr>
    <w:rPr>
      <w:rFonts w:ascii="Times New Roman" w:eastAsia="Times New Roman" w:hAnsi="Times New Roman" w:cs="Times New Roman"/>
      <w:sz w:val="18"/>
      <w:szCs w:val="20"/>
      <w:lang w:eastAsia="ru-RU"/>
    </w:rPr>
  </w:style>
  <w:style w:type="character" w:customStyle="1" w:styleId="1ffff2">
    <w:name w:val="Замещающий текст1"/>
    <w:uiPriority w:val="99"/>
    <w:qFormat/>
    <w:rsid w:val="00986055"/>
    <w:rPr>
      <w:color w:val="808080"/>
    </w:rPr>
  </w:style>
  <w:style w:type="character" w:customStyle="1" w:styleId="1ffff3">
    <w:name w:val="Слабое выделение1"/>
    <w:qFormat/>
    <w:rsid w:val="00986055"/>
    <w:rPr>
      <w:i/>
      <w:color w:val="808080"/>
    </w:rPr>
  </w:style>
  <w:style w:type="character" w:customStyle="1" w:styleId="1ffff4">
    <w:name w:val="Сильное выделение1"/>
    <w:qFormat/>
    <w:rsid w:val="00986055"/>
    <w:rPr>
      <w:b/>
      <w:i/>
      <w:color w:val="4F81BD"/>
    </w:rPr>
  </w:style>
  <w:style w:type="character" w:customStyle="1" w:styleId="1ffff5">
    <w:name w:val="Слабая ссылка1"/>
    <w:qFormat/>
    <w:rsid w:val="00986055"/>
    <w:rPr>
      <w:smallCaps/>
      <w:color w:val="C0504D"/>
      <w:u w:val="single"/>
    </w:rPr>
  </w:style>
  <w:style w:type="character" w:customStyle="1" w:styleId="1ffff6">
    <w:name w:val="Сильная ссылка1"/>
    <w:qFormat/>
    <w:rsid w:val="00986055"/>
    <w:rPr>
      <w:b/>
      <w:smallCaps/>
      <w:color w:val="C0504D"/>
      <w:spacing w:val="5"/>
      <w:u w:val="single"/>
    </w:rPr>
  </w:style>
  <w:style w:type="character" w:customStyle="1" w:styleId="1ffff7">
    <w:name w:val="Название книги1"/>
    <w:qFormat/>
    <w:rsid w:val="00986055"/>
    <w:rPr>
      <w:b/>
      <w:smallCaps/>
      <w:spacing w:val="5"/>
    </w:rPr>
  </w:style>
  <w:style w:type="character" w:customStyle="1" w:styleId="711">
    <w:name w:val="Заголовок 7 Знак1"/>
    <w:qFormat/>
    <w:rsid w:val="00986055"/>
    <w:rPr>
      <w:sz w:val="24"/>
      <w:lang w:val="ru-RU" w:eastAsia="ru-RU"/>
    </w:rPr>
  </w:style>
  <w:style w:type="character" w:customStyle="1" w:styleId="812">
    <w:name w:val="Заголовок 8 Знак1"/>
    <w:qFormat/>
    <w:rsid w:val="00986055"/>
    <w:rPr>
      <w:rFonts w:ascii="Calibri" w:hAnsi="Calibri"/>
      <w:i/>
      <w:sz w:val="24"/>
      <w:lang w:val="ru-RU" w:eastAsia="en-US"/>
    </w:rPr>
  </w:style>
  <w:style w:type="character" w:customStyle="1" w:styleId="910">
    <w:name w:val="Заголовок 9 Знак1"/>
    <w:qFormat/>
    <w:rsid w:val="00986055"/>
    <w:rPr>
      <w:rFonts w:ascii="Arial" w:hAnsi="Arial"/>
      <w:sz w:val="22"/>
      <w:lang w:val="ru-RU" w:eastAsia="ru-RU"/>
    </w:rPr>
  </w:style>
  <w:style w:type="character" w:customStyle="1" w:styleId="315">
    <w:name w:val="Основной текст с отступом 3 Знак1"/>
    <w:uiPriority w:val="99"/>
    <w:qFormat/>
    <w:rsid w:val="00986055"/>
    <w:rPr>
      <w:rFonts w:ascii="Times New Roman" w:hAnsi="Times New Roman"/>
      <w:sz w:val="16"/>
      <w:lang w:eastAsia="ru-RU"/>
    </w:rPr>
  </w:style>
  <w:style w:type="character" w:customStyle="1" w:styleId="21b">
    <w:name w:val="Основной текст с отступом 2 Знак1"/>
    <w:qFormat/>
    <w:rsid w:val="00986055"/>
    <w:rPr>
      <w:rFonts w:ascii="Times New Roman" w:hAnsi="Times New Roman"/>
      <w:sz w:val="24"/>
      <w:lang w:eastAsia="ru-RU"/>
    </w:rPr>
  </w:style>
  <w:style w:type="character" w:customStyle="1" w:styleId="FontStyle11">
    <w:name w:val="Font Style11"/>
    <w:qFormat/>
    <w:rsid w:val="00986055"/>
    <w:rPr>
      <w:rFonts w:ascii="Times New Roman" w:hAnsi="Times New Roman"/>
      <w:b/>
      <w:sz w:val="24"/>
    </w:rPr>
  </w:style>
  <w:style w:type="character" w:customStyle="1" w:styleId="FontStyle12">
    <w:name w:val="Font Style12"/>
    <w:qFormat/>
    <w:rsid w:val="00986055"/>
    <w:rPr>
      <w:rFonts w:ascii="Times New Roman" w:hAnsi="Times New Roman"/>
      <w:sz w:val="24"/>
    </w:rPr>
  </w:style>
  <w:style w:type="character" w:customStyle="1" w:styleId="1ffff8">
    <w:name w:val="Нижний колонтитул Знак1"/>
    <w:qFormat/>
    <w:rsid w:val="00986055"/>
    <w:rPr>
      <w:rFonts w:ascii="Times New Roman" w:hAnsi="Times New Roman"/>
      <w:sz w:val="24"/>
      <w:lang w:eastAsia="ru-RU"/>
    </w:rPr>
  </w:style>
  <w:style w:type="character" w:customStyle="1" w:styleId="21c">
    <w:name w:val="Основной текст 2 Знак1"/>
    <w:qFormat/>
    <w:rsid w:val="00986055"/>
    <w:rPr>
      <w:rFonts w:ascii="Times New Roman" w:hAnsi="Times New Roman"/>
      <w:sz w:val="24"/>
      <w:lang w:eastAsia="ru-RU"/>
    </w:rPr>
  </w:style>
  <w:style w:type="character" w:customStyle="1" w:styleId="FontStyle42">
    <w:name w:val="Font Style42"/>
    <w:qFormat/>
    <w:rsid w:val="00986055"/>
    <w:rPr>
      <w:rFonts w:ascii="Times New Roman" w:hAnsi="Times New Roman"/>
      <w:sz w:val="26"/>
    </w:rPr>
  </w:style>
  <w:style w:type="character" w:customStyle="1" w:styleId="75">
    <w:name w:val="Знак Знак7"/>
    <w:qFormat/>
    <w:rsid w:val="00986055"/>
    <w:rPr>
      <w:sz w:val="16"/>
      <w:lang w:val="ru-RU" w:eastAsia="ru-RU"/>
    </w:rPr>
  </w:style>
  <w:style w:type="character" w:customStyle="1" w:styleId="1ffff9">
    <w:name w:val="Основной текст Знак1"/>
    <w:aliases w:val="Основной текст Знак Знак,Знак1 Знак6,Основной текст Знак Знак Знак3, Знак1 Знак,Знак1 Знак7,Основной текст Знак Знак Знак4,Основной текст Знак Знак6"/>
    <w:qFormat/>
    <w:locked/>
    <w:rsid w:val="00986055"/>
    <w:rPr>
      <w:sz w:val="24"/>
    </w:rPr>
  </w:style>
  <w:style w:type="character" w:customStyle="1" w:styleId="spelle">
    <w:name w:val="spelle"/>
    <w:qFormat/>
    <w:rsid w:val="00986055"/>
  </w:style>
  <w:style w:type="character" w:customStyle="1" w:styleId="grame">
    <w:name w:val="grame"/>
    <w:qFormat/>
    <w:rsid w:val="00986055"/>
  </w:style>
  <w:style w:type="character" w:customStyle="1" w:styleId="FontStyle25">
    <w:name w:val="Font Style25"/>
    <w:qFormat/>
    <w:rsid w:val="00986055"/>
    <w:rPr>
      <w:rFonts w:ascii="Times New Roman" w:hAnsi="Times New Roman"/>
      <w:i/>
      <w:sz w:val="16"/>
    </w:rPr>
  </w:style>
  <w:style w:type="character" w:customStyle="1" w:styleId="147">
    <w:name w:val="Знак Знак14"/>
    <w:qFormat/>
    <w:locked/>
    <w:rsid w:val="00986055"/>
    <w:rPr>
      <w:rFonts w:ascii="Cambria" w:hAnsi="Cambria"/>
      <w:i/>
      <w:color w:val="4F81BD"/>
      <w:spacing w:val="15"/>
      <w:sz w:val="24"/>
      <w:lang w:val="ru-RU" w:eastAsia="ru-RU"/>
    </w:rPr>
  </w:style>
  <w:style w:type="character" w:customStyle="1" w:styleId="1ffffa">
    <w:name w:val="Схема документа Знак1"/>
    <w:qFormat/>
    <w:rsid w:val="00986055"/>
    <w:rPr>
      <w:rFonts w:ascii="Segoe UI" w:hAnsi="Segoe UI"/>
      <w:sz w:val="16"/>
      <w:lang w:eastAsia="ru-RU"/>
    </w:rPr>
  </w:style>
  <w:style w:type="character" w:customStyle="1" w:styleId="b-serp-urlitem1">
    <w:name w:val="b-serp-url__item1"/>
    <w:qFormat/>
    <w:rsid w:val="00986055"/>
    <w:rPr>
      <w:rFonts w:ascii="Times New Roman" w:hAnsi="Times New Roman"/>
    </w:rPr>
  </w:style>
  <w:style w:type="character" w:customStyle="1" w:styleId="1ffffb">
    <w:name w:val="Верхний колонтитул Знак1"/>
    <w:qFormat/>
    <w:rsid w:val="00986055"/>
    <w:rPr>
      <w:rFonts w:ascii="Times New Roman" w:hAnsi="Times New Roman"/>
      <w:sz w:val="24"/>
      <w:lang w:eastAsia="ru-RU"/>
    </w:rPr>
  </w:style>
  <w:style w:type="character" w:customStyle="1" w:styleId="FontStyle47">
    <w:name w:val="Font Style47"/>
    <w:qFormat/>
    <w:rsid w:val="00986055"/>
    <w:rPr>
      <w:rFonts w:ascii="Times New Roman" w:hAnsi="Times New Roman"/>
      <w:sz w:val="24"/>
    </w:rPr>
  </w:style>
  <w:style w:type="character" w:customStyle="1" w:styleId="ft250">
    <w:name w:val="ft250"/>
    <w:qFormat/>
    <w:rsid w:val="00986055"/>
  </w:style>
  <w:style w:type="character" w:customStyle="1" w:styleId="100">
    <w:name w:val="Знак Знак10"/>
    <w:qFormat/>
    <w:locked/>
    <w:rsid w:val="00986055"/>
    <w:rPr>
      <w:rFonts w:ascii="PragmaticaCTT" w:hAnsi="PragmaticaCTT"/>
      <w:sz w:val="24"/>
      <w:lang w:val="ru-RU" w:eastAsia="ru-RU"/>
    </w:rPr>
  </w:style>
  <w:style w:type="character" w:customStyle="1" w:styleId="126">
    <w:name w:val="Заголовок 1 Знак Знак2"/>
    <w:aliases w:val="Заголовок 1 Знак Знак Знак1,Знак Заголовок 1 Знак1,Знак Знак Знак2,Знак Знак Знак21,Заголовок 1 Знак Знак21,Знак Знак4 Знак2,Заголовок 1 Знак Знак Знак5 Знак2,Знак Заголовок 1 Знак Знак3 Знак2,Знак7 Знак Знак Знак Знак2 Знак2"/>
    <w:qFormat/>
    <w:locked/>
    <w:rsid w:val="00986055"/>
    <w:rPr>
      <w:b/>
      <w:caps/>
      <w:sz w:val="24"/>
      <w:lang w:val="ru-RU" w:eastAsia="ru-RU"/>
    </w:rPr>
  </w:style>
  <w:style w:type="character" w:customStyle="1" w:styleId="FontStyle34">
    <w:name w:val="Font Style34"/>
    <w:uiPriority w:val="99"/>
    <w:qFormat/>
    <w:rsid w:val="00986055"/>
    <w:rPr>
      <w:rFonts w:ascii="Times New Roman" w:hAnsi="Times New Roman"/>
      <w:sz w:val="26"/>
    </w:rPr>
  </w:style>
  <w:style w:type="character" w:customStyle="1" w:styleId="FontStyle38">
    <w:name w:val="Font Style38"/>
    <w:qFormat/>
    <w:rsid w:val="00986055"/>
    <w:rPr>
      <w:rFonts w:ascii="Times New Roman" w:hAnsi="Times New Roman"/>
      <w:sz w:val="26"/>
    </w:rPr>
  </w:style>
  <w:style w:type="character" w:customStyle="1" w:styleId="64">
    <w:name w:val="Знак Знак6"/>
    <w:qFormat/>
    <w:locked/>
    <w:rsid w:val="00986055"/>
    <w:rPr>
      <w:b/>
      <w:caps/>
      <w:sz w:val="24"/>
      <w:lang w:val="ru-RU" w:eastAsia="ru-RU"/>
    </w:rPr>
  </w:style>
  <w:style w:type="character" w:customStyle="1" w:styleId="FontStyle50">
    <w:name w:val="Font Style50"/>
    <w:qFormat/>
    <w:rsid w:val="00986055"/>
    <w:rPr>
      <w:rFonts w:ascii="Times New Roman" w:hAnsi="Times New Roman"/>
      <w:b/>
      <w:sz w:val="26"/>
    </w:rPr>
  </w:style>
  <w:style w:type="character" w:customStyle="1" w:styleId="blk">
    <w:name w:val="blk"/>
    <w:qFormat/>
    <w:rsid w:val="00986055"/>
  </w:style>
  <w:style w:type="character" w:customStyle="1" w:styleId="FontStyle36">
    <w:name w:val="Font Style36"/>
    <w:qFormat/>
    <w:rsid w:val="00986055"/>
    <w:rPr>
      <w:rFonts w:ascii="Times New Roman" w:hAnsi="Times New Roman"/>
      <w:sz w:val="26"/>
    </w:rPr>
  </w:style>
  <w:style w:type="character" w:customStyle="1" w:styleId="affffffff3">
    <w:name w:val="Основной текст Знак Знак Знак"/>
    <w:aliases w:val=" Знак1 Знак1"/>
    <w:locked/>
    <w:rsid w:val="00986055"/>
    <w:rPr>
      <w:sz w:val="24"/>
      <w:lang w:val="ru-RU" w:eastAsia="ru-RU"/>
    </w:rPr>
  </w:style>
  <w:style w:type="character" w:customStyle="1" w:styleId="1ffffc">
    <w:name w:val="Заголовок Знак1"/>
    <w:qFormat/>
    <w:rsid w:val="00986055"/>
    <w:rPr>
      <w:rFonts w:ascii="Calibri Light" w:hAnsi="Calibri Light"/>
      <w:spacing w:val="-10"/>
      <w:kern w:val="28"/>
      <w:sz w:val="56"/>
      <w:lang w:eastAsia="ru-RU"/>
    </w:rPr>
  </w:style>
  <w:style w:type="character" w:customStyle="1" w:styleId="tbln121">
    <w:name w:val="tbln121"/>
    <w:qFormat/>
    <w:rsid w:val="00986055"/>
    <w:rPr>
      <w:rFonts w:ascii="Arial" w:hAnsi="Arial"/>
      <w:i/>
      <w:color w:val="000000"/>
      <w:sz w:val="18"/>
      <w:u w:val="none"/>
    </w:rPr>
  </w:style>
  <w:style w:type="character" w:customStyle="1" w:styleId="mistake">
    <w:name w:val="mistake"/>
    <w:qFormat/>
    <w:rsid w:val="00986055"/>
    <w:rPr>
      <w:sz w:val="24"/>
    </w:rPr>
  </w:style>
  <w:style w:type="character" w:customStyle="1" w:styleId="trb12">
    <w:name w:val="trb12"/>
    <w:qFormat/>
    <w:rsid w:val="00986055"/>
  </w:style>
  <w:style w:type="character" w:customStyle="1" w:styleId="tbln12">
    <w:name w:val="tbln12"/>
    <w:qFormat/>
    <w:rsid w:val="00986055"/>
  </w:style>
  <w:style w:type="character" w:customStyle="1" w:styleId="tbb12">
    <w:name w:val="tbb12"/>
    <w:qFormat/>
    <w:rsid w:val="00986055"/>
  </w:style>
  <w:style w:type="character" w:customStyle="1" w:styleId="FontStyle448">
    <w:name w:val="Font Style448"/>
    <w:qFormat/>
    <w:rsid w:val="00986055"/>
    <w:rPr>
      <w:rFonts w:ascii="Times New Roman" w:hAnsi="Times New Roman"/>
      <w:sz w:val="20"/>
    </w:rPr>
  </w:style>
  <w:style w:type="character" w:customStyle="1" w:styleId="1ffffd">
    <w:name w:val="Тема примечания Знак1"/>
    <w:qFormat/>
    <w:rsid w:val="00986055"/>
    <w:rPr>
      <w:rFonts w:ascii="Times New Roman" w:hAnsi="Times New Roman"/>
      <w:b/>
      <w:sz w:val="20"/>
      <w:lang w:eastAsia="ru-RU"/>
    </w:rPr>
  </w:style>
  <w:style w:type="character" w:customStyle="1" w:styleId="highlighthighlightactive">
    <w:name w:val="highlight highlight_active"/>
    <w:qFormat/>
    <w:rsid w:val="00986055"/>
  </w:style>
  <w:style w:type="character" w:customStyle="1" w:styleId="160">
    <w:name w:val="Знак Знак16"/>
    <w:qFormat/>
    <w:rsid w:val="00986055"/>
    <w:rPr>
      <w:rFonts w:ascii="Cambria" w:hAnsi="Cambria"/>
      <w:b/>
      <w:kern w:val="32"/>
      <w:sz w:val="32"/>
    </w:rPr>
  </w:style>
  <w:style w:type="character" w:customStyle="1" w:styleId="small11">
    <w:name w:val="small11"/>
    <w:qFormat/>
    <w:rsid w:val="00986055"/>
    <w:rPr>
      <w:rFonts w:ascii="Times New Roman" w:hAnsi="Times New Roman"/>
      <w:sz w:val="16"/>
    </w:rPr>
  </w:style>
  <w:style w:type="character" w:customStyle="1" w:styleId="apple-converted-space">
    <w:name w:val="apple-converted-space"/>
    <w:qFormat/>
    <w:rsid w:val="00986055"/>
    <w:rPr>
      <w:rFonts w:ascii="Times New Roman" w:hAnsi="Times New Roman"/>
    </w:rPr>
  </w:style>
  <w:style w:type="character" w:customStyle="1" w:styleId="apple-style-span">
    <w:name w:val="apple-style-span"/>
    <w:qFormat/>
    <w:rsid w:val="00986055"/>
    <w:rPr>
      <w:rFonts w:ascii="Times New Roman" w:hAnsi="Times New Roman"/>
    </w:rPr>
  </w:style>
  <w:style w:type="character" w:customStyle="1" w:styleId="orange">
    <w:name w:val="orange"/>
    <w:qFormat/>
    <w:rsid w:val="00986055"/>
    <w:rPr>
      <w:rFonts w:ascii="Times New Roman" w:hAnsi="Times New Roman"/>
    </w:rPr>
  </w:style>
  <w:style w:type="character" w:customStyle="1" w:styleId="gray">
    <w:name w:val="gray"/>
    <w:qFormat/>
    <w:rsid w:val="00986055"/>
    <w:rPr>
      <w:rFonts w:ascii="Times New Roman" w:hAnsi="Times New Roman"/>
    </w:rPr>
  </w:style>
  <w:style w:type="character" w:customStyle="1" w:styleId="FontStyle40">
    <w:name w:val="Font Style40"/>
    <w:qFormat/>
    <w:rsid w:val="00986055"/>
    <w:rPr>
      <w:rFonts w:ascii="Times New Roman" w:hAnsi="Times New Roman"/>
      <w:sz w:val="26"/>
    </w:rPr>
  </w:style>
  <w:style w:type="character" w:customStyle="1" w:styleId="FontStyle55">
    <w:name w:val="Font Style55"/>
    <w:qFormat/>
    <w:rsid w:val="00986055"/>
    <w:rPr>
      <w:rFonts w:ascii="Times New Roman" w:hAnsi="Times New Roman"/>
      <w:sz w:val="28"/>
    </w:rPr>
  </w:style>
  <w:style w:type="character" w:customStyle="1" w:styleId="FontStyle43">
    <w:name w:val="Font Style43"/>
    <w:qFormat/>
    <w:rsid w:val="00986055"/>
    <w:rPr>
      <w:rFonts w:ascii="Times New Roman" w:hAnsi="Times New Roman"/>
      <w:b/>
      <w:sz w:val="26"/>
    </w:rPr>
  </w:style>
  <w:style w:type="character" w:customStyle="1" w:styleId="nameautor3">
    <w:name w:val="name_autor3"/>
    <w:qFormat/>
    <w:rsid w:val="00986055"/>
  </w:style>
  <w:style w:type="character" w:customStyle="1" w:styleId="ft318">
    <w:name w:val="ft318"/>
    <w:qFormat/>
    <w:rsid w:val="00986055"/>
  </w:style>
  <w:style w:type="character" w:customStyle="1" w:styleId="ft523">
    <w:name w:val="ft523"/>
    <w:qFormat/>
    <w:rsid w:val="00986055"/>
  </w:style>
  <w:style w:type="character" w:customStyle="1" w:styleId="ft459">
    <w:name w:val="ft459"/>
    <w:qFormat/>
    <w:rsid w:val="00986055"/>
  </w:style>
  <w:style w:type="character" w:customStyle="1" w:styleId="ft553">
    <w:name w:val="ft553"/>
    <w:qFormat/>
    <w:rsid w:val="00986055"/>
  </w:style>
  <w:style w:type="character" w:customStyle="1" w:styleId="ft672">
    <w:name w:val="ft672"/>
    <w:qFormat/>
    <w:rsid w:val="00986055"/>
  </w:style>
  <w:style w:type="character" w:customStyle="1" w:styleId="fieldname">
    <w:name w:val="fieldname"/>
    <w:qFormat/>
    <w:rsid w:val="00986055"/>
  </w:style>
  <w:style w:type="character" w:customStyle="1" w:styleId="ft224">
    <w:name w:val="ft224"/>
    <w:qFormat/>
    <w:rsid w:val="00986055"/>
  </w:style>
  <w:style w:type="character" w:customStyle="1" w:styleId="BodyText3Char3">
    <w:name w:val="Body Text 3 Char3"/>
    <w:aliases w:val="Знак5 Char3"/>
    <w:uiPriority w:val="99"/>
    <w:qFormat/>
    <w:locked/>
    <w:rsid w:val="00986055"/>
    <w:rPr>
      <w:rFonts w:ascii="Times New Roman" w:hAnsi="Times New Roman"/>
      <w:sz w:val="16"/>
    </w:rPr>
  </w:style>
  <w:style w:type="character" w:customStyle="1" w:styleId="formlabels1">
    <w:name w:val="form_labels1"/>
    <w:qFormat/>
    <w:rsid w:val="00986055"/>
    <w:rPr>
      <w:rFonts w:ascii="Verdana" w:hAnsi="Verdana"/>
      <w:sz w:val="16"/>
    </w:rPr>
  </w:style>
  <w:style w:type="character" w:customStyle="1" w:styleId="1ffffe">
    <w:name w:val="Красная строка Знак1"/>
    <w:qFormat/>
    <w:rsid w:val="00986055"/>
    <w:rPr>
      <w:rFonts w:ascii="Times New Roman" w:hAnsi="Times New Roman"/>
      <w:sz w:val="24"/>
      <w:lang w:eastAsia="ru-RU"/>
    </w:rPr>
  </w:style>
  <w:style w:type="character" w:customStyle="1" w:styleId="BodyTextChar3">
    <w:name w:val="Body Text Char3"/>
    <w:aliases w:val="Основной текст Знак Char,Знак1 Char11,Знак1 Char111,Знак1 Char1"/>
    <w:uiPriority w:val="99"/>
    <w:locked/>
    <w:rsid w:val="00986055"/>
    <w:rPr>
      <w:rFonts w:ascii="Times New Roman" w:hAnsi="Times New Roman"/>
      <w:sz w:val="24"/>
    </w:rPr>
  </w:style>
  <w:style w:type="character" w:customStyle="1" w:styleId="pagename1">
    <w:name w:val="pagename1"/>
    <w:qFormat/>
    <w:rsid w:val="00986055"/>
    <w:rPr>
      <w:rFonts w:ascii="Verdana" w:hAnsi="Verdana"/>
      <w:b/>
      <w:color w:val="7C9DC0"/>
      <w:sz w:val="22"/>
      <w:shd w:val="clear" w:color="auto" w:fill="FAF0E6"/>
    </w:rPr>
  </w:style>
  <w:style w:type="character" w:customStyle="1" w:styleId="ft1100">
    <w:name w:val="ft1100"/>
    <w:qFormat/>
    <w:rsid w:val="00986055"/>
  </w:style>
  <w:style w:type="character" w:customStyle="1" w:styleId="ft1168">
    <w:name w:val="ft1168"/>
    <w:qFormat/>
    <w:rsid w:val="00986055"/>
  </w:style>
  <w:style w:type="character" w:customStyle="1" w:styleId="ft1237">
    <w:name w:val="ft1237"/>
    <w:qFormat/>
    <w:rsid w:val="00986055"/>
  </w:style>
  <w:style w:type="character" w:customStyle="1" w:styleId="ft1245">
    <w:name w:val="ft1245"/>
    <w:qFormat/>
    <w:rsid w:val="00986055"/>
  </w:style>
  <w:style w:type="character" w:customStyle="1" w:styleId="articletext">
    <w:name w:val="article_text"/>
    <w:qFormat/>
    <w:rsid w:val="00986055"/>
  </w:style>
  <w:style w:type="character" w:customStyle="1" w:styleId="mw-headline">
    <w:name w:val="mw-headline"/>
    <w:qFormat/>
    <w:rsid w:val="00986055"/>
  </w:style>
  <w:style w:type="character" w:customStyle="1" w:styleId="name">
    <w:name w:val="name"/>
    <w:qFormat/>
    <w:rsid w:val="00986055"/>
  </w:style>
  <w:style w:type="character" w:customStyle="1" w:styleId="FontStyle33">
    <w:name w:val="Font Style33"/>
    <w:qFormat/>
    <w:rsid w:val="00986055"/>
    <w:rPr>
      <w:rFonts w:ascii="Times New Roman" w:hAnsi="Times New Roman"/>
      <w:b/>
      <w:sz w:val="26"/>
    </w:rPr>
  </w:style>
  <w:style w:type="character" w:customStyle="1" w:styleId="FontStyle35">
    <w:name w:val="Font Style35"/>
    <w:qFormat/>
    <w:rsid w:val="00986055"/>
    <w:rPr>
      <w:rFonts w:ascii="Times New Roman" w:hAnsi="Times New Roman"/>
      <w:i/>
      <w:sz w:val="24"/>
    </w:rPr>
  </w:style>
  <w:style w:type="character" w:customStyle="1" w:styleId="FontStyle37">
    <w:name w:val="Font Style37"/>
    <w:qFormat/>
    <w:rsid w:val="00986055"/>
    <w:rPr>
      <w:rFonts w:ascii="Times New Roman" w:hAnsi="Times New Roman"/>
      <w:sz w:val="32"/>
    </w:rPr>
  </w:style>
  <w:style w:type="character" w:customStyle="1" w:styleId="ft3087">
    <w:name w:val="ft3087"/>
    <w:qFormat/>
    <w:rsid w:val="00986055"/>
  </w:style>
  <w:style w:type="character" w:customStyle="1" w:styleId="ft3162">
    <w:name w:val="ft3162"/>
    <w:qFormat/>
    <w:rsid w:val="00986055"/>
  </w:style>
  <w:style w:type="character" w:customStyle="1" w:styleId="ft1373">
    <w:name w:val="ft1373"/>
    <w:qFormat/>
    <w:rsid w:val="00986055"/>
  </w:style>
  <w:style w:type="character" w:customStyle="1" w:styleId="ft32">
    <w:name w:val="ft32"/>
    <w:qFormat/>
    <w:rsid w:val="00986055"/>
  </w:style>
  <w:style w:type="character" w:customStyle="1" w:styleId="ft1433">
    <w:name w:val="ft1433"/>
    <w:qFormat/>
    <w:rsid w:val="00986055"/>
  </w:style>
  <w:style w:type="character" w:customStyle="1" w:styleId="ft1481">
    <w:name w:val="ft1481"/>
    <w:qFormat/>
    <w:rsid w:val="00986055"/>
  </w:style>
  <w:style w:type="character" w:customStyle="1" w:styleId="ft1536">
    <w:name w:val="ft1536"/>
    <w:qFormat/>
    <w:rsid w:val="00986055"/>
  </w:style>
  <w:style w:type="character" w:customStyle="1" w:styleId="ft1543">
    <w:name w:val="ft1543"/>
    <w:qFormat/>
    <w:rsid w:val="00986055"/>
  </w:style>
  <w:style w:type="character" w:customStyle="1" w:styleId="ft1">
    <w:name w:val="ft1"/>
    <w:qFormat/>
    <w:rsid w:val="00986055"/>
  </w:style>
  <w:style w:type="character" w:customStyle="1" w:styleId="ft1546">
    <w:name w:val="ft1546"/>
    <w:qFormat/>
    <w:rsid w:val="00986055"/>
  </w:style>
  <w:style w:type="character" w:customStyle="1" w:styleId="ft1550">
    <w:name w:val="ft1550"/>
    <w:qFormat/>
    <w:rsid w:val="00986055"/>
  </w:style>
  <w:style w:type="character" w:customStyle="1" w:styleId="ft1571">
    <w:name w:val="ft1571"/>
    <w:qFormat/>
    <w:rsid w:val="00986055"/>
  </w:style>
  <w:style w:type="character" w:customStyle="1" w:styleId="ft1577">
    <w:name w:val="ft1577"/>
    <w:qFormat/>
    <w:rsid w:val="00986055"/>
  </w:style>
  <w:style w:type="character" w:customStyle="1" w:styleId="ft1583">
    <w:name w:val="ft1583"/>
    <w:qFormat/>
    <w:rsid w:val="00986055"/>
  </w:style>
  <w:style w:type="character" w:customStyle="1" w:styleId="ft1593">
    <w:name w:val="ft1593"/>
    <w:qFormat/>
    <w:rsid w:val="00986055"/>
  </w:style>
  <w:style w:type="character" w:customStyle="1" w:styleId="ft1641">
    <w:name w:val="ft1641"/>
    <w:qFormat/>
    <w:rsid w:val="00986055"/>
  </w:style>
  <w:style w:type="character" w:customStyle="1" w:styleId="ft1671">
    <w:name w:val="ft1671"/>
    <w:qFormat/>
    <w:rsid w:val="00986055"/>
  </w:style>
  <w:style w:type="character" w:customStyle="1" w:styleId="ft1723">
    <w:name w:val="ft1723"/>
    <w:qFormat/>
    <w:rsid w:val="00986055"/>
  </w:style>
  <w:style w:type="character" w:customStyle="1" w:styleId="ft1786">
    <w:name w:val="ft1786"/>
    <w:qFormat/>
    <w:rsid w:val="00986055"/>
  </w:style>
  <w:style w:type="character" w:customStyle="1" w:styleId="ft1809">
    <w:name w:val="ft1809"/>
    <w:qFormat/>
    <w:rsid w:val="00986055"/>
  </w:style>
  <w:style w:type="character" w:customStyle="1" w:styleId="ft1814">
    <w:name w:val="ft1814"/>
    <w:qFormat/>
    <w:rsid w:val="00986055"/>
  </w:style>
  <w:style w:type="character" w:customStyle="1" w:styleId="ft1827">
    <w:name w:val="ft1827"/>
    <w:qFormat/>
    <w:rsid w:val="00986055"/>
  </w:style>
  <w:style w:type="character" w:customStyle="1" w:styleId="ft1831">
    <w:name w:val="ft1831"/>
    <w:qFormat/>
    <w:rsid w:val="00986055"/>
  </w:style>
  <w:style w:type="character" w:customStyle="1" w:styleId="ft1837">
    <w:name w:val="ft1837"/>
    <w:qFormat/>
    <w:rsid w:val="00986055"/>
  </w:style>
  <w:style w:type="character" w:customStyle="1" w:styleId="ft1857">
    <w:name w:val="ft1857"/>
    <w:qFormat/>
    <w:rsid w:val="00986055"/>
  </w:style>
  <w:style w:type="character" w:customStyle="1" w:styleId="ft1873">
    <w:name w:val="ft1873"/>
    <w:qFormat/>
    <w:rsid w:val="00986055"/>
  </w:style>
  <w:style w:type="character" w:customStyle="1" w:styleId="ft1932">
    <w:name w:val="ft1932"/>
    <w:qFormat/>
    <w:rsid w:val="00986055"/>
  </w:style>
  <w:style w:type="character" w:customStyle="1" w:styleId="ft1995">
    <w:name w:val="ft1995"/>
    <w:qFormat/>
    <w:rsid w:val="00986055"/>
  </w:style>
  <w:style w:type="character" w:customStyle="1" w:styleId="ft2033">
    <w:name w:val="ft2033"/>
    <w:qFormat/>
    <w:rsid w:val="00986055"/>
  </w:style>
  <w:style w:type="character" w:customStyle="1" w:styleId="ft11943">
    <w:name w:val="ft11943"/>
    <w:qFormat/>
    <w:rsid w:val="00986055"/>
  </w:style>
  <w:style w:type="character" w:customStyle="1" w:styleId="ft12010">
    <w:name w:val="ft12010"/>
    <w:qFormat/>
    <w:rsid w:val="00986055"/>
  </w:style>
  <w:style w:type="character" w:customStyle="1" w:styleId="ft12050">
    <w:name w:val="ft12050"/>
    <w:qFormat/>
    <w:rsid w:val="00986055"/>
  </w:style>
  <w:style w:type="character" w:customStyle="1" w:styleId="ft12104">
    <w:name w:val="ft12104"/>
    <w:qFormat/>
    <w:rsid w:val="00986055"/>
  </w:style>
  <w:style w:type="character" w:customStyle="1" w:styleId="ft12139">
    <w:name w:val="ft12139"/>
    <w:qFormat/>
    <w:rsid w:val="00986055"/>
  </w:style>
  <w:style w:type="character" w:customStyle="1" w:styleId="ft12166">
    <w:name w:val="ft12166"/>
    <w:qFormat/>
    <w:rsid w:val="00986055"/>
  </w:style>
  <w:style w:type="character" w:customStyle="1" w:styleId="ft12184">
    <w:name w:val="ft12184"/>
    <w:qFormat/>
    <w:rsid w:val="00986055"/>
  </w:style>
  <w:style w:type="character" w:customStyle="1" w:styleId="ft12250">
    <w:name w:val="ft12250"/>
    <w:qFormat/>
    <w:rsid w:val="00986055"/>
  </w:style>
  <w:style w:type="character" w:customStyle="1" w:styleId="ft12278">
    <w:name w:val="ft12278"/>
    <w:qFormat/>
    <w:rsid w:val="00986055"/>
  </w:style>
  <w:style w:type="character" w:customStyle="1" w:styleId="ft12329">
    <w:name w:val="ft12329"/>
    <w:qFormat/>
    <w:rsid w:val="00986055"/>
  </w:style>
  <w:style w:type="character" w:customStyle="1" w:styleId="ft12373">
    <w:name w:val="ft12373"/>
    <w:qFormat/>
    <w:rsid w:val="00986055"/>
  </w:style>
  <w:style w:type="character" w:customStyle="1" w:styleId="ft12374">
    <w:name w:val="ft12374"/>
    <w:qFormat/>
    <w:rsid w:val="00986055"/>
  </w:style>
  <w:style w:type="character" w:customStyle="1" w:styleId="ft12429">
    <w:name w:val="ft12429"/>
    <w:qFormat/>
    <w:rsid w:val="00986055"/>
  </w:style>
  <w:style w:type="character" w:customStyle="1" w:styleId="ft12471">
    <w:name w:val="ft12471"/>
    <w:qFormat/>
    <w:rsid w:val="00986055"/>
  </w:style>
  <w:style w:type="character" w:customStyle="1" w:styleId="ft12500">
    <w:name w:val="ft12500"/>
    <w:qFormat/>
    <w:rsid w:val="00986055"/>
  </w:style>
  <w:style w:type="character" w:customStyle="1" w:styleId="ft12501">
    <w:name w:val="ft12501"/>
    <w:qFormat/>
    <w:rsid w:val="00986055"/>
  </w:style>
  <w:style w:type="character" w:customStyle="1" w:styleId="ft12561">
    <w:name w:val="ft12561"/>
    <w:qFormat/>
    <w:rsid w:val="00986055"/>
  </w:style>
  <w:style w:type="character" w:customStyle="1" w:styleId="ft12562">
    <w:name w:val="ft12562"/>
    <w:qFormat/>
    <w:rsid w:val="00986055"/>
  </w:style>
  <w:style w:type="character" w:customStyle="1" w:styleId="ft12589">
    <w:name w:val="ft12589"/>
    <w:qFormat/>
    <w:rsid w:val="00986055"/>
  </w:style>
  <w:style w:type="character" w:customStyle="1" w:styleId="ft12609">
    <w:name w:val="ft12609"/>
    <w:qFormat/>
    <w:rsid w:val="00986055"/>
  </w:style>
  <w:style w:type="character" w:customStyle="1" w:styleId="ft12670">
    <w:name w:val="ft12670"/>
    <w:qFormat/>
    <w:rsid w:val="00986055"/>
  </w:style>
  <w:style w:type="character" w:customStyle="1" w:styleId="ft12676">
    <w:name w:val="ft12676"/>
    <w:qFormat/>
    <w:rsid w:val="00986055"/>
  </w:style>
  <w:style w:type="character" w:customStyle="1" w:styleId="ft12686">
    <w:name w:val="ft12686"/>
    <w:qFormat/>
    <w:rsid w:val="00986055"/>
  </w:style>
  <w:style w:type="character" w:customStyle="1" w:styleId="ft12696">
    <w:name w:val="ft12696"/>
    <w:qFormat/>
    <w:rsid w:val="00986055"/>
  </w:style>
  <w:style w:type="character" w:customStyle="1" w:styleId="ft12701">
    <w:name w:val="ft12701"/>
    <w:qFormat/>
    <w:rsid w:val="00986055"/>
  </w:style>
  <w:style w:type="character" w:customStyle="1" w:styleId="ft12708">
    <w:name w:val="ft12708"/>
    <w:qFormat/>
    <w:rsid w:val="00986055"/>
  </w:style>
  <w:style w:type="character" w:customStyle="1" w:styleId="ft12715">
    <w:name w:val="ft12715"/>
    <w:qFormat/>
    <w:rsid w:val="00986055"/>
  </w:style>
  <w:style w:type="character" w:customStyle="1" w:styleId="ft12722">
    <w:name w:val="ft12722"/>
    <w:qFormat/>
    <w:rsid w:val="00986055"/>
  </w:style>
  <w:style w:type="character" w:customStyle="1" w:styleId="ft12787">
    <w:name w:val="ft12787"/>
    <w:qFormat/>
    <w:rsid w:val="00986055"/>
  </w:style>
  <w:style w:type="character" w:customStyle="1" w:styleId="ft12790">
    <w:name w:val="ft12790"/>
    <w:qFormat/>
    <w:rsid w:val="00986055"/>
  </w:style>
  <w:style w:type="character" w:customStyle="1" w:styleId="ft12850">
    <w:name w:val="ft12850"/>
    <w:qFormat/>
    <w:rsid w:val="00986055"/>
  </w:style>
  <w:style w:type="character" w:customStyle="1" w:styleId="ft12896">
    <w:name w:val="ft12896"/>
    <w:qFormat/>
    <w:rsid w:val="00986055"/>
  </w:style>
  <w:style w:type="character" w:customStyle="1" w:styleId="ft12942">
    <w:name w:val="ft12942"/>
    <w:qFormat/>
    <w:rsid w:val="00986055"/>
  </w:style>
  <w:style w:type="character" w:customStyle="1" w:styleId="ft12991">
    <w:name w:val="ft12991"/>
    <w:qFormat/>
    <w:rsid w:val="00986055"/>
  </w:style>
  <w:style w:type="character" w:customStyle="1" w:styleId="ft13046">
    <w:name w:val="ft13046"/>
    <w:qFormat/>
    <w:rsid w:val="00986055"/>
  </w:style>
  <w:style w:type="character" w:customStyle="1" w:styleId="ft13079">
    <w:name w:val="ft13079"/>
    <w:qFormat/>
    <w:rsid w:val="00986055"/>
  </w:style>
  <w:style w:type="character" w:customStyle="1" w:styleId="ft13129">
    <w:name w:val="ft13129"/>
    <w:qFormat/>
    <w:rsid w:val="00986055"/>
  </w:style>
  <w:style w:type="character" w:customStyle="1" w:styleId="ft13186">
    <w:name w:val="ft13186"/>
    <w:qFormat/>
    <w:rsid w:val="00986055"/>
  </w:style>
  <w:style w:type="character" w:customStyle="1" w:styleId="ft13226">
    <w:name w:val="ft13226"/>
    <w:qFormat/>
    <w:rsid w:val="00986055"/>
  </w:style>
  <w:style w:type="character" w:customStyle="1" w:styleId="ft13271">
    <w:name w:val="ft13271"/>
    <w:qFormat/>
    <w:rsid w:val="00986055"/>
  </w:style>
  <w:style w:type="character" w:customStyle="1" w:styleId="ft13309">
    <w:name w:val="ft13309"/>
    <w:qFormat/>
    <w:rsid w:val="00986055"/>
  </w:style>
  <w:style w:type="character" w:customStyle="1" w:styleId="ft13366">
    <w:name w:val="ft13366"/>
    <w:qFormat/>
    <w:rsid w:val="00986055"/>
  </w:style>
  <w:style w:type="character" w:customStyle="1" w:styleId="ft13418">
    <w:name w:val="ft13418"/>
    <w:qFormat/>
    <w:rsid w:val="00986055"/>
  </w:style>
  <w:style w:type="character" w:customStyle="1" w:styleId="ft13441">
    <w:name w:val="ft13441"/>
    <w:qFormat/>
    <w:rsid w:val="00986055"/>
  </w:style>
  <w:style w:type="character" w:customStyle="1" w:styleId="ft13487">
    <w:name w:val="ft13487"/>
    <w:qFormat/>
    <w:rsid w:val="00986055"/>
  </w:style>
  <w:style w:type="character" w:customStyle="1" w:styleId="ft13488">
    <w:name w:val="ft13488"/>
    <w:qFormat/>
    <w:rsid w:val="00986055"/>
  </w:style>
  <w:style w:type="character" w:customStyle="1" w:styleId="ft13494">
    <w:name w:val="ft13494"/>
    <w:qFormat/>
    <w:rsid w:val="00986055"/>
  </w:style>
  <w:style w:type="character" w:customStyle="1" w:styleId="ft13500">
    <w:name w:val="ft13500"/>
    <w:qFormat/>
    <w:rsid w:val="00986055"/>
  </w:style>
  <w:style w:type="character" w:customStyle="1" w:styleId="ft13505">
    <w:name w:val="ft13505"/>
    <w:qFormat/>
    <w:rsid w:val="00986055"/>
  </w:style>
  <w:style w:type="character" w:customStyle="1" w:styleId="ft13518">
    <w:name w:val="ft13518"/>
    <w:qFormat/>
    <w:rsid w:val="00986055"/>
  </w:style>
  <w:style w:type="character" w:customStyle="1" w:styleId="ft13525">
    <w:name w:val="ft13525"/>
    <w:qFormat/>
    <w:rsid w:val="00986055"/>
  </w:style>
  <w:style w:type="character" w:customStyle="1" w:styleId="ft13537">
    <w:name w:val="ft13537"/>
    <w:qFormat/>
    <w:rsid w:val="00986055"/>
  </w:style>
  <w:style w:type="character" w:customStyle="1" w:styleId="ft13542">
    <w:name w:val="ft13542"/>
    <w:qFormat/>
    <w:rsid w:val="00986055"/>
  </w:style>
  <w:style w:type="character" w:customStyle="1" w:styleId="ft13555">
    <w:name w:val="ft13555"/>
    <w:qFormat/>
    <w:rsid w:val="00986055"/>
  </w:style>
  <w:style w:type="character" w:customStyle="1" w:styleId="ft13563">
    <w:name w:val="ft13563"/>
    <w:qFormat/>
    <w:rsid w:val="00986055"/>
  </w:style>
  <w:style w:type="character" w:customStyle="1" w:styleId="ft13566">
    <w:name w:val="ft13566"/>
    <w:qFormat/>
    <w:rsid w:val="00986055"/>
  </w:style>
  <w:style w:type="character" w:customStyle="1" w:styleId="ft13578">
    <w:name w:val="ft13578"/>
    <w:qFormat/>
    <w:rsid w:val="00986055"/>
  </w:style>
  <w:style w:type="character" w:customStyle="1" w:styleId="ft13580">
    <w:name w:val="ft13580"/>
    <w:qFormat/>
    <w:rsid w:val="00986055"/>
  </w:style>
  <w:style w:type="character" w:customStyle="1" w:styleId="ft13588">
    <w:name w:val="ft13588"/>
    <w:qFormat/>
    <w:rsid w:val="00986055"/>
  </w:style>
  <w:style w:type="character" w:customStyle="1" w:styleId="ft13644">
    <w:name w:val="ft13644"/>
    <w:qFormat/>
    <w:rsid w:val="00986055"/>
  </w:style>
  <w:style w:type="character" w:customStyle="1" w:styleId="ft13668">
    <w:name w:val="ft13668"/>
    <w:qFormat/>
    <w:rsid w:val="00986055"/>
  </w:style>
  <w:style w:type="character" w:customStyle="1" w:styleId="ft13712">
    <w:name w:val="ft13712"/>
    <w:qFormat/>
    <w:rsid w:val="00986055"/>
  </w:style>
  <w:style w:type="character" w:customStyle="1" w:styleId="ft13768">
    <w:name w:val="ft13768"/>
    <w:qFormat/>
    <w:rsid w:val="00986055"/>
  </w:style>
  <w:style w:type="character" w:customStyle="1" w:styleId="ft13810">
    <w:name w:val="ft13810"/>
    <w:qFormat/>
    <w:rsid w:val="00986055"/>
  </w:style>
  <w:style w:type="character" w:customStyle="1" w:styleId="ft13834">
    <w:name w:val="ft13834"/>
    <w:qFormat/>
    <w:rsid w:val="00986055"/>
  </w:style>
  <w:style w:type="character" w:customStyle="1" w:styleId="ft13885">
    <w:name w:val="ft13885"/>
    <w:qFormat/>
    <w:rsid w:val="00986055"/>
  </w:style>
  <w:style w:type="character" w:customStyle="1" w:styleId="affffffff4">
    <w:name w:val="Оглавление"/>
    <w:qFormat/>
    <w:rsid w:val="00986055"/>
    <w:rPr>
      <w:rFonts w:ascii="Times New Roman" w:hAnsi="Times New Roman"/>
      <w:b/>
      <w:i/>
      <w:sz w:val="28"/>
    </w:rPr>
  </w:style>
  <w:style w:type="character" w:customStyle="1" w:styleId="postbody">
    <w:name w:val="postbody"/>
    <w:qFormat/>
    <w:rsid w:val="00986055"/>
  </w:style>
  <w:style w:type="character" w:customStyle="1" w:styleId="FontStyle41">
    <w:name w:val="Font Style41"/>
    <w:qFormat/>
    <w:rsid w:val="00986055"/>
    <w:rPr>
      <w:rFonts w:ascii="Times New Roman" w:hAnsi="Times New Roman"/>
      <w:sz w:val="22"/>
    </w:rPr>
  </w:style>
  <w:style w:type="character" w:customStyle="1" w:styleId="submenu-table">
    <w:name w:val="submenu-table"/>
    <w:qFormat/>
    <w:rsid w:val="00986055"/>
  </w:style>
  <w:style w:type="character" w:customStyle="1" w:styleId="Heading2Char2">
    <w:name w:val="Heading 2 Char2"/>
    <w:aliases w:val="Знак3 Знак Char2"/>
    <w:uiPriority w:val="99"/>
    <w:qFormat/>
    <w:locked/>
    <w:rsid w:val="00986055"/>
    <w:rPr>
      <w:rFonts w:ascii="Times New Roman" w:hAnsi="Times New Roman"/>
      <w:sz w:val="24"/>
    </w:rPr>
  </w:style>
  <w:style w:type="character" w:customStyle="1" w:styleId="FontStyle48">
    <w:name w:val="Font Style48"/>
    <w:qFormat/>
    <w:rsid w:val="00986055"/>
    <w:rPr>
      <w:rFonts w:ascii="Times New Roman" w:hAnsi="Times New Roman"/>
      <w:i/>
      <w:sz w:val="18"/>
    </w:rPr>
  </w:style>
  <w:style w:type="character" w:customStyle="1" w:styleId="FontStyle51">
    <w:name w:val="Font Style51"/>
    <w:qFormat/>
    <w:rsid w:val="00986055"/>
    <w:rPr>
      <w:rFonts w:ascii="Times New Roman" w:hAnsi="Times New Roman"/>
      <w:b/>
      <w:sz w:val="18"/>
    </w:rPr>
  </w:style>
  <w:style w:type="character" w:customStyle="1" w:styleId="FontStyle75">
    <w:name w:val="Font Style75"/>
    <w:qFormat/>
    <w:rsid w:val="00986055"/>
    <w:rPr>
      <w:rFonts w:ascii="Times New Roman" w:hAnsi="Times New Roman"/>
      <w:b/>
      <w:sz w:val="16"/>
    </w:rPr>
  </w:style>
  <w:style w:type="character" w:customStyle="1" w:styleId="FontStyle56">
    <w:name w:val="Font Style56"/>
    <w:qFormat/>
    <w:rsid w:val="00986055"/>
    <w:rPr>
      <w:rFonts w:ascii="Times New Roman" w:hAnsi="Times New Roman"/>
      <w:b/>
      <w:spacing w:val="-10"/>
      <w:sz w:val="18"/>
    </w:rPr>
  </w:style>
  <w:style w:type="character" w:customStyle="1" w:styleId="FontStyle57">
    <w:name w:val="Font Style57"/>
    <w:qFormat/>
    <w:rsid w:val="00986055"/>
    <w:rPr>
      <w:rFonts w:ascii="Times New Roman" w:hAnsi="Times New Roman"/>
      <w:b/>
      <w:spacing w:val="-10"/>
      <w:sz w:val="22"/>
    </w:rPr>
  </w:style>
  <w:style w:type="character" w:customStyle="1" w:styleId="FontStyle59">
    <w:name w:val="Font Style59"/>
    <w:qFormat/>
    <w:rsid w:val="00986055"/>
    <w:rPr>
      <w:rFonts w:ascii="Candara" w:hAnsi="Candara"/>
      <w:b/>
      <w:i/>
      <w:sz w:val="16"/>
    </w:rPr>
  </w:style>
  <w:style w:type="character" w:customStyle="1" w:styleId="affffffff5">
    <w:name w:val="Выделенный"/>
    <w:qFormat/>
    <w:rsid w:val="00986055"/>
    <w:rPr>
      <w:b/>
      <w:lang w:val="ru-RU" w:eastAsia="ru-RU"/>
    </w:rPr>
  </w:style>
  <w:style w:type="character" w:customStyle="1" w:styleId="textcopy">
    <w:name w:val="textcopy"/>
    <w:qFormat/>
    <w:rsid w:val="00986055"/>
  </w:style>
  <w:style w:type="character" w:customStyle="1" w:styleId="style210">
    <w:name w:val="style21"/>
    <w:qFormat/>
    <w:rsid w:val="00986055"/>
    <w:rPr>
      <w:rFonts w:ascii="Times New Roman" w:hAnsi="Times New Roman"/>
    </w:rPr>
  </w:style>
  <w:style w:type="character" w:customStyle="1" w:styleId="affffffff6">
    <w:name w:val="Знак Знак Знак"/>
    <w:rsid w:val="00986055"/>
    <w:rPr>
      <w:rFonts w:ascii="Times New Roman" w:hAnsi="Times New Roman"/>
      <w:b/>
      <w:caps/>
      <w:sz w:val="28"/>
    </w:rPr>
  </w:style>
  <w:style w:type="character" w:customStyle="1" w:styleId="FontStyle185">
    <w:name w:val="Font Style185"/>
    <w:qFormat/>
    <w:rsid w:val="00986055"/>
    <w:rPr>
      <w:rFonts w:ascii="Times New Roman" w:hAnsi="Times New Roman"/>
      <w:sz w:val="18"/>
    </w:rPr>
  </w:style>
  <w:style w:type="character" w:customStyle="1" w:styleId="FontStyle179">
    <w:name w:val="Font Style179"/>
    <w:qFormat/>
    <w:rsid w:val="00986055"/>
    <w:rPr>
      <w:rFonts w:ascii="Times New Roman" w:hAnsi="Times New Roman"/>
      <w:i/>
      <w:sz w:val="18"/>
    </w:rPr>
  </w:style>
  <w:style w:type="character" w:customStyle="1" w:styleId="FontStyle266">
    <w:name w:val="Font Style266"/>
    <w:qFormat/>
    <w:rsid w:val="00986055"/>
    <w:rPr>
      <w:rFonts w:ascii="Times New Roman" w:hAnsi="Times New Roman"/>
      <w:sz w:val="18"/>
    </w:rPr>
  </w:style>
  <w:style w:type="character" w:customStyle="1" w:styleId="FontStyle267">
    <w:name w:val="Font Style267"/>
    <w:qFormat/>
    <w:rsid w:val="00986055"/>
    <w:rPr>
      <w:rFonts w:ascii="Times New Roman" w:hAnsi="Times New Roman"/>
      <w:i/>
      <w:sz w:val="18"/>
    </w:rPr>
  </w:style>
  <w:style w:type="character" w:customStyle="1" w:styleId="FontStyle202">
    <w:name w:val="Font Style202"/>
    <w:qFormat/>
    <w:rsid w:val="00986055"/>
    <w:rPr>
      <w:rFonts w:ascii="Times New Roman" w:hAnsi="Times New Roman"/>
      <w:sz w:val="18"/>
    </w:rPr>
  </w:style>
  <w:style w:type="character" w:customStyle="1" w:styleId="FontStyle564">
    <w:name w:val="Font Style564"/>
    <w:qFormat/>
    <w:rsid w:val="00986055"/>
    <w:rPr>
      <w:rFonts w:ascii="Times New Roman" w:hAnsi="Times New Roman"/>
      <w:sz w:val="20"/>
    </w:rPr>
  </w:style>
  <w:style w:type="character" w:customStyle="1" w:styleId="FontStyle592">
    <w:name w:val="Font Style592"/>
    <w:qFormat/>
    <w:rsid w:val="00986055"/>
    <w:rPr>
      <w:rFonts w:ascii="Franklin Gothic Medium Cond" w:hAnsi="Franklin Gothic Medium Cond"/>
      <w:i/>
      <w:spacing w:val="30"/>
      <w:sz w:val="20"/>
    </w:rPr>
  </w:style>
  <w:style w:type="character" w:customStyle="1" w:styleId="FontStyle563">
    <w:name w:val="Font Style563"/>
    <w:qFormat/>
    <w:rsid w:val="00986055"/>
    <w:rPr>
      <w:rFonts w:ascii="Times New Roman" w:hAnsi="Times New Roman"/>
      <w:b/>
      <w:sz w:val="20"/>
    </w:rPr>
  </w:style>
  <w:style w:type="character" w:customStyle="1" w:styleId="FontStyle134">
    <w:name w:val="Font Style134"/>
    <w:qFormat/>
    <w:rsid w:val="00986055"/>
    <w:rPr>
      <w:rFonts w:ascii="Times New Roman" w:hAnsi="Times New Roman"/>
      <w:b/>
      <w:sz w:val="18"/>
    </w:rPr>
  </w:style>
  <w:style w:type="character" w:customStyle="1" w:styleId="textcop1">
    <w:name w:val="textcop1"/>
    <w:qFormat/>
    <w:rsid w:val="00986055"/>
    <w:rPr>
      <w:rFonts w:ascii="Arial" w:hAnsi="Arial"/>
      <w:color w:val="000000"/>
      <w:sz w:val="20"/>
    </w:rPr>
  </w:style>
  <w:style w:type="character" w:customStyle="1" w:styleId="hl1">
    <w:name w:val="hl1"/>
    <w:qFormat/>
    <w:rsid w:val="00986055"/>
    <w:rPr>
      <w:color w:val="4682B4"/>
    </w:rPr>
  </w:style>
  <w:style w:type="character" w:customStyle="1" w:styleId="b1">
    <w:name w:val="b1"/>
    <w:qFormat/>
    <w:rsid w:val="00986055"/>
    <w:rPr>
      <w:b/>
    </w:rPr>
  </w:style>
  <w:style w:type="character" w:customStyle="1" w:styleId="FontStyle201">
    <w:name w:val="Font Style201"/>
    <w:qFormat/>
    <w:rsid w:val="00986055"/>
    <w:rPr>
      <w:rFonts w:ascii="Times New Roman" w:hAnsi="Times New Roman"/>
      <w:sz w:val="26"/>
    </w:rPr>
  </w:style>
  <w:style w:type="character" w:customStyle="1" w:styleId="2610">
    <w:name w:val="Знак Знак261"/>
    <w:qFormat/>
    <w:rsid w:val="00986055"/>
    <w:rPr>
      <w:rFonts w:ascii="Cambria" w:hAnsi="Cambria"/>
      <w:b/>
      <w:sz w:val="26"/>
    </w:rPr>
  </w:style>
  <w:style w:type="character" w:customStyle="1" w:styleId="250">
    <w:name w:val="Знак Знак25"/>
    <w:qFormat/>
    <w:locked/>
    <w:rsid w:val="00986055"/>
    <w:rPr>
      <w:sz w:val="24"/>
      <w:lang w:val="ru-RU" w:eastAsia="ru-RU"/>
    </w:rPr>
  </w:style>
  <w:style w:type="character" w:customStyle="1" w:styleId="241">
    <w:name w:val="Знак Знак241"/>
    <w:qFormat/>
    <w:rsid w:val="00986055"/>
    <w:rPr>
      <w:rFonts w:ascii="Times New Roman" w:hAnsi="Times New Roman"/>
      <w:b/>
      <w:i/>
      <w:sz w:val="26"/>
    </w:rPr>
  </w:style>
  <w:style w:type="character" w:customStyle="1" w:styleId="231">
    <w:name w:val="Знак Знак231"/>
    <w:qFormat/>
    <w:locked/>
    <w:rsid w:val="00986055"/>
    <w:rPr>
      <w:sz w:val="24"/>
      <w:lang w:val="ru-RU" w:eastAsia="ru-RU"/>
    </w:rPr>
  </w:style>
  <w:style w:type="character" w:customStyle="1" w:styleId="225">
    <w:name w:val="Знак Знак22"/>
    <w:qFormat/>
    <w:locked/>
    <w:rsid w:val="00986055"/>
    <w:rPr>
      <w:color w:val="000000"/>
      <w:sz w:val="24"/>
      <w:lang w:val="ru-RU" w:eastAsia="ru-RU"/>
    </w:rPr>
  </w:style>
  <w:style w:type="character" w:customStyle="1" w:styleId="200">
    <w:name w:val="Знак Знак20"/>
    <w:qFormat/>
    <w:locked/>
    <w:rsid w:val="00986055"/>
    <w:rPr>
      <w:rFonts w:ascii="Tahoma" w:hAnsi="Tahoma"/>
      <w:sz w:val="16"/>
      <w:lang w:val="ru-RU" w:eastAsia="ru-RU"/>
    </w:rPr>
  </w:style>
  <w:style w:type="character" w:customStyle="1" w:styleId="190">
    <w:name w:val="Знак Знак19"/>
    <w:qFormat/>
    <w:locked/>
    <w:rsid w:val="00986055"/>
    <w:rPr>
      <w:sz w:val="24"/>
      <w:lang w:val="en-US" w:eastAsia="ru-RU"/>
    </w:rPr>
  </w:style>
  <w:style w:type="character" w:customStyle="1" w:styleId="180">
    <w:name w:val="Знак Знак18"/>
    <w:qFormat/>
    <w:locked/>
    <w:rsid w:val="00986055"/>
    <w:rPr>
      <w:b/>
      <w:lang w:val="ru-RU" w:eastAsia="ru-RU"/>
    </w:rPr>
  </w:style>
  <w:style w:type="character" w:customStyle="1" w:styleId="170">
    <w:name w:val="Знак Знак17"/>
    <w:qFormat/>
    <w:locked/>
    <w:rsid w:val="00986055"/>
    <w:rPr>
      <w:i/>
      <w:sz w:val="24"/>
      <w:lang w:val="ru-RU" w:eastAsia="ru-RU"/>
    </w:rPr>
  </w:style>
  <w:style w:type="character" w:customStyle="1" w:styleId="1fffff">
    <w:name w:val="Подзаголовок Знак1"/>
    <w:qFormat/>
    <w:rsid w:val="00986055"/>
    <w:rPr>
      <w:rFonts w:eastAsia="Times New Roman"/>
      <w:color w:val="5A5A5A"/>
      <w:spacing w:val="15"/>
      <w:lang w:eastAsia="ru-RU"/>
    </w:rPr>
  </w:style>
  <w:style w:type="character" w:customStyle="1" w:styleId="3f8">
    <w:name w:val="Основной текст с отступом Знак3"/>
    <w:aliases w:val="текст Знак,Основной текст 1 Знак,Body Text Indent Знак,Знак6 Знак1,Основной текст с отступом Знак1 Знак Знак,Основной текст с отступом Знак Знак Знак Знак,Знак7 Знак Знак Знак Знак1,Знак7 Знак1 Знак Знак1,Знак7 Знак Зна"/>
    <w:uiPriority w:val="99"/>
    <w:qFormat/>
    <w:rsid w:val="00986055"/>
    <w:rPr>
      <w:sz w:val="24"/>
    </w:rPr>
  </w:style>
  <w:style w:type="character" w:customStyle="1" w:styleId="1fffff0">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Знак7 Знак Знак1 Знак2"/>
    <w:uiPriority w:val="99"/>
    <w:qFormat/>
    <w:rsid w:val="00986055"/>
    <w:rPr>
      <w:rFonts w:ascii="Times New Roman" w:hAnsi="Times New Roman"/>
      <w:sz w:val="24"/>
      <w:lang w:eastAsia="ru-RU"/>
    </w:rPr>
  </w:style>
  <w:style w:type="character" w:customStyle="1" w:styleId="BodyTextFirstIndent2Char">
    <w:name w:val="Body Text First Indent 2 Char"/>
    <w:qFormat/>
    <w:locked/>
    <w:rsid w:val="00986055"/>
    <w:rPr>
      <w:rFonts w:ascii="PragmaticaCTT" w:hAnsi="PragmaticaCTT"/>
      <w:sz w:val="24"/>
      <w:lang w:eastAsia="ru-RU"/>
    </w:rPr>
  </w:style>
  <w:style w:type="character" w:customStyle="1" w:styleId="1fffff1">
    <w:name w:val="Текст выноски Знак1"/>
    <w:qFormat/>
    <w:rsid w:val="00986055"/>
    <w:rPr>
      <w:rFonts w:ascii="Segoe UI" w:hAnsi="Segoe UI"/>
      <w:sz w:val="18"/>
      <w:lang w:eastAsia="ru-RU"/>
    </w:rPr>
  </w:style>
  <w:style w:type="character" w:customStyle="1" w:styleId="2ff5">
    <w:name w:val="Основной текст2"/>
    <w:rsid w:val="00986055"/>
    <w:rPr>
      <w:rFonts w:ascii="Times New Roman" w:hAnsi="Times New Roman"/>
      <w:spacing w:val="0"/>
      <w:sz w:val="21"/>
    </w:rPr>
  </w:style>
  <w:style w:type="character" w:customStyle="1" w:styleId="FontStyle573">
    <w:name w:val="Font Style573"/>
    <w:qFormat/>
    <w:rsid w:val="00986055"/>
    <w:rPr>
      <w:rFonts w:ascii="Times New Roman" w:hAnsi="Times New Roman"/>
      <w:i/>
      <w:sz w:val="20"/>
    </w:rPr>
  </w:style>
  <w:style w:type="character" w:customStyle="1" w:styleId="FontStyle115">
    <w:name w:val="Font Style115"/>
    <w:qFormat/>
    <w:rsid w:val="00986055"/>
    <w:rPr>
      <w:rFonts w:ascii="Times New Roman" w:hAnsi="Times New Roman"/>
      <w:sz w:val="28"/>
    </w:rPr>
  </w:style>
  <w:style w:type="character" w:customStyle="1" w:styleId="FontStyle293">
    <w:name w:val="Font Style293"/>
    <w:qFormat/>
    <w:rsid w:val="00986055"/>
    <w:rPr>
      <w:rFonts w:ascii="Times New Roman" w:hAnsi="Times New Roman"/>
      <w:sz w:val="20"/>
    </w:rPr>
  </w:style>
  <w:style w:type="character" w:customStyle="1" w:styleId="FontStyle325">
    <w:name w:val="Font Style325"/>
    <w:qFormat/>
    <w:rsid w:val="00986055"/>
    <w:rPr>
      <w:rFonts w:ascii="Times New Roman" w:hAnsi="Times New Roman"/>
      <w:sz w:val="26"/>
    </w:rPr>
  </w:style>
  <w:style w:type="character" w:customStyle="1" w:styleId="FontStyle219">
    <w:name w:val="Font Style219"/>
    <w:qFormat/>
    <w:rsid w:val="00986055"/>
    <w:rPr>
      <w:rFonts w:ascii="Times New Roman" w:hAnsi="Times New Roman"/>
      <w:b/>
      <w:sz w:val="18"/>
    </w:rPr>
  </w:style>
  <w:style w:type="character" w:customStyle="1" w:styleId="FontStyle207">
    <w:name w:val="Font Style207"/>
    <w:qFormat/>
    <w:rsid w:val="00986055"/>
    <w:rPr>
      <w:rFonts w:ascii="Times New Roman" w:hAnsi="Times New Roman"/>
      <w:i/>
      <w:sz w:val="18"/>
    </w:rPr>
  </w:style>
  <w:style w:type="character" w:customStyle="1" w:styleId="FontStyle574">
    <w:name w:val="Font Style574"/>
    <w:qFormat/>
    <w:rsid w:val="00986055"/>
    <w:rPr>
      <w:rFonts w:ascii="Times New Roman" w:hAnsi="Times New Roman"/>
      <w:b/>
      <w:i/>
      <w:sz w:val="20"/>
    </w:rPr>
  </w:style>
  <w:style w:type="character" w:customStyle="1" w:styleId="FontStyle588">
    <w:name w:val="Font Style588"/>
    <w:qFormat/>
    <w:rsid w:val="00986055"/>
    <w:rPr>
      <w:rFonts w:ascii="Times New Roman" w:hAnsi="Times New Roman"/>
      <w:sz w:val="20"/>
    </w:rPr>
  </w:style>
  <w:style w:type="character" w:customStyle="1" w:styleId="FontStyle117">
    <w:name w:val="Font Style117"/>
    <w:qFormat/>
    <w:rsid w:val="00986055"/>
    <w:rPr>
      <w:rFonts w:ascii="Times New Roman" w:hAnsi="Times New Roman"/>
      <w:i/>
      <w:sz w:val="28"/>
    </w:rPr>
  </w:style>
  <w:style w:type="character" w:customStyle="1" w:styleId="1fffff2">
    <w:name w:val="Основной текст + Полужирный1"/>
    <w:qFormat/>
    <w:rsid w:val="00986055"/>
    <w:rPr>
      <w:rFonts w:ascii="Times New Roman" w:hAnsi="Times New Roman"/>
      <w:b/>
      <w:sz w:val="20"/>
    </w:rPr>
  </w:style>
  <w:style w:type="character" w:customStyle="1" w:styleId="150">
    <w:name w:val="Знак Знак15"/>
    <w:qFormat/>
    <w:rsid w:val="00986055"/>
    <w:rPr>
      <w:rFonts w:ascii="Times New Roman" w:hAnsi="Times New Roman"/>
      <w:sz w:val="24"/>
      <w:lang w:eastAsia="ru-RU"/>
    </w:rPr>
  </w:style>
  <w:style w:type="character" w:customStyle="1" w:styleId="r">
    <w:name w:val="r"/>
    <w:qFormat/>
    <w:rsid w:val="00986055"/>
  </w:style>
  <w:style w:type="character" w:customStyle="1" w:styleId="Garamond">
    <w:name w:val="Основной текст + Garamond"/>
    <w:aliases w:val="12 pt56"/>
    <w:qFormat/>
    <w:rsid w:val="00986055"/>
    <w:rPr>
      <w:rFonts w:ascii="Garamond" w:hAnsi="Garamond"/>
      <w:sz w:val="24"/>
    </w:rPr>
  </w:style>
  <w:style w:type="character" w:customStyle="1" w:styleId="FontStyle278">
    <w:name w:val="Font Style278"/>
    <w:qFormat/>
    <w:rsid w:val="00986055"/>
    <w:rPr>
      <w:rFonts w:ascii="Times New Roman" w:hAnsi="Times New Roman"/>
      <w:color w:val="000000"/>
      <w:sz w:val="22"/>
    </w:rPr>
  </w:style>
  <w:style w:type="character" w:customStyle="1" w:styleId="FontStyle271">
    <w:name w:val="Font Style271"/>
    <w:qFormat/>
    <w:rsid w:val="00986055"/>
    <w:rPr>
      <w:rFonts w:ascii="Times New Roman" w:hAnsi="Times New Roman"/>
      <w:i/>
      <w:color w:val="000000"/>
      <w:sz w:val="22"/>
    </w:rPr>
  </w:style>
  <w:style w:type="character" w:customStyle="1" w:styleId="21d">
    <w:name w:val="Знак Знак21"/>
    <w:qFormat/>
    <w:locked/>
    <w:rsid w:val="00986055"/>
    <w:rPr>
      <w:b/>
      <w:sz w:val="28"/>
      <w:lang w:val="ru-RU" w:eastAsia="ru-RU"/>
    </w:rPr>
  </w:style>
  <w:style w:type="character" w:customStyle="1" w:styleId="413">
    <w:name w:val="Знак Знак41"/>
    <w:qFormat/>
    <w:locked/>
    <w:rsid w:val="00986055"/>
    <w:rPr>
      <w:rFonts w:ascii="Arial" w:hAnsi="Arial"/>
      <w:b/>
      <w:i/>
      <w:sz w:val="28"/>
      <w:lang w:val="ru-RU" w:eastAsia="en-US"/>
    </w:rPr>
  </w:style>
  <w:style w:type="character" w:customStyle="1" w:styleId="402">
    <w:name w:val="Знак Знак40"/>
    <w:qFormat/>
    <w:locked/>
    <w:rsid w:val="00986055"/>
    <w:rPr>
      <w:b/>
      <w:sz w:val="27"/>
      <w:lang w:val="ru-RU" w:eastAsia="ru-RU"/>
    </w:rPr>
  </w:style>
  <w:style w:type="character" w:customStyle="1" w:styleId="390">
    <w:name w:val="Знак Знак39"/>
    <w:qFormat/>
    <w:locked/>
    <w:rsid w:val="00986055"/>
    <w:rPr>
      <w:b/>
      <w:sz w:val="28"/>
      <w:lang w:val="ru-RU" w:eastAsia="ru-RU"/>
    </w:rPr>
  </w:style>
  <w:style w:type="character" w:customStyle="1" w:styleId="380">
    <w:name w:val="Знак Знак38"/>
    <w:qFormat/>
    <w:locked/>
    <w:rsid w:val="00986055"/>
    <w:rPr>
      <w:b/>
      <w:i/>
      <w:sz w:val="26"/>
      <w:lang w:val="ru-RU" w:eastAsia="ru-RU"/>
    </w:rPr>
  </w:style>
  <w:style w:type="character" w:customStyle="1" w:styleId="370">
    <w:name w:val="Знак Знак37"/>
    <w:qFormat/>
    <w:locked/>
    <w:rsid w:val="00986055"/>
    <w:rPr>
      <w:sz w:val="24"/>
      <w:lang w:val="ru-RU" w:eastAsia="ru-RU"/>
    </w:rPr>
  </w:style>
  <w:style w:type="character" w:customStyle="1" w:styleId="360">
    <w:name w:val="Знак Знак36"/>
    <w:qFormat/>
    <w:locked/>
    <w:rsid w:val="00986055"/>
    <w:rPr>
      <w:sz w:val="24"/>
      <w:lang w:val="ru-RU" w:eastAsia="ru-RU"/>
    </w:rPr>
  </w:style>
  <w:style w:type="character" w:customStyle="1" w:styleId="351">
    <w:name w:val="Знак Знак35"/>
    <w:qFormat/>
    <w:locked/>
    <w:rsid w:val="00986055"/>
    <w:rPr>
      <w:i/>
      <w:sz w:val="24"/>
      <w:lang w:val="ru-RU" w:eastAsia="ru-RU"/>
    </w:rPr>
  </w:style>
  <w:style w:type="character" w:customStyle="1" w:styleId="341">
    <w:name w:val="Знак Знак34"/>
    <w:qFormat/>
    <w:locked/>
    <w:rsid w:val="00986055"/>
    <w:rPr>
      <w:rFonts w:ascii="Arial" w:hAnsi="Arial"/>
      <w:sz w:val="22"/>
      <w:lang w:val="ru-RU" w:eastAsia="ru-RU"/>
    </w:rPr>
  </w:style>
  <w:style w:type="character" w:customStyle="1" w:styleId="HTML11">
    <w:name w:val="Адрес HTML Знак1"/>
    <w:qFormat/>
    <w:rsid w:val="00986055"/>
    <w:rPr>
      <w:i/>
      <w:sz w:val="24"/>
    </w:rPr>
  </w:style>
  <w:style w:type="character" w:customStyle="1" w:styleId="331">
    <w:name w:val="Знак Знак33"/>
    <w:locked/>
    <w:rsid w:val="00986055"/>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Обычный (веб) Знак2,Знак Знак23 Знак3,Текст Знак2 Знак1,Знак Знак3 Зна"/>
    <w:qFormat/>
    <w:locked/>
    <w:rsid w:val="00986055"/>
    <w:rPr>
      <w:rFonts w:ascii="Tahoma" w:hAnsi="Tahoma"/>
      <w:sz w:val="16"/>
    </w:rPr>
  </w:style>
  <w:style w:type="character" w:customStyle="1" w:styleId="323">
    <w:name w:val="Знак Знак32"/>
    <w:qFormat/>
    <w:locked/>
    <w:rsid w:val="00986055"/>
    <w:rPr>
      <w:lang w:val="ru-RU" w:eastAsia="ru-RU"/>
    </w:rPr>
  </w:style>
  <w:style w:type="character" w:customStyle="1" w:styleId="316">
    <w:name w:val="Знак Знак31"/>
    <w:qFormat/>
    <w:locked/>
    <w:rsid w:val="00986055"/>
    <w:rPr>
      <w:sz w:val="24"/>
      <w:lang w:val="ru-RU" w:eastAsia="ru-RU"/>
    </w:rPr>
  </w:style>
  <w:style w:type="character" w:customStyle="1" w:styleId="301">
    <w:name w:val="Знак Знак30"/>
    <w:qFormat/>
    <w:locked/>
    <w:rsid w:val="00986055"/>
    <w:rPr>
      <w:sz w:val="24"/>
      <w:lang w:val="ru-RU" w:eastAsia="ru-RU"/>
    </w:rPr>
  </w:style>
  <w:style w:type="character" w:customStyle="1" w:styleId="1fffff3">
    <w:name w:val="Знак1 Знак Знак"/>
    <w:aliases w:val="Основной текст Знак Знак1,Знак1 Знак,Знак1 Знак Знак3,Знак1 Знак3,Знак1 Знак Знак6,Знак1 Знак Знак7,Знак1 Знак Знак8,Знак1 Знак Знак9,Знак1 Знак Знак10,Знак1 Знак Знак20,Знак1 Знак Знак201, Знак1 Знак Знак,Знак1 Знак Знак28,Знак1 Знак1"/>
    <w:qFormat/>
    <w:locked/>
    <w:rsid w:val="00986055"/>
    <w:rPr>
      <w:sz w:val="24"/>
      <w:lang w:val="ru-RU" w:eastAsia="ru-RU"/>
    </w:rPr>
  </w:style>
  <w:style w:type="character" w:customStyle="1" w:styleId="128">
    <w:name w:val="Знак Знак12"/>
    <w:qFormat/>
    <w:locked/>
    <w:rsid w:val="00986055"/>
    <w:rPr>
      <w:rFonts w:ascii="PragmaticaCTT" w:hAnsi="PragmaticaCTT"/>
      <w:sz w:val="24"/>
      <w:lang w:val="ru-RU" w:eastAsia="ru-RU"/>
    </w:rPr>
  </w:style>
  <w:style w:type="character" w:customStyle="1" w:styleId="290">
    <w:name w:val="Знак Знак29"/>
    <w:qFormat/>
    <w:locked/>
    <w:rsid w:val="00986055"/>
    <w:rPr>
      <w:sz w:val="16"/>
      <w:lang w:val="ru-RU" w:eastAsia="ru-RU"/>
    </w:rPr>
  </w:style>
  <w:style w:type="character" w:customStyle="1" w:styleId="280">
    <w:name w:val="Знак Знак28"/>
    <w:qFormat/>
    <w:locked/>
    <w:rsid w:val="00986055"/>
    <w:rPr>
      <w:sz w:val="16"/>
      <w:lang w:val="ru-RU" w:eastAsia="ru-RU"/>
    </w:rPr>
  </w:style>
  <w:style w:type="character" w:customStyle="1" w:styleId="272">
    <w:name w:val="Знак Знак27"/>
    <w:qFormat/>
    <w:locked/>
    <w:rsid w:val="00986055"/>
    <w:rPr>
      <w:rFonts w:ascii="Courier New" w:hAnsi="Courier New"/>
      <w:lang w:val="ru-RU" w:eastAsia="ru-RU"/>
    </w:rPr>
  </w:style>
  <w:style w:type="character" w:customStyle="1" w:styleId="3f9">
    <w:name w:val="Основной текст (3)_"/>
    <w:qFormat/>
    <w:locked/>
    <w:rsid w:val="00986055"/>
    <w:rPr>
      <w:rFonts w:ascii="Century Schoolbook" w:hAnsi="Century Schoolbook"/>
      <w:sz w:val="18"/>
      <w:shd w:val="clear" w:color="auto" w:fill="FFFFFF"/>
    </w:rPr>
  </w:style>
  <w:style w:type="paragraph" w:customStyle="1" w:styleId="21e">
    <w:name w:val="Цитата 21"/>
    <w:basedOn w:val="a8"/>
    <w:next w:val="a8"/>
    <w:link w:val="QuoteChar4"/>
    <w:qFormat/>
    <w:rsid w:val="00986055"/>
    <w:pPr>
      <w:spacing w:before="200" w:after="160"/>
      <w:ind w:left="864" w:right="864"/>
      <w:jc w:val="center"/>
    </w:pPr>
    <w:rPr>
      <w:i/>
      <w:color w:val="000000"/>
      <w:szCs w:val="20"/>
    </w:rPr>
  </w:style>
  <w:style w:type="character" w:customStyle="1" w:styleId="QuoteChar4">
    <w:name w:val="Quote Char4"/>
    <w:link w:val="21e"/>
    <w:qFormat/>
    <w:locked/>
    <w:rsid w:val="00986055"/>
    <w:rPr>
      <w:rFonts w:ascii="Times New Roman" w:eastAsia="Calibri" w:hAnsi="Times New Roman" w:cs="Times New Roman"/>
      <w:i/>
      <w:color w:val="000000"/>
      <w:sz w:val="24"/>
      <w:szCs w:val="20"/>
    </w:rPr>
  </w:style>
  <w:style w:type="character" w:customStyle="1" w:styleId="21f">
    <w:name w:val="Цитата 2 Знак1"/>
    <w:uiPriority w:val="29"/>
    <w:qFormat/>
    <w:rsid w:val="00986055"/>
    <w:rPr>
      <w:rFonts w:ascii="Times New Roman" w:hAnsi="Times New Roman"/>
      <w:i/>
      <w:color w:val="404040"/>
      <w:sz w:val="24"/>
      <w:lang w:eastAsia="ru-RU"/>
    </w:rPr>
  </w:style>
  <w:style w:type="paragraph" w:customStyle="1" w:styleId="1fffff4">
    <w:name w:val="Выделенная цитата1"/>
    <w:basedOn w:val="a8"/>
    <w:next w:val="a8"/>
    <w:link w:val="IntenseQuoteChar4"/>
    <w:qFormat/>
    <w:rsid w:val="00986055"/>
    <w:pPr>
      <w:pBdr>
        <w:top w:val="single" w:sz="4" w:space="10" w:color="5B9BD5"/>
        <w:bottom w:val="single" w:sz="4" w:space="10" w:color="5B9BD5"/>
      </w:pBdr>
      <w:spacing w:before="360" w:after="360"/>
      <w:ind w:left="864" w:right="864"/>
      <w:jc w:val="center"/>
    </w:pPr>
    <w:rPr>
      <w:b/>
      <w:i/>
      <w:color w:val="4F81BD"/>
      <w:szCs w:val="20"/>
    </w:rPr>
  </w:style>
  <w:style w:type="character" w:customStyle="1" w:styleId="IntenseQuoteChar4">
    <w:name w:val="Intense Quote Char4"/>
    <w:link w:val="1fffff4"/>
    <w:qFormat/>
    <w:locked/>
    <w:rsid w:val="00986055"/>
    <w:rPr>
      <w:rFonts w:ascii="Times New Roman" w:eastAsia="Calibri" w:hAnsi="Times New Roman" w:cs="Times New Roman"/>
      <w:b/>
      <w:i/>
      <w:color w:val="4F81BD"/>
      <w:sz w:val="24"/>
      <w:szCs w:val="20"/>
    </w:rPr>
  </w:style>
  <w:style w:type="character" w:customStyle="1" w:styleId="1fffff5">
    <w:name w:val="Выделенная цитата Знак1"/>
    <w:uiPriority w:val="30"/>
    <w:qFormat/>
    <w:rsid w:val="00986055"/>
    <w:rPr>
      <w:rFonts w:ascii="Times New Roman" w:hAnsi="Times New Roman"/>
      <w:i/>
      <w:color w:val="5B9BD5"/>
      <w:sz w:val="24"/>
      <w:lang w:eastAsia="ru-RU"/>
    </w:rPr>
  </w:style>
  <w:style w:type="character" w:customStyle="1" w:styleId="SubtleEmphasis1">
    <w:name w:val="Subtle Emphasis1"/>
    <w:rsid w:val="00986055"/>
    <w:rPr>
      <w:i/>
      <w:color w:val="808080"/>
    </w:rPr>
  </w:style>
  <w:style w:type="character" w:customStyle="1" w:styleId="hpsatn">
    <w:name w:val="hps atn"/>
    <w:qFormat/>
    <w:rsid w:val="00986055"/>
  </w:style>
  <w:style w:type="character" w:customStyle="1" w:styleId="udar">
    <w:name w:val="udar"/>
    <w:qFormat/>
    <w:rsid w:val="00986055"/>
  </w:style>
  <w:style w:type="character" w:customStyle="1" w:styleId="FontStyle139">
    <w:name w:val="Font Style139"/>
    <w:qFormat/>
    <w:rsid w:val="00986055"/>
    <w:rPr>
      <w:rFonts w:ascii="Palatino Linotype" w:hAnsi="Palatino Linotype"/>
      <w:sz w:val="18"/>
    </w:rPr>
  </w:style>
  <w:style w:type="character" w:customStyle="1" w:styleId="FontStyle156">
    <w:name w:val="Font Style156"/>
    <w:qFormat/>
    <w:rsid w:val="00986055"/>
    <w:rPr>
      <w:rFonts w:ascii="Palatino Linotype" w:hAnsi="Palatino Linotype"/>
      <w:sz w:val="18"/>
    </w:rPr>
  </w:style>
  <w:style w:type="character" w:customStyle="1" w:styleId="FontStyle157">
    <w:name w:val="Font Style157"/>
    <w:qFormat/>
    <w:rsid w:val="00986055"/>
    <w:rPr>
      <w:rFonts w:ascii="Palatino Linotype" w:hAnsi="Palatino Linotype"/>
      <w:sz w:val="18"/>
    </w:rPr>
  </w:style>
  <w:style w:type="character" w:customStyle="1" w:styleId="FontStyle138">
    <w:name w:val="Font Style138"/>
    <w:qFormat/>
    <w:rsid w:val="00986055"/>
    <w:rPr>
      <w:rFonts w:ascii="Palatino Linotype" w:hAnsi="Palatino Linotype"/>
      <w:b/>
      <w:sz w:val="18"/>
    </w:rPr>
  </w:style>
  <w:style w:type="character" w:customStyle="1" w:styleId="FontStyle146">
    <w:name w:val="Font Style146"/>
    <w:qFormat/>
    <w:rsid w:val="00986055"/>
    <w:rPr>
      <w:rFonts w:ascii="Palatino Linotype" w:hAnsi="Palatino Linotype"/>
      <w:b/>
      <w:sz w:val="18"/>
    </w:rPr>
  </w:style>
  <w:style w:type="character" w:customStyle="1" w:styleId="2ff6">
    <w:name w:val="Знак2"/>
    <w:rsid w:val="00986055"/>
    <w:rPr>
      <w:sz w:val="24"/>
      <w:lang w:val="ru-RU" w:eastAsia="en-US"/>
    </w:rPr>
  </w:style>
  <w:style w:type="character" w:customStyle="1" w:styleId="85">
    <w:name w:val="Основной текст + 85"/>
    <w:aliases w:val="5 pt45,Полужирный38,Курсив23,Интервал 1 pt46,Основной текст (12) + 13 pt,Интервал 1 pt29"/>
    <w:qFormat/>
    <w:rsid w:val="00986055"/>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986055"/>
    <w:rPr>
      <w:rFonts w:ascii="Arial" w:hAnsi="Arial"/>
      <w:b/>
      <w:i/>
      <w:sz w:val="21"/>
      <w:shd w:val="clear" w:color="auto" w:fill="FFFFFF"/>
    </w:rPr>
  </w:style>
  <w:style w:type="character" w:customStyle="1" w:styleId="affffffff7">
    <w:name w:val="Основной текст + Полужирный"/>
    <w:qFormat/>
    <w:rsid w:val="00986055"/>
    <w:rPr>
      <w:rFonts w:ascii="Century Schoolbook" w:hAnsi="Century Schoolbook"/>
      <w:b/>
      <w:sz w:val="18"/>
      <w:shd w:val="clear" w:color="auto" w:fill="FFFFFF"/>
    </w:rPr>
  </w:style>
  <w:style w:type="character" w:customStyle="1" w:styleId="21f0">
    <w:name w:val="Заголовок 2 Знак1"/>
    <w:qFormat/>
    <w:rsid w:val="00986055"/>
    <w:rPr>
      <w:rFonts w:ascii="Arial" w:hAnsi="Arial"/>
      <w:b/>
      <w:i/>
      <w:sz w:val="28"/>
    </w:rPr>
  </w:style>
  <w:style w:type="character" w:customStyle="1" w:styleId="414">
    <w:name w:val="Заголовок 4 Знак1"/>
    <w:qFormat/>
    <w:locked/>
    <w:rsid w:val="00986055"/>
    <w:rPr>
      <w:rFonts w:ascii="Times New Roman" w:hAnsi="Times New Roman"/>
      <w:b/>
      <w:sz w:val="28"/>
      <w:lang w:eastAsia="ru-RU"/>
    </w:rPr>
  </w:style>
  <w:style w:type="character" w:customStyle="1" w:styleId="317">
    <w:name w:val="Заголовок 3 Знак1"/>
    <w:aliases w:val="Знак2 Знак,Знак2 Знак3"/>
    <w:qFormat/>
    <w:locked/>
    <w:rsid w:val="00986055"/>
    <w:rPr>
      <w:rFonts w:ascii="Times New Roman" w:hAnsi="Times New Roman"/>
      <w:b/>
      <w:sz w:val="27"/>
      <w:lang w:eastAsia="ru-RU"/>
    </w:rPr>
  </w:style>
  <w:style w:type="character" w:customStyle="1" w:styleId="610">
    <w:name w:val="Заголовок 6 Знак1"/>
    <w:qFormat/>
    <w:rsid w:val="00986055"/>
    <w:rPr>
      <w:b/>
      <w:sz w:val="22"/>
      <w:lang w:val="ru-RU" w:eastAsia="ru-RU"/>
    </w:rPr>
  </w:style>
  <w:style w:type="character" w:customStyle="1" w:styleId="tbb121">
    <w:name w:val="tbb121"/>
    <w:qFormat/>
    <w:rsid w:val="00986055"/>
    <w:rPr>
      <w:rFonts w:ascii="Arial" w:hAnsi="Arial"/>
      <w:b/>
      <w:color w:val="000000"/>
      <w:sz w:val="18"/>
      <w:u w:val="none"/>
    </w:rPr>
  </w:style>
  <w:style w:type="character" w:customStyle="1" w:styleId="tbl121">
    <w:name w:val="tbl121"/>
    <w:qFormat/>
    <w:rsid w:val="00986055"/>
    <w:rPr>
      <w:rFonts w:ascii="Tahoma" w:hAnsi="Tahoma"/>
      <w:color w:val="000000"/>
      <w:sz w:val="18"/>
      <w:u w:val="none"/>
    </w:rPr>
  </w:style>
  <w:style w:type="character" w:customStyle="1" w:styleId="em11">
    <w:name w:val="em11"/>
    <w:qFormat/>
    <w:rsid w:val="00986055"/>
    <w:rPr>
      <w:b/>
      <w:sz w:val="24"/>
    </w:rPr>
  </w:style>
  <w:style w:type="character" w:customStyle="1" w:styleId="8pt">
    <w:name w:val="Основной текст + 8 pt"/>
    <w:qFormat/>
    <w:rsid w:val="00986055"/>
    <w:rPr>
      <w:rFonts w:ascii="Times New Roman" w:hAnsi="Times New Roman"/>
      <w:spacing w:val="0"/>
      <w:sz w:val="16"/>
    </w:rPr>
  </w:style>
  <w:style w:type="character" w:customStyle="1" w:styleId="7pt">
    <w:name w:val="Основной текст + 7 pt"/>
    <w:qFormat/>
    <w:rsid w:val="00986055"/>
    <w:rPr>
      <w:rFonts w:ascii="Times New Roman" w:hAnsi="Times New Roman"/>
      <w:spacing w:val="0"/>
      <w:sz w:val="14"/>
    </w:rPr>
  </w:style>
  <w:style w:type="character" w:customStyle="1" w:styleId="10pt">
    <w:name w:val="Основной текст + 10 pt"/>
    <w:qFormat/>
    <w:rsid w:val="00986055"/>
    <w:rPr>
      <w:rFonts w:ascii="Times New Roman" w:hAnsi="Times New Roman"/>
      <w:b/>
      <w:spacing w:val="0"/>
      <w:sz w:val="20"/>
    </w:rPr>
  </w:style>
  <w:style w:type="character" w:customStyle="1" w:styleId="affffffff8">
    <w:name w:val="Основной текст + Курсив"/>
    <w:aliases w:val="Интервал 1 pt144"/>
    <w:qFormat/>
    <w:rsid w:val="00986055"/>
    <w:rPr>
      <w:rFonts w:ascii="Times New Roman" w:hAnsi="Times New Roman"/>
      <w:i/>
      <w:spacing w:val="0"/>
      <w:sz w:val="21"/>
    </w:rPr>
  </w:style>
  <w:style w:type="character" w:customStyle="1" w:styleId="5pt">
    <w:name w:val="Основной текст + 5 pt"/>
    <w:qFormat/>
    <w:rsid w:val="00986055"/>
    <w:rPr>
      <w:rFonts w:ascii="Times New Roman" w:hAnsi="Times New Roman"/>
      <w:spacing w:val="10"/>
      <w:sz w:val="10"/>
    </w:rPr>
  </w:style>
  <w:style w:type="character" w:customStyle="1" w:styleId="9pt">
    <w:name w:val="Основной текст + 9 pt"/>
    <w:qFormat/>
    <w:rsid w:val="00986055"/>
    <w:rPr>
      <w:rFonts w:ascii="Times New Roman" w:hAnsi="Times New Roman"/>
      <w:spacing w:val="0"/>
      <w:sz w:val="18"/>
    </w:rPr>
  </w:style>
  <w:style w:type="character" w:customStyle="1" w:styleId="TimesNewRoman0">
    <w:name w:val="Основной текст + Times New Roman"/>
    <w:qFormat/>
    <w:rsid w:val="00986055"/>
    <w:rPr>
      <w:rFonts w:ascii="Times New Roman" w:hAnsi="Times New Roman"/>
      <w:spacing w:val="0"/>
      <w:sz w:val="21"/>
    </w:rPr>
  </w:style>
  <w:style w:type="character" w:customStyle="1" w:styleId="WW-9pt">
    <w:name w:val="WW-Основной текст + 9 pt"/>
    <w:qFormat/>
    <w:rsid w:val="00986055"/>
    <w:rPr>
      <w:rFonts w:ascii="Times New Roman" w:hAnsi="Times New Roman"/>
      <w:spacing w:val="0"/>
      <w:sz w:val="18"/>
    </w:rPr>
  </w:style>
  <w:style w:type="character" w:customStyle="1" w:styleId="gogofoundword">
    <w:name w:val="gogofoundword"/>
    <w:qFormat/>
    <w:rsid w:val="00986055"/>
  </w:style>
  <w:style w:type="character" w:customStyle="1" w:styleId="DefaultParagraphFont1">
    <w:name w:val="Default Paragraph Font1"/>
    <w:rsid w:val="00986055"/>
  </w:style>
  <w:style w:type="character" w:customStyle="1" w:styleId="FontStyle124">
    <w:name w:val="Font Style124"/>
    <w:qFormat/>
    <w:rsid w:val="00986055"/>
    <w:rPr>
      <w:rFonts w:ascii="Times New Roman" w:hAnsi="Times New Roman"/>
      <w:b/>
      <w:sz w:val="18"/>
    </w:rPr>
  </w:style>
  <w:style w:type="character" w:customStyle="1" w:styleId="red">
    <w:name w:val="red"/>
    <w:qFormat/>
    <w:rsid w:val="00986055"/>
  </w:style>
  <w:style w:type="character" w:customStyle="1" w:styleId="msosubtleemphasis0">
    <w:name w:val="msosubtleemphasis"/>
    <w:qFormat/>
    <w:rsid w:val="00986055"/>
    <w:rPr>
      <w:i/>
      <w:color w:val="808080"/>
    </w:rPr>
  </w:style>
  <w:style w:type="character" w:customStyle="1" w:styleId="FontStyle120">
    <w:name w:val="Font Style120"/>
    <w:qFormat/>
    <w:rsid w:val="00986055"/>
    <w:rPr>
      <w:rFonts w:ascii="Times New Roman" w:hAnsi="Times New Roman"/>
      <w:b/>
      <w:sz w:val="26"/>
    </w:rPr>
  </w:style>
  <w:style w:type="character" w:customStyle="1" w:styleId="FontStyle121">
    <w:name w:val="Font Style121"/>
    <w:qFormat/>
    <w:rsid w:val="00986055"/>
    <w:rPr>
      <w:rFonts w:ascii="Times New Roman" w:hAnsi="Times New Roman"/>
      <w:sz w:val="26"/>
    </w:rPr>
  </w:style>
  <w:style w:type="character" w:customStyle="1" w:styleId="t9">
    <w:name w:val="t9"/>
    <w:qFormat/>
    <w:rsid w:val="00986055"/>
    <w:rPr>
      <w:rFonts w:ascii="Times New Roman" w:hAnsi="Times New Roman"/>
    </w:rPr>
  </w:style>
  <w:style w:type="character" w:customStyle="1" w:styleId="t10">
    <w:name w:val="t10"/>
    <w:qFormat/>
    <w:rsid w:val="00986055"/>
    <w:rPr>
      <w:rFonts w:ascii="Times New Roman" w:hAnsi="Times New Roman"/>
    </w:rPr>
  </w:style>
  <w:style w:type="character" w:customStyle="1" w:styleId="c2">
    <w:name w:val="c2"/>
    <w:qFormat/>
    <w:rsid w:val="00986055"/>
    <w:rPr>
      <w:rFonts w:ascii="Times New Roman" w:hAnsi="Times New Roman"/>
    </w:rPr>
  </w:style>
  <w:style w:type="character" w:customStyle="1" w:styleId="c0">
    <w:name w:val="c0"/>
    <w:qFormat/>
    <w:rsid w:val="00986055"/>
    <w:rPr>
      <w:rFonts w:ascii="Times New Roman" w:hAnsi="Times New Roman"/>
    </w:rPr>
  </w:style>
  <w:style w:type="character" w:customStyle="1" w:styleId="ft776">
    <w:name w:val="ft776"/>
    <w:qFormat/>
    <w:rsid w:val="00986055"/>
    <w:rPr>
      <w:rFonts w:ascii="Times New Roman" w:hAnsi="Times New Roman"/>
    </w:rPr>
  </w:style>
  <w:style w:type="character" w:customStyle="1" w:styleId="highlight">
    <w:name w:val="highlight"/>
    <w:qFormat/>
    <w:rsid w:val="00986055"/>
    <w:rPr>
      <w:rFonts w:ascii="Times New Roman" w:hAnsi="Times New Roman"/>
    </w:rPr>
  </w:style>
  <w:style w:type="character" w:customStyle="1" w:styleId="ft431">
    <w:name w:val="ft431"/>
    <w:qFormat/>
    <w:rsid w:val="00986055"/>
    <w:rPr>
      <w:rFonts w:ascii="Times New Roman" w:hAnsi="Times New Roman"/>
    </w:rPr>
  </w:style>
  <w:style w:type="character" w:customStyle="1" w:styleId="ft793">
    <w:name w:val="ft793"/>
    <w:qFormat/>
    <w:rsid w:val="00986055"/>
    <w:rPr>
      <w:rFonts w:ascii="Times New Roman" w:hAnsi="Times New Roman"/>
    </w:rPr>
  </w:style>
  <w:style w:type="character" w:customStyle="1" w:styleId="ft802">
    <w:name w:val="ft802"/>
    <w:qFormat/>
    <w:rsid w:val="00986055"/>
    <w:rPr>
      <w:rFonts w:ascii="Times New Roman" w:hAnsi="Times New Roman"/>
    </w:rPr>
  </w:style>
  <w:style w:type="character" w:customStyle="1" w:styleId="ft890">
    <w:name w:val="ft890"/>
    <w:qFormat/>
    <w:rsid w:val="00986055"/>
    <w:rPr>
      <w:rFonts w:ascii="Times New Roman" w:hAnsi="Times New Roman"/>
    </w:rPr>
  </w:style>
  <w:style w:type="character" w:customStyle="1" w:styleId="ft904">
    <w:name w:val="ft904"/>
    <w:qFormat/>
    <w:rsid w:val="00986055"/>
    <w:rPr>
      <w:rFonts w:ascii="Times New Roman" w:hAnsi="Times New Roman"/>
    </w:rPr>
  </w:style>
  <w:style w:type="character" w:customStyle="1" w:styleId="ft914">
    <w:name w:val="ft914"/>
    <w:qFormat/>
    <w:rsid w:val="00986055"/>
    <w:rPr>
      <w:rFonts w:ascii="Times New Roman" w:hAnsi="Times New Roman"/>
    </w:rPr>
  </w:style>
  <w:style w:type="character" w:customStyle="1" w:styleId="accented">
    <w:name w:val="accented"/>
    <w:qFormat/>
    <w:rsid w:val="00986055"/>
  </w:style>
  <w:style w:type="character" w:customStyle="1" w:styleId="FontStyle214">
    <w:name w:val="Font Style214"/>
    <w:qFormat/>
    <w:rsid w:val="00986055"/>
    <w:rPr>
      <w:rFonts w:ascii="Trebuchet MS" w:hAnsi="Trebuchet MS"/>
      <w:b/>
      <w:color w:val="000000"/>
      <w:sz w:val="22"/>
    </w:rPr>
  </w:style>
  <w:style w:type="character" w:customStyle="1" w:styleId="affffffff9">
    <w:name w:val="Цветовое выделение"/>
    <w:qFormat/>
    <w:rsid w:val="00986055"/>
    <w:rPr>
      <w:b/>
      <w:color w:val="000080"/>
      <w:sz w:val="22"/>
    </w:rPr>
  </w:style>
  <w:style w:type="character" w:customStyle="1" w:styleId="affffffffa">
    <w:name w:val="Гипертекстовая ссылка"/>
    <w:qFormat/>
    <w:rsid w:val="00986055"/>
    <w:rPr>
      <w:b/>
      <w:color w:val="008000"/>
      <w:sz w:val="22"/>
      <w:u w:val="single"/>
    </w:rPr>
  </w:style>
  <w:style w:type="character" w:customStyle="1" w:styleId="HTML12">
    <w:name w:val="Стандартный HTML Знак1"/>
    <w:qFormat/>
    <w:rsid w:val="00986055"/>
    <w:rPr>
      <w:rFonts w:ascii="Consolas" w:hAnsi="Consolas"/>
      <w:sz w:val="20"/>
      <w:lang w:val="ru-RU" w:eastAsia="ru-RU"/>
    </w:rPr>
  </w:style>
  <w:style w:type="character" w:customStyle="1" w:styleId="FontStyle53">
    <w:name w:val="Font Style53"/>
    <w:qFormat/>
    <w:rsid w:val="00986055"/>
    <w:rPr>
      <w:rFonts w:ascii="Arial" w:hAnsi="Arial"/>
      <w:b/>
      <w:sz w:val="18"/>
    </w:rPr>
  </w:style>
  <w:style w:type="character" w:customStyle="1" w:styleId="21f1">
    <w:name w:val="Красная строка 2 Знак1"/>
    <w:qFormat/>
    <w:rsid w:val="00986055"/>
    <w:rPr>
      <w:sz w:val="24"/>
      <w:lang w:val="ru-RU" w:eastAsia="ru-RU"/>
    </w:rPr>
  </w:style>
  <w:style w:type="character" w:customStyle="1" w:styleId="1fffff6">
    <w:name w:val="Название Знак1"/>
    <w:qFormat/>
    <w:rsid w:val="00986055"/>
    <w:rPr>
      <w:rFonts w:ascii="Cambria" w:hAnsi="Cambria"/>
      <w:color w:val="17365D"/>
      <w:spacing w:val="5"/>
      <w:kern w:val="28"/>
      <w:sz w:val="52"/>
      <w:lang w:eastAsia="ru-RU"/>
    </w:rPr>
  </w:style>
  <w:style w:type="character" w:customStyle="1" w:styleId="font0">
    <w:name w:val="font0"/>
    <w:qFormat/>
    <w:rsid w:val="00986055"/>
  </w:style>
  <w:style w:type="character" w:customStyle="1" w:styleId="s3">
    <w:name w:val="s3"/>
    <w:qFormat/>
    <w:rsid w:val="00986055"/>
    <w:rPr>
      <w:rFonts w:ascii="Times New Roman" w:hAnsi="Times New Roman"/>
    </w:rPr>
  </w:style>
  <w:style w:type="character" w:customStyle="1" w:styleId="FontStyle46">
    <w:name w:val="Font Style46"/>
    <w:qFormat/>
    <w:rsid w:val="00986055"/>
    <w:rPr>
      <w:rFonts w:ascii="Times New Roman" w:hAnsi="Times New Roman"/>
      <w:b/>
      <w:sz w:val="30"/>
    </w:rPr>
  </w:style>
  <w:style w:type="character" w:customStyle="1" w:styleId="newstitle">
    <w:name w:val="news_title"/>
    <w:qFormat/>
    <w:rsid w:val="00986055"/>
  </w:style>
  <w:style w:type="character" w:customStyle="1" w:styleId="s1">
    <w:name w:val="s1"/>
    <w:qFormat/>
    <w:rsid w:val="00986055"/>
    <w:rPr>
      <w:rFonts w:ascii="Times New Roman" w:hAnsi="Times New Roman"/>
    </w:rPr>
  </w:style>
  <w:style w:type="character" w:customStyle="1" w:styleId="WW8Num8z0">
    <w:name w:val="WW8Num8z0"/>
    <w:qFormat/>
    <w:rsid w:val="00986055"/>
    <w:rPr>
      <w:rFonts w:ascii="Wingdings 2" w:hAnsi="Wingdings 2"/>
    </w:rPr>
  </w:style>
  <w:style w:type="character" w:customStyle="1" w:styleId="ep">
    <w:name w:val="ep"/>
    <w:qFormat/>
    <w:rsid w:val="00986055"/>
  </w:style>
  <w:style w:type="character" w:customStyle="1" w:styleId="searchterm1">
    <w:name w:val="searchterm1"/>
    <w:qFormat/>
    <w:rsid w:val="00986055"/>
    <w:rPr>
      <w:b/>
      <w:sz w:val="2"/>
      <w:bdr w:val="single" w:sz="6" w:space="0" w:color="0000FF"/>
      <w:shd w:val="clear" w:color="auto" w:fill="CCCCFF"/>
    </w:rPr>
  </w:style>
  <w:style w:type="character" w:customStyle="1" w:styleId="review-h52">
    <w:name w:val="review-h52"/>
    <w:qFormat/>
    <w:rsid w:val="00986055"/>
    <w:rPr>
      <w:b/>
      <w:color w:val="004080"/>
      <w:sz w:val="18"/>
      <w:u w:val="none"/>
    </w:rPr>
  </w:style>
  <w:style w:type="character" w:customStyle="1" w:styleId="FontStyle571">
    <w:name w:val="Font Style571"/>
    <w:qFormat/>
    <w:rsid w:val="00986055"/>
    <w:rPr>
      <w:rFonts w:ascii="Candara" w:hAnsi="Candara"/>
      <w:b/>
      <w:sz w:val="24"/>
    </w:rPr>
  </w:style>
  <w:style w:type="character" w:customStyle="1" w:styleId="FontStyle596">
    <w:name w:val="Font Style596"/>
    <w:qFormat/>
    <w:rsid w:val="00986055"/>
    <w:rPr>
      <w:rFonts w:ascii="Times New Roman" w:hAnsi="Times New Roman"/>
      <w:b/>
      <w:i/>
      <w:sz w:val="16"/>
    </w:rPr>
  </w:style>
  <w:style w:type="character" w:customStyle="1" w:styleId="FontStyle264">
    <w:name w:val="Font Style264"/>
    <w:qFormat/>
    <w:rsid w:val="00986055"/>
    <w:rPr>
      <w:rFonts w:ascii="Franklin Gothic Demi" w:hAnsi="Franklin Gothic Demi"/>
      <w:b/>
      <w:sz w:val="22"/>
    </w:rPr>
  </w:style>
  <w:style w:type="character" w:customStyle="1" w:styleId="FontStyle260">
    <w:name w:val="Font Style260"/>
    <w:qFormat/>
    <w:rsid w:val="00986055"/>
    <w:rPr>
      <w:rFonts w:ascii="Franklin Gothic Demi" w:hAnsi="Franklin Gothic Demi"/>
      <w:b/>
      <w:sz w:val="26"/>
    </w:rPr>
  </w:style>
  <w:style w:type="character" w:customStyle="1" w:styleId="FontStyle426">
    <w:name w:val="Font Style426"/>
    <w:qFormat/>
    <w:rsid w:val="00986055"/>
    <w:rPr>
      <w:rFonts w:ascii="Times New Roman" w:hAnsi="Times New Roman"/>
      <w:color w:val="000000"/>
      <w:sz w:val="20"/>
    </w:rPr>
  </w:style>
  <w:style w:type="character" w:customStyle="1" w:styleId="FontStyle707">
    <w:name w:val="Font Style707"/>
    <w:qFormat/>
    <w:rsid w:val="00986055"/>
    <w:rPr>
      <w:rFonts w:ascii="Bookman Old Style" w:hAnsi="Bookman Old Style"/>
      <w:color w:val="000000"/>
      <w:sz w:val="16"/>
    </w:rPr>
  </w:style>
  <w:style w:type="character" w:customStyle="1" w:styleId="FontStyle679">
    <w:name w:val="Font Style679"/>
    <w:qFormat/>
    <w:rsid w:val="00986055"/>
    <w:rPr>
      <w:rFonts w:ascii="Times New Roman" w:hAnsi="Times New Roman"/>
      <w:i/>
      <w:color w:val="000000"/>
      <w:sz w:val="20"/>
    </w:rPr>
  </w:style>
  <w:style w:type="character" w:customStyle="1" w:styleId="FontStyle695">
    <w:name w:val="Font Style695"/>
    <w:qFormat/>
    <w:rsid w:val="00986055"/>
    <w:rPr>
      <w:rFonts w:ascii="Times New Roman" w:hAnsi="Times New Roman"/>
      <w:b/>
      <w:color w:val="000000"/>
      <w:sz w:val="16"/>
    </w:rPr>
  </w:style>
  <w:style w:type="character" w:customStyle="1" w:styleId="FontStyle668">
    <w:name w:val="Font Style668"/>
    <w:qFormat/>
    <w:rsid w:val="00986055"/>
    <w:rPr>
      <w:rFonts w:ascii="Times New Roman" w:hAnsi="Times New Roman"/>
      <w:color w:val="000000"/>
      <w:sz w:val="20"/>
    </w:rPr>
  </w:style>
  <w:style w:type="character" w:customStyle="1" w:styleId="FontStyle527">
    <w:name w:val="Font Style527"/>
    <w:qFormat/>
    <w:rsid w:val="00986055"/>
    <w:rPr>
      <w:rFonts w:ascii="Times New Roman" w:hAnsi="Times New Roman"/>
      <w:b/>
      <w:color w:val="000000"/>
      <w:sz w:val="16"/>
    </w:rPr>
  </w:style>
  <w:style w:type="character" w:customStyle="1" w:styleId="FontStyle236">
    <w:name w:val="Font Style236"/>
    <w:qFormat/>
    <w:rsid w:val="00986055"/>
    <w:rPr>
      <w:rFonts w:ascii="Times New Roman" w:hAnsi="Times New Roman"/>
      <w:color w:val="000000"/>
      <w:sz w:val="20"/>
    </w:rPr>
  </w:style>
  <w:style w:type="character" w:customStyle="1" w:styleId="FontStyle719">
    <w:name w:val="Font Style719"/>
    <w:qFormat/>
    <w:rsid w:val="00986055"/>
    <w:rPr>
      <w:rFonts w:ascii="Bookman Old Style" w:hAnsi="Bookman Old Style"/>
      <w:b/>
      <w:color w:val="000000"/>
      <w:sz w:val="16"/>
    </w:rPr>
  </w:style>
  <w:style w:type="character" w:customStyle="1" w:styleId="FontStyle720">
    <w:name w:val="Font Style720"/>
    <w:qFormat/>
    <w:rsid w:val="00986055"/>
    <w:rPr>
      <w:rFonts w:ascii="Tahoma" w:hAnsi="Tahoma"/>
      <w:color w:val="000000"/>
      <w:sz w:val="14"/>
    </w:rPr>
  </w:style>
  <w:style w:type="character" w:customStyle="1" w:styleId="FontStyle815">
    <w:name w:val="Font Style815"/>
    <w:qFormat/>
    <w:rsid w:val="00986055"/>
    <w:rPr>
      <w:rFonts w:ascii="Bookman Old Style" w:hAnsi="Bookman Old Style"/>
      <w:color w:val="000000"/>
      <w:sz w:val="16"/>
    </w:rPr>
  </w:style>
  <w:style w:type="character" w:customStyle="1" w:styleId="FontStyle106">
    <w:name w:val="Font Style106"/>
    <w:qFormat/>
    <w:rsid w:val="00986055"/>
    <w:rPr>
      <w:rFonts w:ascii="Times New Roman" w:hAnsi="Times New Roman"/>
      <w:color w:val="000000"/>
      <w:sz w:val="24"/>
    </w:rPr>
  </w:style>
  <w:style w:type="character" w:customStyle="1" w:styleId="FontStyle122">
    <w:name w:val="Font Style122"/>
    <w:qFormat/>
    <w:rsid w:val="00986055"/>
    <w:rPr>
      <w:rFonts w:ascii="Times New Roman" w:hAnsi="Times New Roman"/>
      <w:color w:val="000000"/>
      <w:sz w:val="22"/>
    </w:rPr>
  </w:style>
  <w:style w:type="character" w:customStyle="1" w:styleId="146pt">
    <w:name w:val="Основной текст (14) + 6 pt"/>
    <w:qFormat/>
    <w:rsid w:val="00986055"/>
    <w:rPr>
      <w:rFonts w:ascii="Times New Roman" w:hAnsi="Times New Roman"/>
      <w:sz w:val="12"/>
      <w:shd w:val="clear" w:color="auto" w:fill="FFFFFF"/>
    </w:rPr>
  </w:style>
  <w:style w:type="character" w:customStyle="1" w:styleId="listing-desc">
    <w:name w:val="listing-desc"/>
    <w:qFormat/>
    <w:rsid w:val="00986055"/>
    <w:rPr>
      <w:rFonts w:ascii="Times New Roman" w:hAnsi="Times New Roman"/>
    </w:rPr>
  </w:style>
  <w:style w:type="character" w:customStyle="1" w:styleId="WW8Num1z0">
    <w:name w:val="WW8Num1z0"/>
    <w:qFormat/>
    <w:rsid w:val="00986055"/>
  </w:style>
  <w:style w:type="character" w:customStyle="1" w:styleId="WW8Num2z0">
    <w:name w:val="WW8Num2z0"/>
    <w:qFormat/>
    <w:rsid w:val="00986055"/>
  </w:style>
  <w:style w:type="character" w:customStyle="1" w:styleId="WW8Num3z0">
    <w:name w:val="WW8Num3z0"/>
    <w:qFormat/>
    <w:rsid w:val="00986055"/>
  </w:style>
  <w:style w:type="character" w:customStyle="1" w:styleId="WW8Num1z1">
    <w:name w:val="WW8Num1z1"/>
    <w:qFormat/>
    <w:rsid w:val="00986055"/>
  </w:style>
  <w:style w:type="character" w:customStyle="1" w:styleId="WW8Num1z2">
    <w:name w:val="WW8Num1z2"/>
    <w:qFormat/>
    <w:rsid w:val="00986055"/>
  </w:style>
  <w:style w:type="character" w:customStyle="1" w:styleId="WW8Num1z3">
    <w:name w:val="WW8Num1z3"/>
    <w:qFormat/>
    <w:rsid w:val="00986055"/>
  </w:style>
  <w:style w:type="character" w:customStyle="1" w:styleId="WW8Num1z4">
    <w:name w:val="WW8Num1z4"/>
    <w:qFormat/>
    <w:rsid w:val="00986055"/>
  </w:style>
  <w:style w:type="character" w:customStyle="1" w:styleId="WW8Num1z5">
    <w:name w:val="WW8Num1z5"/>
    <w:qFormat/>
    <w:rsid w:val="00986055"/>
  </w:style>
  <w:style w:type="character" w:customStyle="1" w:styleId="WW8Num1z6">
    <w:name w:val="WW8Num1z6"/>
    <w:qFormat/>
    <w:rsid w:val="00986055"/>
  </w:style>
  <w:style w:type="character" w:customStyle="1" w:styleId="WW8Num1z7">
    <w:name w:val="WW8Num1z7"/>
    <w:qFormat/>
    <w:rsid w:val="00986055"/>
  </w:style>
  <w:style w:type="character" w:customStyle="1" w:styleId="WW8Num1z8">
    <w:name w:val="WW8Num1z8"/>
    <w:qFormat/>
    <w:rsid w:val="00986055"/>
  </w:style>
  <w:style w:type="character" w:customStyle="1" w:styleId="1fffff7">
    <w:name w:val="Основной шрифт абзаца1"/>
    <w:qFormat/>
    <w:rsid w:val="00986055"/>
  </w:style>
  <w:style w:type="character" w:customStyle="1" w:styleId="affffffffb">
    <w:name w:val="Символ сноски"/>
    <w:qFormat/>
    <w:rsid w:val="00986055"/>
    <w:rPr>
      <w:vertAlign w:val="superscript"/>
    </w:rPr>
  </w:style>
  <w:style w:type="character" w:customStyle="1" w:styleId="-">
    <w:name w:val="опред-е"/>
    <w:qFormat/>
    <w:rsid w:val="00986055"/>
    <w:rPr>
      <w:b/>
    </w:rPr>
  </w:style>
  <w:style w:type="character" w:customStyle="1" w:styleId="FontStyle436">
    <w:name w:val="Font Style436"/>
    <w:qFormat/>
    <w:rsid w:val="00986055"/>
    <w:rPr>
      <w:rFonts w:ascii="Times New Roman" w:hAnsi="Times New Roman"/>
      <w:b/>
      <w:sz w:val="18"/>
    </w:rPr>
  </w:style>
  <w:style w:type="character" w:customStyle="1" w:styleId="FontStyle434">
    <w:name w:val="Font Style434"/>
    <w:qFormat/>
    <w:rsid w:val="00986055"/>
    <w:rPr>
      <w:rFonts w:ascii="Times New Roman" w:hAnsi="Times New Roman"/>
      <w:sz w:val="18"/>
    </w:rPr>
  </w:style>
  <w:style w:type="character" w:customStyle="1" w:styleId="2ff7">
    <w:name w:val="Основной текст Знак2"/>
    <w:qFormat/>
    <w:locked/>
    <w:rsid w:val="00986055"/>
    <w:rPr>
      <w:sz w:val="24"/>
      <w:lang w:val="ru-RU" w:eastAsia="ru-RU"/>
    </w:rPr>
  </w:style>
  <w:style w:type="character" w:customStyle="1" w:styleId="95">
    <w:name w:val="Знак Знак9"/>
    <w:link w:val="3fa"/>
    <w:qFormat/>
    <w:locked/>
    <w:rsid w:val="00986055"/>
    <w:rPr>
      <w:rFonts w:ascii="Cambria" w:hAnsi="Cambria"/>
      <w:b/>
      <w:color w:val="4F81BD"/>
      <w:sz w:val="26"/>
    </w:rPr>
  </w:style>
  <w:style w:type="paragraph" w:customStyle="1" w:styleId="3fa">
    <w:name w:val="Название3"/>
    <w:basedOn w:val="a8"/>
    <w:link w:val="95"/>
    <w:qFormat/>
    <w:rsid w:val="00986055"/>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character" w:customStyle="1" w:styleId="532">
    <w:name w:val="Знак Знак53"/>
    <w:qFormat/>
    <w:locked/>
    <w:rsid w:val="00986055"/>
    <w:rPr>
      <w:b/>
      <w:caps/>
      <w:sz w:val="24"/>
      <w:lang w:val="ru-RU" w:eastAsia="ru-RU"/>
    </w:rPr>
  </w:style>
  <w:style w:type="character" w:customStyle="1" w:styleId="st1">
    <w:name w:val="st1"/>
    <w:qFormat/>
    <w:rsid w:val="00986055"/>
  </w:style>
  <w:style w:type="character" w:customStyle="1" w:styleId="2ff8">
    <w:name w:val="Основной текст Знак Знак Знак2"/>
    <w:qFormat/>
    <w:locked/>
    <w:rsid w:val="00986055"/>
    <w:rPr>
      <w:sz w:val="24"/>
      <w:lang w:val="ru-RU" w:eastAsia="ru-RU"/>
    </w:rPr>
  </w:style>
  <w:style w:type="character" w:customStyle="1" w:styleId="FontStyle126">
    <w:name w:val="Font Style126"/>
    <w:qFormat/>
    <w:rsid w:val="00986055"/>
    <w:rPr>
      <w:rFonts w:ascii="Times New Roman" w:hAnsi="Times New Roman"/>
      <w:color w:val="000000"/>
      <w:sz w:val="20"/>
    </w:rPr>
  </w:style>
  <w:style w:type="character" w:customStyle="1" w:styleId="137">
    <w:name w:val="Знак Знак13"/>
    <w:qFormat/>
    <w:locked/>
    <w:rsid w:val="00986055"/>
    <w:rPr>
      <w:color w:val="000000"/>
      <w:sz w:val="24"/>
    </w:rPr>
  </w:style>
  <w:style w:type="character" w:customStyle="1" w:styleId="11c">
    <w:name w:val="Знак Знак11"/>
    <w:aliases w:val="Знак4 Знак11,Заголовок 1 Знак Знак Знак71,Знак Заголовок 1 Знак31"/>
    <w:qFormat/>
    <w:locked/>
    <w:rsid w:val="00986055"/>
    <w:rPr>
      <w:sz w:val="24"/>
    </w:rPr>
  </w:style>
  <w:style w:type="character" w:customStyle="1" w:styleId="460">
    <w:name w:val="Знак Знак46"/>
    <w:qFormat/>
    <w:locked/>
    <w:rsid w:val="00986055"/>
    <w:rPr>
      <w:b/>
      <w:sz w:val="27"/>
      <w:lang w:val="ru-RU" w:eastAsia="ru-RU"/>
    </w:rPr>
  </w:style>
  <w:style w:type="character" w:customStyle="1" w:styleId="rvts6">
    <w:name w:val="rvts6"/>
    <w:qFormat/>
    <w:rsid w:val="00986055"/>
    <w:rPr>
      <w:rFonts w:ascii="Times New Roman" w:hAnsi="Times New Roman"/>
      <w:sz w:val="28"/>
    </w:rPr>
  </w:style>
  <w:style w:type="character" w:customStyle="1" w:styleId="3917">
    <w:name w:val="3917"/>
    <w:qFormat/>
    <w:rsid w:val="00986055"/>
  </w:style>
  <w:style w:type="character" w:customStyle="1" w:styleId="epm">
    <w:name w:val="epm"/>
    <w:qFormat/>
    <w:rsid w:val="00986055"/>
  </w:style>
  <w:style w:type="character" w:customStyle="1" w:styleId="affffffffc">
    <w:name w:val="Стиль Зеленый"/>
    <w:qFormat/>
    <w:rsid w:val="00986055"/>
    <w:rPr>
      <w:color w:val="00B050"/>
      <w:spacing w:val="0"/>
    </w:rPr>
  </w:style>
  <w:style w:type="character" w:customStyle="1" w:styleId="FontStyle44">
    <w:name w:val="Font Style44"/>
    <w:qFormat/>
    <w:rsid w:val="00986055"/>
    <w:rPr>
      <w:rFonts w:ascii="Times New Roman" w:hAnsi="Times New Roman"/>
      <w:b/>
      <w:sz w:val="26"/>
    </w:rPr>
  </w:style>
  <w:style w:type="character" w:customStyle="1" w:styleId="FontStyle45">
    <w:name w:val="Font Style45"/>
    <w:qFormat/>
    <w:rsid w:val="00986055"/>
    <w:rPr>
      <w:rFonts w:ascii="Times New Roman" w:hAnsi="Times New Roman"/>
      <w:i/>
      <w:sz w:val="26"/>
    </w:rPr>
  </w:style>
  <w:style w:type="character" w:customStyle="1" w:styleId="s10">
    <w:name w:val="s_10"/>
    <w:qFormat/>
    <w:rsid w:val="00986055"/>
  </w:style>
  <w:style w:type="character" w:customStyle="1" w:styleId="s5">
    <w:name w:val="s5"/>
    <w:qFormat/>
    <w:rsid w:val="00986055"/>
  </w:style>
  <w:style w:type="character" w:customStyle="1" w:styleId="sz12">
    <w:name w:val="sz12"/>
    <w:qFormat/>
    <w:rsid w:val="00986055"/>
  </w:style>
  <w:style w:type="character" w:customStyle="1" w:styleId="s6">
    <w:name w:val="s6"/>
    <w:qFormat/>
    <w:rsid w:val="00986055"/>
  </w:style>
  <w:style w:type="character" w:customStyle="1" w:styleId="FontStyle133">
    <w:name w:val="Font Style133"/>
    <w:qFormat/>
    <w:rsid w:val="00986055"/>
    <w:rPr>
      <w:rFonts w:ascii="Times New Roman" w:hAnsi="Times New Roman"/>
      <w:i/>
      <w:sz w:val="18"/>
    </w:rPr>
  </w:style>
  <w:style w:type="character" w:customStyle="1" w:styleId="blk3">
    <w:name w:val="blk3"/>
    <w:qFormat/>
    <w:rsid w:val="00986055"/>
  </w:style>
  <w:style w:type="character" w:customStyle="1" w:styleId="11d">
    <w:name w:val="Знак1 Знак Знак1"/>
    <w:aliases w:val=" Знак1 Знак Знак4,Знак1 Знак Знак43"/>
    <w:qFormat/>
    <w:locked/>
    <w:rsid w:val="00986055"/>
    <w:rPr>
      <w:rFonts w:ascii="Times New Roman" w:hAnsi="Times New Roman"/>
      <w:sz w:val="24"/>
      <w:lang w:eastAsia="ru-RU"/>
    </w:rPr>
  </w:style>
  <w:style w:type="character" w:customStyle="1" w:styleId="480">
    <w:name w:val="Знак Знак48"/>
    <w:qFormat/>
    <w:locked/>
    <w:rsid w:val="00986055"/>
    <w:rPr>
      <w:b/>
      <w:sz w:val="27"/>
      <w:lang w:val="ru-RU" w:eastAsia="ru-RU"/>
    </w:rPr>
  </w:style>
  <w:style w:type="paragraph" w:styleId="z-">
    <w:name w:val="HTML Top of Form"/>
    <w:basedOn w:val="a8"/>
    <w:next w:val="a8"/>
    <w:link w:val="z-0"/>
    <w:qFormat/>
    <w:rsid w:val="00986055"/>
    <w:pPr>
      <w:pBdr>
        <w:bottom w:val="single" w:sz="6" w:space="1" w:color="auto"/>
      </w:pBdr>
      <w:spacing w:before="0" w:beforeAutospacing="0" w:after="0" w:afterAutospacing="0"/>
      <w:jc w:val="center"/>
    </w:pPr>
    <w:rPr>
      <w:rFonts w:ascii="Arial" w:hAnsi="Arial"/>
      <w:vanish/>
      <w:sz w:val="16"/>
      <w:szCs w:val="20"/>
    </w:rPr>
  </w:style>
  <w:style w:type="character" w:customStyle="1" w:styleId="z-0">
    <w:name w:val="z-Начало формы Знак"/>
    <w:basedOn w:val="a9"/>
    <w:link w:val="z-"/>
    <w:qFormat/>
    <w:rsid w:val="00986055"/>
    <w:rPr>
      <w:rFonts w:ascii="Arial" w:eastAsia="Calibri" w:hAnsi="Arial" w:cs="Times New Roman"/>
      <w:vanish/>
      <w:sz w:val="16"/>
      <w:szCs w:val="20"/>
      <w:lang w:eastAsia="ru-RU"/>
    </w:rPr>
  </w:style>
  <w:style w:type="character" w:customStyle="1" w:styleId="440">
    <w:name w:val="Знак Знак44"/>
    <w:qFormat/>
    <w:rsid w:val="00986055"/>
    <w:rPr>
      <w:sz w:val="24"/>
      <w:lang w:val="ru-RU" w:eastAsia="ru-RU"/>
    </w:rPr>
  </w:style>
  <w:style w:type="character" w:customStyle="1" w:styleId="510">
    <w:name w:val="Знак Знак51"/>
    <w:qFormat/>
    <w:locked/>
    <w:rsid w:val="00986055"/>
    <w:rPr>
      <w:b/>
      <w:sz w:val="27"/>
      <w:lang w:val="ru-RU" w:eastAsia="ru-RU"/>
    </w:rPr>
  </w:style>
  <w:style w:type="character" w:customStyle="1" w:styleId="FontStyle16">
    <w:name w:val="Font Style16"/>
    <w:qFormat/>
    <w:rsid w:val="00986055"/>
    <w:rPr>
      <w:rFonts w:ascii="Century Gothic" w:hAnsi="Century Gothic"/>
      <w:sz w:val="18"/>
    </w:rPr>
  </w:style>
  <w:style w:type="character" w:customStyle="1" w:styleId="430">
    <w:name w:val="Знак Знак43"/>
    <w:qFormat/>
    <w:locked/>
    <w:rsid w:val="00986055"/>
    <w:rPr>
      <w:sz w:val="24"/>
    </w:rPr>
  </w:style>
  <w:style w:type="character" w:customStyle="1" w:styleId="st">
    <w:name w:val="st"/>
    <w:qFormat/>
    <w:rsid w:val="00986055"/>
  </w:style>
  <w:style w:type="paragraph" w:styleId="z-1">
    <w:name w:val="HTML Bottom of Form"/>
    <w:basedOn w:val="a8"/>
    <w:next w:val="a8"/>
    <w:link w:val="z-2"/>
    <w:qFormat/>
    <w:rsid w:val="00986055"/>
    <w:pPr>
      <w:pBdr>
        <w:top w:val="single" w:sz="6" w:space="1" w:color="auto"/>
      </w:pBdr>
      <w:spacing w:before="0" w:beforeAutospacing="0" w:after="0" w:afterAutospacing="0"/>
      <w:jc w:val="center"/>
    </w:pPr>
    <w:rPr>
      <w:rFonts w:ascii="Arial" w:hAnsi="Arial"/>
      <w:vanish/>
      <w:sz w:val="16"/>
      <w:szCs w:val="20"/>
    </w:rPr>
  </w:style>
  <w:style w:type="character" w:customStyle="1" w:styleId="z-2">
    <w:name w:val="z-Конец формы Знак"/>
    <w:basedOn w:val="a9"/>
    <w:link w:val="z-1"/>
    <w:qFormat/>
    <w:rsid w:val="00986055"/>
    <w:rPr>
      <w:rFonts w:ascii="Arial" w:eastAsia="Calibri" w:hAnsi="Arial" w:cs="Times New Roman"/>
      <w:vanish/>
      <w:sz w:val="16"/>
      <w:szCs w:val="20"/>
      <w:lang w:eastAsia="ru-RU"/>
    </w:rPr>
  </w:style>
  <w:style w:type="character" w:customStyle="1" w:styleId="keyworddef">
    <w:name w:val="keyword_def"/>
    <w:qFormat/>
    <w:rsid w:val="00986055"/>
  </w:style>
  <w:style w:type="character" w:customStyle="1" w:styleId="bold">
    <w:name w:val="bold"/>
    <w:qFormat/>
    <w:rsid w:val="00986055"/>
    <w:rPr>
      <w:rFonts w:ascii="Times New Roman" w:hAnsi="Times New Roman"/>
    </w:rPr>
  </w:style>
  <w:style w:type="character" w:customStyle="1" w:styleId="lbldata1">
    <w:name w:val="lbldata1"/>
    <w:qFormat/>
    <w:rsid w:val="00986055"/>
    <w:rPr>
      <w:rFonts w:ascii="Arial" w:hAnsi="Arial"/>
      <w:sz w:val="24"/>
      <w:u w:val="single"/>
    </w:rPr>
  </w:style>
  <w:style w:type="character" w:customStyle="1" w:styleId="FontStyle17">
    <w:name w:val="Font Style17"/>
    <w:qFormat/>
    <w:rsid w:val="00986055"/>
    <w:rPr>
      <w:rFonts w:ascii="Times New Roman" w:hAnsi="Times New Roman"/>
      <w:sz w:val="20"/>
    </w:rPr>
  </w:style>
  <w:style w:type="character" w:customStyle="1" w:styleId="FontStyle18">
    <w:name w:val="Font Style18"/>
    <w:qFormat/>
    <w:rsid w:val="00986055"/>
    <w:rPr>
      <w:rFonts w:ascii="Times New Roman" w:hAnsi="Times New Roman"/>
      <w:i/>
      <w:sz w:val="20"/>
    </w:rPr>
  </w:style>
  <w:style w:type="character" w:customStyle="1" w:styleId="FontStyle19">
    <w:name w:val="Font Style19"/>
    <w:qFormat/>
    <w:rsid w:val="00986055"/>
    <w:rPr>
      <w:rFonts w:ascii="Times New Roman" w:hAnsi="Times New Roman"/>
      <w:sz w:val="20"/>
    </w:rPr>
  </w:style>
  <w:style w:type="character" w:customStyle="1" w:styleId="420">
    <w:name w:val="Знак Знак42"/>
    <w:qFormat/>
    <w:locked/>
    <w:rsid w:val="00986055"/>
    <w:rPr>
      <w:color w:val="000000"/>
      <w:sz w:val="24"/>
      <w:lang w:val="ru-RU" w:eastAsia="ru-RU"/>
    </w:rPr>
  </w:style>
  <w:style w:type="character" w:customStyle="1" w:styleId="490">
    <w:name w:val="Знак Знак49"/>
    <w:qFormat/>
    <w:rsid w:val="00986055"/>
    <w:rPr>
      <w:rFonts w:ascii="Times New Roman" w:hAnsi="Times New Roman"/>
      <w:b/>
      <w:caps/>
      <w:sz w:val="24"/>
      <w:lang w:eastAsia="ru-RU"/>
    </w:rPr>
  </w:style>
  <w:style w:type="character" w:customStyle="1" w:styleId="c4">
    <w:name w:val="c4"/>
    <w:qFormat/>
    <w:rsid w:val="00986055"/>
  </w:style>
  <w:style w:type="character" w:customStyle="1" w:styleId="470">
    <w:name w:val="Знак Знак47"/>
    <w:qFormat/>
    <w:rsid w:val="00986055"/>
    <w:rPr>
      <w:rFonts w:ascii="Times New Roman" w:hAnsi="Times New Roman"/>
      <w:b/>
      <w:sz w:val="27"/>
      <w:lang w:eastAsia="ru-RU"/>
    </w:rPr>
  </w:style>
  <w:style w:type="character" w:customStyle="1" w:styleId="450">
    <w:name w:val="Знак Знак45"/>
    <w:qFormat/>
    <w:rsid w:val="00986055"/>
    <w:rPr>
      <w:rFonts w:ascii="Times New Roman" w:hAnsi="Times New Roman"/>
      <w:b/>
      <w:i/>
      <w:sz w:val="26"/>
      <w:lang w:eastAsia="ru-RU"/>
    </w:rPr>
  </w:style>
  <w:style w:type="character" w:customStyle="1" w:styleId="1fffff8">
    <w:name w:val="Текст макроса Знак1"/>
    <w:qFormat/>
    <w:rsid w:val="00986055"/>
    <w:rPr>
      <w:rFonts w:ascii="Consolas" w:hAnsi="Consolas"/>
      <w:sz w:val="20"/>
      <w:lang w:eastAsia="ru-RU"/>
    </w:rPr>
  </w:style>
  <w:style w:type="character" w:customStyle="1" w:styleId="toctext">
    <w:name w:val="toctext"/>
    <w:qFormat/>
    <w:rsid w:val="00986055"/>
  </w:style>
  <w:style w:type="character" w:customStyle="1" w:styleId="searchmatch">
    <w:name w:val="searchmatch"/>
    <w:qFormat/>
    <w:rsid w:val="00986055"/>
  </w:style>
  <w:style w:type="character" w:customStyle="1" w:styleId="745">
    <w:name w:val="Основной текст (7)45"/>
    <w:qFormat/>
    <w:rsid w:val="00986055"/>
    <w:rPr>
      <w:rFonts w:ascii="Times New Roman" w:hAnsi="Times New Roman"/>
      <w:spacing w:val="0"/>
      <w:sz w:val="20"/>
    </w:rPr>
  </w:style>
  <w:style w:type="character" w:customStyle="1" w:styleId="c7">
    <w:name w:val="c7"/>
    <w:qFormat/>
    <w:rsid w:val="00986055"/>
  </w:style>
  <w:style w:type="character" w:customStyle="1" w:styleId="affffffffd">
    <w:name w:val="полужирный"/>
    <w:qFormat/>
    <w:rsid w:val="00986055"/>
    <w:rPr>
      <w:rFonts w:ascii="Times New Roman" w:hAnsi="Times New Roman"/>
      <w:b/>
      <w:color w:val="auto"/>
      <w:sz w:val="24"/>
    </w:rPr>
  </w:style>
  <w:style w:type="character" w:customStyle="1" w:styleId="authorabout1">
    <w:name w:val="authorabout1"/>
    <w:qFormat/>
    <w:rsid w:val="00986055"/>
    <w:rPr>
      <w:sz w:val="26"/>
    </w:rPr>
  </w:style>
  <w:style w:type="character" w:customStyle="1" w:styleId="Sylfaen1">
    <w:name w:val="Основной текст + Sylfaen1"/>
    <w:aliases w:val="10 pt"/>
    <w:qFormat/>
    <w:rsid w:val="00986055"/>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986055"/>
    <w:rPr>
      <w:rFonts w:ascii="Sylfaen" w:hAnsi="Sylfaen"/>
      <w:sz w:val="19"/>
      <w:u w:val="none"/>
      <w:lang w:val="ru-RU" w:eastAsia="ru-RU"/>
    </w:rPr>
  </w:style>
  <w:style w:type="character" w:customStyle="1" w:styleId="129">
    <w:name w:val="Стиль Выделение + 12 пт не курсив"/>
    <w:qFormat/>
    <w:rsid w:val="00986055"/>
    <w:rPr>
      <w:rFonts w:ascii="Times New Roman" w:hAnsi="Times New Roman"/>
      <w:b/>
      <w:i/>
      <w:sz w:val="24"/>
    </w:rPr>
  </w:style>
  <w:style w:type="character" w:customStyle="1" w:styleId="743">
    <w:name w:val="Основной текст (7)43"/>
    <w:qFormat/>
    <w:rsid w:val="00986055"/>
    <w:rPr>
      <w:rFonts w:ascii="Times New Roman" w:hAnsi="Times New Roman"/>
      <w:spacing w:val="0"/>
      <w:sz w:val="20"/>
    </w:rPr>
  </w:style>
  <w:style w:type="character" w:customStyle="1" w:styleId="58">
    <w:name w:val="Знак5 Знак Знак"/>
    <w:aliases w:val="Знак5 Знак14, Знак5 Знак1,Знак5 Знак15,Знак5 Знак16"/>
    <w:qFormat/>
    <w:locked/>
    <w:rsid w:val="00986055"/>
    <w:rPr>
      <w:sz w:val="16"/>
    </w:rPr>
  </w:style>
  <w:style w:type="character" w:customStyle="1" w:styleId="500">
    <w:name w:val="Знак Знак50"/>
    <w:qFormat/>
    <w:locked/>
    <w:rsid w:val="00986055"/>
    <w:rPr>
      <w:b/>
      <w:sz w:val="28"/>
      <w:lang w:val="ru-RU" w:eastAsia="ru-RU"/>
    </w:rPr>
  </w:style>
  <w:style w:type="character" w:customStyle="1" w:styleId="sem">
    <w:name w:val="sem"/>
    <w:qFormat/>
    <w:rsid w:val="00986055"/>
  </w:style>
  <w:style w:type="character" w:customStyle="1" w:styleId="520">
    <w:name w:val="Знак Знак52"/>
    <w:qFormat/>
    <w:rsid w:val="00986055"/>
    <w:rPr>
      <w:rFonts w:ascii="Arial" w:hAnsi="Arial"/>
      <w:b/>
      <w:i/>
      <w:sz w:val="28"/>
    </w:rPr>
  </w:style>
  <w:style w:type="character" w:customStyle="1" w:styleId="ipa">
    <w:name w:val="ipa"/>
    <w:qFormat/>
    <w:rsid w:val="00986055"/>
    <w:rPr>
      <w:rFonts w:ascii="Times New Roman" w:hAnsi="Times New Roman"/>
    </w:rPr>
  </w:style>
  <w:style w:type="character" w:customStyle="1" w:styleId="fliesstext">
    <w:name w:val="fliesstext"/>
    <w:qFormat/>
    <w:rsid w:val="00986055"/>
    <w:rPr>
      <w:rFonts w:ascii="Times New Roman" w:hAnsi="Times New Roman"/>
    </w:rPr>
  </w:style>
  <w:style w:type="character" w:customStyle="1" w:styleId="skypec2ctextspan">
    <w:name w:val="skype_c2c_text_span"/>
    <w:qFormat/>
    <w:rsid w:val="00986055"/>
    <w:rPr>
      <w:rFonts w:ascii="Times New Roman" w:hAnsi="Times New Roman"/>
    </w:rPr>
  </w:style>
  <w:style w:type="character" w:customStyle="1" w:styleId="w">
    <w:name w:val="w"/>
    <w:qFormat/>
    <w:rsid w:val="00986055"/>
  </w:style>
  <w:style w:type="character" w:customStyle="1" w:styleId="selectionindex">
    <w:name w:val="selection_index"/>
    <w:qFormat/>
    <w:rsid w:val="00986055"/>
  </w:style>
  <w:style w:type="character" w:customStyle="1" w:styleId="citecrochet">
    <w:name w:val="cite_crochet"/>
    <w:qFormat/>
    <w:rsid w:val="00986055"/>
  </w:style>
  <w:style w:type="character" w:customStyle="1" w:styleId="hoverable">
    <w:name w:val="hoverable"/>
    <w:qFormat/>
    <w:rsid w:val="00986055"/>
  </w:style>
  <w:style w:type="character" w:customStyle="1" w:styleId="3fb">
    <w:name w:val="Основной текст Знак3"/>
    <w:qFormat/>
    <w:locked/>
    <w:rsid w:val="00986055"/>
    <w:rPr>
      <w:sz w:val="24"/>
    </w:rPr>
  </w:style>
  <w:style w:type="character" w:customStyle="1" w:styleId="s15122">
    <w:name w:val="s15122"/>
    <w:qFormat/>
    <w:rsid w:val="00986055"/>
  </w:style>
  <w:style w:type="character" w:customStyle="1" w:styleId="shorttext">
    <w:name w:val="short_text"/>
    <w:qFormat/>
    <w:rsid w:val="00986055"/>
  </w:style>
  <w:style w:type="character" w:customStyle="1" w:styleId="CommentTextChar1">
    <w:name w:val="Comment Text Char1"/>
    <w:qFormat/>
    <w:rsid w:val="00986055"/>
    <w:rPr>
      <w:rFonts w:ascii="Times New Roman" w:hAnsi="Times New Roman"/>
    </w:rPr>
  </w:style>
  <w:style w:type="character" w:customStyle="1" w:styleId="12a">
    <w:name w:val="Знак1 Знак Знак2"/>
    <w:aliases w:val="Основной текст Знак Знак4, Знак1 Знак Знак2"/>
    <w:qFormat/>
    <w:locked/>
    <w:rsid w:val="00986055"/>
    <w:rPr>
      <w:sz w:val="24"/>
    </w:rPr>
  </w:style>
  <w:style w:type="character" w:customStyle="1" w:styleId="1fffff9">
    <w:name w:val="Основной текст Знак Знак Знак1"/>
    <w:rsid w:val="00986055"/>
    <w:rPr>
      <w:sz w:val="24"/>
    </w:rPr>
  </w:style>
  <w:style w:type="character" w:customStyle="1" w:styleId="59">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986055"/>
    <w:rPr>
      <w:i/>
      <w:sz w:val="24"/>
      <w:lang w:val="ru-RU" w:eastAsia="ru-RU"/>
    </w:rPr>
  </w:style>
  <w:style w:type="character" w:customStyle="1" w:styleId="511">
    <w:name w:val="Знак5 Знак Знак1"/>
    <w:aliases w:val="Знак5 Знак2"/>
    <w:locked/>
    <w:rsid w:val="00986055"/>
    <w:rPr>
      <w:sz w:val="16"/>
      <w:lang w:val="ru-RU" w:eastAsia="ru-RU"/>
    </w:rPr>
  </w:style>
  <w:style w:type="character" w:customStyle="1" w:styleId="FontStyle54">
    <w:name w:val="Font Style54"/>
    <w:qFormat/>
    <w:rsid w:val="00986055"/>
    <w:rPr>
      <w:rFonts w:ascii="Times New Roman" w:hAnsi="Times New Roman"/>
      <w:b/>
      <w:sz w:val="18"/>
    </w:rPr>
  </w:style>
  <w:style w:type="character" w:customStyle="1" w:styleId="FontStyle58">
    <w:name w:val="Font Style58"/>
    <w:qFormat/>
    <w:rsid w:val="00986055"/>
    <w:rPr>
      <w:rFonts w:ascii="Times New Roman" w:hAnsi="Times New Roman"/>
      <w:b/>
      <w:w w:val="40"/>
      <w:sz w:val="38"/>
    </w:rPr>
  </w:style>
  <w:style w:type="character" w:customStyle="1" w:styleId="FontStyle26">
    <w:name w:val="Font Style26"/>
    <w:qFormat/>
    <w:rsid w:val="00986055"/>
    <w:rPr>
      <w:rFonts w:ascii="Times New Roman" w:hAnsi="Times New Roman"/>
      <w:sz w:val="26"/>
    </w:rPr>
  </w:style>
  <w:style w:type="character" w:customStyle="1" w:styleId="b-serp-itemtextpassage">
    <w:name w:val="b-serp-item__text_passage"/>
    <w:qFormat/>
    <w:rsid w:val="00986055"/>
  </w:style>
  <w:style w:type="character" w:customStyle="1" w:styleId="postheader">
    <w:name w:val="postheader"/>
    <w:qFormat/>
    <w:rsid w:val="00986055"/>
  </w:style>
  <w:style w:type="character" w:customStyle="1" w:styleId="field-label-subj-value3font-optima-mb">
    <w:name w:val="field-label-subj-value3 font-optima-mb"/>
    <w:qFormat/>
    <w:rsid w:val="00986055"/>
  </w:style>
  <w:style w:type="character" w:customStyle="1" w:styleId="65">
    <w:name w:val="Знак6 Знак Знак"/>
    <w:qFormat/>
    <w:rsid w:val="00986055"/>
    <w:rPr>
      <w:sz w:val="24"/>
      <w:lang w:val="ru-RU" w:eastAsia="ru-RU"/>
    </w:rPr>
  </w:style>
  <w:style w:type="character" w:customStyle="1" w:styleId="searchterm">
    <w:name w:val="searchterm"/>
    <w:qFormat/>
    <w:rsid w:val="00986055"/>
  </w:style>
  <w:style w:type="character" w:customStyle="1" w:styleId="3200">
    <w:name w:val="Основной текст (3) + Полужирный20"/>
    <w:aliases w:val="Курсив19"/>
    <w:qFormat/>
    <w:rsid w:val="00986055"/>
    <w:rPr>
      <w:rFonts w:ascii="Times New Roman" w:hAnsi="Times New Roman"/>
      <w:b/>
      <w:i/>
      <w:spacing w:val="0"/>
      <w:sz w:val="23"/>
    </w:rPr>
  </w:style>
  <w:style w:type="character" w:customStyle="1" w:styleId="349">
    <w:name w:val="Основной текст (3)49"/>
    <w:qFormat/>
    <w:rsid w:val="00986055"/>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986055"/>
    <w:rPr>
      <w:rFonts w:ascii="Times New Roman" w:hAnsi="Times New Roman"/>
      <w:b/>
      <w:kern w:val="32"/>
      <w:sz w:val="32"/>
      <w:lang w:eastAsia="ru-RU"/>
    </w:rPr>
  </w:style>
  <w:style w:type="character" w:customStyle="1" w:styleId="news">
    <w:name w:val="news"/>
    <w:qFormat/>
    <w:rsid w:val="00986055"/>
    <w:rPr>
      <w:rFonts w:ascii="Times New Roman" w:hAnsi="Times New Roman"/>
    </w:rPr>
  </w:style>
  <w:style w:type="character" w:customStyle="1" w:styleId="affffffffe">
    <w:name w:val="выделение"/>
    <w:qFormat/>
    <w:rsid w:val="00986055"/>
    <w:rPr>
      <w:rFonts w:ascii="Times New Roman" w:hAnsi="Times New Roman"/>
    </w:rPr>
  </w:style>
  <w:style w:type="character" w:customStyle="1" w:styleId="347">
    <w:name w:val="Основной текст (3)47"/>
    <w:qFormat/>
    <w:rsid w:val="00986055"/>
    <w:rPr>
      <w:rFonts w:ascii="Times New Roman" w:hAnsi="Times New Roman"/>
      <w:spacing w:val="0"/>
      <w:sz w:val="20"/>
    </w:rPr>
  </w:style>
  <w:style w:type="character" w:customStyle="1" w:styleId="345">
    <w:name w:val="Основной текст (3)45"/>
    <w:qFormat/>
    <w:rsid w:val="00986055"/>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uiPriority w:val="99"/>
    <w:qFormat/>
    <w:locked/>
    <w:rsid w:val="00986055"/>
    <w:rPr>
      <w:lang w:eastAsia="ru-RU"/>
    </w:rPr>
  </w:style>
  <w:style w:type="character" w:customStyle="1" w:styleId="611">
    <w:name w:val="Знак Знак61"/>
    <w:qFormat/>
    <w:locked/>
    <w:rsid w:val="00986055"/>
    <w:rPr>
      <w:sz w:val="24"/>
      <w:lang w:val="ru-RU" w:eastAsia="ru-RU"/>
    </w:rPr>
  </w:style>
  <w:style w:type="character" w:customStyle="1" w:styleId="FontStyle205">
    <w:name w:val="Font Style205"/>
    <w:qFormat/>
    <w:rsid w:val="00986055"/>
    <w:rPr>
      <w:rFonts w:ascii="Times New Roman" w:hAnsi="Times New Roman"/>
      <w:color w:val="000000"/>
      <w:sz w:val="18"/>
    </w:rPr>
  </w:style>
  <w:style w:type="character" w:customStyle="1" w:styleId="FootnoteTextChar1">
    <w:name w:val="Footnote Text Char1"/>
    <w:aliases w:val="Текст сноски Знак Знак Char1,Знак3 Знак Знак Char1"/>
    <w:qFormat/>
    <w:rsid w:val="00986055"/>
    <w:rPr>
      <w:rFonts w:ascii="Times New Roman" w:hAnsi="Times New Roman"/>
    </w:rPr>
  </w:style>
  <w:style w:type="character" w:customStyle="1" w:styleId="BodyTextIndentChar4">
    <w:name w:val="Body Text Indent Char4"/>
    <w:aliases w:val="текст Char3,Основной текст 1 Char3,Знак6 Char3,Основной текст с отступом Знак1 Знак Char,Основной текст с отступом Знак Знак Знак Char,Знак7 Знак Знак Знак Char3,Знак7 Знак1 Знак Char3,Знак7 Знак Знак1 Char,Знак7 Знак Char3"/>
    <w:locked/>
    <w:rsid w:val="00986055"/>
    <w:rPr>
      <w:rFonts w:ascii="Times New Roman" w:hAnsi="Times New Roman"/>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986055"/>
    <w:rPr>
      <w:rFonts w:ascii="Times New Roman" w:hAnsi="Times New Roman"/>
      <w:sz w:val="24"/>
    </w:rPr>
  </w:style>
  <w:style w:type="character" w:customStyle="1" w:styleId="PlainTextChar1">
    <w:name w:val="Plain Text Char1"/>
    <w:aliases w:val="Знак3 Char11,Heading 12 Char11"/>
    <w:qFormat/>
    <w:rsid w:val="00986055"/>
    <w:rPr>
      <w:rFonts w:ascii="Courier New" w:hAnsi="Courier New"/>
    </w:rPr>
  </w:style>
  <w:style w:type="character" w:customStyle="1" w:styleId="HeaderChar1">
    <w:name w:val="Header Char1"/>
    <w:qFormat/>
    <w:rsid w:val="00986055"/>
    <w:rPr>
      <w:rFonts w:ascii="Times New Roman" w:hAnsi="Times New Roman"/>
      <w:sz w:val="24"/>
    </w:rPr>
  </w:style>
  <w:style w:type="character" w:customStyle="1" w:styleId="FooterChar1">
    <w:name w:val="Footer Char1"/>
    <w:qFormat/>
    <w:rsid w:val="00986055"/>
    <w:rPr>
      <w:rFonts w:ascii="Times New Roman" w:hAnsi="Times New Roman"/>
      <w:sz w:val="24"/>
    </w:rPr>
  </w:style>
  <w:style w:type="character" w:customStyle="1" w:styleId="TitleChar1">
    <w:name w:val="Title Char1"/>
    <w:qFormat/>
    <w:rsid w:val="00986055"/>
    <w:rPr>
      <w:rFonts w:ascii="Cambria" w:hAnsi="Cambria"/>
      <w:b/>
      <w:kern w:val="28"/>
      <w:sz w:val="32"/>
    </w:rPr>
  </w:style>
  <w:style w:type="character" w:customStyle="1" w:styleId="BodyText2Char1">
    <w:name w:val="Body Text 2 Char1"/>
    <w:qFormat/>
    <w:rsid w:val="00986055"/>
    <w:rPr>
      <w:rFonts w:ascii="Times New Roman" w:hAnsi="Times New Roman"/>
      <w:sz w:val="24"/>
    </w:rPr>
  </w:style>
  <w:style w:type="character" w:customStyle="1" w:styleId="BodyText3Char1">
    <w:name w:val="Body Text 3 Char1"/>
    <w:aliases w:val="Знак5 Char1"/>
    <w:qFormat/>
    <w:rsid w:val="00986055"/>
    <w:rPr>
      <w:rFonts w:ascii="Times New Roman" w:hAnsi="Times New Roman"/>
      <w:sz w:val="16"/>
    </w:rPr>
  </w:style>
  <w:style w:type="character" w:customStyle="1" w:styleId="BodyTextIndent2Char1">
    <w:name w:val="Body Text Indent 2 Char1"/>
    <w:qFormat/>
    <w:rsid w:val="00986055"/>
    <w:rPr>
      <w:rFonts w:ascii="Times New Roman" w:hAnsi="Times New Roman"/>
      <w:sz w:val="24"/>
    </w:rPr>
  </w:style>
  <w:style w:type="character" w:customStyle="1" w:styleId="BodyTextIndent3Char1">
    <w:name w:val="Body Text Indent 3 Char1"/>
    <w:qFormat/>
    <w:rsid w:val="00986055"/>
    <w:rPr>
      <w:rFonts w:ascii="Times New Roman" w:hAnsi="Times New Roman"/>
      <w:sz w:val="16"/>
    </w:rPr>
  </w:style>
  <w:style w:type="character" w:customStyle="1" w:styleId="DocumentMapChar1">
    <w:name w:val="Document Map Char1"/>
    <w:qFormat/>
    <w:rsid w:val="00986055"/>
    <w:rPr>
      <w:rFonts w:ascii="Times New Roman" w:hAnsi="Times New Roman"/>
      <w:sz w:val="2"/>
    </w:rPr>
  </w:style>
  <w:style w:type="character" w:customStyle="1" w:styleId="CommentSubjectChar1">
    <w:name w:val="Comment Subject Char1"/>
    <w:qFormat/>
    <w:rsid w:val="00986055"/>
    <w:rPr>
      <w:rFonts w:ascii="Times New Roman" w:hAnsi="Times New Roman"/>
      <w:b/>
      <w:i/>
      <w:color w:val="4F81BD"/>
      <w:spacing w:val="15"/>
      <w:sz w:val="20"/>
      <w:lang w:eastAsia="ru-RU"/>
    </w:rPr>
  </w:style>
  <w:style w:type="character" w:customStyle="1" w:styleId="BalloonTextChar1">
    <w:name w:val="Balloon Text Char1"/>
    <w:qFormat/>
    <w:rsid w:val="00986055"/>
    <w:rPr>
      <w:rFonts w:ascii="Times New Roman" w:hAnsi="Times New Roman"/>
      <w:sz w:val="2"/>
    </w:rPr>
  </w:style>
  <w:style w:type="character" w:customStyle="1" w:styleId="SubtitleChar1">
    <w:name w:val="Subtitle Char1"/>
    <w:qFormat/>
    <w:rsid w:val="00986055"/>
    <w:rPr>
      <w:rFonts w:ascii="Cambria" w:hAnsi="Cambria"/>
      <w:sz w:val="24"/>
    </w:rPr>
  </w:style>
  <w:style w:type="character" w:customStyle="1" w:styleId="QuoteChar1">
    <w:name w:val="Quote Char1"/>
    <w:qFormat/>
    <w:rsid w:val="00986055"/>
    <w:rPr>
      <w:rFonts w:ascii="Times New Roman" w:hAnsi="Times New Roman"/>
      <w:i/>
      <w:color w:val="000000"/>
      <w:sz w:val="24"/>
    </w:rPr>
  </w:style>
  <w:style w:type="character" w:customStyle="1" w:styleId="IntenseQuoteChar1">
    <w:name w:val="Intense Quote Char1"/>
    <w:qFormat/>
    <w:rsid w:val="00986055"/>
    <w:rPr>
      <w:rFonts w:ascii="Times New Roman" w:hAnsi="Times New Roman"/>
      <w:b/>
      <w:i/>
      <w:color w:val="4F81BD"/>
      <w:sz w:val="24"/>
    </w:rPr>
  </w:style>
  <w:style w:type="character" w:customStyle="1" w:styleId="BodyTextFirstIndentChar1">
    <w:name w:val="Body Text First Indent Char1"/>
    <w:qFormat/>
    <w:rsid w:val="00986055"/>
    <w:rPr>
      <w:rFonts w:ascii="Times New Roman" w:hAnsi="Times New Roman"/>
      <w:sz w:val="24"/>
      <w:lang w:eastAsia="ru-RU"/>
    </w:rPr>
  </w:style>
  <w:style w:type="character" w:customStyle="1" w:styleId="BodyTextFirstIndent2Char1">
    <w:name w:val="Body Text First Indent 2 Char1"/>
    <w:qFormat/>
    <w:rsid w:val="00986055"/>
    <w:rPr>
      <w:rFonts w:ascii="Times New Roman" w:hAnsi="Times New Roman"/>
      <w:sz w:val="24"/>
      <w:lang w:eastAsia="ru-RU"/>
    </w:rPr>
  </w:style>
  <w:style w:type="character" w:customStyle="1" w:styleId="1fffffa">
    <w:name w:val="Слабое выделение1"/>
    <w:qFormat/>
    <w:rsid w:val="00986055"/>
    <w:rPr>
      <w:i/>
      <w:color w:val="808080"/>
    </w:rPr>
  </w:style>
  <w:style w:type="character" w:customStyle="1" w:styleId="PlaceholderText1">
    <w:name w:val="Placeholder Text1"/>
    <w:rsid w:val="00986055"/>
    <w:rPr>
      <w:rFonts w:ascii="Times New Roman" w:hAnsi="Times New Roman"/>
      <w:color w:val="808080"/>
    </w:rPr>
  </w:style>
  <w:style w:type="character" w:customStyle="1" w:styleId="fontstyle14">
    <w:name w:val="fontstyle14"/>
    <w:qFormat/>
    <w:rsid w:val="00986055"/>
  </w:style>
  <w:style w:type="character" w:customStyle="1" w:styleId="FontStyle820">
    <w:name w:val="Font Style820"/>
    <w:qFormat/>
    <w:rsid w:val="00986055"/>
    <w:rPr>
      <w:rFonts w:ascii="Times New Roman" w:hAnsi="Times New Roman"/>
      <w:sz w:val="22"/>
    </w:rPr>
  </w:style>
  <w:style w:type="character" w:customStyle="1" w:styleId="FontStyle594">
    <w:name w:val="Font Style594"/>
    <w:qFormat/>
    <w:rsid w:val="00986055"/>
    <w:rPr>
      <w:rFonts w:ascii="Times New Roman" w:hAnsi="Times New Roman"/>
      <w:i/>
      <w:sz w:val="20"/>
    </w:rPr>
  </w:style>
  <w:style w:type="character" w:customStyle="1" w:styleId="FontStyle187">
    <w:name w:val="Font Style187"/>
    <w:qFormat/>
    <w:rsid w:val="00986055"/>
    <w:rPr>
      <w:rFonts w:ascii="Times New Roman" w:hAnsi="Times New Roman"/>
      <w:i/>
      <w:sz w:val="20"/>
    </w:rPr>
  </w:style>
  <w:style w:type="character" w:customStyle="1" w:styleId="FontStyle600">
    <w:name w:val="Font Style600"/>
    <w:qFormat/>
    <w:rsid w:val="00986055"/>
    <w:rPr>
      <w:rFonts w:ascii="Times New Roman" w:hAnsi="Times New Roman"/>
      <w:sz w:val="22"/>
    </w:rPr>
  </w:style>
  <w:style w:type="character" w:customStyle="1" w:styleId="FontStyle624">
    <w:name w:val="Font Style624"/>
    <w:qFormat/>
    <w:rsid w:val="00986055"/>
    <w:rPr>
      <w:rFonts w:ascii="Times New Roman" w:hAnsi="Times New Roman"/>
      <w:b/>
      <w:i/>
      <w:sz w:val="22"/>
    </w:rPr>
  </w:style>
  <w:style w:type="character" w:customStyle="1" w:styleId="FontStyle572">
    <w:name w:val="Font Style572"/>
    <w:qFormat/>
    <w:rsid w:val="00986055"/>
    <w:rPr>
      <w:rFonts w:ascii="Times New Roman" w:hAnsi="Times New Roman"/>
      <w:sz w:val="16"/>
    </w:rPr>
  </w:style>
  <w:style w:type="character" w:customStyle="1" w:styleId="FontStyle184">
    <w:name w:val="Font Style184"/>
    <w:qFormat/>
    <w:rsid w:val="00986055"/>
    <w:rPr>
      <w:rFonts w:ascii="Times New Roman" w:hAnsi="Times New Roman"/>
      <w:sz w:val="20"/>
    </w:rPr>
  </w:style>
  <w:style w:type="character" w:customStyle="1" w:styleId="550">
    <w:name w:val="Знак Знак55"/>
    <w:qFormat/>
    <w:locked/>
    <w:rsid w:val="00986055"/>
    <w:rPr>
      <w:sz w:val="24"/>
      <w:lang w:val="ru-RU" w:eastAsia="ru-RU"/>
    </w:rPr>
  </w:style>
  <w:style w:type="character" w:customStyle="1" w:styleId="650">
    <w:name w:val="Знак Знак65"/>
    <w:qFormat/>
    <w:locked/>
    <w:rsid w:val="00986055"/>
    <w:rPr>
      <w:b/>
      <w:sz w:val="27"/>
      <w:lang w:val="ru-RU" w:eastAsia="ru-RU"/>
    </w:rPr>
  </w:style>
  <w:style w:type="character" w:customStyle="1" w:styleId="640">
    <w:name w:val="Знак Знак64"/>
    <w:qFormat/>
    <w:locked/>
    <w:rsid w:val="00986055"/>
    <w:rPr>
      <w:b/>
      <w:sz w:val="28"/>
      <w:lang w:val="ru-RU" w:eastAsia="ru-RU"/>
    </w:rPr>
  </w:style>
  <w:style w:type="character" w:customStyle="1" w:styleId="630">
    <w:name w:val="Знак Знак63"/>
    <w:qFormat/>
    <w:locked/>
    <w:rsid w:val="00986055"/>
    <w:rPr>
      <w:b/>
      <w:i/>
      <w:sz w:val="26"/>
      <w:lang w:val="ru-RU" w:eastAsia="ru-RU"/>
    </w:rPr>
  </w:style>
  <w:style w:type="character" w:customStyle="1" w:styleId="620">
    <w:name w:val="Знак Знак62"/>
    <w:qFormat/>
    <w:locked/>
    <w:rsid w:val="00986055"/>
    <w:rPr>
      <w:sz w:val="24"/>
      <w:lang w:val="ru-RU" w:eastAsia="ru-RU"/>
    </w:rPr>
  </w:style>
  <w:style w:type="character" w:customStyle="1" w:styleId="600">
    <w:name w:val="Знак Знак60"/>
    <w:qFormat/>
    <w:locked/>
    <w:rsid w:val="00986055"/>
    <w:rPr>
      <w:i/>
      <w:sz w:val="24"/>
      <w:lang w:val="ru-RU" w:eastAsia="ru-RU"/>
    </w:rPr>
  </w:style>
  <w:style w:type="character" w:customStyle="1" w:styleId="590">
    <w:name w:val="Знак Знак59"/>
    <w:qFormat/>
    <w:locked/>
    <w:rsid w:val="00986055"/>
    <w:rPr>
      <w:rFonts w:ascii="Arial" w:hAnsi="Arial"/>
      <w:sz w:val="22"/>
      <w:lang w:val="ru-RU" w:eastAsia="ru-RU"/>
    </w:rPr>
  </w:style>
  <w:style w:type="character" w:customStyle="1" w:styleId="580">
    <w:name w:val="Знак Знак58"/>
    <w:qFormat/>
    <w:locked/>
    <w:rsid w:val="00986055"/>
    <w:rPr>
      <w:rFonts w:ascii="Courier New" w:hAnsi="Courier New"/>
      <w:lang w:val="ru-RU" w:eastAsia="ru-RU"/>
    </w:rPr>
  </w:style>
  <w:style w:type="character" w:customStyle="1" w:styleId="570">
    <w:name w:val="Знак Знак57"/>
    <w:qFormat/>
    <w:locked/>
    <w:rsid w:val="00986055"/>
    <w:rPr>
      <w:lang w:val="ru-RU" w:eastAsia="ru-RU"/>
    </w:rPr>
  </w:style>
  <w:style w:type="character" w:customStyle="1" w:styleId="560">
    <w:name w:val="Знак Знак56"/>
    <w:qFormat/>
    <w:locked/>
    <w:rsid w:val="00986055"/>
    <w:rPr>
      <w:sz w:val="24"/>
      <w:lang w:val="ru-RU" w:eastAsia="ru-RU"/>
    </w:rPr>
  </w:style>
  <w:style w:type="character" w:customStyle="1" w:styleId="540">
    <w:name w:val="Знак Знак54"/>
    <w:qFormat/>
    <w:locked/>
    <w:rsid w:val="00986055"/>
    <w:rPr>
      <w:sz w:val="24"/>
      <w:lang w:val="en-US" w:eastAsia="ru-RU"/>
    </w:rPr>
  </w:style>
  <w:style w:type="character" w:customStyle="1" w:styleId="b-material-headdate-day">
    <w:name w:val="b-material-head__date-day"/>
    <w:qFormat/>
    <w:rsid w:val="00986055"/>
  </w:style>
  <w:style w:type="character" w:customStyle="1" w:styleId="s2">
    <w:name w:val="s2"/>
    <w:qFormat/>
    <w:rsid w:val="00986055"/>
  </w:style>
  <w:style w:type="character" w:customStyle="1" w:styleId="WW8Num16z0">
    <w:name w:val="WW8Num16z0"/>
    <w:qFormat/>
    <w:rsid w:val="00986055"/>
    <w:rPr>
      <w:rFonts w:ascii="Wingdings" w:hAnsi="Wingdings"/>
    </w:rPr>
  </w:style>
  <w:style w:type="character" w:customStyle="1" w:styleId="WW8Num4z0">
    <w:name w:val="WW8Num4z0"/>
    <w:qFormat/>
    <w:rsid w:val="00986055"/>
    <w:rPr>
      <w:color w:val="auto"/>
    </w:rPr>
  </w:style>
  <w:style w:type="character" w:customStyle="1" w:styleId="WW8Num5z0">
    <w:name w:val="WW8Num5z0"/>
    <w:qFormat/>
    <w:rsid w:val="00986055"/>
    <w:rPr>
      <w:b/>
      <w:sz w:val="20"/>
    </w:rPr>
  </w:style>
  <w:style w:type="character" w:customStyle="1" w:styleId="WW8Num6z0">
    <w:name w:val="WW8Num6z0"/>
    <w:qFormat/>
    <w:rsid w:val="00986055"/>
    <w:rPr>
      <w:sz w:val="20"/>
    </w:rPr>
  </w:style>
  <w:style w:type="character" w:customStyle="1" w:styleId="WW8Num7z0">
    <w:name w:val="WW8Num7z0"/>
    <w:qFormat/>
    <w:rsid w:val="00986055"/>
    <w:rPr>
      <w:b/>
      <w:sz w:val="20"/>
    </w:rPr>
  </w:style>
  <w:style w:type="character" w:customStyle="1" w:styleId="WW8Num9z0">
    <w:name w:val="WW8Num9z0"/>
    <w:qFormat/>
    <w:rsid w:val="00986055"/>
    <w:rPr>
      <w:sz w:val="20"/>
    </w:rPr>
  </w:style>
  <w:style w:type="character" w:customStyle="1" w:styleId="WW8Num9z1">
    <w:name w:val="WW8Num9z1"/>
    <w:qFormat/>
    <w:rsid w:val="00986055"/>
    <w:rPr>
      <w:rFonts w:ascii="Symbol" w:hAnsi="Symbol"/>
      <w:sz w:val="20"/>
    </w:rPr>
  </w:style>
  <w:style w:type="character" w:customStyle="1" w:styleId="WW8Num9z2">
    <w:name w:val="WW8Num9z2"/>
    <w:qFormat/>
    <w:rsid w:val="00986055"/>
  </w:style>
  <w:style w:type="character" w:customStyle="1" w:styleId="WW8Num9z3">
    <w:name w:val="WW8Num9z3"/>
    <w:qFormat/>
    <w:rsid w:val="00986055"/>
  </w:style>
  <w:style w:type="character" w:customStyle="1" w:styleId="WW8Num9z4">
    <w:name w:val="WW8Num9z4"/>
    <w:qFormat/>
    <w:rsid w:val="00986055"/>
  </w:style>
  <w:style w:type="character" w:customStyle="1" w:styleId="WW8Num9z5">
    <w:name w:val="WW8Num9z5"/>
    <w:qFormat/>
    <w:rsid w:val="00986055"/>
  </w:style>
  <w:style w:type="character" w:customStyle="1" w:styleId="WW8Num9z6">
    <w:name w:val="WW8Num9z6"/>
    <w:qFormat/>
    <w:rsid w:val="00986055"/>
  </w:style>
  <w:style w:type="character" w:customStyle="1" w:styleId="WW8Num9z7">
    <w:name w:val="WW8Num9z7"/>
    <w:qFormat/>
    <w:rsid w:val="00986055"/>
  </w:style>
  <w:style w:type="character" w:customStyle="1" w:styleId="WW8Num9z8">
    <w:name w:val="WW8Num9z8"/>
    <w:qFormat/>
    <w:rsid w:val="00986055"/>
  </w:style>
  <w:style w:type="character" w:customStyle="1" w:styleId="WW8Num10z0">
    <w:name w:val="WW8Num10z0"/>
    <w:qFormat/>
    <w:rsid w:val="00986055"/>
    <w:rPr>
      <w:sz w:val="20"/>
    </w:rPr>
  </w:style>
  <w:style w:type="character" w:customStyle="1" w:styleId="WW8Num11z0">
    <w:name w:val="WW8Num11z0"/>
    <w:qFormat/>
    <w:rsid w:val="00986055"/>
    <w:rPr>
      <w:rFonts w:ascii="Symbol" w:hAnsi="Symbol"/>
      <w:b/>
    </w:rPr>
  </w:style>
  <w:style w:type="character" w:customStyle="1" w:styleId="WW8Num12z0">
    <w:name w:val="WW8Num12z0"/>
    <w:qFormat/>
    <w:rsid w:val="00986055"/>
    <w:rPr>
      <w:rFonts w:ascii="Symbol" w:hAnsi="Symbol"/>
      <w:sz w:val="24"/>
    </w:rPr>
  </w:style>
  <w:style w:type="character" w:customStyle="1" w:styleId="WW8Num13z0">
    <w:name w:val="WW8Num13z0"/>
    <w:qFormat/>
    <w:rsid w:val="00986055"/>
    <w:rPr>
      <w:rFonts w:ascii="Symbol" w:hAnsi="Symbol"/>
      <w:sz w:val="20"/>
    </w:rPr>
  </w:style>
  <w:style w:type="character" w:customStyle="1" w:styleId="WW8Num14z0">
    <w:name w:val="WW8Num14z0"/>
    <w:qFormat/>
    <w:rsid w:val="00986055"/>
    <w:rPr>
      <w:sz w:val="20"/>
    </w:rPr>
  </w:style>
  <w:style w:type="character" w:customStyle="1" w:styleId="WW8Num15z0">
    <w:name w:val="WW8Num15z0"/>
    <w:qFormat/>
    <w:rsid w:val="00986055"/>
    <w:rPr>
      <w:rFonts w:ascii="Times New Roman" w:hAnsi="Times New Roman"/>
      <w:sz w:val="20"/>
    </w:rPr>
  </w:style>
  <w:style w:type="character" w:customStyle="1" w:styleId="WW8Num17z0">
    <w:name w:val="WW8Num17z0"/>
    <w:qFormat/>
    <w:rsid w:val="00986055"/>
    <w:rPr>
      <w:rFonts w:ascii="Wingdings" w:hAnsi="Wingdings"/>
    </w:rPr>
  </w:style>
  <w:style w:type="character" w:customStyle="1" w:styleId="WW8Num18z0">
    <w:name w:val="WW8Num18z0"/>
    <w:qFormat/>
    <w:rsid w:val="00986055"/>
  </w:style>
  <w:style w:type="character" w:customStyle="1" w:styleId="WW8Num18z1">
    <w:name w:val="WW8Num18z1"/>
    <w:qFormat/>
    <w:rsid w:val="00986055"/>
    <w:rPr>
      <w:rFonts w:ascii="Symbol" w:hAnsi="Symbol"/>
      <w:sz w:val="20"/>
    </w:rPr>
  </w:style>
  <w:style w:type="character" w:customStyle="1" w:styleId="WW8Num18z2">
    <w:name w:val="WW8Num18z2"/>
    <w:qFormat/>
    <w:rsid w:val="00986055"/>
  </w:style>
  <w:style w:type="character" w:customStyle="1" w:styleId="WW8Num18z3">
    <w:name w:val="WW8Num18z3"/>
    <w:qFormat/>
    <w:rsid w:val="00986055"/>
  </w:style>
  <w:style w:type="character" w:customStyle="1" w:styleId="WW8Num18z4">
    <w:name w:val="WW8Num18z4"/>
    <w:qFormat/>
    <w:rsid w:val="00986055"/>
  </w:style>
  <w:style w:type="character" w:customStyle="1" w:styleId="WW8Num18z5">
    <w:name w:val="WW8Num18z5"/>
    <w:qFormat/>
    <w:rsid w:val="00986055"/>
  </w:style>
  <w:style w:type="character" w:customStyle="1" w:styleId="WW8Num18z6">
    <w:name w:val="WW8Num18z6"/>
    <w:qFormat/>
    <w:rsid w:val="00986055"/>
  </w:style>
  <w:style w:type="character" w:customStyle="1" w:styleId="WW8Num18z7">
    <w:name w:val="WW8Num18z7"/>
    <w:qFormat/>
    <w:rsid w:val="00986055"/>
  </w:style>
  <w:style w:type="character" w:customStyle="1" w:styleId="WW8Num18z8">
    <w:name w:val="WW8Num18z8"/>
    <w:qFormat/>
    <w:rsid w:val="00986055"/>
  </w:style>
  <w:style w:type="character" w:customStyle="1" w:styleId="WW8Num19z0">
    <w:name w:val="WW8Num19z0"/>
    <w:qFormat/>
    <w:rsid w:val="00986055"/>
  </w:style>
  <w:style w:type="character" w:customStyle="1" w:styleId="WW8Num19z1">
    <w:name w:val="WW8Num19z1"/>
    <w:qFormat/>
    <w:rsid w:val="00986055"/>
  </w:style>
  <w:style w:type="character" w:customStyle="1" w:styleId="WW8Num19z2">
    <w:name w:val="WW8Num19z2"/>
    <w:qFormat/>
    <w:rsid w:val="00986055"/>
  </w:style>
  <w:style w:type="character" w:customStyle="1" w:styleId="WW8Num19z3">
    <w:name w:val="WW8Num19z3"/>
    <w:qFormat/>
    <w:rsid w:val="00986055"/>
  </w:style>
  <w:style w:type="character" w:customStyle="1" w:styleId="WW8Num19z4">
    <w:name w:val="WW8Num19z4"/>
    <w:qFormat/>
    <w:rsid w:val="00986055"/>
  </w:style>
  <w:style w:type="character" w:customStyle="1" w:styleId="WW8Num19z5">
    <w:name w:val="WW8Num19z5"/>
    <w:qFormat/>
    <w:rsid w:val="00986055"/>
  </w:style>
  <w:style w:type="character" w:customStyle="1" w:styleId="WW8Num19z6">
    <w:name w:val="WW8Num19z6"/>
    <w:qFormat/>
    <w:rsid w:val="00986055"/>
  </w:style>
  <w:style w:type="character" w:customStyle="1" w:styleId="WW8Num19z7">
    <w:name w:val="WW8Num19z7"/>
    <w:qFormat/>
    <w:rsid w:val="00986055"/>
  </w:style>
  <w:style w:type="character" w:customStyle="1" w:styleId="WW8Num19z8">
    <w:name w:val="WW8Num19z8"/>
    <w:qFormat/>
    <w:rsid w:val="00986055"/>
  </w:style>
  <w:style w:type="character" w:customStyle="1" w:styleId="WW8Num4z1">
    <w:name w:val="WW8Num4z1"/>
    <w:qFormat/>
    <w:rsid w:val="00986055"/>
  </w:style>
  <w:style w:type="character" w:customStyle="1" w:styleId="WW8Num4z2">
    <w:name w:val="WW8Num4z2"/>
    <w:qFormat/>
    <w:rsid w:val="00986055"/>
  </w:style>
  <w:style w:type="character" w:customStyle="1" w:styleId="WW8Num4z3">
    <w:name w:val="WW8Num4z3"/>
    <w:qFormat/>
    <w:rsid w:val="00986055"/>
  </w:style>
  <w:style w:type="character" w:customStyle="1" w:styleId="WW8Num4z4">
    <w:name w:val="WW8Num4z4"/>
    <w:qFormat/>
    <w:rsid w:val="00986055"/>
  </w:style>
  <w:style w:type="character" w:customStyle="1" w:styleId="WW8Num4z5">
    <w:name w:val="WW8Num4z5"/>
    <w:qFormat/>
    <w:rsid w:val="00986055"/>
  </w:style>
  <w:style w:type="character" w:customStyle="1" w:styleId="WW8Num4z6">
    <w:name w:val="WW8Num4z6"/>
    <w:qFormat/>
    <w:rsid w:val="00986055"/>
  </w:style>
  <w:style w:type="character" w:customStyle="1" w:styleId="WW8Num4z7">
    <w:name w:val="WW8Num4z7"/>
    <w:qFormat/>
    <w:rsid w:val="00986055"/>
  </w:style>
  <w:style w:type="character" w:customStyle="1" w:styleId="WW8Num4z8">
    <w:name w:val="WW8Num4z8"/>
    <w:qFormat/>
    <w:rsid w:val="00986055"/>
  </w:style>
  <w:style w:type="character" w:customStyle="1" w:styleId="WW8Num5z1">
    <w:name w:val="WW8Num5z1"/>
    <w:qFormat/>
    <w:rsid w:val="00986055"/>
  </w:style>
  <w:style w:type="character" w:customStyle="1" w:styleId="WW8Num5z2">
    <w:name w:val="WW8Num5z2"/>
    <w:qFormat/>
    <w:rsid w:val="00986055"/>
  </w:style>
  <w:style w:type="character" w:customStyle="1" w:styleId="WW8Num5z3">
    <w:name w:val="WW8Num5z3"/>
    <w:qFormat/>
    <w:rsid w:val="00986055"/>
  </w:style>
  <w:style w:type="character" w:customStyle="1" w:styleId="WW8Num5z4">
    <w:name w:val="WW8Num5z4"/>
    <w:qFormat/>
    <w:rsid w:val="00986055"/>
  </w:style>
  <w:style w:type="character" w:customStyle="1" w:styleId="WW8Num5z5">
    <w:name w:val="WW8Num5z5"/>
    <w:qFormat/>
    <w:rsid w:val="00986055"/>
  </w:style>
  <w:style w:type="character" w:customStyle="1" w:styleId="WW8Num5z6">
    <w:name w:val="WW8Num5z6"/>
    <w:qFormat/>
    <w:rsid w:val="00986055"/>
  </w:style>
  <w:style w:type="character" w:customStyle="1" w:styleId="WW8Num5z7">
    <w:name w:val="WW8Num5z7"/>
    <w:qFormat/>
    <w:rsid w:val="00986055"/>
  </w:style>
  <w:style w:type="character" w:customStyle="1" w:styleId="WW8Num5z8">
    <w:name w:val="WW8Num5z8"/>
    <w:qFormat/>
    <w:rsid w:val="00986055"/>
  </w:style>
  <w:style w:type="character" w:customStyle="1" w:styleId="WW8Num6z1">
    <w:name w:val="WW8Num6z1"/>
    <w:qFormat/>
    <w:rsid w:val="00986055"/>
  </w:style>
  <w:style w:type="character" w:customStyle="1" w:styleId="WW8Num6z2">
    <w:name w:val="WW8Num6z2"/>
    <w:qFormat/>
    <w:rsid w:val="00986055"/>
  </w:style>
  <w:style w:type="character" w:customStyle="1" w:styleId="WW8Num6z3">
    <w:name w:val="WW8Num6z3"/>
    <w:qFormat/>
    <w:rsid w:val="00986055"/>
  </w:style>
  <w:style w:type="character" w:customStyle="1" w:styleId="WW8Num6z4">
    <w:name w:val="WW8Num6z4"/>
    <w:qFormat/>
    <w:rsid w:val="00986055"/>
  </w:style>
  <w:style w:type="character" w:customStyle="1" w:styleId="WW8Num6z5">
    <w:name w:val="WW8Num6z5"/>
    <w:qFormat/>
    <w:rsid w:val="00986055"/>
  </w:style>
  <w:style w:type="character" w:customStyle="1" w:styleId="WW8Num6z6">
    <w:name w:val="WW8Num6z6"/>
    <w:qFormat/>
    <w:rsid w:val="00986055"/>
  </w:style>
  <w:style w:type="character" w:customStyle="1" w:styleId="WW8Num6z7">
    <w:name w:val="WW8Num6z7"/>
    <w:qFormat/>
    <w:rsid w:val="00986055"/>
  </w:style>
  <w:style w:type="character" w:customStyle="1" w:styleId="WW8Num6z8">
    <w:name w:val="WW8Num6z8"/>
    <w:qFormat/>
    <w:rsid w:val="00986055"/>
  </w:style>
  <w:style w:type="character" w:customStyle="1" w:styleId="WW8Num7z1">
    <w:name w:val="WW8Num7z1"/>
    <w:qFormat/>
    <w:rsid w:val="00986055"/>
  </w:style>
  <w:style w:type="character" w:customStyle="1" w:styleId="WW8Num7z2">
    <w:name w:val="WW8Num7z2"/>
    <w:qFormat/>
    <w:rsid w:val="00986055"/>
  </w:style>
  <w:style w:type="character" w:customStyle="1" w:styleId="WW8Num7z3">
    <w:name w:val="WW8Num7z3"/>
    <w:qFormat/>
    <w:rsid w:val="00986055"/>
  </w:style>
  <w:style w:type="character" w:customStyle="1" w:styleId="WW8Num7z4">
    <w:name w:val="WW8Num7z4"/>
    <w:qFormat/>
    <w:rsid w:val="00986055"/>
  </w:style>
  <w:style w:type="character" w:customStyle="1" w:styleId="WW8Num7z5">
    <w:name w:val="WW8Num7z5"/>
    <w:qFormat/>
    <w:rsid w:val="00986055"/>
  </w:style>
  <w:style w:type="character" w:customStyle="1" w:styleId="WW8Num7z6">
    <w:name w:val="WW8Num7z6"/>
    <w:qFormat/>
    <w:rsid w:val="00986055"/>
  </w:style>
  <w:style w:type="character" w:customStyle="1" w:styleId="WW8Num7z7">
    <w:name w:val="WW8Num7z7"/>
    <w:qFormat/>
    <w:rsid w:val="00986055"/>
  </w:style>
  <w:style w:type="character" w:customStyle="1" w:styleId="WW8Num7z8">
    <w:name w:val="WW8Num7z8"/>
    <w:qFormat/>
    <w:rsid w:val="00986055"/>
  </w:style>
  <w:style w:type="character" w:customStyle="1" w:styleId="WW8Num8z1">
    <w:name w:val="WW8Num8z1"/>
    <w:qFormat/>
    <w:rsid w:val="00986055"/>
    <w:rPr>
      <w:rFonts w:ascii="Symbol" w:hAnsi="Symbol"/>
      <w:sz w:val="20"/>
    </w:rPr>
  </w:style>
  <w:style w:type="character" w:customStyle="1" w:styleId="WW8Num8z2">
    <w:name w:val="WW8Num8z2"/>
    <w:qFormat/>
    <w:rsid w:val="00986055"/>
  </w:style>
  <w:style w:type="character" w:customStyle="1" w:styleId="WW8Num8z3">
    <w:name w:val="WW8Num8z3"/>
    <w:qFormat/>
    <w:rsid w:val="00986055"/>
  </w:style>
  <w:style w:type="character" w:customStyle="1" w:styleId="WW8Num8z4">
    <w:name w:val="WW8Num8z4"/>
    <w:qFormat/>
    <w:rsid w:val="00986055"/>
  </w:style>
  <w:style w:type="character" w:customStyle="1" w:styleId="WW8Num8z5">
    <w:name w:val="WW8Num8z5"/>
    <w:qFormat/>
    <w:rsid w:val="00986055"/>
  </w:style>
  <w:style w:type="character" w:customStyle="1" w:styleId="WW8Num8z6">
    <w:name w:val="WW8Num8z6"/>
    <w:qFormat/>
    <w:rsid w:val="00986055"/>
  </w:style>
  <w:style w:type="character" w:customStyle="1" w:styleId="WW8Num8z7">
    <w:name w:val="WW8Num8z7"/>
    <w:qFormat/>
    <w:rsid w:val="00986055"/>
  </w:style>
  <w:style w:type="character" w:customStyle="1" w:styleId="WW8Num8z8">
    <w:name w:val="WW8Num8z8"/>
    <w:qFormat/>
    <w:rsid w:val="00986055"/>
  </w:style>
  <w:style w:type="character" w:customStyle="1" w:styleId="WW8Num10z1">
    <w:name w:val="WW8Num10z1"/>
    <w:qFormat/>
    <w:rsid w:val="00986055"/>
  </w:style>
  <w:style w:type="character" w:customStyle="1" w:styleId="WW8Num10z2">
    <w:name w:val="WW8Num10z2"/>
    <w:qFormat/>
    <w:rsid w:val="00986055"/>
  </w:style>
  <w:style w:type="character" w:customStyle="1" w:styleId="WW8Num10z3">
    <w:name w:val="WW8Num10z3"/>
    <w:qFormat/>
    <w:rsid w:val="00986055"/>
  </w:style>
  <w:style w:type="character" w:customStyle="1" w:styleId="WW8Num10z4">
    <w:name w:val="WW8Num10z4"/>
    <w:qFormat/>
    <w:rsid w:val="00986055"/>
  </w:style>
  <w:style w:type="character" w:customStyle="1" w:styleId="WW8Num10z5">
    <w:name w:val="WW8Num10z5"/>
    <w:qFormat/>
    <w:rsid w:val="00986055"/>
  </w:style>
  <w:style w:type="character" w:customStyle="1" w:styleId="WW8Num10z6">
    <w:name w:val="WW8Num10z6"/>
    <w:qFormat/>
    <w:rsid w:val="00986055"/>
  </w:style>
  <w:style w:type="character" w:customStyle="1" w:styleId="WW8Num10z7">
    <w:name w:val="WW8Num10z7"/>
    <w:qFormat/>
    <w:rsid w:val="00986055"/>
  </w:style>
  <w:style w:type="character" w:customStyle="1" w:styleId="WW8Num10z8">
    <w:name w:val="WW8Num10z8"/>
    <w:qFormat/>
    <w:rsid w:val="00986055"/>
  </w:style>
  <w:style w:type="character" w:customStyle="1" w:styleId="WW8Num11z1">
    <w:name w:val="WW8Num11z1"/>
    <w:qFormat/>
    <w:rsid w:val="00986055"/>
    <w:rPr>
      <w:sz w:val="20"/>
    </w:rPr>
  </w:style>
  <w:style w:type="character" w:customStyle="1" w:styleId="WW8Num11z2">
    <w:name w:val="WW8Num11z2"/>
    <w:qFormat/>
    <w:rsid w:val="00986055"/>
  </w:style>
  <w:style w:type="character" w:customStyle="1" w:styleId="WW8Num11z3">
    <w:name w:val="WW8Num11z3"/>
    <w:qFormat/>
    <w:rsid w:val="00986055"/>
  </w:style>
  <w:style w:type="character" w:customStyle="1" w:styleId="WW8Num11z4">
    <w:name w:val="WW8Num11z4"/>
    <w:qFormat/>
    <w:rsid w:val="00986055"/>
  </w:style>
  <w:style w:type="character" w:customStyle="1" w:styleId="WW8Num11z5">
    <w:name w:val="WW8Num11z5"/>
    <w:qFormat/>
    <w:rsid w:val="00986055"/>
  </w:style>
  <w:style w:type="character" w:customStyle="1" w:styleId="WW8Num11z6">
    <w:name w:val="WW8Num11z6"/>
    <w:qFormat/>
    <w:rsid w:val="00986055"/>
  </w:style>
  <w:style w:type="character" w:customStyle="1" w:styleId="WW8Num11z7">
    <w:name w:val="WW8Num11z7"/>
    <w:qFormat/>
    <w:rsid w:val="00986055"/>
  </w:style>
  <w:style w:type="character" w:customStyle="1" w:styleId="WW8Num11z8">
    <w:name w:val="WW8Num11z8"/>
    <w:qFormat/>
    <w:rsid w:val="00986055"/>
  </w:style>
  <w:style w:type="character" w:customStyle="1" w:styleId="WW8Num12z2">
    <w:name w:val="WW8Num12z2"/>
    <w:qFormat/>
    <w:rsid w:val="00986055"/>
    <w:rPr>
      <w:rFonts w:ascii="Wingdings" w:hAnsi="Wingdings"/>
    </w:rPr>
  </w:style>
  <w:style w:type="character" w:customStyle="1" w:styleId="WW8Num12z3">
    <w:name w:val="WW8Num12z3"/>
    <w:qFormat/>
    <w:rsid w:val="00986055"/>
    <w:rPr>
      <w:rFonts w:ascii="Symbol" w:hAnsi="Symbol"/>
    </w:rPr>
  </w:style>
  <w:style w:type="character" w:customStyle="1" w:styleId="WW8Num12z4">
    <w:name w:val="WW8Num12z4"/>
    <w:qFormat/>
    <w:rsid w:val="00986055"/>
    <w:rPr>
      <w:rFonts w:ascii="Courier New" w:hAnsi="Courier New"/>
    </w:rPr>
  </w:style>
  <w:style w:type="character" w:customStyle="1" w:styleId="WW8Num13z1">
    <w:name w:val="WW8Num13z1"/>
    <w:qFormat/>
    <w:rsid w:val="00986055"/>
  </w:style>
  <w:style w:type="character" w:customStyle="1" w:styleId="WW8Num13z2">
    <w:name w:val="WW8Num13z2"/>
    <w:qFormat/>
    <w:rsid w:val="00986055"/>
  </w:style>
  <w:style w:type="character" w:customStyle="1" w:styleId="WW8Num13z3">
    <w:name w:val="WW8Num13z3"/>
    <w:qFormat/>
    <w:rsid w:val="00986055"/>
  </w:style>
  <w:style w:type="character" w:customStyle="1" w:styleId="WW8Num13z4">
    <w:name w:val="WW8Num13z4"/>
    <w:qFormat/>
    <w:rsid w:val="00986055"/>
  </w:style>
  <w:style w:type="character" w:customStyle="1" w:styleId="WW8Num13z5">
    <w:name w:val="WW8Num13z5"/>
    <w:qFormat/>
    <w:rsid w:val="00986055"/>
  </w:style>
  <w:style w:type="character" w:customStyle="1" w:styleId="WW8Num13z6">
    <w:name w:val="WW8Num13z6"/>
    <w:qFormat/>
    <w:rsid w:val="00986055"/>
  </w:style>
  <w:style w:type="character" w:customStyle="1" w:styleId="WW8Num13z7">
    <w:name w:val="WW8Num13z7"/>
    <w:qFormat/>
    <w:rsid w:val="00986055"/>
  </w:style>
  <w:style w:type="character" w:customStyle="1" w:styleId="WW8Num13z8">
    <w:name w:val="WW8Num13z8"/>
    <w:qFormat/>
    <w:rsid w:val="00986055"/>
  </w:style>
  <w:style w:type="character" w:customStyle="1" w:styleId="WW8Num14z1">
    <w:name w:val="WW8Num14z1"/>
    <w:qFormat/>
    <w:rsid w:val="00986055"/>
  </w:style>
  <w:style w:type="character" w:customStyle="1" w:styleId="WW8Num14z2">
    <w:name w:val="WW8Num14z2"/>
    <w:qFormat/>
    <w:rsid w:val="00986055"/>
  </w:style>
  <w:style w:type="character" w:customStyle="1" w:styleId="WW8Num14z3">
    <w:name w:val="WW8Num14z3"/>
    <w:qFormat/>
    <w:rsid w:val="00986055"/>
  </w:style>
  <w:style w:type="character" w:customStyle="1" w:styleId="WW8Num14z4">
    <w:name w:val="WW8Num14z4"/>
    <w:qFormat/>
    <w:rsid w:val="00986055"/>
  </w:style>
  <w:style w:type="character" w:customStyle="1" w:styleId="WW8Num14z5">
    <w:name w:val="WW8Num14z5"/>
    <w:qFormat/>
    <w:rsid w:val="00986055"/>
  </w:style>
  <w:style w:type="character" w:customStyle="1" w:styleId="WW8Num14z6">
    <w:name w:val="WW8Num14z6"/>
    <w:qFormat/>
    <w:rsid w:val="00986055"/>
  </w:style>
  <w:style w:type="character" w:customStyle="1" w:styleId="WW8Num14z7">
    <w:name w:val="WW8Num14z7"/>
    <w:qFormat/>
    <w:rsid w:val="00986055"/>
  </w:style>
  <w:style w:type="character" w:customStyle="1" w:styleId="WW8Num14z8">
    <w:name w:val="WW8Num14z8"/>
    <w:qFormat/>
    <w:rsid w:val="00986055"/>
  </w:style>
  <w:style w:type="character" w:customStyle="1" w:styleId="WW8Num15z1">
    <w:name w:val="WW8Num15z1"/>
    <w:qFormat/>
    <w:rsid w:val="00986055"/>
  </w:style>
  <w:style w:type="character" w:customStyle="1" w:styleId="WW8Num15z2">
    <w:name w:val="WW8Num15z2"/>
    <w:qFormat/>
    <w:rsid w:val="00986055"/>
  </w:style>
  <w:style w:type="character" w:customStyle="1" w:styleId="WW8Num15z3">
    <w:name w:val="WW8Num15z3"/>
    <w:qFormat/>
    <w:rsid w:val="00986055"/>
  </w:style>
  <w:style w:type="character" w:customStyle="1" w:styleId="WW8Num15z4">
    <w:name w:val="WW8Num15z4"/>
    <w:qFormat/>
    <w:rsid w:val="00986055"/>
  </w:style>
  <w:style w:type="character" w:customStyle="1" w:styleId="WW8Num15z5">
    <w:name w:val="WW8Num15z5"/>
    <w:qFormat/>
    <w:rsid w:val="00986055"/>
  </w:style>
  <w:style w:type="character" w:customStyle="1" w:styleId="WW8Num15z6">
    <w:name w:val="WW8Num15z6"/>
    <w:qFormat/>
    <w:rsid w:val="00986055"/>
  </w:style>
  <w:style w:type="character" w:customStyle="1" w:styleId="WW8Num15z7">
    <w:name w:val="WW8Num15z7"/>
    <w:qFormat/>
    <w:rsid w:val="00986055"/>
  </w:style>
  <w:style w:type="character" w:customStyle="1" w:styleId="WW8Num15z8">
    <w:name w:val="WW8Num15z8"/>
    <w:qFormat/>
    <w:rsid w:val="00986055"/>
  </w:style>
  <w:style w:type="character" w:customStyle="1" w:styleId="WW8Num16z1">
    <w:name w:val="WW8Num16z1"/>
    <w:qFormat/>
    <w:rsid w:val="00986055"/>
  </w:style>
  <w:style w:type="character" w:customStyle="1" w:styleId="WW8Num16z2">
    <w:name w:val="WW8Num16z2"/>
    <w:qFormat/>
    <w:rsid w:val="00986055"/>
  </w:style>
  <w:style w:type="character" w:customStyle="1" w:styleId="WW8Num16z3">
    <w:name w:val="WW8Num16z3"/>
    <w:qFormat/>
    <w:rsid w:val="00986055"/>
  </w:style>
  <w:style w:type="character" w:customStyle="1" w:styleId="WW8Num16z4">
    <w:name w:val="WW8Num16z4"/>
    <w:qFormat/>
    <w:rsid w:val="00986055"/>
  </w:style>
  <w:style w:type="character" w:customStyle="1" w:styleId="WW8Num16z5">
    <w:name w:val="WW8Num16z5"/>
    <w:qFormat/>
    <w:rsid w:val="00986055"/>
  </w:style>
  <w:style w:type="character" w:customStyle="1" w:styleId="WW8Num16z6">
    <w:name w:val="WW8Num16z6"/>
    <w:qFormat/>
    <w:rsid w:val="00986055"/>
  </w:style>
  <w:style w:type="character" w:customStyle="1" w:styleId="WW8Num16z7">
    <w:name w:val="WW8Num16z7"/>
    <w:qFormat/>
    <w:rsid w:val="00986055"/>
  </w:style>
  <w:style w:type="character" w:customStyle="1" w:styleId="WW8Num16z8">
    <w:name w:val="WW8Num16z8"/>
    <w:qFormat/>
    <w:rsid w:val="00986055"/>
  </w:style>
  <w:style w:type="character" w:customStyle="1" w:styleId="afffffffff">
    <w:name w:val="Символ нумерации"/>
    <w:qFormat/>
    <w:rsid w:val="00986055"/>
  </w:style>
  <w:style w:type="character" w:customStyle="1" w:styleId="z-10">
    <w:name w:val="z-Начало формы Знак1"/>
    <w:qFormat/>
    <w:rsid w:val="00986055"/>
    <w:rPr>
      <w:rFonts w:ascii="Arial" w:hAnsi="Arial"/>
      <w:vanish/>
      <w:sz w:val="16"/>
    </w:rPr>
  </w:style>
  <w:style w:type="character" w:customStyle="1" w:styleId="s100">
    <w:name w:val="s10"/>
    <w:qFormat/>
    <w:rsid w:val="00986055"/>
  </w:style>
  <w:style w:type="character" w:customStyle="1" w:styleId="Heading12">
    <w:name w:val="Heading 12 Знак Знак"/>
    <w:qFormat/>
    <w:rsid w:val="00986055"/>
    <w:rPr>
      <w:rFonts w:ascii="Courier New" w:hAnsi="Courier New"/>
    </w:rPr>
  </w:style>
  <w:style w:type="character" w:customStyle="1" w:styleId="67">
    <w:name w:val="Знак Знак67"/>
    <w:qFormat/>
    <w:rsid w:val="00986055"/>
    <w:rPr>
      <w:rFonts w:ascii="Arial" w:hAnsi="Arial"/>
      <w:b/>
      <w:sz w:val="26"/>
    </w:rPr>
  </w:style>
  <w:style w:type="character" w:customStyle="1" w:styleId="66">
    <w:name w:val="Знак Знак66"/>
    <w:qFormat/>
    <w:rsid w:val="00986055"/>
    <w:rPr>
      <w:b/>
      <w:sz w:val="28"/>
    </w:rPr>
  </w:style>
  <w:style w:type="character" w:customStyle="1" w:styleId="1fffffb">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qFormat/>
    <w:rsid w:val="00986055"/>
    <w:rPr>
      <w:lang w:eastAsia="en-US"/>
    </w:rPr>
  </w:style>
  <w:style w:type="character" w:customStyle="1" w:styleId="226">
    <w:name w:val="Заголовок 2 Знак2"/>
    <w:qFormat/>
    <w:rsid w:val="00986055"/>
    <w:rPr>
      <w:rFonts w:ascii="Arial" w:hAnsi="Arial"/>
      <w:b/>
      <w:i/>
      <w:sz w:val="28"/>
    </w:rPr>
  </w:style>
  <w:style w:type="character" w:customStyle="1" w:styleId="afffffffff0">
    <w:name w:val="Основной текст Знак Знак Знак Знак"/>
    <w:locked/>
    <w:rsid w:val="00986055"/>
    <w:rPr>
      <w:sz w:val="24"/>
    </w:rPr>
  </w:style>
  <w:style w:type="character" w:customStyle="1" w:styleId="1fffffc">
    <w:name w:val="Текст концевой сноски Знак1"/>
    <w:qFormat/>
    <w:rsid w:val="00986055"/>
    <w:rPr>
      <w:rFonts w:ascii="Times New Roman" w:hAnsi="Times New Roman"/>
      <w:sz w:val="20"/>
      <w:lang w:eastAsia="ru-RU"/>
    </w:rPr>
  </w:style>
  <w:style w:type="character" w:customStyle="1" w:styleId="FontStyle528">
    <w:name w:val="Font Style528"/>
    <w:qFormat/>
    <w:rsid w:val="00986055"/>
    <w:rPr>
      <w:rFonts w:ascii="Times New Roman" w:hAnsi="Times New Roman"/>
      <w:b/>
      <w:i/>
      <w:sz w:val="16"/>
    </w:rPr>
  </w:style>
  <w:style w:type="character" w:customStyle="1" w:styleId="FontStyle514">
    <w:name w:val="Font Style514"/>
    <w:qFormat/>
    <w:rsid w:val="00986055"/>
    <w:rPr>
      <w:rFonts w:ascii="Times New Roman" w:hAnsi="Times New Roman"/>
      <w:sz w:val="20"/>
    </w:rPr>
  </w:style>
  <w:style w:type="character" w:customStyle="1" w:styleId="FontStyle511">
    <w:name w:val="Font Style511"/>
    <w:qFormat/>
    <w:rsid w:val="00986055"/>
    <w:rPr>
      <w:rFonts w:ascii="Times New Roman" w:hAnsi="Times New Roman"/>
      <w:i/>
      <w:sz w:val="20"/>
    </w:rPr>
  </w:style>
  <w:style w:type="character" w:customStyle="1" w:styleId="keyword1">
    <w:name w:val="keyword1"/>
    <w:qFormat/>
    <w:rsid w:val="00986055"/>
    <w:rPr>
      <w:i/>
    </w:rPr>
  </w:style>
  <w:style w:type="character" w:customStyle="1" w:styleId="font2">
    <w:name w:val="font2"/>
    <w:qFormat/>
    <w:rsid w:val="00986055"/>
    <w:rPr>
      <w:rFonts w:ascii="Times New Roman" w:hAnsi="Times New Roman"/>
    </w:rPr>
  </w:style>
  <w:style w:type="character" w:customStyle="1" w:styleId="keyworddef1">
    <w:name w:val="keyword_def1"/>
    <w:qFormat/>
    <w:rsid w:val="00986055"/>
    <w:rPr>
      <w:b/>
      <w:i/>
    </w:rPr>
  </w:style>
  <w:style w:type="character" w:customStyle="1" w:styleId="afffffffff1">
    <w:name w:val="Выделение в тексте документа"/>
    <w:qFormat/>
    <w:rsid w:val="00986055"/>
    <w:rPr>
      <w:rFonts w:ascii="Times New Roman" w:hAnsi="Times New Roman"/>
      <w:b/>
    </w:rPr>
  </w:style>
  <w:style w:type="character" w:customStyle="1" w:styleId="xmlemitalic1">
    <w:name w:val="xml_em_italic1"/>
    <w:qFormat/>
    <w:rsid w:val="00986055"/>
    <w:rPr>
      <w:i/>
    </w:rPr>
  </w:style>
  <w:style w:type="character" w:customStyle="1" w:styleId="afffffffff2">
    <w:name w:val="Текст.Акцентированный"/>
    <w:qFormat/>
    <w:rsid w:val="00986055"/>
    <w:rPr>
      <w:rFonts w:ascii="Times New Roman" w:hAnsi="Times New Roman"/>
      <w:i/>
    </w:rPr>
  </w:style>
  <w:style w:type="character" w:customStyle="1" w:styleId="fontstyle27">
    <w:name w:val="fontstyle27"/>
    <w:qFormat/>
    <w:rsid w:val="00986055"/>
  </w:style>
  <w:style w:type="character" w:customStyle="1" w:styleId="pav31">
    <w:name w:val="pav31"/>
    <w:qFormat/>
    <w:rsid w:val="00986055"/>
    <w:rPr>
      <w:rFonts w:ascii="Comic Sans MS" w:hAnsi="Comic Sans MS"/>
      <w:color w:val="272652"/>
      <w:sz w:val="12"/>
    </w:rPr>
  </w:style>
  <w:style w:type="character" w:customStyle="1" w:styleId="WW8Num3z1">
    <w:name w:val="WW8Num3z1"/>
    <w:qFormat/>
    <w:rsid w:val="00986055"/>
    <w:rPr>
      <w:rFonts w:ascii="Times New Roman" w:hAnsi="Times New Roman"/>
    </w:rPr>
  </w:style>
  <w:style w:type="character" w:customStyle="1" w:styleId="WW8Num17z1">
    <w:name w:val="WW8Num17z1"/>
    <w:qFormat/>
    <w:rsid w:val="00986055"/>
    <w:rPr>
      <w:rFonts w:ascii="Times New Roman" w:hAnsi="Times New Roman"/>
    </w:rPr>
  </w:style>
  <w:style w:type="character" w:customStyle="1" w:styleId="MTEquationSection">
    <w:name w:val="MTEquationSection"/>
    <w:qFormat/>
    <w:rsid w:val="00986055"/>
    <w:rPr>
      <w:vanish/>
      <w:color w:val="FF0000"/>
      <w:lang w:val="en-US"/>
    </w:rPr>
  </w:style>
  <w:style w:type="character" w:customStyle="1" w:styleId="texample1">
    <w:name w:val="texample1"/>
    <w:qFormat/>
    <w:rsid w:val="00986055"/>
    <w:rPr>
      <w:rFonts w:ascii="Courier New" w:hAnsi="Courier New"/>
      <w:color w:val="8B0000"/>
    </w:rPr>
  </w:style>
  <w:style w:type="character" w:customStyle="1" w:styleId="FontStyle28">
    <w:name w:val="Font Style28"/>
    <w:qFormat/>
    <w:rsid w:val="00986055"/>
    <w:rPr>
      <w:rFonts w:ascii="Times New Roman" w:hAnsi="Times New Roman"/>
      <w:i/>
      <w:sz w:val="18"/>
    </w:rPr>
  </w:style>
  <w:style w:type="character" w:customStyle="1" w:styleId="FontStyle20">
    <w:name w:val="Font Style20"/>
    <w:qFormat/>
    <w:rsid w:val="00986055"/>
    <w:rPr>
      <w:rFonts w:ascii="Book Antiqua" w:hAnsi="Book Antiqua"/>
      <w:sz w:val="18"/>
    </w:rPr>
  </w:style>
  <w:style w:type="character" w:customStyle="1" w:styleId="FontStyle140">
    <w:name w:val="Font Style14"/>
    <w:qFormat/>
    <w:rsid w:val="00986055"/>
    <w:rPr>
      <w:rFonts w:ascii="Franklin Gothic Book" w:hAnsi="Franklin Gothic Book"/>
      <w:b/>
      <w:sz w:val="30"/>
    </w:rPr>
  </w:style>
  <w:style w:type="character" w:customStyle="1" w:styleId="FontStyle13">
    <w:name w:val="Font Style13"/>
    <w:qFormat/>
    <w:rsid w:val="00986055"/>
    <w:rPr>
      <w:rFonts w:ascii="Arial" w:hAnsi="Arial"/>
      <w:b/>
      <w:sz w:val="14"/>
    </w:rPr>
  </w:style>
  <w:style w:type="character" w:customStyle="1" w:styleId="fontstyle15">
    <w:name w:val="fontstyle15"/>
    <w:qFormat/>
    <w:rsid w:val="00986055"/>
  </w:style>
  <w:style w:type="character" w:customStyle="1" w:styleId="fontstyle160">
    <w:name w:val="fontstyle16"/>
    <w:qFormat/>
    <w:rsid w:val="00986055"/>
  </w:style>
  <w:style w:type="character" w:customStyle="1" w:styleId="noprint">
    <w:name w:val="noprint"/>
    <w:qFormat/>
    <w:rsid w:val="00986055"/>
  </w:style>
  <w:style w:type="character" w:customStyle="1" w:styleId="a00">
    <w:name w:val="a0"/>
    <w:qFormat/>
    <w:rsid w:val="00986055"/>
  </w:style>
  <w:style w:type="character" w:customStyle="1" w:styleId="Typewriter">
    <w:name w:val="Typewriter"/>
    <w:qFormat/>
    <w:rsid w:val="00986055"/>
    <w:rPr>
      <w:rFonts w:ascii="Courier New" w:hAnsi="Courier New"/>
      <w:sz w:val="20"/>
    </w:rPr>
  </w:style>
  <w:style w:type="character" w:customStyle="1" w:styleId="keyword">
    <w:name w:val="keyword"/>
    <w:qFormat/>
    <w:rsid w:val="00986055"/>
  </w:style>
  <w:style w:type="character" w:customStyle="1" w:styleId="texample">
    <w:name w:val="texample"/>
    <w:qFormat/>
    <w:rsid w:val="00986055"/>
  </w:style>
  <w:style w:type="character" w:customStyle="1" w:styleId="sentence">
    <w:name w:val="sentence"/>
    <w:qFormat/>
    <w:rsid w:val="00986055"/>
  </w:style>
  <w:style w:type="character" w:customStyle="1" w:styleId="input">
    <w:name w:val="input"/>
    <w:qFormat/>
    <w:rsid w:val="00986055"/>
  </w:style>
  <w:style w:type="character" w:customStyle="1" w:styleId="xmlemitalic">
    <w:name w:val="xml_em_italic"/>
    <w:qFormat/>
    <w:rsid w:val="00986055"/>
  </w:style>
  <w:style w:type="character" w:customStyle="1" w:styleId="serp-urlitem">
    <w:name w:val="serp-url__item"/>
    <w:qFormat/>
    <w:rsid w:val="00986055"/>
  </w:style>
  <w:style w:type="character" w:customStyle="1" w:styleId="1fffffd">
    <w:name w:val="Гиперссылка1"/>
    <w:qFormat/>
    <w:rsid w:val="00986055"/>
    <w:rPr>
      <w:color w:val="006890"/>
      <w:u w:val="none"/>
    </w:rPr>
  </w:style>
  <w:style w:type="character" w:customStyle="1" w:styleId="maintxt">
    <w:name w:val="maintxt"/>
    <w:qFormat/>
    <w:rsid w:val="00986055"/>
    <w:rPr>
      <w:rFonts w:ascii="Times New Roman" w:hAnsi="Times New Roman"/>
    </w:rPr>
  </w:style>
  <w:style w:type="character" w:customStyle="1" w:styleId="zagl">
    <w:name w:val="zagl"/>
    <w:qFormat/>
    <w:rsid w:val="00986055"/>
  </w:style>
  <w:style w:type="character" w:customStyle="1" w:styleId="FontStyle135">
    <w:name w:val="Font Style135"/>
    <w:qFormat/>
    <w:rsid w:val="00986055"/>
    <w:rPr>
      <w:rFonts w:ascii="Times New Roman" w:hAnsi="Times New Roman"/>
      <w:sz w:val="20"/>
    </w:rPr>
  </w:style>
  <w:style w:type="character" w:customStyle="1" w:styleId="wrc131">
    <w:name w:val="wrc131"/>
    <w:qFormat/>
    <w:rsid w:val="00986055"/>
    <w:rPr>
      <w:vanish/>
    </w:rPr>
  </w:style>
  <w:style w:type="character" w:customStyle="1" w:styleId="butback">
    <w:name w:val="butback"/>
    <w:qFormat/>
    <w:rsid w:val="00986055"/>
  </w:style>
  <w:style w:type="character" w:customStyle="1" w:styleId="3fc">
    <w:name w:val="Основной текст Знак Знак3"/>
    <w:aliases w:val="Основной текст Знак1 Знак2,Основной текст Знак Знак Знак Знак2,Знак1 Знак Знак4,Знак1 Знак Знак41,Знак1 Знак Знак42,Знак1 Знак Знак411"/>
    <w:locked/>
    <w:rsid w:val="00986055"/>
    <w:rPr>
      <w:sz w:val="24"/>
      <w:lang w:val="ru-RU" w:eastAsia="ru-RU"/>
    </w:rPr>
  </w:style>
  <w:style w:type="character" w:customStyle="1" w:styleId="a30">
    <w:name w:val="a3"/>
    <w:qFormat/>
    <w:rsid w:val="00986055"/>
  </w:style>
  <w:style w:type="character" w:customStyle="1" w:styleId="formula">
    <w:name w:val="formula"/>
    <w:qFormat/>
    <w:rsid w:val="00986055"/>
  </w:style>
  <w:style w:type="character" w:customStyle="1" w:styleId="style170">
    <w:name w:val="style17"/>
    <w:qFormat/>
    <w:rsid w:val="00986055"/>
  </w:style>
  <w:style w:type="character" w:customStyle="1" w:styleId="texhtml">
    <w:name w:val="texhtml"/>
    <w:qFormat/>
    <w:rsid w:val="00986055"/>
  </w:style>
  <w:style w:type="character" w:customStyle="1" w:styleId="style230">
    <w:name w:val="style23"/>
    <w:qFormat/>
    <w:rsid w:val="00986055"/>
  </w:style>
  <w:style w:type="character" w:customStyle="1" w:styleId="BodyTextChar1">
    <w:name w:val="Body Text Char1"/>
    <w:qFormat/>
    <w:locked/>
    <w:rsid w:val="00986055"/>
    <w:rPr>
      <w:sz w:val="24"/>
      <w:lang w:eastAsia="ru-RU"/>
    </w:rPr>
  </w:style>
  <w:style w:type="character" w:customStyle="1" w:styleId="FontStyle29">
    <w:name w:val="Font Style29"/>
    <w:qFormat/>
    <w:rsid w:val="00986055"/>
    <w:rPr>
      <w:rFonts w:ascii="Times New Roman" w:hAnsi="Times New Roman"/>
      <w:sz w:val="26"/>
    </w:rPr>
  </w:style>
  <w:style w:type="character" w:customStyle="1" w:styleId="small1">
    <w:name w:val="small1"/>
    <w:qFormat/>
    <w:rsid w:val="00986055"/>
  </w:style>
  <w:style w:type="character" w:customStyle="1" w:styleId="answer-source">
    <w:name w:val="answer-source"/>
    <w:qFormat/>
    <w:rsid w:val="00986055"/>
  </w:style>
  <w:style w:type="character" w:customStyle="1" w:styleId="reftag">
    <w:name w:val="reftag"/>
    <w:qFormat/>
    <w:rsid w:val="00986055"/>
  </w:style>
  <w:style w:type="character" w:customStyle="1" w:styleId="tgc">
    <w:name w:val="_tgc"/>
    <w:qFormat/>
    <w:rsid w:val="00986055"/>
  </w:style>
  <w:style w:type="character" w:customStyle="1" w:styleId="FontStyle39">
    <w:name w:val="Font Style39"/>
    <w:qFormat/>
    <w:rsid w:val="00986055"/>
    <w:rPr>
      <w:rFonts w:ascii="Times New Roman" w:hAnsi="Times New Roman"/>
      <w:b/>
      <w:sz w:val="24"/>
    </w:rPr>
  </w:style>
  <w:style w:type="character" w:customStyle="1" w:styleId="FontStyle816">
    <w:name w:val="Font Style816"/>
    <w:qFormat/>
    <w:rsid w:val="00986055"/>
    <w:rPr>
      <w:rFonts w:ascii="Times New Roman" w:hAnsi="Times New Roman"/>
      <w:sz w:val="20"/>
    </w:rPr>
  </w:style>
  <w:style w:type="character" w:customStyle="1" w:styleId="EndnoteTextChar1">
    <w:name w:val="Endnote Text Char1"/>
    <w:qFormat/>
    <w:rsid w:val="00986055"/>
    <w:rPr>
      <w:rFonts w:ascii="Times New Roman" w:hAnsi="Times New Roman"/>
    </w:rPr>
  </w:style>
  <w:style w:type="character" w:customStyle="1" w:styleId="s7">
    <w:name w:val="s7"/>
    <w:qFormat/>
    <w:rsid w:val="00986055"/>
  </w:style>
  <w:style w:type="character" w:customStyle="1" w:styleId="s13">
    <w:name w:val="s13"/>
    <w:qFormat/>
    <w:rsid w:val="00986055"/>
  </w:style>
  <w:style w:type="character" w:customStyle="1" w:styleId="s14">
    <w:name w:val="s14"/>
    <w:qFormat/>
    <w:rsid w:val="00986055"/>
  </w:style>
  <w:style w:type="character" w:customStyle="1" w:styleId="s15">
    <w:name w:val="s15"/>
    <w:qFormat/>
    <w:rsid w:val="00986055"/>
  </w:style>
  <w:style w:type="character" w:customStyle="1" w:styleId="s9">
    <w:name w:val="s9"/>
    <w:qFormat/>
    <w:rsid w:val="00986055"/>
  </w:style>
  <w:style w:type="character" w:customStyle="1" w:styleId="712">
    <w:name w:val="Знак Знак71"/>
    <w:qFormat/>
    <w:rsid w:val="00986055"/>
    <w:rPr>
      <w:sz w:val="16"/>
      <w:lang w:val="ru-RU" w:eastAsia="ru-RU"/>
    </w:rPr>
  </w:style>
  <w:style w:type="character" w:customStyle="1" w:styleId="161">
    <w:name w:val="Знак Знак161"/>
    <w:qFormat/>
    <w:rsid w:val="00986055"/>
    <w:rPr>
      <w:rFonts w:ascii="Cambria" w:hAnsi="Cambria"/>
      <w:b/>
      <w:kern w:val="32"/>
      <w:sz w:val="32"/>
    </w:rPr>
  </w:style>
  <w:style w:type="character" w:customStyle="1" w:styleId="s4">
    <w:name w:val="s4"/>
    <w:qFormat/>
    <w:rsid w:val="00986055"/>
  </w:style>
  <w:style w:type="character" w:customStyle="1" w:styleId="3fd">
    <w:name w:val="Гиперссылка3"/>
    <w:qFormat/>
    <w:rsid w:val="00986055"/>
    <w:rPr>
      <w:color w:val="2C437A"/>
      <w:u w:val="none"/>
    </w:rPr>
  </w:style>
  <w:style w:type="character" w:customStyle="1" w:styleId="700">
    <w:name w:val="Знак Знак70"/>
    <w:qFormat/>
    <w:rsid w:val="00986055"/>
    <w:rPr>
      <w:rFonts w:ascii="Arial" w:hAnsi="Arial"/>
      <w:b/>
      <w:sz w:val="26"/>
    </w:rPr>
  </w:style>
  <w:style w:type="character" w:customStyle="1" w:styleId="69">
    <w:name w:val="Знак Знак69"/>
    <w:qFormat/>
    <w:rsid w:val="00986055"/>
    <w:rPr>
      <w:b/>
      <w:sz w:val="28"/>
    </w:rPr>
  </w:style>
  <w:style w:type="character" w:customStyle="1" w:styleId="68">
    <w:name w:val="Знак Знак68"/>
    <w:qFormat/>
    <w:rsid w:val="00986055"/>
    <w:rPr>
      <w:b/>
      <w:i/>
      <w:sz w:val="26"/>
    </w:rPr>
  </w:style>
  <w:style w:type="character" w:customStyle="1" w:styleId="Heading121">
    <w:name w:val="Heading 12 Знак Знак1"/>
    <w:qFormat/>
    <w:rsid w:val="00986055"/>
    <w:rPr>
      <w:rFonts w:ascii="Courier New" w:hAnsi="Courier New"/>
    </w:rPr>
  </w:style>
  <w:style w:type="character" w:customStyle="1" w:styleId="hps">
    <w:name w:val="hps"/>
    <w:qFormat/>
    <w:rsid w:val="00986055"/>
  </w:style>
  <w:style w:type="character" w:customStyle="1" w:styleId="HTML20">
    <w:name w:val="Стандартный HTML Знак2"/>
    <w:qFormat/>
    <w:locked/>
    <w:rsid w:val="00986055"/>
    <w:rPr>
      <w:rFonts w:ascii="Courier New" w:hAnsi="Courier New"/>
      <w:lang w:val="ru-RU" w:eastAsia="ru-RU"/>
    </w:rPr>
  </w:style>
  <w:style w:type="character" w:customStyle="1" w:styleId="11e">
    <w:name w:val="Знак11"/>
    <w:qFormat/>
    <w:rsid w:val="00986055"/>
    <w:rPr>
      <w:rFonts w:ascii="Arial" w:hAnsi="Arial"/>
      <w:b/>
      <w:kern w:val="32"/>
      <w:sz w:val="32"/>
      <w:lang w:val="ru-RU" w:eastAsia="ru-RU"/>
    </w:rPr>
  </w:style>
  <w:style w:type="character" w:customStyle="1" w:styleId="rubric2">
    <w:name w:val="rubric2"/>
    <w:qFormat/>
    <w:rsid w:val="00986055"/>
    <w:rPr>
      <w:shd w:val="clear" w:color="auto" w:fill="FFFFFF"/>
    </w:rPr>
  </w:style>
  <w:style w:type="character" w:customStyle="1" w:styleId="A10">
    <w:name w:val="A1"/>
    <w:qFormat/>
    <w:rsid w:val="00986055"/>
    <w:rPr>
      <w:rFonts w:ascii="Myriad Pro" w:hAnsi="Myriad Pro"/>
      <w:color w:val="000000"/>
      <w:sz w:val="20"/>
    </w:rPr>
  </w:style>
  <w:style w:type="character" w:customStyle="1" w:styleId="A31">
    <w:name w:val="A3"/>
    <w:qFormat/>
    <w:rsid w:val="00986055"/>
    <w:rPr>
      <w:rFonts w:ascii="Myriad Pro" w:hAnsi="Myriad Pro"/>
      <w:b/>
      <w:color w:val="000000"/>
      <w:sz w:val="30"/>
    </w:rPr>
  </w:style>
  <w:style w:type="character" w:customStyle="1" w:styleId="para6">
    <w:name w:val="para6"/>
    <w:qFormat/>
    <w:rsid w:val="00986055"/>
  </w:style>
  <w:style w:type="character" w:customStyle="1" w:styleId="FontStyle31">
    <w:name w:val="Font Style31"/>
    <w:qFormat/>
    <w:rsid w:val="00986055"/>
    <w:rPr>
      <w:rFonts w:ascii="Times New Roman" w:hAnsi="Times New Roman"/>
      <w:b/>
      <w:sz w:val="28"/>
    </w:rPr>
  </w:style>
  <w:style w:type="character" w:customStyle="1" w:styleId="342">
    <w:name w:val="Знак3 Знак Знак4"/>
    <w:qFormat/>
    <w:locked/>
    <w:rsid w:val="00986055"/>
    <w:rPr>
      <w:rFonts w:ascii="Courier New" w:hAnsi="Courier New"/>
      <w:lang w:val="ru-RU" w:eastAsia="ru-RU"/>
    </w:rPr>
  </w:style>
  <w:style w:type="character" w:customStyle="1" w:styleId="FontStyle30">
    <w:name w:val="Font Style30"/>
    <w:qFormat/>
    <w:rsid w:val="00986055"/>
    <w:rPr>
      <w:rFonts w:ascii="Times New Roman" w:hAnsi="Times New Roman"/>
      <w:sz w:val="22"/>
    </w:rPr>
  </w:style>
  <w:style w:type="character" w:customStyle="1" w:styleId="FontStyle32">
    <w:name w:val="Font Style32"/>
    <w:qFormat/>
    <w:rsid w:val="00986055"/>
    <w:rPr>
      <w:rFonts w:ascii="Times New Roman" w:hAnsi="Times New Roman"/>
      <w:i/>
      <w:sz w:val="26"/>
    </w:rPr>
  </w:style>
  <w:style w:type="character" w:customStyle="1" w:styleId="gray1">
    <w:name w:val="gray1"/>
    <w:qFormat/>
    <w:rsid w:val="00986055"/>
    <w:rPr>
      <w:color w:val="808080"/>
    </w:rPr>
  </w:style>
  <w:style w:type="character" w:customStyle="1" w:styleId="style161">
    <w:name w:val="style161"/>
    <w:qFormat/>
    <w:rsid w:val="00986055"/>
    <w:rPr>
      <w:rFonts w:ascii="Verdana" w:hAnsi="Verdana"/>
      <w:sz w:val="24"/>
    </w:rPr>
  </w:style>
  <w:style w:type="character" w:customStyle="1" w:styleId="description2">
    <w:name w:val="description2"/>
    <w:qFormat/>
    <w:rsid w:val="00986055"/>
    <w:rPr>
      <w:color w:val="000000"/>
      <w:sz w:val="20"/>
    </w:rPr>
  </w:style>
  <w:style w:type="character" w:customStyle="1" w:styleId="c17">
    <w:name w:val="c17"/>
    <w:qFormat/>
    <w:rsid w:val="00986055"/>
  </w:style>
  <w:style w:type="character" w:customStyle="1" w:styleId="searchhit">
    <w:name w:val="search_hit"/>
    <w:qFormat/>
    <w:rsid w:val="00986055"/>
  </w:style>
  <w:style w:type="character" w:customStyle="1" w:styleId="FontStyle111">
    <w:name w:val="Font Style111"/>
    <w:qFormat/>
    <w:rsid w:val="00986055"/>
    <w:rPr>
      <w:rFonts w:ascii="Century Schoolbook" w:hAnsi="Century Schoolbook"/>
      <w:sz w:val="18"/>
    </w:rPr>
  </w:style>
  <w:style w:type="character" w:customStyle="1" w:styleId="FontStyle136">
    <w:name w:val="Font Style136"/>
    <w:qFormat/>
    <w:rsid w:val="00986055"/>
    <w:rPr>
      <w:rFonts w:ascii="Century Schoolbook" w:hAnsi="Century Schoolbook"/>
      <w:b/>
      <w:sz w:val="18"/>
    </w:rPr>
  </w:style>
  <w:style w:type="character" w:customStyle="1" w:styleId="rl">
    <w:name w:val="rl"/>
    <w:qFormat/>
    <w:rsid w:val="00986055"/>
  </w:style>
  <w:style w:type="character" w:customStyle="1" w:styleId="NoBreak">
    <w:name w:val="_NoBreak"/>
    <w:qFormat/>
    <w:rsid w:val="00986055"/>
  </w:style>
  <w:style w:type="character" w:customStyle="1" w:styleId="mymarkfind">
    <w:name w:val="my_mark_find"/>
    <w:qFormat/>
    <w:rsid w:val="00986055"/>
  </w:style>
  <w:style w:type="character" w:customStyle="1" w:styleId="hl">
    <w:name w:val="hl"/>
    <w:qFormat/>
    <w:rsid w:val="00986055"/>
    <w:rPr>
      <w:rFonts w:ascii="Times New Roman" w:hAnsi="Times New Roman"/>
    </w:rPr>
  </w:style>
  <w:style w:type="character" w:customStyle="1" w:styleId="Arial16">
    <w:name w:val="Стиль Arial 16 пт полужирный"/>
    <w:qFormat/>
    <w:rsid w:val="00986055"/>
    <w:rPr>
      <w:rFonts w:ascii="Arial" w:hAnsi="Arial"/>
      <w:b/>
      <w:sz w:val="32"/>
    </w:rPr>
  </w:style>
  <w:style w:type="character" w:customStyle="1" w:styleId="b">
    <w:name w:val="b"/>
    <w:qFormat/>
    <w:rsid w:val="00986055"/>
  </w:style>
  <w:style w:type="character" w:customStyle="1" w:styleId="FontStyle61">
    <w:name w:val="Font Style61"/>
    <w:qFormat/>
    <w:rsid w:val="00986055"/>
    <w:rPr>
      <w:rFonts w:ascii="MS Reference Sans Serif" w:hAnsi="MS Reference Sans Serif"/>
      <w:sz w:val="12"/>
    </w:rPr>
  </w:style>
  <w:style w:type="character" w:customStyle="1" w:styleId="FontStyle60">
    <w:name w:val="Font Style60"/>
    <w:qFormat/>
    <w:rsid w:val="00986055"/>
    <w:rPr>
      <w:rFonts w:ascii="MS Reference Sans Serif" w:hAnsi="MS Reference Sans Serif"/>
      <w:sz w:val="16"/>
    </w:rPr>
  </w:style>
  <w:style w:type="character" w:customStyle="1" w:styleId="FontStyle79">
    <w:name w:val="Font Style79"/>
    <w:qFormat/>
    <w:rsid w:val="00986055"/>
    <w:rPr>
      <w:rFonts w:ascii="MS Reference Sans Serif" w:hAnsi="MS Reference Sans Serif"/>
      <w:sz w:val="22"/>
    </w:rPr>
  </w:style>
  <w:style w:type="character" w:customStyle="1" w:styleId="WW8Num2z1">
    <w:name w:val="WW8Num2z1"/>
    <w:qFormat/>
    <w:rsid w:val="00986055"/>
    <w:rPr>
      <w:rFonts w:ascii="Times New Roman" w:hAnsi="Times New Roman"/>
    </w:rPr>
  </w:style>
  <w:style w:type="character" w:customStyle="1" w:styleId="332">
    <w:name w:val="Знак3 Знак Знак3"/>
    <w:qFormat/>
    <w:locked/>
    <w:rsid w:val="00986055"/>
    <w:rPr>
      <w:rFonts w:ascii="Courier New" w:hAnsi="Courier New"/>
      <w:lang w:val="ru-RU" w:eastAsia="ru-RU"/>
    </w:rPr>
  </w:style>
  <w:style w:type="character" w:customStyle="1" w:styleId="WW8Num2z2">
    <w:name w:val="WW8Num2z2"/>
    <w:qFormat/>
    <w:rsid w:val="00986055"/>
    <w:rPr>
      <w:rFonts w:ascii="Wingdings" w:hAnsi="Wingdings"/>
    </w:rPr>
  </w:style>
  <w:style w:type="character" w:customStyle="1" w:styleId="WW8Num3z2">
    <w:name w:val="WW8Num3z2"/>
    <w:qFormat/>
    <w:rsid w:val="00986055"/>
    <w:rPr>
      <w:rFonts w:ascii="Wingdings" w:hAnsi="Wingdings"/>
    </w:rPr>
  </w:style>
  <w:style w:type="character" w:customStyle="1" w:styleId="WW8Num3z3">
    <w:name w:val="WW8Num3z3"/>
    <w:qFormat/>
    <w:rsid w:val="00986055"/>
    <w:rPr>
      <w:rFonts w:ascii="Symbol" w:hAnsi="Symbol"/>
    </w:rPr>
  </w:style>
  <w:style w:type="character" w:customStyle="1" w:styleId="WW8Num12z1">
    <w:name w:val="WW8Num12z1"/>
    <w:qFormat/>
    <w:rsid w:val="00986055"/>
    <w:rPr>
      <w:b/>
    </w:rPr>
  </w:style>
  <w:style w:type="character" w:customStyle="1" w:styleId="WW8Num12z5">
    <w:name w:val="WW8Num12z5"/>
    <w:qFormat/>
    <w:rsid w:val="00986055"/>
  </w:style>
  <w:style w:type="character" w:customStyle="1" w:styleId="WW8Num12z6">
    <w:name w:val="WW8Num12z6"/>
    <w:qFormat/>
    <w:rsid w:val="00986055"/>
  </w:style>
  <w:style w:type="character" w:customStyle="1" w:styleId="WW8Num12z7">
    <w:name w:val="WW8Num12z7"/>
    <w:qFormat/>
    <w:rsid w:val="00986055"/>
  </w:style>
  <w:style w:type="character" w:customStyle="1" w:styleId="WW8Num12z8">
    <w:name w:val="WW8Num12z8"/>
    <w:qFormat/>
    <w:rsid w:val="00986055"/>
  </w:style>
  <w:style w:type="character" w:customStyle="1" w:styleId="WW8Num17z2">
    <w:name w:val="WW8Num17z2"/>
    <w:qFormat/>
    <w:rsid w:val="00986055"/>
  </w:style>
  <w:style w:type="character" w:customStyle="1" w:styleId="WW8Num17z3">
    <w:name w:val="WW8Num17z3"/>
    <w:qFormat/>
    <w:rsid w:val="00986055"/>
  </w:style>
  <w:style w:type="character" w:customStyle="1" w:styleId="WW8Num17z4">
    <w:name w:val="WW8Num17z4"/>
    <w:qFormat/>
    <w:rsid w:val="00986055"/>
  </w:style>
  <w:style w:type="character" w:customStyle="1" w:styleId="WW8Num17z5">
    <w:name w:val="WW8Num17z5"/>
    <w:qFormat/>
    <w:rsid w:val="00986055"/>
  </w:style>
  <w:style w:type="character" w:customStyle="1" w:styleId="WW8Num17z6">
    <w:name w:val="WW8Num17z6"/>
    <w:qFormat/>
    <w:rsid w:val="00986055"/>
  </w:style>
  <w:style w:type="character" w:customStyle="1" w:styleId="WW8Num17z7">
    <w:name w:val="WW8Num17z7"/>
    <w:qFormat/>
    <w:rsid w:val="00986055"/>
  </w:style>
  <w:style w:type="character" w:customStyle="1" w:styleId="WW8Num17z8">
    <w:name w:val="WW8Num17z8"/>
    <w:qFormat/>
    <w:rsid w:val="00986055"/>
  </w:style>
  <w:style w:type="character" w:customStyle="1" w:styleId="WW8Num20z0">
    <w:name w:val="WW8Num20z0"/>
    <w:qFormat/>
    <w:rsid w:val="00986055"/>
  </w:style>
  <w:style w:type="character" w:customStyle="1" w:styleId="WW8Num21z0">
    <w:name w:val="WW8Num21z0"/>
    <w:qFormat/>
    <w:rsid w:val="00986055"/>
  </w:style>
  <w:style w:type="character" w:customStyle="1" w:styleId="WW8Num21z1">
    <w:name w:val="WW8Num21z1"/>
    <w:qFormat/>
    <w:rsid w:val="00986055"/>
  </w:style>
  <w:style w:type="character" w:customStyle="1" w:styleId="WW8Num21z2">
    <w:name w:val="WW8Num21z2"/>
    <w:qFormat/>
    <w:rsid w:val="00986055"/>
  </w:style>
  <w:style w:type="character" w:customStyle="1" w:styleId="WW8Num21z3">
    <w:name w:val="WW8Num21z3"/>
    <w:qFormat/>
    <w:rsid w:val="00986055"/>
  </w:style>
  <w:style w:type="character" w:customStyle="1" w:styleId="WW8Num21z4">
    <w:name w:val="WW8Num21z4"/>
    <w:qFormat/>
    <w:rsid w:val="00986055"/>
  </w:style>
  <w:style w:type="character" w:customStyle="1" w:styleId="WW8Num21z5">
    <w:name w:val="WW8Num21z5"/>
    <w:qFormat/>
    <w:rsid w:val="00986055"/>
  </w:style>
  <w:style w:type="character" w:customStyle="1" w:styleId="WW8Num21z6">
    <w:name w:val="WW8Num21z6"/>
    <w:qFormat/>
    <w:rsid w:val="00986055"/>
  </w:style>
  <w:style w:type="character" w:customStyle="1" w:styleId="WW8Num21z7">
    <w:name w:val="WW8Num21z7"/>
    <w:qFormat/>
    <w:rsid w:val="00986055"/>
  </w:style>
  <w:style w:type="character" w:customStyle="1" w:styleId="WW8Num21z8">
    <w:name w:val="WW8Num21z8"/>
    <w:qFormat/>
    <w:rsid w:val="00986055"/>
  </w:style>
  <w:style w:type="character" w:customStyle="1" w:styleId="WW8Num22z0">
    <w:name w:val="WW8Num22z0"/>
    <w:qFormat/>
    <w:rsid w:val="00986055"/>
    <w:rPr>
      <w:rFonts w:ascii="Symbol" w:hAnsi="Symbol"/>
    </w:rPr>
  </w:style>
  <w:style w:type="character" w:customStyle="1" w:styleId="WW8Num22z1">
    <w:name w:val="WW8Num22z1"/>
    <w:qFormat/>
    <w:rsid w:val="00986055"/>
    <w:rPr>
      <w:rFonts w:ascii="Courier New" w:hAnsi="Courier New"/>
    </w:rPr>
  </w:style>
  <w:style w:type="character" w:customStyle="1" w:styleId="WW8Num22z2">
    <w:name w:val="WW8Num22z2"/>
    <w:qFormat/>
    <w:rsid w:val="00986055"/>
    <w:rPr>
      <w:rFonts w:ascii="Wingdings" w:hAnsi="Wingdings"/>
    </w:rPr>
  </w:style>
  <w:style w:type="character" w:customStyle="1" w:styleId="WW8Num23z0">
    <w:name w:val="WW8Num23z0"/>
    <w:qFormat/>
    <w:rsid w:val="00986055"/>
  </w:style>
  <w:style w:type="character" w:customStyle="1" w:styleId="WW8Num23z1">
    <w:name w:val="WW8Num23z1"/>
    <w:qFormat/>
    <w:rsid w:val="00986055"/>
  </w:style>
  <w:style w:type="character" w:customStyle="1" w:styleId="WW8Num23z2">
    <w:name w:val="WW8Num23z2"/>
    <w:qFormat/>
    <w:rsid w:val="00986055"/>
  </w:style>
  <w:style w:type="character" w:customStyle="1" w:styleId="WW8Num23z3">
    <w:name w:val="WW8Num23z3"/>
    <w:qFormat/>
    <w:rsid w:val="00986055"/>
  </w:style>
  <w:style w:type="character" w:customStyle="1" w:styleId="WW8Num23z4">
    <w:name w:val="WW8Num23z4"/>
    <w:qFormat/>
    <w:rsid w:val="00986055"/>
  </w:style>
  <w:style w:type="character" w:customStyle="1" w:styleId="WW8Num23z5">
    <w:name w:val="WW8Num23z5"/>
    <w:qFormat/>
    <w:rsid w:val="00986055"/>
  </w:style>
  <w:style w:type="character" w:customStyle="1" w:styleId="WW8Num23z6">
    <w:name w:val="WW8Num23z6"/>
    <w:qFormat/>
    <w:rsid w:val="00986055"/>
  </w:style>
  <w:style w:type="character" w:customStyle="1" w:styleId="WW8Num23z7">
    <w:name w:val="WW8Num23z7"/>
    <w:qFormat/>
    <w:rsid w:val="00986055"/>
  </w:style>
  <w:style w:type="character" w:customStyle="1" w:styleId="WW8Num23z8">
    <w:name w:val="WW8Num23z8"/>
    <w:qFormat/>
    <w:rsid w:val="00986055"/>
  </w:style>
  <w:style w:type="character" w:customStyle="1" w:styleId="WW8Num24z0">
    <w:name w:val="WW8Num24z0"/>
    <w:qFormat/>
    <w:rsid w:val="00986055"/>
    <w:rPr>
      <w:rFonts w:ascii="Symbol" w:hAnsi="Symbol"/>
      <w:sz w:val="24"/>
    </w:rPr>
  </w:style>
  <w:style w:type="character" w:customStyle="1" w:styleId="WW8Num24z1">
    <w:name w:val="WW8Num24z1"/>
    <w:qFormat/>
    <w:rsid w:val="00986055"/>
    <w:rPr>
      <w:rFonts w:ascii="Courier New" w:hAnsi="Courier New"/>
    </w:rPr>
  </w:style>
  <w:style w:type="character" w:customStyle="1" w:styleId="WW8Num24z2">
    <w:name w:val="WW8Num24z2"/>
    <w:qFormat/>
    <w:rsid w:val="00986055"/>
    <w:rPr>
      <w:rFonts w:ascii="Wingdings" w:hAnsi="Wingdings"/>
    </w:rPr>
  </w:style>
  <w:style w:type="character" w:customStyle="1" w:styleId="WW8Num24z3">
    <w:name w:val="WW8Num24z3"/>
    <w:qFormat/>
    <w:rsid w:val="00986055"/>
    <w:rPr>
      <w:rFonts w:ascii="Symbol" w:hAnsi="Symbol"/>
    </w:rPr>
  </w:style>
  <w:style w:type="character" w:customStyle="1" w:styleId="WW8Num25z0">
    <w:name w:val="WW8Num25z0"/>
    <w:qFormat/>
    <w:rsid w:val="00986055"/>
    <w:rPr>
      <w:rFonts w:ascii="Symbol" w:hAnsi="Symbol"/>
      <w:color w:val="auto"/>
    </w:rPr>
  </w:style>
  <w:style w:type="character" w:customStyle="1" w:styleId="WW8Num25z1">
    <w:name w:val="WW8Num25z1"/>
    <w:qFormat/>
    <w:rsid w:val="00986055"/>
    <w:rPr>
      <w:rFonts w:ascii="Courier New" w:hAnsi="Courier New"/>
    </w:rPr>
  </w:style>
  <w:style w:type="character" w:customStyle="1" w:styleId="WW8Num25z2">
    <w:name w:val="WW8Num25z2"/>
    <w:qFormat/>
    <w:rsid w:val="00986055"/>
    <w:rPr>
      <w:rFonts w:ascii="Wingdings" w:hAnsi="Wingdings"/>
    </w:rPr>
  </w:style>
  <w:style w:type="character" w:customStyle="1" w:styleId="WW8Num25z3">
    <w:name w:val="WW8Num25z3"/>
    <w:qFormat/>
    <w:rsid w:val="00986055"/>
    <w:rPr>
      <w:rFonts w:ascii="Symbol" w:hAnsi="Symbol"/>
    </w:rPr>
  </w:style>
  <w:style w:type="character" w:customStyle="1" w:styleId="WW8Num26z0">
    <w:name w:val="WW8Num26z0"/>
    <w:qFormat/>
    <w:rsid w:val="00986055"/>
    <w:rPr>
      <w:rFonts w:ascii="Symbol" w:hAnsi="Symbol"/>
    </w:rPr>
  </w:style>
  <w:style w:type="character" w:customStyle="1" w:styleId="WW8Num26z1">
    <w:name w:val="WW8Num26z1"/>
    <w:qFormat/>
    <w:rsid w:val="00986055"/>
    <w:rPr>
      <w:rFonts w:ascii="Courier New" w:hAnsi="Courier New"/>
    </w:rPr>
  </w:style>
  <w:style w:type="character" w:customStyle="1" w:styleId="WW8Num26z2">
    <w:name w:val="WW8Num26z2"/>
    <w:qFormat/>
    <w:rsid w:val="00986055"/>
    <w:rPr>
      <w:rFonts w:ascii="Wingdings" w:hAnsi="Wingdings"/>
    </w:rPr>
  </w:style>
  <w:style w:type="character" w:customStyle="1" w:styleId="WW8Num27z0">
    <w:name w:val="WW8Num27z0"/>
    <w:qFormat/>
    <w:rsid w:val="00986055"/>
  </w:style>
  <w:style w:type="character" w:customStyle="1" w:styleId="WW8Num27z1">
    <w:name w:val="WW8Num27z1"/>
    <w:qFormat/>
    <w:rsid w:val="00986055"/>
  </w:style>
  <w:style w:type="character" w:customStyle="1" w:styleId="WW8Num27z2">
    <w:name w:val="WW8Num27z2"/>
    <w:qFormat/>
    <w:rsid w:val="00986055"/>
  </w:style>
  <w:style w:type="character" w:customStyle="1" w:styleId="WW8Num27z3">
    <w:name w:val="WW8Num27z3"/>
    <w:qFormat/>
    <w:rsid w:val="00986055"/>
  </w:style>
  <w:style w:type="character" w:customStyle="1" w:styleId="WW8Num27z4">
    <w:name w:val="WW8Num27z4"/>
    <w:qFormat/>
    <w:rsid w:val="00986055"/>
  </w:style>
  <w:style w:type="character" w:customStyle="1" w:styleId="WW8Num27z5">
    <w:name w:val="WW8Num27z5"/>
    <w:qFormat/>
    <w:rsid w:val="00986055"/>
  </w:style>
  <w:style w:type="character" w:customStyle="1" w:styleId="WW8Num27z6">
    <w:name w:val="WW8Num27z6"/>
    <w:qFormat/>
    <w:rsid w:val="00986055"/>
  </w:style>
  <w:style w:type="character" w:customStyle="1" w:styleId="WW8Num27z7">
    <w:name w:val="WW8Num27z7"/>
    <w:qFormat/>
    <w:rsid w:val="00986055"/>
  </w:style>
  <w:style w:type="character" w:customStyle="1" w:styleId="WW8Num27z8">
    <w:name w:val="WW8Num27z8"/>
    <w:qFormat/>
    <w:rsid w:val="00986055"/>
  </w:style>
  <w:style w:type="character" w:customStyle="1" w:styleId="WW8Num28z0">
    <w:name w:val="WW8Num28z0"/>
    <w:qFormat/>
    <w:rsid w:val="00986055"/>
  </w:style>
  <w:style w:type="character" w:customStyle="1" w:styleId="WW8Num28z1">
    <w:name w:val="WW8Num28z1"/>
    <w:qFormat/>
    <w:rsid w:val="00986055"/>
    <w:rPr>
      <w:rFonts w:ascii="Symbol" w:hAnsi="Symbol"/>
      <w:sz w:val="24"/>
    </w:rPr>
  </w:style>
  <w:style w:type="character" w:customStyle="1" w:styleId="WW8Num28z2">
    <w:name w:val="WW8Num28z2"/>
    <w:qFormat/>
    <w:rsid w:val="00986055"/>
  </w:style>
  <w:style w:type="character" w:customStyle="1" w:styleId="WW8Num28z3">
    <w:name w:val="WW8Num28z3"/>
    <w:qFormat/>
    <w:rsid w:val="00986055"/>
  </w:style>
  <w:style w:type="character" w:customStyle="1" w:styleId="WW8Num28z4">
    <w:name w:val="WW8Num28z4"/>
    <w:qFormat/>
    <w:rsid w:val="00986055"/>
  </w:style>
  <w:style w:type="character" w:customStyle="1" w:styleId="WW8Num28z5">
    <w:name w:val="WW8Num28z5"/>
    <w:qFormat/>
    <w:rsid w:val="00986055"/>
  </w:style>
  <w:style w:type="character" w:customStyle="1" w:styleId="WW8Num28z6">
    <w:name w:val="WW8Num28z6"/>
    <w:qFormat/>
    <w:rsid w:val="00986055"/>
  </w:style>
  <w:style w:type="character" w:customStyle="1" w:styleId="WW8Num28z7">
    <w:name w:val="WW8Num28z7"/>
    <w:qFormat/>
    <w:rsid w:val="00986055"/>
  </w:style>
  <w:style w:type="character" w:customStyle="1" w:styleId="WW8Num28z8">
    <w:name w:val="WW8Num28z8"/>
    <w:qFormat/>
    <w:rsid w:val="00986055"/>
  </w:style>
  <w:style w:type="character" w:customStyle="1" w:styleId="WW8Num29z0">
    <w:name w:val="WW8Num29z0"/>
    <w:qFormat/>
    <w:rsid w:val="00986055"/>
  </w:style>
  <w:style w:type="character" w:customStyle="1" w:styleId="WW8Num29z1">
    <w:name w:val="WW8Num29z1"/>
    <w:qFormat/>
    <w:rsid w:val="00986055"/>
  </w:style>
  <w:style w:type="character" w:customStyle="1" w:styleId="WW8Num29z2">
    <w:name w:val="WW8Num29z2"/>
    <w:qFormat/>
    <w:rsid w:val="00986055"/>
  </w:style>
  <w:style w:type="character" w:customStyle="1" w:styleId="WW8Num29z3">
    <w:name w:val="WW8Num29z3"/>
    <w:qFormat/>
    <w:rsid w:val="00986055"/>
  </w:style>
  <w:style w:type="character" w:customStyle="1" w:styleId="WW8Num29z4">
    <w:name w:val="WW8Num29z4"/>
    <w:qFormat/>
    <w:rsid w:val="00986055"/>
  </w:style>
  <w:style w:type="character" w:customStyle="1" w:styleId="WW8Num29z5">
    <w:name w:val="WW8Num29z5"/>
    <w:qFormat/>
    <w:rsid w:val="00986055"/>
  </w:style>
  <w:style w:type="character" w:customStyle="1" w:styleId="WW8Num29z6">
    <w:name w:val="WW8Num29z6"/>
    <w:qFormat/>
    <w:rsid w:val="00986055"/>
  </w:style>
  <w:style w:type="character" w:customStyle="1" w:styleId="WW8Num29z7">
    <w:name w:val="WW8Num29z7"/>
    <w:qFormat/>
    <w:rsid w:val="00986055"/>
  </w:style>
  <w:style w:type="character" w:customStyle="1" w:styleId="WW8Num29z8">
    <w:name w:val="WW8Num29z8"/>
    <w:qFormat/>
    <w:rsid w:val="00986055"/>
  </w:style>
  <w:style w:type="character" w:customStyle="1" w:styleId="WW8Num30z0">
    <w:name w:val="WW8Num30z0"/>
    <w:qFormat/>
    <w:rsid w:val="00986055"/>
    <w:rPr>
      <w:rFonts w:ascii="Wingdings" w:hAnsi="Wingdings"/>
    </w:rPr>
  </w:style>
  <w:style w:type="character" w:customStyle="1" w:styleId="WW8Num30z1">
    <w:name w:val="WW8Num30z1"/>
    <w:qFormat/>
    <w:rsid w:val="00986055"/>
    <w:rPr>
      <w:rFonts w:ascii="Courier New" w:hAnsi="Courier New"/>
    </w:rPr>
  </w:style>
  <w:style w:type="character" w:customStyle="1" w:styleId="WW8Num30z3">
    <w:name w:val="WW8Num30z3"/>
    <w:qFormat/>
    <w:rsid w:val="00986055"/>
    <w:rPr>
      <w:rFonts w:ascii="Symbol" w:hAnsi="Symbol"/>
    </w:rPr>
  </w:style>
  <w:style w:type="character" w:customStyle="1" w:styleId="WW8Num31z0">
    <w:name w:val="WW8Num31z0"/>
    <w:qFormat/>
    <w:rsid w:val="00986055"/>
    <w:rPr>
      <w:rFonts w:ascii="Wingdings" w:hAnsi="Wingdings"/>
    </w:rPr>
  </w:style>
  <w:style w:type="character" w:customStyle="1" w:styleId="WW8Num31z1">
    <w:name w:val="WW8Num31z1"/>
    <w:qFormat/>
    <w:rsid w:val="00986055"/>
    <w:rPr>
      <w:rFonts w:ascii="Courier New" w:hAnsi="Courier New"/>
    </w:rPr>
  </w:style>
  <w:style w:type="character" w:customStyle="1" w:styleId="WW8Num31z3">
    <w:name w:val="WW8Num31z3"/>
    <w:qFormat/>
    <w:rsid w:val="00986055"/>
    <w:rPr>
      <w:rFonts w:ascii="Symbol" w:hAnsi="Symbol"/>
    </w:rPr>
  </w:style>
  <w:style w:type="character" w:customStyle="1" w:styleId="WW8Num32z0">
    <w:name w:val="WW8Num32z0"/>
    <w:qFormat/>
    <w:rsid w:val="00986055"/>
  </w:style>
  <w:style w:type="character" w:customStyle="1" w:styleId="WW8Num32z1">
    <w:name w:val="WW8Num32z1"/>
    <w:qFormat/>
    <w:rsid w:val="00986055"/>
    <w:rPr>
      <w:rFonts w:ascii="Courier New" w:hAnsi="Courier New"/>
    </w:rPr>
  </w:style>
  <w:style w:type="character" w:customStyle="1" w:styleId="WW8Num32z2">
    <w:name w:val="WW8Num32z2"/>
    <w:qFormat/>
    <w:rsid w:val="00986055"/>
    <w:rPr>
      <w:rFonts w:ascii="Wingdings" w:hAnsi="Wingdings"/>
    </w:rPr>
  </w:style>
  <w:style w:type="character" w:customStyle="1" w:styleId="WW8Num32z3">
    <w:name w:val="WW8Num32z3"/>
    <w:qFormat/>
    <w:rsid w:val="00986055"/>
    <w:rPr>
      <w:rFonts w:ascii="Symbol" w:hAnsi="Symbol"/>
    </w:rPr>
  </w:style>
  <w:style w:type="character" w:customStyle="1" w:styleId="FontStyle310">
    <w:name w:val="Font Style310"/>
    <w:qFormat/>
    <w:rsid w:val="00986055"/>
    <w:rPr>
      <w:rFonts w:ascii="Times New Roman" w:hAnsi="Times New Roman"/>
      <w:sz w:val="18"/>
    </w:rPr>
  </w:style>
  <w:style w:type="character" w:customStyle="1" w:styleId="-0">
    <w:name w:val="Интернет-ссылка"/>
    <w:qFormat/>
    <w:rsid w:val="00986055"/>
    <w:rPr>
      <w:rFonts w:ascii="Times New Roman" w:hAnsi="Times New Roman"/>
      <w:color w:val="0000FF"/>
      <w:u w:val="single"/>
    </w:rPr>
  </w:style>
  <w:style w:type="character" w:customStyle="1" w:styleId="textmaincenter">
    <w:name w:val="textmain_center"/>
    <w:qFormat/>
    <w:rsid w:val="00986055"/>
  </w:style>
  <w:style w:type="character" w:customStyle="1" w:styleId="WW8Num2z3">
    <w:name w:val="WW8Num2z3"/>
    <w:qFormat/>
    <w:rsid w:val="00986055"/>
  </w:style>
  <w:style w:type="character" w:customStyle="1" w:styleId="WW8Num2z4">
    <w:name w:val="WW8Num2z4"/>
    <w:qFormat/>
    <w:rsid w:val="00986055"/>
  </w:style>
  <w:style w:type="character" w:customStyle="1" w:styleId="WW8Num2z5">
    <w:name w:val="WW8Num2z5"/>
    <w:qFormat/>
    <w:rsid w:val="00986055"/>
  </w:style>
  <w:style w:type="character" w:customStyle="1" w:styleId="WW8Num2z6">
    <w:name w:val="WW8Num2z6"/>
    <w:qFormat/>
    <w:rsid w:val="00986055"/>
  </w:style>
  <w:style w:type="character" w:customStyle="1" w:styleId="WW8Num2z7">
    <w:name w:val="WW8Num2z7"/>
    <w:qFormat/>
    <w:rsid w:val="00986055"/>
  </w:style>
  <w:style w:type="character" w:customStyle="1" w:styleId="WW8Num2z8">
    <w:name w:val="WW8Num2z8"/>
    <w:qFormat/>
    <w:rsid w:val="00986055"/>
  </w:style>
  <w:style w:type="character" w:customStyle="1" w:styleId="WW8Num3z4">
    <w:name w:val="WW8Num3z4"/>
    <w:qFormat/>
    <w:rsid w:val="00986055"/>
  </w:style>
  <w:style w:type="character" w:customStyle="1" w:styleId="WW8Num3z5">
    <w:name w:val="WW8Num3z5"/>
    <w:qFormat/>
    <w:rsid w:val="00986055"/>
  </w:style>
  <w:style w:type="character" w:customStyle="1" w:styleId="WW8Num3z6">
    <w:name w:val="WW8Num3z6"/>
    <w:qFormat/>
    <w:rsid w:val="00986055"/>
  </w:style>
  <w:style w:type="character" w:customStyle="1" w:styleId="WW8Num3z7">
    <w:name w:val="WW8Num3z7"/>
    <w:qFormat/>
    <w:rsid w:val="00986055"/>
  </w:style>
  <w:style w:type="character" w:customStyle="1" w:styleId="WW8Num3z8">
    <w:name w:val="WW8Num3z8"/>
    <w:qFormat/>
    <w:rsid w:val="00986055"/>
  </w:style>
  <w:style w:type="character" w:customStyle="1" w:styleId="afffffffff3">
    <w:name w:val="Стиль Обычный"/>
    <w:qFormat/>
    <w:rsid w:val="00986055"/>
    <w:rPr>
      <w:rFonts w:ascii="Times New Roman" w:hAnsi="Times New Roman"/>
      <w:sz w:val="24"/>
    </w:rPr>
  </w:style>
  <w:style w:type="character" w:customStyle="1" w:styleId="butback1">
    <w:name w:val="butback1"/>
    <w:qFormat/>
    <w:rsid w:val="00986055"/>
    <w:rPr>
      <w:rFonts w:ascii="Times New Roman" w:hAnsi="Times New Roman"/>
      <w:color w:val="666666"/>
    </w:rPr>
  </w:style>
  <w:style w:type="character" w:customStyle="1" w:styleId="FontStyle95">
    <w:name w:val="Font Style95"/>
    <w:qFormat/>
    <w:rsid w:val="00986055"/>
    <w:rPr>
      <w:rFonts w:ascii="Times New Roman" w:hAnsi="Times New Roman"/>
      <w:sz w:val="22"/>
    </w:rPr>
  </w:style>
  <w:style w:type="character" w:customStyle="1" w:styleId="FontStyle94">
    <w:name w:val="Font Style94"/>
    <w:qFormat/>
    <w:rsid w:val="00986055"/>
    <w:rPr>
      <w:rFonts w:ascii="Times New Roman" w:hAnsi="Times New Roman"/>
      <w:b/>
      <w:sz w:val="22"/>
    </w:rPr>
  </w:style>
  <w:style w:type="character" w:customStyle="1" w:styleId="FontStyle231">
    <w:name w:val="Font Style231"/>
    <w:qFormat/>
    <w:rsid w:val="00986055"/>
    <w:rPr>
      <w:rFonts w:ascii="Times New Roman" w:hAnsi="Times New Roman"/>
      <w:sz w:val="26"/>
    </w:rPr>
  </w:style>
  <w:style w:type="character" w:customStyle="1" w:styleId="FontStyle145">
    <w:name w:val="Font Style145"/>
    <w:qFormat/>
    <w:rsid w:val="00986055"/>
    <w:rPr>
      <w:rFonts w:ascii="Times New Roman" w:hAnsi="Times New Roman"/>
      <w:color w:val="000000"/>
      <w:sz w:val="18"/>
    </w:rPr>
  </w:style>
  <w:style w:type="character" w:customStyle="1" w:styleId="FontStyle215">
    <w:name w:val="Font Style215"/>
    <w:qFormat/>
    <w:rsid w:val="00986055"/>
    <w:rPr>
      <w:rFonts w:ascii="Times New Roman" w:hAnsi="Times New Roman"/>
      <w:b/>
      <w:color w:val="000000"/>
      <w:sz w:val="18"/>
    </w:rPr>
  </w:style>
  <w:style w:type="character" w:customStyle="1" w:styleId="FontStyle153">
    <w:name w:val="Font Style153"/>
    <w:qFormat/>
    <w:rsid w:val="00986055"/>
    <w:rPr>
      <w:rFonts w:ascii="Times New Roman" w:hAnsi="Times New Roman"/>
      <w:i/>
      <w:color w:val="000000"/>
      <w:sz w:val="18"/>
    </w:rPr>
  </w:style>
  <w:style w:type="character" w:customStyle="1" w:styleId="FontStyle173">
    <w:name w:val="Font Style173"/>
    <w:qFormat/>
    <w:rsid w:val="00986055"/>
    <w:rPr>
      <w:rFonts w:ascii="Times New Roman" w:hAnsi="Times New Roman"/>
      <w:i/>
      <w:color w:val="000000"/>
      <w:spacing w:val="20"/>
      <w:sz w:val="18"/>
    </w:rPr>
  </w:style>
  <w:style w:type="character" w:customStyle="1" w:styleId="b-serp-url">
    <w:name w:val="b-serp-url"/>
    <w:qFormat/>
    <w:rsid w:val="00986055"/>
  </w:style>
  <w:style w:type="character" w:customStyle="1" w:styleId="page">
    <w:name w:val="page"/>
    <w:rsid w:val="00986055"/>
    <w:rPr>
      <w:i/>
      <w:vanish/>
      <w:color w:val="00008B"/>
      <w:sz w:val="19"/>
      <w:bdr w:val="single" w:sz="4" w:space="0" w:color="C1C1C1"/>
    </w:rPr>
  </w:style>
  <w:style w:type="character" w:customStyle="1" w:styleId="current">
    <w:name w:val="current"/>
    <w:qFormat/>
    <w:rsid w:val="00986055"/>
  </w:style>
  <w:style w:type="character" w:customStyle="1" w:styleId="FontStyle235">
    <w:name w:val="Font Style235"/>
    <w:qFormat/>
    <w:rsid w:val="00986055"/>
    <w:rPr>
      <w:rFonts w:ascii="Arial" w:hAnsi="Arial"/>
      <w:b/>
      <w:sz w:val="18"/>
    </w:rPr>
  </w:style>
  <w:style w:type="character" w:customStyle="1" w:styleId="FontStyle255">
    <w:name w:val="Font Style255"/>
    <w:qFormat/>
    <w:rsid w:val="00986055"/>
    <w:rPr>
      <w:rFonts w:ascii="Times New Roman" w:hAnsi="Times New Roman"/>
      <w:b/>
      <w:i/>
      <w:sz w:val="20"/>
    </w:rPr>
  </w:style>
  <w:style w:type="character" w:customStyle="1" w:styleId="FontStyle256">
    <w:name w:val="Font Style256"/>
    <w:qFormat/>
    <w:rsid w:val="00986055"/>
    <w:rPr>
      <w:rFonts w:ascii="Times New Roman" w:hAnsi="Times New Roman"/>
      <w:b/>
      <w:sz w:val="20"/>
    </w:rPr>
  </w:style>
  <w:style w:type="character" w:customStyle="1" w:styleId="FontStyle240">
    <w:name w:val="Font Style240"/>
    <w:qFormat/>
    <w:rsid w:val="00986055"/>
    <w:rPr>
      <w:rFonts w:ascii="Times New Roman" w:hAnsi="Times New Roman"/>
      <w:sz w:val="18"/>
    </w:rPr>
  </w:style>
  <w:style w:type="character" w:customStyle="1" w:styleId="FontStyle253">
    <w:name w:val="Font Style253"/>
    <w:qFormat/>
    <w:rsid w:val="00986055"/>
    <w:rPr>
      <w:rFonts w:ascii="Times New Roman" w:hAnsi="Times New Roman"/>
      <w:i/>
      <w:sz w:val="18"/>
    </w:rPr>
  </w:style>
  <w:style w:type="character" w:customStyle="1" w:styleId="FontStyle234">
    <w:name w:val="Font Style234"/>
    <w:qFormat/>
    <w:rsid w:val="00986055"/>
    <w:rPr>
      <w:rFonts w:ascii="Arial" w:hAnsi="Arial"/>
      <w:b/>
      <w:sz w:val="16"/>
    </w:rPr>
  </w:style>
  <w:style w:type="character" w:customStyle="1" w:styleId="citation">
    <w:name w:val="citation"/>
    <w:qFormat/>
    <w:rsid w:val="00986055"/>
  </w:style>
  <w:style w:type="character" w:customStyle="1" w:styleId="xmlemitalic10">
    <w:name w:val="xmlemitalic1"/>
    <w:qFormat/>
    <w:rsid w:val="00986055"/>
  </w:style>
  <w:style w:type="character" w:customStyle="1" w:styleId="font23">
    <w:name w:val="font23"/>
    <w:qFormat/>
    <w:rsid w:val="00986055"/>
  </w:style>
  <w:style w:type="character" w:customStyle="1" w:styleId="texttext1">
    <w:name w:val="texttext1"/>
    <w:qFormat/>
    <w:rsid w:val="00986055"/>
    <w:rPr>
      <w:rFonts w:ascii="Verdana" w:hAnsi="Verdana"/>
      <w:color w:val="000000"/>
      <w:sz w:val="19"/>
      <w:u w:val="none"/>
    </w:rPr>
  </w:style>
  <w:style w:type="character" w:customStyle="1" w:styleId="FontStyle64">
    <w:name w:val="Font Style64"/>
    <w:qFormat/>
    <w:rsid w:val="00986055"/>
    <w:rPr>
      <w:rFonts w:ascii="Times New Roman" w:hAnsi="Times New Roman"/>
      <w:b/>
      <w:sz w:val="24"/>
    </w:rPr>
  </w:style>
  <w:style w:type="character" w:customStyle="1" w:styleId="authorabout">
    <w:name w:val="authorabout"/>
    <w:qFormat/>
    <w:rsid w:val="00986055"/>
    <w:rPr>
      <w:rFonts w:ascii="Times New Roman" w:hAnsi="Times New Roman"/>
    </w:rPr>
  </w:style>
  <w:style w:type="character" w:customStyle="1" w:styleId="textbf">
    <w:name w:val="textbf"/>
    <w:qFormat/>
    <w:rsid w:val="00986055"/>
    <w:rPr>
      <w:rFonts w:ascii="Times New Roman" w:hAnsi="Times New Roman"/>
    </w:rPr>
  </w:style>
  <w:style w:type="character" w:customStyle="1" w:styleId="textit">
    <w:name w:val="textit"/>
    <w:qFormat/>
    <w:rsid w:val="00986055"/>
    <w:rPr>
      <w:rFonts w:ascii="Times New Roman" w:hAnsi="Times New Roman"/>
    </w:rPr>
  </w:style>
  <w:style w:type="character" w:customStyle="1" w:styleId="textdoc1">
    <w:name w:val="textdoc1"/>
    <w:qFormat/>
    <w:rsid w:val="00986055"/>
    <w:rPr>
      <w:rFonts w:ascii="Times New Roman" w:hAnsi="Times New Roman"/>
    </w:rPr>
  </w:style>
  <w:style w:type="character" w:customStyle="1" w:styleId="IntenseEmphasis1">
    <w:name w:val="Intense Emphasis1"/>
    <w:rsid w:val="00986055"/>
    <w:rPr>
      <w:b/>
    </w:rPr>
  </w:style>
  <w:style w:type="character" w:customStyle="1" w:styleId="FontStyle52">
    <w:name w:val="Font Style52"/>
    <w:qFormat/>
    <w:rsid w:val="00986055"/>
    <w:rPr>
      <w:rFonts w:ascii="Times New Roman" w:hAnsi="Times New Roman"/>
      <w:sz w:val="20"/>
    </w:rPr>
  </w:style>
  <w:style w:type="character" w:customStyle="1" w:styleId="snsep">
    <w:name w:val="snsep"/>
    <w:qFormat/>
    <w:rsid w:val="00986055"/>
  </w:style>
  <w:style w:type="character" w:customStyle="1" w:styleId="mw-editsection">
    <w:name w:val="mw-editsection"/>
    <w:qFormat/>
    <w:rsid w:val="00986055"/>
  </w:style>
  <w:style w:type="character" w:customStyle="1" w:styleId="num0">
    <w:name w:val="num0"/>
    <w:qFormat/>
    <w:rsid w:val="00986055"/>
  </w:style>
  <w:style w:type="character" w:customStyle="1" w:styleId="copy3">
    <w:name w:val="copy3"/>
    <w:qFormat/>
    <w:rsid w:val="00986055"/>
    <w:rPr>
      <w:rFonts w:ascii="Times New Roman" w:hAnsi="Times New Roman"/>
    </w:rPr>
  </w:style>
  <w:style w:type="character" w:customStyle="1" w:styleId="style80">
    <w:name w:val="style8"/>
    <w:qFormat/>
    <w:rsid w:val="00986055"/>
    <w:rPr>
      <w:rFonts w:ascii="Times New Roman" w:hAnsi="Times New Roman"/>
    </w:rPr>
  </w:style>
  <w:style w:type="character" w:customStyle="1" w:styleId="512">
    <w:name w:val="Заголовок 5 Знак1"/>
    <w:qFormat/>
    <w:locked/>
    <w:rsid w:val="00986055"/>
    <w:rPr>
      <w:b/>
      <w:i/>
      <w:sz w:val="26"/>
    </w:rPr>
  </w:style>
  <w:style w:type="character" w:customStyle="1" w:styleId="afffffffff4">
    <w:name w:val="Выделение жирным"/>
    <w:qFormat/>
    <w:rsid w:val="00986055"/>
    <w:rPr>
      <w:b/>
    </w:rPr>
  </w:style>
  <w:style w:type="character" w:customStyle="1" w:styleId="ListLabel1">
    <w:name w:val="ListLabel 1"/>
    <w:qFormat/>
    <w:rsid w:val="00986055"/>
    <w:rPr>
      <w:color w:val="000000"/>
      <w:spacing w:val="0"/>
      <w:position w:val="0"/>
      <w:sz w:val="20"/>
      <w:u w:val="none"/>
      <w:vertAlign w:val="baseline"/>
    </w:rPr>
  </w:style>
  <w:style w:type="character" w:customStyle="1" w:styleId="ListLabel2">
    <w:name w:val="ListLabel 2"/>
    <w:qFormat/>
    <w:rsid w:val="00986055"/>
  </w:style>
  <w:style w:type="character" w:customStyle="1" w:styleId="ListLabel3">
    <w:name w:val="ListLabel 3"/>
    <w:qFormat/>
    <w:rsid w:val="00986055"/>
    <w:rPr>
      <w:b/>
    </w:rPr>
  </w:style>
  <w:style w:type="character" w:customStyle="1" w:styleId="ListLabel4">
    <w:name w:val="ListLabel 4"/>
    <w:qFormat/>
    <w:rsid w:val="00986055"/>
  </w:style>
  <w:style w:type="character" w:customStyle="1" w:styleId="ListLabel5">
    <w:name w:val="ListLabel 5"/>
    <w:qFormat/>
    <w:rsid w:val="00986055"/>
    <w:rPr>
      <w:color w:val="00000A"/>
    </w:rPr>
  </w:style>
  <w:style w:type="character" w:customStyle="1" w:styleId="ListLabel6">
    <w:name w:val="ListLabel 6"/>
    <w:qFormat/>
    <w:rsid w:val="00986055"/>
    <w:rPr>
      <w:sz w:val="20"/>
    </w:rPr>
  </w:style>
  <w:style w:type="character" w:customStyle="1" w:styleId="2ff9">
    <w:name w:val="Название Знак2"/>
    <w:qFormat/>
    <w:locked/>
    <w:rsid w:val="00986055"/>
    <w:rPr>
      <w:rFonts w:ascii="Mangal" w:hAnsi="Mangal"/>
      <w:i/>
      <w:color w:val="00000A"/>
      <w:sz w:val="24"/>
    </w:rPr>
  </w:style>
  <w:style w:type="character" w:customStyle="1" w:styleId="2ffa">
    <w:name w:val="Схема документа Знак2"/>
    <w:qFormat/>
    <w:locked/>
    <w:rsid w:val="00986055"/>
    <w:rPr>
      <w:rFonts w:ascii="Tahoma" w:hAnsi="Tahoma"/>
      <w:color w:val="00000A"/>
      <w:shd w:val="clear" w:color="auto" w:fill="000080"/>
    </w:rPr>
  </w:style>
  <w:style w:type="character" w:customStyle="1" w:styleId="324">
    <w:name w:val="Основной текст с отступом 3 Знак2"/>
    <w:qFormat/>
    <w:locked/>
    <w:rsid w:val="00986055"/>
    <w:rPr>
      <w:color w:val="00000A"/>
      <w:sz w:val="16"/>
      <w:lang w:val="ru-RU" w:eastAsia="ru-RU"/>
    </w:rPr>
  </w:style>
  <w:style w:type="character" w:customStyle="1" w:styleId="2ffb">
    <w:name w:val="Нижний колонтитул Знак2"/>
    <w:qFormat/>
    <w:locked/>
    <w:rsid w:val="00986055"/>
    <w:rPr>
      <w:sz w:val="24"/>
    </w:rPr>
  </w:style>
  <w:style w:type="character" w:customStyle="1" w:styleId="2ffc">
    <w:name w:val="Текст выноски Знак2"/>
    <w:qFormat/>
    <w:locked/>
    <w:rsid w:val="00986055"/>
    <w:rPr>
      <w:rFonts w:ascii="Tahoma" w:hAnsi="Tahoma"/>
      <w:color w:val="00000A"/>
      <w:sz w:val="16"/>
    </w:rPr>
  </w:style>
  <w:style w:type="character" w:customStyle="1" w:styleId="227">
    <w:name w:val="Основной текст 2 Знак2"/>
    <w:qFormat/>
    <w:locked/>
    <w:rsid w:val="00986055"/>
    <w:rPr>
      <w:sz w:val="24"/>
    </w:rPr>
  </w:style>
  <w:style w:type="character" w:customStyle="1" w:styleId="ft1834">
    <w:name w:val="ft1834"/>
    <w:qFormat/>
    <w:rsid w:val="00986055"/>
  </w:style>
  <w:style w:type="character" w:customStyle="1" w:styleId="ft1846">
    <w:name w:val="ft1846"/>
    <w:qFormat/>
    <w:rsid w:val="00986055"/>
  </w:style>
  <w:style w:type="character" w:customStyle="1" w:styleId="ft1850">
    <w:name w:val="ft1850"/>
    <w:qFormat/>
    <w:rsid w:val="00986055"/>
  </w:style>
  <w:style w:type="character" w:customStyle="1" w:styleId="ft1994">
    <w:name w:val="ft1994"/>
    <w:qFormat/>
    <w:rsid w:val="00986055"/>
  </w:style>
  <w:style w:type="character" w:customStyle="1" w:styleId="ft2006">
    <w:name w:val="ft2006"/>
    <w:qFormat/>
    <w:rsid w:val="00986055"/>
  </w:style>
  <w:style w:type="character" w:customStyle="1" w:styleId="ft2181">
    <w:name w:val="ft2181"/>
    <w:qFormat/>
    <w:rsid w:val="00986055"/>
  </w:style>
  <w:style w:type="character" w:customStyle="1" w:styleId="ft2193">
    <w:name w:val="ft2193"/>
    <w:qFormat/>
    <w:rsid w:val="00986055"/>
  </w:style>
  <w:style w:type="character" w:customStyle="1" w:styleId="ft2205">
    <w:name w:val="ft2205"/>
    <w:qFormat/>
    <w:rsid w:val="00986055"/>
  </w:style>
  <w:style w:type="character" w:customStyle="1" w:styleId="ft2213">
    <w:name w:val="ft2213"/>
    <w:qFormat/>
    <w:rsid w:val="00986055"/>
  </w:style>
  <w:style w:type="character" w:customStyle="1" w:styleId="editsection">
    <w:name w:val="editsection"/>
    <w:qFormat/>
    <w:rsid w:val="00986055"/>
  </w:style>
  <w:style w:type="character" w:customStyle="1" w:styleId="f1">
    <w:name w:val="f1"/>
    <w:qFormat/>
    <w:rsid w:val="00986055"/>
    <w:rPr>
      <w:rFonts w:ascii="Times New Roman" w:hAnsi="Times New Roman"/>
    </w:rPr>
  </w:style>
  <w:style w:type="character" w:customStyle="1" w:styleId="a11">
    <w:name w:val="a1"/>
    <w:qFormat/>
    <w:rsid w:val="00986055"/>
    <w:rPr>
      <w:rFonts w:ascii="Times New Roman" w:hAnsi="Times New Roman"/>
    </w:rPr>
  </w:style>
  <w:style w:type="character" w:customStyle="1" w:styleId="1fffffe">
    <w:name w:val="Сильное выделение1"/>
    <w:qFormat/>
    <w:rsid w:val="00986055"/>
    <w:rPr>
      <w:b/>
    </w:rPr>
  </w:style>
  <w:style w:type="character" w:customStyle="1" w:styleId="field-content">
    <w:name w:val="field-content"/>
    <w:qFormat/>
    <w:rsid w:val="00986055"/>
  </w:style>
  <w:style w:type="character" w:customStyle="1" w:styleId="reference-text">
    <w:name w:val="reference-text"/>
    <w:qFormat/>
    <w:rsid w:val="00986055"/>
  </w:style>
  <w:style w:type="table" w:customStyle="1" w:styleId="1ffffff">
    <w:name w:val="Сетка таблицы1"/>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
    <w:name w:val="Сетка таблицы11"/>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b">
    <w:name w:val="Сетка таблицы12"/>
    <w:rsid w:val="0098605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f2">
    <w:name w:val="Красная строка 21"/>
    <w:basedOn w:val="a8"/>
    <w:qFormat/>
    <w:rsid w:val="00986055"/>
    <w:pPr>
      <w:widowControl w:val="0"/>
      <w:suppressAutoHyphens/>
      <w:spacing w:before="0" w:beforeAutospacing="0" w:after="120" w:afterAutospacing="0"/>
      <w:ind w:left="283" w:firstLine="210"/>
    </w:pPr>
    <w:rPr>
      <w:rFonts w:eastAsia="MS PMincho" w:cs="Mangal"/>
      <w:kern w:val="2"/>
      <w:lang w:val="en-US" w:eastAsia="hi-IN" w:bidi="hi-IN"/>
    </w:rPr>
  </w:style>
  <w:style w:type="paragraph" w:customStyle="1" w:styleId="2ffd">
    <w:name w:val="Знак Знак Знак Знак Знак Знак2"/>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qFormat/>
    <w:rsid w:val="00986055"/>
    <w:rPr>
      <w:sz w:val="16"/>
      <w:lang w:val="ru-RU" w:eastAsia="ru-RU"/>
    </w:rPr>
  </w:style>
  <w:style w:type="character" w:customStyle="1" w:styleId="1411">
    <w:name w:val="Знак Знак141"/>
    <w:qFormat/>
    <w:locked/>
    <w:rsid w:val="00986055"/>
    <w:rPr>
      <w:b/>
      <w:sz w:val="27"/>
      <w:lang w:val="ru-RU" w:eastAsia="ru-RU"/>
    </w:rPr>
  </w:style>
  <w:style w:type="character" w:customStyle="1" w:styleId="101">
    <w:name w:val="Знак Знак101"/>
    <w:qFormat/>
    <w:locked/>
    <w:rsid w:val="00986055"/>
    <w:rPr>
      <w:sz w:val="16"/>
      <w:lang w:val="ru-RU" w:eastAsia="ru-RU"/>
    </w:rPr>
  </w:style>
  <w:style w:type="character" w:customStyle="1" w:styleId="6100">
    <w:name w:val="Знак Знак610"/>
    <w:qFormat/>
    <w:rsid w:val="00986055"/>
    <w:rPr>
      <w:rFonts w:ascii="Arial" w:hAnsi="Arial"/>
      <w:b/>
      <w:i/>
      <w:sz w:val="28"/>
      <w:lang w:val="ru-RU" w:eastAsia="en-US"/>
    </w:rPr>
  </w:style>
  <w:style w:type="character" w:customStyle="1" w:styleId="162">
    <w:name w:val="Знак Знак162"/>
    <w:qFormat/>
    <w:locked/>
    <w:rsid w:val="00986055"/>
    <w:rPr>
      <w:b/>
      <w:caps/>
      <w:sz w:val="24"/>
      <w:lang w:val="ru-RU" w:eastAsia="ru-RU"/>
    </w:rPr>
  </w:style>
  <w:style w:type="character" w:customStyle="1" w:styleId="1ffffff0">
    <w:name w:val="Знак Знак Знак1"/>
    <w:rsid w:val="00986055"/>
    <w:rPr>
      <w:rFonts w:ascii="Times New Roman" w:hAnsi="Times New Roman"/>
      <w:b/>
      <w:caps/>
      <w:sz w:val="28"/>
    </w:rPr>
  </w:style>
  <w:style w:type="character" w:customStyle="1" w:styleId="251">
    <w:name w:val="Знак Знак251"/>
    <w:qFormat/>
    <w:rsid w:val="00986055"/>
    <w:rPr>
      <w:rFonts w:ascii="Times New Roman" w:hAnsi="Times New Roman"/>
      <w:b/>
      <w:sz w:val="28"/>
    </w:rPr>
  </w:style>
  <w:style w:type="character" w:customStyle="1" w:styleId="2210">
    <w:name w:val="Знак Знак221"/>
    <w:qFormat/>
    <w:rsid w:val="00986055"/>
    <w:rPr>
      <w:rFonts w:ascii="Times New Roman" w:hAnsi="Times New Roman"/>
      <w:sz w:val="24"/>
    </w:rPr>
  </w:style>
  <w:style w:type="character" w:customStyle="1" w:styleId="201">
    <w:name w:val="Знак Знак201"/>
    <w:qFormat/>
    <w:rsid w:val="00986055"/>
    <w:rPr>
      <w:rFonts w:ascii="Arial" w:hAnsi="Arial"/>
      <w:sz w:val="22"/>
    </w:rPr>
  </w:style>
  <w:style w:type="character" w:customStyle="1" w:styleId="191">
    <w:name w:val="Знак Знак191"/>
    <w:qFormat/>
    <w:rsid w:val="00986055"/>
    <w:rPr>
      <w:rFonts w:ascii="Times New Roman" w:hAnsi="Times New Roman"/>
      <w:sz w:val="16"/>
      <w:lang w:eastAsia="ru-RU"/>
    </w:rPr>
  </w:style>
  <w:style w:type="character" w:customStyle="1" w:styleId="181">
    <w:name w:val="Знак Знак181"/>
    <w:qFormat/>
    <w:rsid w:val="00986055"/>
    <w:rPr>
      <w:rFonts w:ascii="Courier New" w:hAnsi="Courier New"/>
    </w:rPr>
  </w:style>
  <w:style w:type="character" w:customStyle="1" w:styleId="171">
    <w:name w:val="Знак Знак171"/>
    <w:qFormat/>
    <w:rsid w:val="00986055"/>
    <w:rPr>
      <w:rFonts w:ascii="Times New Roman" w:hAnsi="Times New Roman"/>
      <w:sz w:val="24"/>
    </w:rPr>
  </w:style>
  <w:style w:type="character" w:customStyle="1" w:styleId="151">
    <w:name w:val="Знак Знак151"/>
    <w:qFormat/>
    <w:rsid w:val="00986055"/>
    <w:rPr>
      <w:b/>
      <w:sz w:val="28"/>
    </w:rPr>
  </w:style>
  <w:style w:type="character" w:customStyle="1" w:styleId="afffffffff5">
    <w:name w:val="Знак Знак"/>
    <w:rsid w:val="00986055"/>
    <w:rPr>
      <w:rFonts w:ascii="Times New Roman" w:hAnsi="Times New Roman"/>
      <w:lang w:eastAsia="en-US"/>
    </w:rPr>
  </w:style>
  <w:style w:type="paragraph" w:customStyle="1" w:styleId="1ffffff1">
    <w:name w:val="Заголовок оглавления1"/>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character" w:customStyle="1" w:styleId="4111">
    <w:name w:val="Знак Знак411"/>
    <w:qFormat/>
    <w:locked/>
    <w:rsid w:val="00986055"/>
    <w:rPr>
      <w:rFonts w:ascii="Arial" w:hAnsi="Arial"/>
      <w:b/>
      <w:i/>
      <w:sz w:val="28"/>
      <w:lang w:val="ru-RU" w:eastAsia="en-US"/>
    </w:rPr>
  </w:style>
  <w:style w:type="character" w:customStyle="1" w:styleId="1100">
    <w:name w:val="Знак Знак110"/>
    <w:uiPriority w:val="99"/>
    <w:qFormat/>
    <w:rsid w:val="00986055"/>
    <w:rPr>
      <w:rFonts w:ascii="Arial" w:hAnsi="Arial"/>
      <w:b/>
      <w:sz w:val="36"/>
      <w:lang w:val="ru-RU" w:eastAsia="en-US"/>
    </w:rPr>
  </w:style>
  <w:style w:type="character" w:customStyle="1" w:styleId="2310">
    <w:name w:val="Знак Знак23 Знак1"/>
    <w:aliases w:val="Знак Знак3 Знак1,Обычный (Web) Знак1,Знак Знак24 Знак1,Знак Знак26 Знак1,Обычный (веб) Знак Знак Знак1,Обычный (веб) Знак1,Знак Знак23 Знак2,Знак Знак3 Знак2,Обычный (веб) Знак Знак1,Текст Знак2 Знак,Знак3 Знак1 Знак, Знак Знак24 Знак"/>
    <w:qFormat/>
    <w:locked/>
    <w:rsid w:val="00986055"/>
    <w:rPr>
      <w:rFonts w:ascii="Tahoma" w:hAnsi="Tahoma"/>
      <w:sz w:val="16"/>
    </w:rPr>
  </w:style>
  <w:style w:type="paragraph" w:customStyle="1" w:styleId="3fe">
    <w:name w:val="Знак Знак Знак Знак Знак Знак Знак Знак Знак Знак Знак Знак Знак3"/>
    <w:basedOn w:val="a8"/>
    <w:qFormat/>
    <w:rsid w:val="00986055"/>
    <w:pPr>
      <w:spacing w:before="0" w:beforeAutospacing="0" w:after="160" w:afterAutospacing="0" w:line="240" w:lineRule="exact"/>
    </w:pPr>
    <w:rPr>
      <w:rFonts w:ascii="Verdana" w:hAnsi="Verdana"/>
      <w:lang w:val="en-US" w:eastAsia="en-US"/>
    </w:rPr>
  </w:style>
  <w:style w:type="paragraph" w:customStyle="1" w:styleId="318">
    <w:name w:val="Знак3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10">
    <w:name w:val="Знак Знак531"/>
    <w:qFormat/>
    <w:locked/>
    <w:rsid w:val="00986055"/>
    <w:rPr>
      <w:b/>
      <w:caps/>
      <w:sz w:val="24"/>
      <w:lang w:val="ru-RU" w:eastAsia="ru-RU"/>
    </w:rPr>
  </w:style>
  <w:style w:type="character" w:customStyle="1" w:styleId="1110">
    <w:name w:val="Знак1 Знак Знак11"/>
    <w:qFormat/>
    <w:locked/>
    <w:rsid w:val="00986055"/>
    <w:rPr>
      <w:rFonts w:ascii="Times New Roman" w:hAnsi="Times New Roman"/>
      <w:sz w:val="24"/>
      <w:lang w:eastAsia="ru-RU"/>
    </w:rPr>
  </w:style>
  <w:style w:type="character" w:customStyle="1" w:styleId="461">
    <w:name w:val="Знак Знак461"/>
    <w:qFormat/>
    <w:locked/>
    <w:rsid w:val="00986055"/>
    <w:rPr>
      <w:b/>
      <w:sz w:val="27"/>
      <w:lang w:val="ru-RU" w:eastAsia="ru-RU"/>
    </w:rPr>
  </w:style>
  <w:style w:type="character" w:customStyle="1" w:styleId="481">
    <w:name w:val="Знак Знак481"/>
    <w:qFormat/>
    <w:locked/>
    <w:rsid w:val="00986055"/>
    <w:rPr>
      <w:b/>
      <w:sz w:val="27"/>
      <w:lang w:val="ru-RU" w:eastAsia="ru-RU"/>
    </w:rPr>
  </w:style>
  <w:style w:type="character" w:customStyle="1" w:styleId="441">
    <w:name w:val="Знак Знак441"/>
    <w:qFormat/>
    <w:locked/>
    <w:rsid w:val="00986055"/>
    <w:rPr>
      <w:sz w:val="24"/>
    </w:rPr>
  </w:style>
  <w:style w:type="character" w:customStyle="1" w:styleId="5110">
    <w:name w:val="Знак Знак511"/>
    <w:qFormat/>
    <w:locked/>
    <w:rsid w:val="00986055"/>
    <w:rPr>
      <w:b/>
      <w:sz w:val="27"/>
      <w:lang w:val="ru-RU" w:eastAsia="ru-RU"/>
    </w:rPr>
  </w:style>
  <w:style w:type="character" w:customStyle="1" w:styleId="431">
    <w:name w:val="Знак Знак431"/>
    <w:qFormat/>
    <w:locked/>
    <w:rsid w:val="00986055"/>
    <w:rPr>
      <w:color w:val="000000"/>
      <w:sz w:val="24"/>
      <w:lang w:eastAsia="ru-RU"/>
    </w:rPr>
  </w:style>
  <w:style w:type="character" w:customStyle="1" w:styleId="421">
    <w:name w:val="Знак Знак421"/>
    <w:qFormat/>
    <w:rsid w:val="00986055"/>
    <w:rPr>
      <w:rFonts w:ascii="Times New Roman" w:hAnsi="Times New Roman"/>
      <w:sz w:val="16"/>
    </w:rPr>
  </w:style>
  <w:style w:type="character" w:customStyle="1" w:styleId="491">
    <w:name w:val="Знак Знак491"/>
    <w:qFormat/>
    <w:rsid w:val="00986055"/>
    <w:rPr>
      <w:rFonts w:ascii="Times New Roman" w:hAnsi="Times New Roman"/>
      <w:b/>
      <w:caps/>
      <w:sz w:val="24"/>
      <w:lang w:eastAsia="ru-RU"/>
    </w:rPr>
  </w:style>
  <w:style w:type="character" w:customStyle="1" w:styleId="471">
    <w:name w:val="Знак Знак471"/>
    <w:qFormat/>
    <w:rsid w:val="00986055"/>
    <w:rPr>
      <w:rFonts w:ascii="Times New Roman" w:hAnsi="Times New Roman"/>
      <w:b/>
      <w:sz w:val="27"/>
      <w:lang w:eastAsia="ru-RU"/>
    </w:rPr>
  </w:style>
  <w:style w:type="character" w:customStyle="1" w:styleId="451">
    <w:name w:val="Знак Знак451"/>
    <w:qFormat/>
    <w:rsid w:val="00986055"/>
    <w:rPr>
      <w:rFonts w:ascii="Times New Roman" w:hAnsi="Times New Roman"/>
      <w:b/>
      <w:i/>
      <w:sz w:val="26"/>
      <w:lang w:eastAsia="ru-RU"/>
    </w:rPr>
  </w:style>
  <w:style w:type="character" w:customStyle="1" w:styleId="521">
    <w:name w:val="Знак5 Знак Знак2"/>
    <w:aliases w:val="Знак5 Знак21"/>
    <w:locked/>
    <w:rsid w:val="00986055"/>
    <w:rPr>
      <w:sz w:val="16"/>
    </w:rPr>
  </w:style>
  <w:style w:type="character" w:customStyle="1" w:styleId="501">
    <w:name w:val="Знак Знак501"/>
    <w:qFormat/>
    <w:locked/>
    <w:rsid w:val="00986055"/>
    <w:rPr>
      <w:b/>
      <w:sz w:val="28"/>
      <w:lang w:val="ru-RU" w:eastAsia="ru-RU"/>
    </w:rPr>
  </w:style>
  <w:style w:type="character" w:customStyle="1" w:styleId="5210">
    <w:name w:val="Знак Знак521"/>
    <w:qFormat/>
    <w:rsid w:val="00986055"/>
    <w:rPr>
      <w:rFonts w:ascii="Arial" w:hAnsi="Arial"/>
      <w:b/>
      <w:i/>
      <w:sz w:val="28"/>
    </w:rPr>
  </w:style>
  <w:style w:type="character" w:customStyle="1" w:styleId="5111">
    <w:name w:val="Знак5 Знак Знак11"/>
    <w:qFormat/>
    <w:locked/>
    <w:rsid w:val="00986055"/>
    <w:rPr>
      <w:sz w:val="16"/>
      <w:lang w:val="ru-RU" w:eastAsia="ru-RU"/>
    </w:rPr>
  </w:style>
  <w:style w:type="character" w:customStyle="1" w:styleId="612">
    <w:name w:val="Знак6 Знак Знак1"/>
    <w:qFormat/>
    <w:rsid w:val="00986055"/>
    <w:rPr>
      <w:sz w:val="24"/>
      <w:lang w:val="ru-RU" w:eastAsia="ru-RU"/>
    </w:rPr>
  </w:style>
  <w:style w:type="character" w:customStyle="1" w:styleId="551">
    <w:name w:val="Знак Знак551"/>
    <w:qFormat/>
    <w:locked/>
    <w:rsid w:val="00986055"/>
    <w:rPr>
      <w:sz w:val="24"/>
      <w:lang w:val="ru-RU" w:eastAsia="ru-RU"/>
    </w:rPr>
  </w:style>
  <w:style w:type="character" w:customStyle="1" w:styleId="651">
    <w:name w:val="Знак Знак651"/>
    <w:qFormat/>
    <w:locked/>
    <w:rsid w:val="00986055"/>
    <w:rPr>
      <w:b/>
      <w:sz w:val="27"/>
      <w:lang w:val="ru-RU" w:eastAsia="ru-RU"/>
    </w:rPr>
  </w:style>
  <w:style w:type="character" w:customStyle="1" w:styleId="641">
    <w:name w:val="Знак Знак641"/>
    <w:qFormat/>
    <w:locked/>
    <w:rsid w:val="00986055"/>
    <w:rPr>
      <w:b/>
      <w:sz w:val="28"/>
      <w:lang w:val="ru-RU" w:eastAsia="ru-RU"/>
    </w:rPr>
  </w:style>
  <w:style w:type="character" w:customStyle="1" w:styleId="631">
    <w:name w:val="Знак Знак631"/>
    <w:qFormat/>
    <w:locked/>
    <w:rsid w:val="00986055"/>
    <w:rPr>
      <w:b/>
      <w:i/>
      <w:sz w:val="26"/>
      <w:lang w:val="ru-RU" w:eastAsia="ru-RU"/>
    </w:rPr>
  </w:style>
  <w:style w:type="character" w:customStyle="1" w:styleId="621">
    <w:name w:val="Знак Знак621"/>
    <w:qFormat/>
    <w:locked/>
    <w:rsid w:val="00986055"/>
    <w:rPr>
      <w:sz w:val="24"/>
      <w:lang w:val="ru-RU" w:eastAsia="ru-RU"/>
    </w:rPr>
  </w:style>
  <w:style w:type="character" w:customStyle="1" w:styleId="6110">
    <w:name w:val="Знак Знак611"/>
    <w:qFormat/>
    <w:locked/>
    <w:rsid w:val="00986055"/>
    <w:rPr>
      <w:sz w:val="24"/>
      <w:lang w:val="ru-RU" w:eastAsia="ru-RU"/>
    </w:rPr>
  </w:style>
  <w:style w:type="character" w:customStyle="1" w:styleId="601">
    <w:name w:val="Знак Знак601"/>
    <w:qFormat/>
    <w:locked/>
    <w:rsid w:val="00986055"/>
    <w:rPr>
      <w:i/>
      <w:sz w:val="24"/>
      <w:lang w:val="ru-RU" w:eastAsia="ru-RU"/>
    </w:rPr>
  </w:style>
  <w:style w:type="character" w:customStyle="1" w:styleId="591">
    <w:name w:val="Знак Знак591"/>
    <w:qFormat/>
    <w:locked/>
    <w:rsid w:val="00986055"/>
    <w:rPr>
      <w:rFonts w:ascii="Arial" w:hAnsi="Arial"/>
      <w:sz w:val="22"/>
      <w:lang w:val="ru-RU" w:eastAsia="ru-RU"/>
    </w:rPr>
  </w:style>
  <w:style w:type="character" w:customStyle="1" w:styleId="581">
    <w:name w:val="Знак Знак581"/>
    <w:qFormat/>
    <w:locked/>
    <w:rsid w:val="00986055"/>
    <w:rPr>
      <w:rFonts w:ascii="Courier New" w:hAnsi="Courier New"/>
      <w:lang w:val="ru-RU" w:eastAsia="ru-RU"/>
    </w:rPr>
  </w:style>
  <w:style w:type="character" w:customStyle="1" w:styleId="571">
    <w:name w:val="Знак Знак571"/>
    <w:qFormat/>
    <w:locked/>
    <w:rsid w:val="00986055"/>
    <w:rPr>
      <w:lang w:val="ru-RU" w:eastAsia="ru-RU"/>
    </w:rPr>
  </w:style>
  <w:style w:type="character" w:customStyle="1" w:styleId="561">
    <w:name w:val="Знак Знак561"/>
    <w:qFormat/>
    <w:locked/>
    <w:rsid w:val="00986055"/>
    <w:rPr>
      <w:sz w:val="24"/>
      <w:lang w:val="ru-RU" w:eastAsia="ru-RU"/>
    </w:rPr>
  </w:style>
  <w:style w:type="character" w:customStyle="1" w:styleId="541">
    <w:name w:val="Знак Знак541"/>
    <w:qFormat/>
    <w:locked/>
    <w:rsid w:val="00986055"/>
    <w:rPr>
      <w:sz w:val="24"/>
      <w:lang w:val="en-US" w:eastAsia="ru-RU"/>
    </w:rPr>
  </w:style>
  <w:style w:type="character" w:customStyle="1" w:styleId="671">
    <w:name w:val="Знак Знак671"/>
    <w:qFormat/>
    <w:rsid w:val="00986055"/>
    <w:rPr>
      <w:rFonts w:ascii="Arial" w:hAnsi="Arial"/>
      <w:b/>
      <w:sz w:val="26"/>
    </w:rPr>
  </w:style>
  <w:style w:type="character" w:customStyle="1" w:styleId="661">
    <w:name w:val="Знак Знак661"/>
    <w:qFormat/>
    <w:rsid w:val="00986055"/>
    <w:rPr>
      <w:b/>
      <w:sz w:val="28"/>
    </w:rPr>
  </w:style>
  <w:style w:type="character" w:customStyle="1" w:styleId="701">
    <w:name w:val="Знак Знак701"/>
    <w:qFormat/>
    <w:rsid w:val="00986055"/>
    <w:rPr>
      <w:rFonts w:ascii="Arial" w:hAnsi="Arial"/>
      <w:b/>
      <w:sz w:val="26"/>
    </w:rPr>
  </w:style>
  <w:style w:type="character" w:customStyle="1" w:styleId="691">
    <w:name w:val="Знак Знак691"/>
    <w:qFormat/>
    <w:rsid w:val="00986055"/>
    <w:rPr>
      <w:b/>
      <w:sz w:val="28"/>
    </w:rPr>
  </w:style>
  <w:style w:type="character" w:customStyle="1" w:styleId="681">
    <w:name w:val="Знак Знак681"/>
    <w:qFormat/>
    <w:rsid w:val="00986055"/>
    <w:rPr>
      <w:b/>
      <w:i/>
      <w:sz w:val="26"/>
    </w:rPr>
  </w:style>
  <w:style w:type="character" w:customStyle="1" w:styleId="afffffffff6">
    <w:name w:val="Название Знак"/>
    <w:aliases w:val="Заголовок Знак3"/>
    <w:qFormat/>
    <w:locked/>
    <w:rsid w:val="00986055"/>
    <w:rPr>
      <w:sz w:val="24"/>
      <w:lang w:val="en-US"/>
    </w:rPr>
  </w:style>
  <w:style w:type="character" w:customStyle="1" w:styleId="BodyTextIndent3Char">
    <w:name w:val="Body Text Indent 3 Char"/>
    <w:qFormat/>
    <w:locked/>
    <w:rsid w:val="00986055"/>
    <w:rPr>
      <w:rFonts w:ascii="Times New Roman" w:hAnsi="Times New Roman"/>
      <w:sz w:val="16"/>
    </w:rPr>
  </w:style>
  <w:style w:type="character" w:customStyle="1" w:styleId="BodyTextIndent2Char">
    <w:name w:val="Body Text Indent 2 Char"/>
    <w:qFormat/>
    <w:locked/>
    <w:rsid w:val="00986055"/>
    <w:rPr>
      <w:sz w:val="24"/>
    </w:rPr>
  </w:style>
  <w:style w:type="character" w:customStyle="1" w:styleId="2ffe">
    <w:name w:val="Текст сноски Знак2"/>
    <w:semiHidden/>
    <w:rsid w:val="00986055"/>
    <w:rPr>
      <w:rFonts w:ascii="Times New Roman" w:hAnsi="Times New Roman"/>
      <w:sz w:val="20"/>
    </w:rPr>
  </w:style>
  <w:style w:type="character" w:customStyle="1" w:styleId="FooterChar">
    <w:name w:val="Footer Char"/>
    <w:qFormat/>
    <w:locked/>
    <w:rsid w:val="00986055"/>
    <w:rPr>
      <w:sz w:val="24"/>
    </w:rPr>
  </w:style>
  <w:style w:type="character" w:customStyle="1" w:styleId="BodyText2Char">
    <w:name w:val="Body Text 2 Char"/>
    <w:qFormat/>
    <w:locked/>
    <w:rsid w:val="00986055"/>
  </w:style>
  <w:style w:type="character" w:customStyle="1" w:styleId="DocumentMapChar">
    <w:name w:val="Document Map Char"/>
    <w:qFormat/>
    <w:locked/>
    <w:rsid w:val="00986055"/>
    <w:rPr>
      <w:rFonts w:ascii="Tahoma" w:hAnsi="Tahoma"/>
    </w:rPr>
  </w:style>
  <w:style w:type="character" w:customStyle="1" w:styleId="HeaderChar">
    <w:name w:val="Header Char"/>
    <w:qFormat/>
    <w:locked/>
    <w:rsid w:val="00986055"/>
    <w:rPr>
      <w:sz w:val="24"/>
    </w:rPr>
  </w:style>
  <w:style w:type="paragraph" w:customStyle="1" w:styleId="83">
    <w:name w:val="Стиль8"/>
    <w:basedOn w:val="a8"/>
    <w:next w:val="afff1"/>
    <w:link w:val="3ff"/>
    <w:qFormat/>
    <w:rsid w:val="00986055"/>
    <w:pPr>
      <w:spacing w:before="0" w:beforeAutospacing="0" w:after="0" w:afterAutospacing="0"/>
      <w:jc w:val="center"/>
    </w:pPr>
    <w:rPr>
      <w:szCs w:val="20"/>
      <w:lang w:val="en-US"/>
    </w:rPr>
  </w:style>
  <w:style w:type="character" w:customStyle="1" w:styleId="3ff">
    <w:name w:val="Название Знак3"/>
    <w:link w:val="83"/>
    <w:locked/>
    <w:rsid w:val="00986055"/>
    <w:rPr>
      <w:rFonts w:ascii="Times New Roman" w:eastAsia="Calibri" w:hAnsi="Times New Roman" w:cs="Times New Roman"/>
      <w:sz w:val="24"/>
      <w:szCs w:val="20"/>
      <w:lang w:val="en-US"/>
    </w:rPr>
  </w:style>
  <w:style w:type="character" w:customStyle="1" w:styleId="TitleChar">
    <w:name w:val="Title Char"/>
    <w:qFormat/>
    <w:locked/>
    <w:rsid w:val="00986055"/>
    <w:rPr>
      <w:sz w:val="24"/>
      <w:lang w:val="en-US"/>
    </w:rPr>
  </w:style>
  <w:style w:type="paragraph" w:customStyle="1" w:styleId="3ff0">
    <w:name w:val="Абзац списка3"/>
    <w:basedOn w:val="a8"/>
    <w:link w:val="ListParagraphChar2"/>
    <w:qFormat/>
    <w:rsid w:val="00986055"/>
    <w:pPr>
      <w:spacing w:before="0" w:beforeAutospacing="0" w:after="0" w:afterAutospacing="0"/>
      <w:ind w:left="708"/>
    </w:pPr>
    <w:rPr>
      <w:sz w:val="20"/>
      <w:szCs w:val="20"/>
    </w:rPr>
  </w:style>
  <w:style w:type="character" w:customStyle="1" w:styleId="ListParagraphChar2">
    <w:name w:val="List Paragraph Char2"/>
    <w:link w:val="3ff0"/>
    <w:qFormat/>
    <w:locked/>
    <w:rsid w:val="00986055"/>
    <w:rPr>
      <w:rFonts w:ascii="Times New Roman" w:eastAsia="Calibri" w:hAnsi="Times New Roman" w:cs="Times New Roman"/>
      <w:sz w:val="20"/>
      <w:szCs w:val="20"/>
    </w:rPr>
  </w:style>
  <w:style w:type="character" w:customStyle="1" w:styleId="CommentTextChar">
    <w:name w:val="Comment Text Char"/>
    <w:qFormat/>
    <w:locked/>
    <w:rsid w:val="00986055"/>
    <w:rPr>
      <w:rFonts w:ascii="Times New Roman" w:hAnsi="Times New Roman"/>
      <w:sz w:val="20"/>
      <w:lang w:eastAsia="ru-RU"/>
    </w:rPr>
  </w:style>
  <w:style w:type="character" w:customStyle="1" w:styleId="730">
    <w:name w:val="Знак Знак73"/>
    <w:qFormat/>
    <w:rsid w:val="00986055"/>
    <w:rPr>
      <w:sz w:val="16"/>
      <w:lang w:val="ru-RU" w:eastAsia="ru-RU"/>
    </w:rPr>
  </w:style>
  <w:style w:type="character" w:customStyle="1" w:styleId="Heading1Char3">
    <w:name w:val="Heading 1 Char3"/>
    <w:aliases w:val="Знак Char3,Заголовок 1 Знак Знак Char2,Знак Заголовок 1 Char2"/>
    <w:uiPriority w:val="99"/>
    <w:qFormat/>
    <w:locked/>
    <w:rsid w:val="00986055"/>
    <w:rPr>
      <w:rFonts w:ascii="Cambria" w:hAnsi="Cambria"/>
      <w:b/>
      <w:kern w:val="32"/>
      <w:sz w:val="32"/>
    </w:rPr>
  </w:style>
  <w:style w:type="character" w:customStyle="1" w:styleId="BodyTextFirstIndentChar">
    <w:name w:val="Body Text First Indent Char"/>
    <w:qFormat/>
    <w:locked/>
    <w:rsid w:val="00986055"/>
    <w:rPr>
      <w:rFonts w:ascii="PragmaticaCTT" w:hAnsi="PragmaticaCTT"/>
      <w:sz w:val="24"/>
    </w:rPr>
  </w:style>
  <w:style w:type="character" w:customStyle="1" w:styleId="2fff">
    <w:name w:val="Слабое выделение2"/>
    <w:uiPriority w:val="99"/>
    <w:qFormat/>
    <w:rsid w:val="00986055"/>
    <w:rPr>
      <w:i/>
      <w:color w:val="808080"/>
    </w:rPr>
  </w:style>
  <w:style w:type="character" w:customStyle="1" w:styleId="3ff1">
    <w:name w:val="Знак Знак Знак3"/>
    <w:qFormat/>
    <w:rsid w:val="00986055"/>
    <w:rPr>
      <w:rFonts w:ascii="Times New Roman" w:hAnsi="Times New Roman"/>
      <w:b/>
      <w:caps/>
      <w:sz w:val="28"/>
    </w:rPr>
  </w:style>
  <w:style w:type="character" w:customStyle="1" w:styleId="SubtitleChar">
    <w:name w:val="Subtitle Char"/>
    <w:qFormat/>
    <w:locked/>
    <w:rsid w:val="00986055"/>
    <w:rPr>
      <w:rFonts w:ascii="Cambria" w:hAnsi="Cambria"/>
      <w:i/>
      <w:color w:val="4F81BD"/>
      <w:spacing w:val="15"/>
      <w:sz w:val="24"/>
    </w:rPr>
  </w:style>
  <w:style w:type="character" w:customStyle="1" w:styleId="BalloonTextChar">
    <w:name w:val="Balloon Text Char"/>
    <w:qFormat/>
    <w:locked/>
    <w:rsid w:val="00986055"/>
    <w:rPr>
      <w:rFonts w:ascii="Tahoma" w:hAnsi="Tahoma"/>
      <w:sz w:val="16"/>
    </w:rPr>
  </w:style>
  <w:style w:type="character" w:customStyle="1" w:styleId="HTMLAddressChar1">
    <w:name w:val="HTML Address Char1"/>
    <w:uiPriority w:val="99"/>
    <w:qFormat/>
    <w:locked/>
    <w:rsid w:val="00986055"/>
    <w:rPr>
      <w:i/>
      <w:sz w:val="24"/>
      <w:lang w:eastAsia="ru-RU"/>
    </w:rPr>
  </w:style>
  <w:style w:type="paragraph" w:customStyle="1" w:styleId="5a">
    <w:name w:val="Обычный5"/>
    <w:basedOn w:val="a8"/>
    <w:uiPriority w:val="99"/>
    <w:qFormat/>
    <w:rsid w:val="00986055"/>
    <w:rPr>
      <w:rFonts w:eastAsia="Times New Roman"/>
    </w:rPr>
  </w:style>
  <w:style w:type="character" w:customStyle="1" w:styleId="NoSpacingChar1">
    <w:name w:val="No Spacing Char1"/>
    <w:link w:val="2fff0"/>
    <w:qFormat/>
    <w:locked/>
    <w:rsid w:val="00986055"/>
    <w:rPr>
      <w:lang w:val="en-US"/>
    </w:rPr>
  </w:style>
  <w:style w:type="paragraph" w:customStyle="1" w:styleId="2fff0">
    <w:name w:val="Без интервала2"/>
    <w:link w:val="NoSpacingChar1"/>
    <w:qFormat/>
    <w:rsid w:val="00986055"/>
    <w:pPr>
      <w:spacing w:after="0" w:line="240" w:lineRule="auto"/>
    </w:pPr>
    <w:rPr>
      <w:lang w:val="en-US"/>
    </w:rPr>
  </w:style>
  <w:style w:type="paragraph" w:customStyle="1" w:styleId="21f3">
    <w:name w:val="Цитата 21"/>
    <w:basedOn w:val="a8"/>
    <w:next w:val="a8"/>
    <w:link w:val="QuoteChar"/>
    <w:qFormat/>
    <w:rsid w:val="00986055"/>
    <w:pPr>
      <w:spacing w:before="0" w:beforeAutospacing="0" w:after="0" w:afterAutospacing="0"/>
    </w:pPr>
    <w:rPr>
      <w:rFonts w:ascii="Calibri" w:eastAsia="Times New Roman" w:hAnsi="Calibri"/>
      <w:i/>
      <w:color w:val="000000"/>
      <w:sz w:val="20"/>
      <w:szCs w:val="20"/>
    </w:rPr>
  </w:style>
  <w:style w:type="character" w:customStyle="1" w:styleId="QuoteChar">
    <w:name w:val="Quote Char"/>
    <w:link w:val="21f3"/>
    <w:qFormat/>
    <w:locked/>
    <w:rsid w:val="00986055"/>
    <w:rPr>
      <w:rFonts w:ascii="Calibri" w:eastAsia="Times New Roman" w:hAnsi="Calibri" w:cs="Times New Roman"/>
      <w:i/>
      <w:color w:val="000000"/>
      <w:sz w:val="20"/>
      <w:szCs w:val="20"/>
    </w:rPr>
  </w:style>
  <w:style w:type="paragraph" w:customStyle="1" w:styleId="1ffffff2">
    <w:name w:val="Выделенная цитата1"/>
    <w:basedOn w:val="a8"/>
    <w:next w:val="a8"/>
    <w:link w:val="IntenseQuoteChar"/>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 w:val="20"/>
      <w:szCs w:val="20"/>
    </w:rPr>
  </w:style>
  <w:style w:type="character" w:customStyle="1" w:styleId="IntenseQuoteChar">
    <w:name w:val="Intense Quote Char"/>
    <w:link w:val="1ffffff2"/>
    <w:qFormat/>
    <w:locked/>
    <w:rsid w:val="00986055"/>
    <w:rPr>
      <w:rFonts w:ascii="Calibri" w:eastAsia="Times New Roman" w:hAnsi="Calibri" w:cs="Times New Roman"/>
      <w:b/>
      <w:i/>
      <w:color w:val="4F81BD"/>
      <w:sz w:val="20"/>
      <w:szCs w:val="20"/>
    </w:rPr>
  </w:style>
  <w:style w:type="paragraph" w:customStyle="1" w:styleId="1ffffff3">
    <w:name w:val="Заголовок оглавления1"/>
    <w:basedOn w:val="1c"/>
    <w:next w:val="a8"/>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2fff1">
    <w:name w:val="Сильное выделение2"/>
    <w:uiPriority w:val="99"/>
    <w:qFormat/>
    <w:rsid w:val="00986055"/>
    <w:rPr>
      <w:b/>
      <w:i/>
      <w:color w:val="4F81BD"/>
    </w:rPr>
  </w:style>
  <w:style w:type="character" w:customStyle="1" w:styleId="1ffffff4">
    <w:name w:val="Слабая ссылка1"/>
    <w:qFormat/>
    <w:rsid w:val="00986055"/>
    <w:rPr>
      <w:smallCaps/>
      <w:color w:val="C0504D"/>
      <w:u w:val="single"/>
    </w:rPr>
  </w:style>
  <w:style w:type="character" w:customStyle="1" w:styleId="1ffffff5">
    <w:name w:val="Сильная ссылка1"/>
    <w:qFormat/>
    <w:rsid w:val="00986055"/>
    <w:rPr>
      <w:b/>
      <w:smallCaps/>
      <w:color w:val="C0504D"/>
      <w:spacing w:val="5"/>
      <w:u w:val="single"/>
    </w:rPr>
  </w:style>
  <w:style w:type="character" w:customStyle="1" w:styleId="1ffffff6">
    <w:name w:val="Название книги1"/>
    <w:qFormat/>
    <w:rsid w:val="00986055"/>
    <w:rPr>
      <w:b/>
      <w:smallCaps/>
      <w:spacing w:val="5"/>
    </w:rPr>
  </w:style>
  <w:style w:type="character" w:customStyle="1" w:styleId="1ffffff7">
    <w:name w:val="Замещающий текст1"/>
    <w:uiPriority w:val="99"/>
    <w:qFormat/>
    <w:rsid w:val="00986055"/>
    <w:rPr>
      <w:color w:val="808080"/>
    </w:rPr>
  </w:style>
  <w:style w:type="character" w:customStyle="1" w:styleId="MacroTextChar">
    <w:name w:val="Macro Text Char"/>
    <w:qFormat/>
    <w:locked/>
    <w:rsid w:val="00986055"/>
    <w:rPr>
      <w:rFonts w:ascii="Courier New" w:hAnsi="Courier New"/>
      <w:sz w:val="22"/>
      <w:lang w:val="en-US" w:eastAsia="en-US"/>
    </w:rPr>
  </w:style>
  <w:style w:type="paragraph" w:customStyle="1" w:styleId="2fff2">
    <w:name w:val="Подзаголовок2"/>
    <w:basedOn w:val="a8"/>
    <w:uiPriority w:val="99"/>
    <w:qFormat/>
    <w:rsid w:val="00986055"/>
    <w:pPr>
      <w:spacing w:before="0" w:beforeAutospacing="0" w:after="0" w:afterAutospacing="0" w:line="312" w:lineRule="auto"/>
    </w:pPr>
    <w:rPr>
      <w:rFonts w:ascii="Arial" w:eastAsia="Times New Roman" w:hAnsi="Arial" w:cs="Arial"/>
      <w:b/>
      <w:bCs/>
      <w:color w:val="000000"/>
      <w:sz w:val="20"/>
      <w:szCs w:val="20"/>
    </w:rPr>
  </w:style>
  <w:style w:type="character" w:customStyle="1" w:styleId="EndnoteTextChar">
    <w:name w:val="Endnote Text Char"/>
    <w:qFormat/>
    <w:locked/>
    <w:rsid w:val="00986055"/>
    <w:rPr>
      <w:color w:val="000000"/>
      <w:sz w:val="24"/>
    </w:rPr>
  </w:style>
  <w:style w:type="character" w:customStyle="1" w:styleId="1210">
    <w:name w:val="Знак1 Знак Знак21"/>
    <w:qFormat/>
    <w:locked/>
    <w:rsid w:val="00986055"/>
    <w:rPr>
      <w:sz w:val="24"/>
    </w:rPr>
  </w:style>
  <w:style w:type="character" w:customStyle="1" w:styleId="232">
    <w:name w:val="Основной текст 2 Знак3"/>
    <w:qFormat/>
    <w:rsid w:val="00986055"/>
    <w:rPr>
      <w:sz w:val="24"/>
    </w:rPr>
  </w:style>
  <w:style w:type="character" w:customStyle="1" w:styleId="2fff3">
    <w:name w:val="Красная строка Знак2"/>
    <w:rsid w:val="00986055"/>
  </w:style>
  <w:style w:type="character" w:customStyle="1" w:styleId="afffffffff7">
    <w:name w:val="Тело ИАК Знак"/>
    <w:link w:val="afffffffff8"/>
    <w:qFormat/>
    <w:locked/>
    <w:rsid w:val="00986055"/>
    <w:rPr>
      <w:sz w:val="28"/>
    </w:rPr>
  </w:style>
  <w:style w:type="paragraph" w:customStyle="1" w:styleId="afffffffff8">
    <w:name w:val="Тело ИАК"/>
    <w:basedOn w:val="a8"/>
    <w:link w:val="afffffffff7"/>
    <w:qFormat/>
    <w:rsid w:val="00986055"/>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9">
    <w:name w:val="кадр"/>
    <w:qFormat/>
    <w:rsid w:val="00986055"/>
  </w:style>
  <w:style w:type="paragraph" w:customStyle="1" w:styleId="96">
    <w:name w:val="Знак9"/>
    <w:basedOn w:val="a8"/>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useradditionalinfo1">
    <w:name w:val="useradditionalinfo1"/>
    <w:basedOn w:val="a8"/>
    <w:qFormat/>
    <w:rsid w:val="00986055"/>
    <w:pPr>
      <w:pBdr>
        <w:top w:val="dotted" w:sz="4" w:space="3" w:color="CCCCCC"/>
      </w:pBdr>
      <w:spacing w:beforeAutospacing="0" w:after="0" w:afterAutospacing="0"/>
    </w:pPr>
    <w:rPr>
      <w:rFonts w:eastAsia="Times New Roman"/>
    </w:rPr>
  </w:style>
  <w:style w:type="paragraph" w:customStyle="1" w:styleId="0752">
    <w:name w:val="Стиль Нумерованный список + сверху: (одинарная Авто  075 пт лини...2"/>
    <w:basedOn w:val="a"/>
    <w:qFormat/>
    <w:rsid w:val="00986055"/>
    <w:pPr>
      <w:numPr>
        <w:numId w:val="0"/>
      </w:numPr>
      <w:tabs>
        <w:tab w:val="left" w:pos="926"/>
      </w:tabs>
      <w:spacing w:before="0" w:beforeAutospacing="0" w:after="0" w:afterAutospacing="0"/>
      <w:ind w:left="926" w:hanging="360"/>
    </w:pPr>
    <w:rPr>
      <w:rFonts w:eastAsia="Times New Roman"/>
      <w:szCs w:val="20"/>
    </w:rPr>
  </w:style>
  <w:style w:type="paragraph" w:customStyle="1" w:styleId="0753">
    <w:name w:val="Стиль Нумерованный список + сверху: (одинарная Авто  075 пт лини...3"/>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4">
    <w:name w:val="Стиль Нумерованный список + сверху: (одинарная Авто  075 пт лини...4"/>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5">
    <w:name w:val="Стиль Нумерованный список + сверху: (одинарная Авто  075 пт лини...5"/>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8">
    <w:name w:val="Стиль Нумерованный список + сверху: (одинарная Авто  075 пт лини...8"/>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9">
    <w:name w:val="Стиль Нумерованный список + сверху: (одинарная Авто  075 пт лини...9"/>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10">
    <w:name w:val="Стиль Нумерованный список + сверху: (одинарная Авто  075 пт лини...10"/>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11">
    <w:name w:val="Стиль Нумерованный список + сверху: (одинарная Авто  075 пт лини...11"/>
    <w:basedOn w:val="a"/>
    <w:qFormat/>
    <w:rsid w:val="00986055"/>
    <w:pPr>
      <w:numPr>
        <w:numId w:val="0"/>
      </w:numPr>
      <w:spacing w:before="0" w:beforeAutospacing="0" w:after="0" w:afterAutospacing="0"/>
      <w:ind w:left="360" w:hanging="360"/>
    </w:pPr>
    <w:rPr>
      <w:rFonts w:eastAsia="Times New Roman"/>
      <w:szCs w:val="20"/>
    </w:rPr>
  </w:style>
  <w:style w:type="character" w:customStyle="1" w:styleId="76">
    <w:name w:val="Основной текст (7)_"/>
    <w:qFormat/>
    <w:locked/>
    <w:rsid w:val="00986055"/>
    <w:rPr>
      <w:b/>
      <w:i/>
    </w:rPr>
  </w:style>
  <w:style w:type="paragraph" w:customStyle="1" w:styleId="bloc">
    <w:name w:val="bloc"/>
    <w:basedOn w:val="a8"/>
    <w:qFormat/>
    <w:rsid w:val="00986055"/>
  </w:style>
  <w:style w:type="paragraph" w:customStyle="1" w:styleId="bordered">
    <w:name w:val="bordered"/>
    <w:basedOn w:val="a8"/>
    <w:qFormat/>
    <w:rsid w:val="00986055"/>
  </w:style>
  <w:style w:type="paragraph" w:customStyle="1" w:styleId="fr-collapsible-toggle">
    <w:name w:val="fr-collapsible-toggle"/>
    <w:basedOn w:val="a8"/>
    <w:qFormat/>
    <w:rsid w:val="00986055"/>
  </w:style>
  <w:style w:type="paragraph" w:customStyle="1" w:styleId="fr-collapsible-toggle-collapsed">
    <w:name w:val="fr-collapsible-toggle-collapsed"/>
    <w:basedOn w:val="a8"/>
    <w:qFormat/>
    <w:rsid w:val="00986055"/>
  </w:style>
  <w:style w:type="paragraph" w:customStyle="1" w:styleId="fr-collapsible-group-toogle-all">
    <w:name w:val="fr-collapsible-group-toogle-all"/>
    <w:basedOn w:val="a8"/>
    <w:qFormat/>
    <w:rsid w:val="00986055"/>
    <w:rPr>
      <w:sz w:val="18"/>
      <w:szCs w:val="18"/>
    </w:rPr>
  </w:style>
  <w:style w:type="paragraph" w:customStyle="1" w:styleId="toogleboxnew">
    <w:name w:val="toogleboxnew"/>
    <w:basedOn w:val="a8"/>
    <w:qFormat/>
    <w:rsid w:val="00986055"/>
    <w:pPr>
      <w:pBdr>
        <w:top w:val="single" w:sz="6" w:space="2" w:color="AAAAAA"/>
        <w:left w:val="single" w:sz="6" w:space="2" w:color="AAAAAA"/>
        <w:bottom w:val="single" w:sz="6" w:space="0" w:color="AAAAAA"/>
        <w:right w:val="single" w:sz="6" w:space="2" w:color="AAAAAA"/>
      </w:pBdr>
    </w:pPr>
  </w:style>
  <w:style w:type="paragraph" w:customStyle="1" w:styleId="toogleboxnewtitle">
    <w:name w:val="toogleboxnew_title"/>
    <w:basedOn w:val="a8"/>
    <w:qFormat/>
    <w:rsid w:val="00986055"/>
    <w:pPr>
      <w:shd w:val="clear" w:color="auto" w:fill="EFEFEF"/>
      <w:spacing w:before="0" w:beforeAutospacing="0" w:after="30" w:afterAutospacing="0"/>
      <w:jc w:val="center"/>
    </w:pPr>
    <w:rPr>
      <w:b/>
      <w:bCs/>
    </w:rPr>
  </w:style>
  <w:style w:type="paragraph" w:customStyle="1" w:styleId="navboxnew">
    <w:name w:val="navboxnew"/>
    <w:basedOn w:val="a8"/>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navboxnewtnavbar">
    <w:name w:val="navboxnew_tnavbar"/>
    <w:basedOn w:val="a8"/>
    <w:qFormat/>
    <w:rsid w:val="00986055"/>
    <w:pPr>
      <w:ind w:left="-1200"/>
    </w:pPr>
    <w:rPr>
      <w:sz w:val="19"/>
      <w:szCs w:val="19"/>
    </w:rPr>
  </w:style>
  <w:style w:type="paragraph" w:customStyle="1" w:styleId="navboxnewoldie">
    <w:name w:val="navboxnew_oldie"/>
    <w:basedOn w:val="a8"/>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mw-hiero-table">
    <w:name w:val="mw-hiero-table"/>
    <w:basedOn w:val="a8"/>
    <w:qFormat/>
    <w:rsid w:val="00986055"/>
  </w:style>
  <w:style w:type="paragraph" w:customStyle="1" w:styleId="mw-hiero-outer">
    <w:name w:val="mw-hiero-outer"/>
    <w:basedOn w:val="a8"/>
    <w:qFormat/>
    <w:rsid w:val="00986055"/>
  </w:style>
  <w:style w:type="paragraph" w:customStyle="1" w:styleId="mw-hiero-box">
    <w:name w:val="mw-hiero-box"/>
    <w:basedOn w:val="a8"/>
    <w:qFormat/>
    <w:rsid w:val="00986055"/>
    <w:pPr>
      <w:shd w:val="clear" w:color="auto" w:fill="000000"/>
    </w:pPr>
  </w:style>
  <w:style w:type="paragraph" w:customStyle="1" w:styleId="ui-helper-hidden">
    <w:name w:val="ui-helper-hidden"/>
    <w:basedOn w:val="a8"/>
    <w:qFormat/>
    <w:rsid w:val="00986055"/>
    <w:rPr>
      <w:vanish/>
    </w:rPr>
  </w:style>
  <w:style w:type="paragraph" w:customStyle="1" w:styleId="ui-helper-reset">
    <w:name w:val="ui-helper-reset"/>
    <w:basedOn w:val="a8"/>
    <w:qFormat/>
    <w:rsid w:val="00986055"/>
    <w:pPr>
      <w:spacing w:before="0" w:beforeAutospacing="0" w:after="0" w:afterAutospacing="0"/>
    </w:pPr>
  </w:style>
  <w:style w:type="paragraph" w:customStyle="1" w:styleId="ui-helper-clearfix">
    <w:name w:val="ui-helper-clearfix"/>
    <w:basedOn w:val="a8"/>
    <w:qFormat/>
    <w:rsid w:val="00986055"/>
  </w:style>
  <w:style w:type="paragraph" w:customStyle="1" w:styleId="ui-helper-zfix">
    <w:name w:val="ui-helper-zfix"/>
    <w:basedOn w:val="a8"/>
    <w:qFormat/>
    <w:rsid w:val="00986055"/>
  </w:style>
  <w:style w:type="paragraph" w:customStyle="1" w:styleId="ui-icon">
    <w:name w:val="ui-icon"/>
    <w:basedOn w:val="a8"/>
    <w:qFormat/>
    <w:rsid w:val="00986055"/>
    <w:pPr>
      <w:ind w:firstLine="7343"/>
    </w:pPr>
  </w:style>
  <w:style w:type="paragraph" w:customStyle="1" w:styleId="ui-widget-overlay">
    <w:name w:val="ui-widget-overlay"/>
    <w:basedOn w:val="a8"/>
    <w:qFormat/>
    <w:rsid w:val="00986055"/>
    <w:pPr>
      <w:shd w:val="clear" w:color="auto" w:fill="000000"/>
    </w:pPr>
  </w:style>
  <w:style w:type="paragraph" w:customStyle="1" w:styleId="ui-widget">
    <w:name w:val="ui-widget"/>
    <w:basedOn w:val="a8"/>
    <w:qFormat/>
    <w:rsid w:val="00986055"/>
    <w:rPr>
      <w:rFonts w:ascii="Arial" w:hAnsi="Arial" w:cs="Arial"/>
      <w:sz w:val="19"/>
      <w:szCs w:val="19"/>
    </w:rPr>
  </w:style>
  <w:style w:type="paragraph" w:customStyle="1" w:styleId="ui-widget-content">
    <w:name w:val="ui-widget-content"/>
    <w:basedOn w:val="a8"/>
    <w:qFormat/>
    <w:rsid w:val="00986055"/>
    <w:pPr>
      <w:pBdr>
        <w:top w:val="single" w:sz="6" w:space="0" w:color="CCCCCC"/>
        <w:left w:val="single" w:sz="6" w:space="0" w:color="CCCCCC"/>
        <w:bottom w:val="single" w:sz="6" w:space="0" w:color="CCCCCC"/>
        <w:right w:val="single" w:sz="6" w:space="0" w:color="CCCCCC"/>
      </w:pBdr>
    </w:pPr>
    <w:rPr>
      <w:color w:val="362B36"/>
    </w:rPr>
  </w:style>
  <w:style w:type="paragraph" w:customStyle="1" w:styleId="ui-widget-header">
    <w:name w:val="ui-widget-header"/>
    <w:basedOn w:val="a8"/>
    <w:qFormat/>
    <w:rsid w:val="00986055"/>
    <w:pPr>
      <w:pBdr>
        <w:bottom w:val="single" w:sz="6" w:space="0" w:color="BBBBBB"/>
      </w:pBdr>
      <w:shd w:val="clear" w:color="auto" w:fill="FFFFFF"/>
      <w:spacing w:line="240" w:lineRule="atLeast"/>
    </w:pPr>
    <w:rPr>
      <w:b/>
      <w:bCs/>
      <w:color w:val="222222"/>
    </w:rPr>
  </w:style>
  <w:style w:type="paragraph" w:customStyle="1" w:styleId="ui-state-default">
    <w:name w:val="ui-state-default"/>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
    <w:name w:val="ui-state-hover"/>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
    <w:name w:val="ui-state-focus"/>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
    <w:name w:val="ui-state-active"/>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
    <w:name w:val="ui-state-highlight"/>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
    <w:name w:val="ui-state-error"/>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
    <w:name w:val="ui-state-error-text"/>
    <w:basedOn w:val="a8"/>
    <w:qFormat/>
    <w:rsid w:val="00986055"/>
    <w:rPr>
      <w:color w:val="FFFFFF"/>
    </w:rPr>
  </w:style>
  <w:style w:type="paragraph" w:customStyle="1" w:styleId="ui-priority-primary">
    <w:name w:val="ui-priority-primary"/>
    <w:basedOn w:val="a8"/>
    <w:qFormat/>
    <w:rsid w:val="00986055"/>
    <w:rPr>
      <w:b/>
      <w:bCs/>
    </w:rPr>
  </w:style>
  <w:style w:type="paragraph" w:customStyle="1" w:styleId="ui-priority-secondary">
    <w:name w:val="ui-priority-secondary"/>
    <w:basedOn w:val="a8"/>
    <w:qFormat/>
    <w:rsid w:val="00986055"/>
  </w:style>
  <w:style w:type="paragraph" w:customStyle="1" w:styleId="ui-state-disabled">
    <w:name w:val="ui-state-disabled"/>
    <w:basedOn w:val="a8"/>
    <w:qFormat/>
    <w:rsid w:val="00986055"/>
  </w:style>
  <w:style w:type="paragraph" w:customStyle="1" w:styleId="ui-widget-shadow">
    <w:name w:val="ui-widget-shadow"/>
    <w:basedOn w:val="a8"/>
    <w:qFormat/>
    <w:rsid w:val="00986055"/>
    <w:pPr>
      <w:shd w:val="clear" w:color="auto" w:fill="000000"/>
      <w:spacing w:before="0" w:beforeAutospacing="0" w:after="0" w:afterAutospacing="0"/>
      <w:ind w:left="-105"/>
    </w:pPr>
  </w:style>
  <w:style w:type="paragraph" w:customStyle="1" w:styleId="ui-resizable-handle">
    <w:name w:val="ui-resizable-handle"/>
    <w:basedOn w:val="a8"/>
    <w:qFormat/>
    <w:rsid w:val="00986055"/>
    <w:rPr>
      <w:sz w:val="2"/>
      <w:szCs w:val="2"/>
    </w:rPr>
  </w:style>
  <w:style w:type="paragraph" w:customStyle="1" w:styleId="ui-resizable-n">
    <w:name w:val="ui-resizable-n"/>
    <w:basedOn w:val="a8"/>
    <w:qFormat/>
    <w:rsid w:val="00986055"/>
  </w:style>
  <w:style w:type="paragraph" w:customStyle="1" w:styleId="ui-resizable-s">
    <w:name w:val="ui-resizable-s"/>
    <w:basedOn w:val="a8"/>
    <w:qFormat/>
    <w:rsid w:val="00986055"/>
  </w:style>
  <w:style w:type="paragraph" w:customStyle="1" w:styleId="ui-resizable-e">
    <w:name w:val="ui-resizable-e"/>
    <w:basedOn w:val="a8"/>
    <w:qFormat/>
    <w:rsid w:val="00986055"/>
  </w:style>
  <w:style w:type="paragraph" w:customStyle="1" w:styleId="ui-resizable-w">
    <w:name w:val="ui-resizable-w"/>
    <w:basedOn w:val="a8"/>
    <w:qFormat/>
    <w:rsid w:val="00986055"/>
  </w:style>
  <w:style w:type="paragraph" w:customStyle="1" w:styleId="ui-resizable-se">
    <w:name w:val="ui-resizable-se"/>
    <w:basedOn w:val="a8"/>
    <w:qFormat/>
    <w:rsid w:val="00986055"/>
  </w:style>
  <w:style w:type="paragraph" w:customStyle="1" w:styleId="ui-resizable-sw">
    <w:name w:val="ui-resizable-sw"/>
    <w:basedOn w:val="a8"/>
    <w:qFormat/>
    <w:rsid w:val="00986055"/>
  </w:style>
  <w:style w:type="paragraph" w:customStyle="1" w:styleId="ui-resizable-nw">
    <w:name w:val="ui-resizable-nw"/>
    <w:basedOn w:val="a8"/>
    <w:qFormat/>
    <w:rsid w:val="00986055"/>
  </w:style>
  <w:style w:type="paragraph" w:customStyle="1" w:styleId="ui-resizable-ne">
    <w:name w:val="ui-resizable-ne"/>
    <w:basedOn w:val="a8"/>
    <w:qFormat/>
    <w:rsid w:val="00986055"/>
  </w:style>
  <w:style w:type="paragraph" w:customStyle="1" w:styleId="ui-button">
    <w:name w:val="ui-button"/>
    <w:basedOn w:val="a8"/>
    <w:qFormat/>
    <w:rsid w:val="00986055"/>
    <w:pPr>
      <w:ind w:right="24"/>
      <w:jc w:val="center"/>
    </w:pPr>
  </w:style>
  <w:style w:type="paragraph" w:customStyle="1" w:styleId="ui-button-icon-only">
    <w:name w:val="ui-button-icon-only"/>
    <w:basedOn w:val="a8"/>
    <w:qFormat/>
    <w:rsid w:val="00986055"/>
  </w:style>
  <w:style w:type="paragraph" w:customStyle="1" w:styleId="ui-button-icons-only">
    <w:name w:val="ui-button-icons-only"/>
    <w:basedOn w:val="a8"/>
    <w:qFormat/>
    <w:rsid w:val="00986055"/>
  </w:style>
  <w:style w:type="paragraph" w:customStyle="1" w:styleId="ui-buttonset">
    <w:name w:val="ui-buttonset"/>
    <w:basedOn w:val="a8"/>
    <w:qFormat/>
    <w:rsid w:val="00986055"/>
    <w:pPr>
      <w:ind w:right="105"/>
    </w:pPr>
  </w:style>
  <w:style w:type="paragraph" w:customStyle="1" w:styleId="ui-dialog">
    <w:name w:val="ui-dialog"/>
    <w:basedOn w:val="a8"/>
    <w:qFormat/>
    <w:rsid w:val="00986055"/>
  </w:style>
  <w:style w:type="paragraph" w:customStyle="1" w:styleId="suggestions">
    <w:name w:val="suggestions"/>
    <w:basedOn w:val="a8"/>
    <w:qFormat/>
    <w:rsid w:val="00986055"/>
    <w:pPr>
      <w:spacing w:before="0" w:beforeAutospacing="0" w:after="0" w:afterAutospacing="0"/>
      <w:ind w:right="-15"/>
    </w:pPr>
  </w:style>
  <w:style w:type="paragraph" w:customStyle="1" w:styleId="suggestions-special">
    <w:name w:val="suggestions-special"/>
    <w:basedOn w:val="a8"/>
    <w:qFormat/>
    <w:rsid w:val="00986055"/>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vanish/>
    </w:rPr>
  </w:style>
  <w:style w:type="paragraph" w:customStyle="1" w:styleId="suggestions-results">
    <w:name w:val="suggestions-results"/>
    <w:basedOn w:val="a8"/>
    <w:qFormat/>
    <w:rsid w:val="00986055"/>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style>
  <w:style w:type="paragraph" w:customStyle="1" w:styleId="suggestions-result">
    <w:name w:val="suggestions-result"/>
    <w:basedOn w:val="a8"/>
    <w:qFormat/>
    <w:rsid w:val="00986055"/>
    <w:pPr>
      <w:spacing w:before="0" w:beforeAutospacing="0" w:after="0" w:afterAutospacing="0" w:line="360" w:lineRule="atLeast"/>
    </w:pPr>
    <w:rPr>
      <w:color w:val="000000"/>
    </w:rPr>
  </w:style>
  <w:style w:type="paragraph" w:customStyle="1" w:styleId="suggestions-result-current">
    <w:name w:val="suggestions-result-current"/>
    <w:basedOn w:val="a8"/>
    <w:qFormat/>
    <w:rsid w:val="00986055"/>
    <w:pPr>
      <w:shd w:val="clear" w:color="auto" w:fill="4C59A6"/>
    </w:pPr>
    <w:rPr>
      <w:color w:val="FFFFFF"/>
    </w:rPr>
  </w:style>
  <w:style w:type="paragraph" w:customStyle="1" w:styleId="autoellipsis-matched">
    <w:name w:val="autoellipsis-matched"/>
    <w:basedOn w:val="a8"/>
    <w:qFormat/>
    <w:rsid w:val="00986055"/>
    <w:rPr>
      <w:b/>
      <w:bCs/>
    </w:rPr>
  </w:style>
  <w:style w:type="paragraph" w:customStyle="1" w:styleId="mwembedplayer">
    <w:name w:val="mwembedplayer"/>
    <w:basedOn w:val="a8"/>
    <w:qFormat/>
    <w:rsid w:val="00986055"/>
  </w:style>
  <w:style w:type="paragraph" w:customStyle="1" w:styleId="loadingspinner">
    <w:name w:val="loadingspinner"/>
    <w:basedOn w:val="a8"/>
    <w:qFormat/>
    <w:rsid w:val="00986055"/>
  </w:style>
  <w:style w:type="paragraph" w:customStyle="1" w:styleId="mw-imported-resource">
    <w:name w:val="mw-imported-resource"/>
    <w:basedOn w:val="a8"/>
    <w:qFormat/>
    <w:rsid w:val="00986055"/>
    <w:pPr>
      <w:pBdr>
        <w:top w:val="single" w:sz="6" w:space="0" w:color="000000"/>
        <w:left w:val="single" w:sz="6" w:space="0" w:color="000000"/>
        <w:bottom w:val="single" w:sz="6" w:space="0" w:color="000000"/>
        <w:right w:val="single" w:sz="6" w:space="0" w:color="000000"/>
      </w:pBdr>
    </w:pPr>
  </w:style>
  <w:style w:type="paragraph" w:customStyle="1" w:styleId="kaltura-icon">
    <w:name w:val="kaltura-icon"/>
    <w:basedOn w:val="a8"/>
    <w:qFormat/>
    <w:rsid w:val="00986055"/>
    <w:pPr>
      <w:spacing w:before="30" w:beforeAutospacing="0"/>
      <w:ind w:left="45"/>
    </w:pPr>
  </w:style>
  <w:style w:type="paragraph" w:customStyle="1" w:styleId="mw-fullscreen-overlay">
    <w:name w:val="mw-fullscreen-overlay"/>
    <w:basedOn w:val="a8"/>
    <w:qFormat/>
    <w:rsid w:val="00986055"/>
    <w:pPr>
      <w:shd w:val="clear" w:color="auto" w:fill="000000"/>
    </w:pPr>
  </w:style>
  <w:style w:type="paragraph" w:customStyle="1" w:styleId="play-btn-large">
    <w:name w:val="play-btn-large"/>
    <w:basedOn w:val="a8"/>
    <w:qFormat/>
    <w:rsid w:val="00986055"/>
  </w:style>
  <w:style w:type="paragraph" w:customStyle="1" w:styleId="carouselcontainer">
    <w:name w:val="carouselcontainer"/>
    <w:basedOn w:val="a8"/>
    <w:qFormat/>
    <w:rsid w:val="00986055"/>
  </w:style>
  <w:style w:type="paragraph" w:customStyle="1" w:styleId="carouselvideotitle">
    <w:name w:val="carouselvideotitle"/>
    <w:basedOn w:val="a8"/>
    <w:qFormat/>
    <w:rsid w:val="00986055"/>
    <w:rPr>
      <w:b/>
      <w:bCs/>
      <w:color w:val="FFFFFF"/>
    </w:rPr>
  </w:style>
  <w:style w:type="paragraph" w:customStyle="1" w:styleId="carouselvideotitletext">
    <w:name w:val="carouselvideotitletext"/>
    <w:basedOn w:val="a8"/>
    <w:qFormat/>
    <w:rsid w:val="00986055"/>
  </w:style>
  <w:style w:type="paragraph" w:customStyle="1" w:styleId="carouseltitleduration">
    <w:name w:val="carouseltitleduration"/>
    <w:basedOn w:val="a8"/>
    <w:qFormat/>
    <w:rsid w:val="00986055"/>
    <w:pPr>
      <w:shd w:val="clear" w:color="auto" w:fill="5A5A5A"/>
    </w:pPr>
    <w:rPr>
      <w:color w:val="D9D9D9"/>
      <w:sz w:val="20"/>
      <w:szCs w:val="20"/>
    </w:rPr>
  </w:style>
  <w:style w:type="paragraph" w:customStyle="1" w:styleId="carouselimgtitle">
    <w:name w:val="carouselimgtitle"/>
    <w:basedOn w:val="a8"/>
    <w:qFormat/>
    <w:rsid w:val="00986055"/>
    <w:pPr>
      <w:jc w:val="center"/>
    </w:pPr>
    <w:rPr>
      <w:color w:val="FFFFFF"/>
    </w:rPr>
  </w:style>
  <w:style w:type="paragraph" w:customStyle="1" w:styleId="carouselimgduration">
    <w:name w:val="carouselimgduration"/>
    <w:basedOn w:val="a8"/>
    <w:qFormat/>
    <w:rsid w:val="00986055"/>
    <w:rPr>
      <w:color w:val="FFFFFF"/>
    </w:rPr>
  </w:style>
  <w:style w:type="paragraph" w:customStyle="1" w:styleId="carouselprevbutton">
    <w:name w:val="carouselprevbutton"/>
    <w:basedOn w:val="a8"/>
    <w:qFormat/>
    <w:rsid w:val="00986055"/>
  </w:style>
  <w:style w:type="paragraph" w:customStyle="1" w:styleId="carouselnextbutton">
    <w:name w:val="carouselnextbutton"/>
    <w:basedOn w:val="a8"/>
    <w:qFormat/>
    <w:rsid w:val="00986055"/>
  </w:style>
  <w:style w:type="paragraph" w:customStyle="1" w:styleId="alert-container">
    <w:name w:val="alert-container"/>
    <w:basedOn w:val="a8"/>
    <w:qFormat/>
    <w:rsid w:val="00986055"/>
  </w:style>
  <w:style w:type="paragraph" w:customStyle="1" w:styleId="alert-title">
    <w:name w:val="alert-title"/>
    <w:basedOn w:val="a8"/>
    <w:qFormat/>
    <w:rsid w:val="00986055"/>
    <w:pPr>
      <w:pBdr>
        <w:bottom w:val="single" w:sz="6" w:space="4" w:color="D1D1D1"/>
      </w:pBdr>
      <w:shd w:val="clear" w:color="auto" w:fill="E6E6E6"/>
    </w:pPr>
    <w:rPr>
      <w:sz w:val="21"/>
      <w:szCs w:val="21"/>
    </w:rPr>
  </w:style>
  <w:style w:type="paragraph" w:customStyle="1" w:styleId="alert-message">
    <w:name w:val="alert-message"/>
    <w:basedOn w:val="a8"/>
    <w:qFormat/>
    <w:rsid w:val="00986055"/>
    <w:pPr>
      <w:jc w:val="center"/>
    </w:pPr>
    <w:rPr>
      <w:sz w:val="21"/>
      <w:szCs w:val="21"/>
    </w:rPr>
  </w:style>
  <w:style w:type="paragraph" w:customStyle="1" w:styleId="alert-buttons-container">
    <w:name w:val="alert-buttons-container"/>
    <w:basedOn w:val="a8"/>
    <w:qFormat/>
    <w:rsid w:val="00986055"/>
    <w:pPr>
      <w:jc w:val="center"/>
    </w:pPr>
  </w:style>
  <w:style w:type="paragraph" w:customStyle="1" w:styleId="alert-button">
    <w:name w:val="alert-button"/>
    <w:basedOn w:val="a8"/>
    <w:qFormat/>
    <w:rsid w:val="00986055"/>
    <w:pPr>
      <w:shd w:val="clear" w:color="auto" w:fill="474747"/>
    </w:pPr>
    <w:rPr>
      <w:color w:val="FFFFFF"/>
    </w:rPr>
  </w:style>
  <w:style w:type="paragraph" w:customStyle="1" w:styleId="mw-plusminus-pos">
    <w:name w:val="mw-plusminus-pos"/>
    <w:basedOn w:val="a8"/>
    <w:qFormat/>
    <w:rsid w:val="00986055"/>
    <w:rPr>
      <w:color w:val="00B000"/>
    </w:rPr>
  </w:style>
  <w:style w:type="paragraph" w:customStyle="1" w:styleId="mw-plusminus-neg">
    <w:name w:val="mw-plusminus-neg"/>
    <w:basedOn w:val="a8"/>
    <w:qFormat/>
    <w:rsid w:val="00986055"/>
    <w:rPr>
      <w:color w:val="FF2050"/>
    </w:rPr>
  </w:style>
  <w:style w:type="paragraph" w:customStyle="1" w:styleId="mw-plusminus-null">
    <w:name w:val="mw-plusminus-null"/>
    <w:basedOn w:val="a8"/>
    <w:qFormat/>
    <w:rsid w:val="00986055"/>
    <w:rPr>
      <w:color w:val="999999"/>
    </w:rPr>
  </w:style>
  <w:style w:type="paragraph" w:customStyle="1" w:styleId="mw-tag-markers">
    <w:name w:val="mw-tag-markers"/>
    <w:basedOn w:val="a8"/>
    <w:qFormat/>
    <w:rsid w:val="00986055"/>
    <w:rPr>
      <w:rFonts w:ascii="Arial" w:hAnsi="Arial" w:cs="Arial"/>
      <w:i/>
      <w:iCs/>
      <w:sz w:val="22"/>
      <w:szCs w:val="22"/>
    </w:rPr>
  </w:style>
  <w:style w:type="paragraph" w:customStyle="1" w:styleId="history-size">
    <w:name w:val="history-size"/>
    <w:basedOn w:val="a8"/>
    <w:qFormat/>
    <w:rsid w:val="00986055"/>
    <w:rPr>
      <w:sz w:val="19"/>
      <w:szCs w:val="19"/>
    </w:rPr>
  </w:style>
  <w:style w:type="paragraph" w:customStyle="1" w:styleId="mw-whatlinkshere-tools">
    <w:name w:val="mw-whatlinkshere-tools"/>
    <w:basedOn w:val="a8"/>
    <w:qFormat/>
    <w:rsid w:val="00986055"/>
    <w:rPr>
      <w:sz w:val="19"/>
      <w:szCs w:val="19"/>
    </w:rPr>
  </w:style>
  <w:style w:type="paragraph" w:customStyle="1" w:styleId="italique">
    <w:name w:val="italique"/>
    <w:basedOn w:val="a8"/>
    <w:qFormat/>
    <w:rsid w:val="00986055"/>
    <w:rPr>
      <w:i/>
      <w:iCs/>
    </w:rPr>
  </w:style>
  <w:style w:type="paragraph" w:customStyle="1" w:styleId="nowrap">
    <w:name w:val="nowrap"/>
    <w:basedOn w:val="a8"/>
    <w:qFormat/>
    <w:rsid w:val="00986055"/>
  </w:style>
  <w:style w:type="paragraph" w:customStyle="1" w:styleId="rcoptions">
    <w:name w:val="rcoptions"/>
    <w:basedOn w:val="a8"/>
    <w:qFormat/>
    <w:rsid w:val="00986055"/>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style>
  <w:style w:type="paragraph" w:customStyle="1" w:styleId="printcssonly">
    <w:name w:val="printcssonly"/>
    <w:basedOn w:val="a8"/>
    <w:qFormat/>
    <w:rsid w:val="00986055"/>
    <w:rPr>
      <w:vanish/>
    </w:rPr>
  </w:style>
  <w:style w:type="paragraph" w:customStyle="1" w:styleId="fieldsetlike">
    <w:name w:val="fieldsetlike"/>
    <w:basedOn w:val="a8"/>
    <w:qFormat/>
    <w:rsid w:val="00986055"/>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8"/>
    <w:qFormat/>
    <w:rsid w:val="00986055"/>
    <w:pPr>
      <w:pBdr>
        <w:bottom w:val="single" w:sz="6" w:space="6" w:color="AAAAAA"/>
      </w:pBdr>
      <w:shd w:val="clear" w:color="auto" w:fill="FFFFFF"/>
      <w:spacing w:before="0" w:beforeAutospacing="0" w:after="120" w:afterAutospacing="0"/>
    </w:pPr>
    <w:rPr>
      <w:i/>
      <w:iCs/>
    </w:rPr>
  </w:style>
  <w:style w:type="paragraph" w:customStyle="1" w:styleId="indicateur-langue">
    <w:name w:val="indicateur-langue"/>
    <w:basedOn w:val="a8"/>
    <w:qFormat/>
    <w:rsid w:val="00986055"/>
    <w:rPr>
      <w:rFonts w:ascii="Courier New" w:hAnsi="Courier New" w:cs="Courier New"/>
      <w:b/>
      <w:bCs/>
    </w:rPr>
  </w:style>
  <w:style w:type="paragraph" w:customStyle="1" w:styleId="romain">
    <w:name w:val="romain"/>
    <w:basedOn w:val="a8"/>
    <w:qFormat/>
    <w:rsid w:val="00986055"/>
    <w:rPr>
      <w:smallCaps/>
    </w:rPr>
  </w:style>
  <w:style w:type="paragraph" w:customStyle="1" w:styleId="reference">
    <w:name w:val="reference"/>
    <w:basedOn w:val="a8"/>
    <w:qFormat/>
    <w:rsid w:val="00986055"/>
    <w:rPr>
      <w:sz w:val="19"/>
      <w:szCs w:val="19"/>
    </w:rPr>
  </w:style>
  <w:style w:type="paragraph" w:customStyle="1" w:styleId="exposant">
    <w:name w:val="exposant"/>
    <w:basedOn w:val="a8"/>
    <w:qFormat/>
    <w:rsid w:val="00986055"/>
    <w:rPr>
      <w:sz w:val="19"/>
      <w:szCs w:val="19"/>
    </w:rPr>
  </w:style>
  <w:style w:type="paragraph" w:customStyle="1" w:styleId="mw-magiclink-isbn">
    <w:name w:val="mw-magiclink-isbn"/>
    <w:basedOn w:val="a8"/>
    <w:qFormat/>
    <w:rsid w:val="00986055"/>
  </w:style>
  <w:style w:type="paragraph" w:customStyle="1" w:styleId="biblist">
    <w:name w:val="biblist"/>
    <w:basedOn w:val="a8"/>
    <w:qFormat/>
    <w:rsid w:val="00986055"/>
  </w:style>
  <w:style w:type="paragraph" w:customStyle="1" w:styleId="wikinorme">
    <w:name w:val="wikinorme"/>
    <w:basedOn w:val="a8"/>
    <w:qFormat/>
    <w:rsid w:val="00986055"/>
    <w:rPr>
      <w:vanish/>
    </w:rPr>
  </w:style>
  <w:style w:type="paragraph" w:customStyle="1" w:styleId="bibtex">
    <w:name w:val="bibtex"/>
    <w:basedOn w:val="a8"/>
    <w:qFormat/>
    <w:rsid w:val="00986055"/>
    <w:rPr>
      <w:vanish/>
    </w:rPr>
  </w:style>
  <w:style w:type="paragraph" w:customStyle="1" w:styleId="isbd">
    <w:name w:val="isbd"/>
    <w:basedOn w:val="a8"/>
    <w:qFormat/>
    <w:rsid w:val="00986055"/>
    <w:rPr>
      <w:vanish/>
    </w:rPr>
  </w:style>
  <w:style w:type="paragraph" w:customStyle="1" w:styleId="iso690">
    <w:name w:val="iso690"/>
    <w:basedOn w:val="a8"/>
    <w:qFormat/>
    <w:rsid w:val="00986055"/>
    <w:rPr>
      <w:vanish/>
    </w:rPr>
  </w:style>
  <w:style w:type="paragraph" w:customStyle="1" w:styleId="specialbib">
    <w:name w:val="specialbib"/>
    <w:basedOn w:val="a8"/>
    <w:qFormat/>
    <w:rsid w:val="00986055"/>
    <w:rPr>
      <w:vanish/>
    </w:rPr>
  </w:style>
  <w:style w:type="paragraph" w:customStyle="1" w:styleId="citevirgule">
    <w:name w:val="cite_virgule"/>
    <w:basedOn w:val="a8"/>
    <w:qFormat/>
    <w:rsid w:val="00986055"/>
  </w:style>
  <w:style w:type="paragraph" w:customStyle="1" w:styleId="boite-sans-fond">
    <w:name w:val="boite-sans-fond"/>
    <w:basedOn w:val="a8"/>
    <w:qFormat/>
    <w:rsid w:val="00986055"/>
  </w:style>
  <w:style w:type="paragraph" w:customStyle="1" w:styleId="boite-grise">
    <w:name w:val="boite-grise"/>
    <w:basedOn w:val="a8"/>
    <w:qFormat/>
    <w:rsid w:val="00986055"/>
    <w:pPr>
      <w:shd w:val="clear" w:color="auto" w:fill="F9F9F9"/>
    </w:pPr>
  </w:style>
  <w:style w:type="paragraph" w:customStyle="1" w:styleId="bandeau-niveau-grave">
    <w:name w:val="bandeau-niveau-grave"/>
    <w:basedOn w:val="a8"/>
    <w:qFormat/>
    <w:rsid w:val="00986055"/>
    <w:pPr>
      <w:shd w:val="clear" w:color="auto" w:fill="FFCCCC"/>
    </w:pPr>
  </w:style>
  <w:style w:type="paragraph" w:customStyle="1" w:styleId="bandeau-niveau-modere">
    <w:name w:val="bandeau-niveau-modere"/>
    <w:basedOn w:val="a8"/>
    <w:qFormat/>
    <w:rsid w:val="00986055"/>
    <w:pPr>
      <w:shd w:val="clear" w:color="auto" w:fill="FFEEDD"/>
    </w:pPr>
  </w:style>
  <w:style w:type="paragraph" w:customStyle="1" w:styleId="bandeau-niveau-ebauche">
    <w:name w:val="bandeau-niveau-ebauche"/>
    <w:basedOn w:val="a8"/>
    <w:qFormat/>
    <w:rsid w:val="00986055"/>
    <w:pPr>
      <w:shd w:val="clear" w:color="auto" w:fill="FBFBFB"/>
    </w:pPr>
  </w:style>
  <w:style w:type="paragraph" w:customStyle="1" w:styleId="bandeau-niveau-information">
    <w:name w:val="bandeau-niveau-information"/>
    <w:basedOn w:val="a8"/>
    <w:qFormat/>
    <w:rsid w:val="00986055"/>
    <w:pPr>
      <w:shd w:val="clear" w:color="auto" w:fill="FBFBFB"/>
    </w:pPr>
  </w:style>
  <w:style w:type="paragraph" w:customStyle="1" w:styleId="bandeau">
    <w:name w:val="bandeau"/>
    <w:basedOn w:val="a8"/>
    <w:qFormat/>
    <w:rsid w:val="00986055"/>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style>
  <w:style w:type="paragraph" w:customStyle="1" w:styleId="bandeau-icone">
    <w:name w:val="bandeau-icone"/>
    <w:basedOn w:val="a8"/>
    <w:qFormat/>
    <w:rsid w:val="00986055"/>
    <w:pPr>
      <w:jc w:val="center"/>
    </w:pPr>
  </w:style>
  <w:style w:type="paragraph" w:customStyle="1" w:styleId="bandeau-titre">
    <w:name w:val="bandeau-titre"/>
    <w:basedOn w:val="a8"/>
    <w:qFormat/>
    <w:rsid w:val="00986055"/>
    <w:pPr>
      <w:spacing w:after="120" w:afterAutospacing="0" w:line="336" w:lineRule="atLeast"/>
    </w:pPr>
  </w:style>
  <w:style w:type="paragraph" w:customStyle="1" w:styleId="bandeau-texte">
    <w:name w:val="bandeau-texte"/>
    <w:basedOn w:val="a8"/>
    <w:qFormat/>
    <w:rsid w:val="00986055"/>
    <w:pPr>
      <w:spacing w:line="288" w:lineRule="atLeast"/>
    </w:pPr>
    <w:rPr>
      <w:sz w:val="22"/>
      <w:szCs w:val="22"/>
    </w:rPr>
  </w:style>
  <w:style w:type="paragraph" w:customStyle="1" w:styleId="indentation">
    <w:name w:val="indentation"/>
    <w:basedOn w:val="a8"/>
    <w:qFormat/>
    <w:rsid w:val="00986055"/>
    <w:pPr>
      <w:spacing w:line="360" w:lineRule="atLeast"/>
      <w:ind w:firstLine="345"/>
    </w:pPr>
  </w:style>
  <w:style w:type="paragraph" w:customStyle="1" w:styleId="loupe">
    <w:name w:val="loupe"/>
    <w:basedOn w:val="a8"/>
    <w:qFormat/>
    <w:rsid w:val="00986055"/>
    <w:pPr>
      <w:spacing w:line="360" w:lineRule="atLeast"/>
      <w:ind w:firstLine="345"/>
    </w:pPr>
  </w:style>
  <w:style w:type="paragraph" w:customStyle="1" w:styleId="general">
    <w:name w:val="general"/>
    <w:basedOn w:val="a8"/>
    <w:qFormat/>
    <w:rsid w:val="00986055"/>
    <w:pPr>
      <w:spacing w:line="360" w:lineRule="atLeast"/>
      <w:ind w:firstLine="345"/>
    </w:pPr>
  </w:style>
  <w:style w:type="paragraph" w:customStyle="1" w:styleId="accessibilite">
    <w:name w:val="accessibilite"/>
    <w:basedOn w:val="a8"/>
    <w:qFormat/>
    <w:rsid w:val="00986055"/>
    <w:pPr>
      <w:spacing w:line="360" w:lineRule="atLeast"/>
      <w:ind w:firstLine="345"/>
    </w:pPr>
  </w:style>
  <w:style w:type="paragraph" w:customStyle="1" w:styleId="etoile-or">
    <w:name w:val="etoile-or"/>
    <w:basedOn w:val="a8"/>
    <w:qFormat/>
    <w:rsid w:val="00986055"/>
    <w:pPr>
      <w:spacing w:line="360" w:lineRule="atLeast"/>
      <w:ind w:firstLine="345"/>
    </w:pPr>
  </w:style>
  <w:style w:type="paragraph" w:customStyle="1" w:styleId="etoile-argent">
    <w:name w:val="etoile-argent"/>
    <w:basedOn w:val="a8"/>
    <w:qFormat/>
    <w:rsid w:val="00986055"/>
    <w:pPr>
      <w:spacing w:line="360" w:lineRule="atLeast"/>
      <w:ind w:firstLine="345"/>
    </w:pPr>
  </w:style>
  <w:style w:type="paragraph" w:customStyle="1" w:styleId="categorie">
    <w:name w:val="categorie"/>
    <w:basedOn w:val="a8"/>
    <w:qFormat/>
    <w:rsid w:val="00986055"/>
    <w:pPr>
      <w:spacing w:line="360" w:lineRule="atLeast"/>
      <w:ind w:firstLine="345"/>
    </w:pPr>
  </w:style>
  <w:style w:type="paragraph" w:customStyle="1" w:styleId="recyclage">
    <w:name w:val="recyclage"/>
    <w:basedOn w:val="a8"/>
    <w:qFormat/>
    <w:rsid w:val="00986055"/>
    <w:pPr>
      <w:spacing w:line="360" w:lineRule="atLeast"/>
      <w:ind w:firstLine="345"/>
    </w:pPr>
  </w:style>
  <w:style w:type="paragraph" w:customStyle="1" w:styleId="archives">
    <w:name w:val="archives"/>
    <w:basedOn w:val="a8"/>
    <w:qFormat/>
    <w:rsid w:val="00986055"/>
    <w:pPr>
      <w:spacing w:line="360" w:lineRule="atLeast"/>
      <w:ind w:firstLine="345"/>
    </w:pPr>
  </w:style>
  <w:style w:type="paragraph" w:customStyle="1" w:styleId="conflit-edition">
    <w:name w:val="conflit-edition"/>
    <w:basedOn w:val="a8"/>
    <w:qFormat/>
    <w:rsid w:val="00986055"/>
    <w:pPr>
      <w:spacing w:line="360" w:lineRule="atLeast"/>
      <w:ind w:firstLine="345"/>
    </w:pPr>
  </w:style>
  <w:style w:type="paragraph" w:customStyle="1" w:styleId="sons">
    <w:name w:val="sons"/>
    <w:basedOn w:val="a8"/>
    <w:qFormat/>
    <w:rsid w:val="00986055"/>
    <w:pPr>
      <w:spacing w:line="360" w:lineRule="atLeast"/>
      <w:ind w:firstLine="345"/>
    </w:pPr>
  </w:style>
  <w:style w:type="paragraph" w:customStyle="1" w:styleId="videos">
    <w:name w:val="videos"/>
    <w:basedOn w:val="a8"/>
    <w:qFormat/>
    <w:rsid w:val="00986055"/>
    <w:pPr>
      <w:spacing w:line="360" w:lineRule="atLeast"/>
      <w:ind w:firstLine="345"/>
    </w:pPr>
  </w:style>
  <w:style w:type="paragraph" w:customStyle="1" w:styleId="incomplet">
    <w:name w:val="incomplet"/>
    <w:basedOn w:val="a8"/>
    <w:qFormat/>
    <w:rsid w:val="00986055"/>
    <w:pPr>
      <w:spacing w:line="360" w:lineRule="atLeast"/>
      <w:ind w:firstLine="345"/>
    </w:pPr>
  </w:style>
  <w:style w:type="paragraph" w:customStyle="1" w:styleId="sources">
    <w:name w:val="sources"/>
    <w:basedOn w:val="a8"/>
    <w:qFormat/>
    <w:rsid w:val="00986055"/>
    <w:pPr>
      <w:spacing w:line="360" w:lineRule="atLeast"/>
      <w:ind w:firstLine="345"/>
    </w:pPr>
  </w:style>
  <w:style w:type="paragraph" w:customStyle="1" w:styleId="important">
    <w:name w:val="important"/>
    <w:basedOn w:val="a8"/>
    <w:qFormat/>
    <w:rsid w:val="00986055"/>
    <w:pPr>
      <w:spacing w:line="360" w:lineRule="atLeast"/>
      <w:ind w:firstLine="345"/>
    </w:pPr>
  </w:style>
  <w:style w:type="paragraph" w:customStyle="1" w:styleId="en-travaux">
    <w:name w:val="en-travaux"/>
    <w:basedOn w:val="a8"/>
    <w:qFormat/>
    <w:rsid w:val="00986055"/>
    <w:pPr>
      <w:spacing w:line="360" w:lineRule="atLeast"/>
      <w:ind w:firstLine="345"/>
    </w:pPr>
  </w:style>
  <w:style w:type="paragraph" w:customStyle="1" w:styleId="incubator">
    <w:name w:val="incubator"/>
    <w:basedOn w:val="a8"/>
    <w:qFormat/>
    <w:rsid w:val="00986055"/>
    <w:pPr>
      <w:spacing w:line="360" w:lineRule="atLeast"/>
      <w:ind w:firstLine="345"/>
    </w:pPr>
  </w:style>
  <w:style w:type="paragraph" w:customStyle="1" w:styleId="extension">
    <w:name w:val="extension"/>
    <w:basedOn w:val="a8"/>
    <w:qFormat/>
    <w:rsid w:val="00986055"/>
    <w:pPr>
      <w:spacing w:line="360" w:lineRule="atLeast"/>
      <w:ind w:firstLine="345"/>
    </w:pPr>
  </w:style>
  <w:style w:type="paragraph" w:customStyle="1" w:styleId="wikispecies">
    <w:name w:val="wikispecies"/>
    <w:basedOn w:val="a8"/>
    <w:qFormat/>
    <w:rsid w:val="00986055"/>
    <w:pPr>
      <w:spacing w:line="360" w:lineRule="atLeast"/>
      <w:ind w:firstLine="345"/>
    </w:pPr>
  </w:style>
  <w:style w:type="paragraph" w:customStyle="1" w:styleId="metawiki">
    <w:name w:val="metawiki"/>
    <w:basedOn w:val="a8"/>
    <w:qFormat/>
    <w:rsid w:val="00986055"/>
    <w:pPr>
      <w:spacing w:line="360" w:lineRule="atLeast"/>
      <w:ind w:firstLine="345"/>
    </w:pPr>
  </w:style>
  <w:style w:type="paragraph" w:customStyle="1" w:styleId="wikiversity">
    <w:name w:val="wikiversity"/>
    <w:basedOn w:val="a8"/>
    <w:qFormat/>
    <w:rsid w:val="00986055"/>
    <w:pPr>
      <w:spacing w:line="360" w:lineRule="atLeast"/>
      <w:ind w:firstLine="345"/>
    </w:pPr>
  </w:style>
  <w:style w:type="paragraph" w:customStyle="1" w:styleId="wikipedia">
    <w:name w:val="wikipedia"/>
    <w:basedOn w:val="a8"/>
    <w:qFormat/>
    <w:rsid w:val="00986055"/>
    <w:pPr>
      <w:spacing w:line="360" w:lineRule="atLeast"/>
      <w:ind w:firstLine="345"/>
    </w:pPr>
  </w:style>
  <w:style w:type="paragraph" w:customStyle="1" w:styleId="wikibooks">
    <w:name w:val="wikibooks"/>
    <w:basedOn w:val="a8"/>
    <w:qFormat/>
    <w:rsid w:val="00986055"/>
    <w:pPr>
      <w:spacing w:line="360" w:lineRule="atLeast"/>
      <w:ind w:firstLine="345"/>
    </w:pPr>
  </w:style>
  <w:style w:type="paragraph" w:customStyle="1" w:styleId="wikinews">
    <w:name w:val="wikinews"/>
    <w:basedOn w:val="a8"/>
    <w:qFormat/>
    <w:rsid w:val="00986055"/>
    <w:pPr>
      <w:spacing w:line="360" w:lineRule="atLeast"/>
      <w:ind w:firstLine="345"/>
    </w:pPr>
  </w:style>
  <w:style w:type="paragraph" w:customStyle="1" w:styleId="wikiquote">
    <w:name w:val="wikiquote"/>
    <w:basedOn w:val="a8"/>
    <w:qFormat/>
    <w:rsid w:val="00986055"/>
    <w:pPr>
      <w:spacing w:line="360" w:lineRule="atLeast"/>
      <w:ind w:firstLine="345"/>
    </w:pPr>
  </w:style>
  <w:style w:type="paragraph" w:customStyle="1" w:styleId="wikisource">
    <w:name w:val="wikisource"/>
    <w:basedOn w:val="a8"/>
    <w:qFormat/>
    <w:rsid w:val="00986055"/>
    <w:pPr>
      <w:spacing w:line="360" w:lineRule="atLeast"/>
      <w:ind w:firstLine="345"/>
    </w:pPr>
  </w:style>
  <w:style w:type="paragraph" w:customStyle="1" w:styleId="commons">
    <w:name w:val="commons"/>
    <w:basedOn w:val="a8"/>
    <w:qFormat/>
    <w:rsid w:val="00986055"/>
    <w:pPr>
      <w:spacing w:line="360" w:lineRule="atLeast"/>
      <w:ind w:firstLine="345"/>
    </w:pPr>
  </w:style>
  <w:style w:type="paragraph" w:customStyle="1" w:styleId="wikimedia">
    <w:name w:val="wikimedia"/>
    <w:basedOn w:val="a8"/>
    <w:qFormat/>
    <w:rsid w:val="00986055"/>
    <w:pPr>
      <w:spacing w:line="360" w:lineRule="atLeast"/>
      <w:ind w:firstLine="345"/>
    </w:pPr>
  </w:style>
  <w:style w:type="paragraph" w:customStyle="1" w:styleId="wiktionary">
    <w:name w:val="wiktionary"/>
    <w:basedOn w:val="a8"/>
    <w:qFormat/>
    <w:rsid w:val="00986055"/>
    <w:pPr>
      <w:spacing w:line="360" w:lineRule="atLeast"/>
      <w:ind w:firstLine="345"/>
    </w:pPr>
  </w:style>
  <w:style w:type="paragraph" w:customStyle="1" w:styleId="wikidata">
    <w:name w:val="wikidata"/>
    <w:basedOn w:val="a8"/>
    <w:qFormat/>
    <w:rsid w:val="00986055"/>
    <w:pPr>
      <w:spacing w:line="360" w:lineRule="atLeast"/>
      <w:ind w:firstLine="345"/>
    </w:pPr>
  </w:style>
  <w:style w:type="paragraph" w:customStyle="1" w:styleId="wikivoyage">
    <w:name w:val="wikivoyage"/>
    <w:basedOn w:val="a8"/>
    <w:qFormat/>
    <w:rsid w:val="00986055"/>
    <w:pPr>
      <w:spacing w:line="360" w:lineRule="atLeast"/>
      <w:ind w:firstLine="345"/>
    </w:pPr>
  </w:style>
  <w:style w:type="paragraph" w:customStyle="1" w:styleId="grosse-icone">
    <w:name w:val="grosse-icone"/>
    <w:basedOn w:val="a8"/>
    <w:qFormat/>
    <w:rsid w:val="00986055"/>
  </w:style>
  <w:style w:type="paragraph" w:customStyle="1" w:styleId="alerte">
    <w:name w:val="alerte"/>
    <w:basedOn w:val="a8"/>
    <w:qFormat/>
    <w:rsid w:val="00986055"/>
    <w:pPr>
      <w:shd w:val="clear" w:color="auto" w:fill="FFFFDD"/>
      <w:spacing w:after="96" w:afterAutospacing="0"/>
    </w:pPr>
    <w:rPr>
      <w:i/>
      <w:iCs/>
    </w:rPr>
  </w:style>
  <w:style w:type="paragraph" w:customStyle="1" w:styleId="grave">
    <w:name w:val="grave"/>
    <w:basedOn w:val="a8"/>
    <w:qFormat/>
    <w:rsid w:val="00986055"/>
    <w:pPr>
      <w:pBdr>
        <w:top w:val="single" w:sz="6" w:space="0" w:color="FF9966"/>
        <w:left w:val="single" w:sz="6" w:space="0" w:color="FF9966"/>
        <w:bottom w:val="single" w:sz="6" w:space="0" w:color="FF9966"/>
        <w:right w:val="single" w:sz="6" w:space="0" w:color="FF9966"/>
      </w:pBdr>
    </w:pPr>
  </w:style>
  <w:style w:type="paragraph" w:customStyle="1" w:styleId="messagebox">
    <w:name w:val="messagebox"/>
    <w:basedOn w:val="a8"/>
    <w:qFormat/>
    <w:rsid w:val="00986055"/>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8"/>
    <w:qFormat/>
    <w:rsid w:val="00986055"/>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style>
  <w:style w:type="paragraph" w:customStyle="1" w:styleId="bandeau-portail-element">
    <w:name w:val="bandeau-portail-element"/>
    <w:basedOn w:val="a8"/>
    <w:qFormat/>
    <w:rsid w:val="00986055"/>
    <w:pPr>
      <w:ind w:left="360" w:right="360"/>
    </w:pPr>
  </w:style>
  <w:style w:type="paragraph" w:customStyle="1" w:styleId="bandeau-portail-icone">
    <w:name w:val="bandeau-portail-icone"/>
    <w:basedOn w:val="a8"/>
    <w:qFormat/>
    <w:rsid w:val="00986055"/>
    <w:pPr>
      <w:ind w:right="120"/>
    </w:pPr>
  </w:style>
  <w:style w:type="paragraph" w:customStyle="1" w:styleId="bandeau-portail-texte">
    <w:name w:val="bandeau-portail-texte"/>
    <w:basedOn w:val="a8"/>
    <w:qFormat/>
    <w:rsid w:val="00986055"/>
    <w:rPr>
      <w:b/>
      <w:bCs/>
    </w:rPr>
  </w:style>
  <w:style w:type="paragraph" w:customStyle="1" w:styleId="exemple">
    <w:name w:val="exemple"/>
    <w:basedOn w:val="a8"/>
    <w:qFormat/>
    <w:rsid w:val="00986055"/>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style>
  <w:style w:type="paragraph" w:customStyle="1" w:styleId="avanceboite">
    <w:name w:val="avance_boite"/>
    <w:basedOn w:val="a8"/>
    <w:qFormat/>
    <w:rsid w:val="00986055"/>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style>
  <w:style w:type="paragraph" w:customStyle="1" w:styleId="avancebarre">
    <w:name w:val="avance_barre"/>
    <w:basedOn w:val="a8"/>
    <w:qFormat/>
    <w:rsid w:val="00986055"/>
    <w:pPr>
      <w:shd w:val="clear" w:color="auto" w:fill="A0A0FF"/>
      <w:spacing w:before="0" w:beforeAutospacing="0" w:after="0" w:afterAutospacing="0"/>
    </w:pPr>
  </w:style>
  <w:style w:type="paragraph" w:customStyle="1" w:styleId="avancetexte">
    <w:name w:val="avance_texte"/>
    <w:basedOn w:val="a8"/>
    <w:qFormat/>
    <w:rsid w:val="00986055"/>
    <w:pPr>
      <w:spacing w:before="0" w:beforeAutospacing="0" w:after="0" w:afterAutospacing="0" w:line="240" w:lineRule="atLeast"/>
      <w:jc w:val="center"/>
    </w:pPr>
    <w:rPr>
      <w:sz w:val="21"/>
      <w:szCs w:val="21"/>
    </w:rPr>
  </w:style>
  <w:style w:type="paragraph" w:customStyle="1" w:styleId="mw-lag-warn-normal">
    <w:name w:val="mw-lag-warn-normal"/>
    <w:basedOn w:val="a8"/>
    <w:qFormat/>
    <w:rsid w:val="00986055"/>
    <w:rPr>
      <w:vanish/>
    </w:rPr>
  </w:style>
  <w:style w:type="paragraph" w:customStyle="1" w:styleId="mw-alerte">
    <w:name w:val="mw-alerte"/>
    <w:basedOn w:val="a8"/>
    <w:qFormat/>
    <w:rsid w:val="00986055"/>
    <w:pPr>
      <w:pBdr>
        <w:top w:val="single" w:sz="12" w:space="0" w:color="FF8C00"/>
        <w:left w:val="single" w:sz="12" w:space="0" w:color="FF8C00"/>
        <w:bottom w:val="single" w:sz="12" w:space="0" w:color="FF8C00"/>
        <w:right w:val="single" w:sz="12" w:space="0" w:color="FF8C00"/>
      </w:pBdr>
      <w:shd w:val="clear" w:color="auto" w:fill="FAEBD7"/>
    </w:pPr>
  </w:style>
  <w:style w:type="paragraph" w:customStyle="1" w:styleId="mw-toolbox">
    <w:name w:val="mw-toolbox"/>
    <w:basedOn w:val="a8"/>
    <w:qFormat/>
    <w:rsid w:val="00986055"/>
    <w:pPr>
      <w:pBdr>
        <w:top w:val="single" w:sz="6" w:space="3" w:color="B8B8B8"/>
        <w:left w:val="single" w:sz="6" w:space="12" w:color="B8B8B8"/>
        <w:bottom w:val="single" w:sz="6" w:space="3" w:color="B8B8B8"/>
        <w:right w:val="single" w:sz="6" w:space="12" w:color="B8B8B8"/>
      </w:pBdr>
      <w:shd w:val="clear" w:color="auto" w:fill="F8F8F8"/>
    </w:pPr>
    <w:rPr>
      <w:sz w:val="22"/>
      <w:szCs w:val="22"/>
    </w:rPr>
  </w:style>
  <w:style w:type="paragraph" w:customStyle="1" w:styleId="navboxtoggle">
    <w:name w:val="navboxtoggle"/>
    <w:basedOn w:val="a8"/>
    <w:qFormat/>
    <w:rsid w:val="00986055"/>
    <w:rPr>
      <w:sz w:val="22"/>
      <w:szCs w:val="22"/>
    </w:rPr>
  </w:style>
  <w:style w:type="paragraph" w:customStyle="1" w:styleId="navtoggle">
    <w:name w:val="navtoggle"/>
    <w:basedOn w:val="a8"/>
    <w:qFormat/>
    <w:rsid w:val="00986055"/>
    <w:rPr>
      <w:sz w:val="22"/>
      <w:szCs w:val="22"/>
    </w:rPr>
  </w:style>
  <w:style w:type="paragraph" w:customStyle="1" w:styleId="alternance">
    <w:name w:val="alternance"/>
    <w:basedOn w:val="a8"/>
    <w:qFormat/>
    <w:rsid w:val="00986055"/>
  </w:style>
  <w:style w:type="paragraph" w:customStyle="1" w:styleId="alternance2">
    <w:name w:val="alternance2"/>
    <w:basedOn w:val="a8"/>
    <w:qFormat/>
    <w:rsid w:val="00986055"/>
  </w:style>
  <w:style w:type="paragraph" w:customStyle="1" w:styleId="infobox">
    <w:name w:val="infobox"/>
    <w:basedOn w:val="a8"/>
    <w:qFormat/>
    <w:rsid w:val="00986055"/>
    <w:pPr>
      <w:shd w:val="clear" w:color="auto" w:fill="EEEEEE"/>
      <w:spacing w:before="0" w:beforeAutospacing="0" w:after="120" w:afterAutospacing="0"/>
      <w:ind w:left="240"/>
    </w:pPr>
    <w:rPr>
      <w:color w:val="000000"/>
      <w:sz w:val="23"/>
      <w:szCs w:val="23"/>
    </w:rPr>
  </w:style>
  <w:style w:type="paragraph" w:customStyle="1" w:styleId="globegris">
    <w:name w:val="globegris"/>
    <w:basedOn w:val="a8"/>
    <w:qFormat/>
    <w:rsid w:val="00986055"/>
  </w:style>
  <w:style w:type="paragraph" w:customStyle="1" w:styleId="assistant">
    <w:name w:val="assistant"/>
    <w:basedOn w:val="a8"/>
    <w:qFormat/>
    <w:rsid w:val="00986055"/>
  </w:style>
  <w:style w:type="paragraph" w:customStyle="1" w:styleId="headergris">
    <w:name w:val="headergris"/>
    <w:basedOn w:val="a8"/>
    <w:qFormat/>
    <w:rsid w:val="00986055"/>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b/>
      <w:bCs/>
      <w:color w:val="000000"/>
      <w:sz w:val="29"/>
      <w:szCs w:val="29"/>
    </w:rPr>
  </w:style>
  <w:style w:type="paragraph" w:customStyle="1" w:styleId="cadregris">
    <w:name w:val="cadregris"/>
    <w:basedOn w:val="a8"/>
    <w:qFormat/>
    <w:rsid w:val="00986055"/>
    <w:pPr>
      <w:pBdr>
        <w:top w:val="single" w:sz="6" w:space="5" w:color="AAAAAA"/>
        <w:left w:val="single" w:sz="6" w:space="5" w:color="AAAAAA"/>
        <w:bottom w:val="single" w:sz="6" w:space="5" w:color="AAAAAA"/>
        <w:right w:val="single" w:sz="6" w:space="5" w:color="AAAAAA"/>
      </w:pBdr>
      <w:shd w:val="clear" w:color="auto" w:fill="FCFCFC"/>
      <w:spacing w:after="144" w:afterAutospacing="0"/>
    </w:pPr>
  </w:style>
  <w:style w:type="paragraph" w:customStyle="1" w:styleId="accueilcadrelien">
    <w:name w:val="accueil_cadre_lien"/>
    <w:basedOn w:val="a8"/>
    <w:qFormat/>
    <w:rsid w:val="00986055"/>
    <w:pPr>
      <w:ind w:right="120"/>
      <w:jc w:val="right"/>
    </w:pPr>
    <w:rPr>
      <w:sz w:val="15"/>
      <w:szCs w:val="15"/>
    </w:rPr>
  </w:style>
  <w:style w:type="paragraph" w:customStyle="1" w:styleId="geo-default">
    <w:name w:val="geo-default"/>
    <w:basedOn w:val="a8"/>
    <w:qFormat/>
    <w:rsid w:val="00986055"/>
  </w:style>
  <w:style w:type="paragraph" w:customStyle="1" w:styleId="geo-nondefault">
    <w:name w:val="geo-nondefault"/>
    <w:basedOn w:val="a8"/>
    <w:qFormat/>
    <w:rsid w:val="00986055"/>
    <w:rPr>
      <w:vanish/>
    </w:rPr>
  </w:style>
  <w:style w:type="paragraph" w:customStyle="1" w:styleId="geo-dms">
    <w:name w:val="geo-dms"/>
    <w:basedOn w:val="a8"/>
    <w:qFormat/>
    <w:rsid w:val="00986055"/>
  </w:style>
  <w:style w:type="paragraph" w:customStyle="1" w:styleId="geo-dec">
    <w:name w:val="geo-dec"/>
    <w:basedOn w:val="a8"/>
    <w:qFormat/>
    <w:rsid w:val="00986055"/>
  </w:style>
  <w:style w:type="paragraph" w:customStyle="1" w:styleId="geo-multi-punct">
    <w:name w:val="geo-multi-punct"/>
    <w:basedOn w:val="a8"/>
    <w:qFormat/>
    <w:rsid w:val="00986055"/>
    <w:rPr>
      <w:vanish/>
    </w:rPr>
  </w:style>
  <w:style w:type="paragraph" w:customStyle="1" w:styleId="infoboxv2">
    <w:name w:val="infobox_v2"/>
    <w:basedOn w:val="a8"/>
    <w:qFormat/>
    <w:rsid w:val="00986055"/>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color w:val="000000"/>
      <w:sz w:val="22"/>
      <w:szCs w:val="22"/>
    </w:rPr>
  </w:style>
  <w:style w:type="paragraph" w:customStyle="1" w:styleId="taxoboxv3">
    <w:name w:val="taxobox_v3"/>
    <w:basedOn w:val="a8"/>
    <w:qFormat/>
    <w:rsid w:val="00986055"/>
  </w:style>
  <w:style w:type="paragraph" w:customStyle="1" w:styleId="degrade">
    <w:name w:val="degrade"/>
    <w:basedOn w:val="a8"/>
    <w:qFormat/>
    <w:rsid w:val="00986055"/>
  </w:style>
  <w:style w:type="paragraph" w:customStyle="1" w:styleId="degraderev">
    <w:name w:val="degrade_rev"/>
    <w:basedOn w:val="a8"/>
    <w:qFormat/>
    <w:rsid w:val="00986055"/>
  </w:style>
  <w:style w:type="paragraph" w:customStyle="1" w:styleId="ombre">
    <w:name w:val="ombre"/>
    <w:basedOn w:val="a8"/>
    <w:qFormat/>
    <w:rsid w:val="00986055"/>
  </w:style>
  <w:style w:type="paragraph" w:customStyle="1" w:styleId="ombrepale">
    <w:name w:val="ombre_pale"/>
    <w:basedOn w:val="a8"/>
    <w:qFormat/>
    <w:rsid w:val="00986055"/>
  </w:style>
  <w:style w:type="paragraph" w:customStyle="1" w:styleId="ombrebl">
    <w:name w:val="ombre_bl"/>
    <w:basedOn w:val="a8"/>
    <w:qFormat/>
    <w:rsid w:val="00986055"/>
  </w:style>
  <w:style w:type="paragraph" w:customStyle="1" w:styleId="ombreblpale">
    <w:name w:val="ombre_blpale"/>
    <w:basedOn w:val="a8"/>
    <w:qFormat/>
    <w:rsid w:val="00986055"/>
  </w:style>
  <w:style w:type="paragraph" w:customStyle="1" w:styleId="ombrerg">
    <w:name w:val="ombre_rg"/>
    <w:basedOn w:val="a8"/>
    <w:qFormat/>
    <w:rsid w:val="00986055"/>
  </w:style>
  <w:style w:type="paragraph" w:customStyle="1" w:styleId="ombrergpale">
    <w:name w:val="ombre_rgpale"/>
    <w:basedOn w:val="a8"/>
    <w:qFormat/>
    <w:rsid w:val="00986055"/>
  </w:style>
  <w:style w:type="paragraph" w:customStyle="1" w:styleId="hidden">
    <w:name w:val="hidden"/>
    <w:basedOn w:val="a8"/>
    <w:qFormat/>
    <w:rsid w:val="00986055"/>
  </w:style>
  <w:style w:type="paragraph" w:customStyle="1" w:styleId="cinema-bandeau">
    <w:name w:val="cinema-bandeau"/>
    <w:basedOn w:val="a8"/>
    <w:qFormat/>
    <w:rsid w:val="00986055"/>
  </w:style>
  <w:style w:type="paragraph" w:customStyle="1" w:styleId="mw-textarea-protected">
    <w:name w:val="mw-textarea-protected"/>
    <w:basedOn w:val="a8"/>
    <w:qFormat/>
    <w:rsid w:val="00986055"/>
    <w:pPr>
      <w:pBdr>
        <w:top w:val="single" w:sz="12" w:space="0" w:color="FF0000"/>
        <w:left w:val="single" w:sz="12" w:space="0" w:color="FF0000"/>
        <w:bottom w:val="single" w:sz="12" w:space="0" w:color="FF0000"/>
        <w:right w:val="single" w:sz="12" w:space="0" w:color="FF0000"/>
      </w:pBdr>
    </w:pPr>
    <w:rPr>
      <w:color w:val="000080"/>
    </w:rPr>
  </w:style>
  <w:style w:type="paragraph" w:customStyle="1" w:styleId="wikimagpictofond">
    <w:name w:val="wikimag_picto_fond"/>
    <w:basedOn w:val="a8"/>
    <w:qFormat/>
    <w:rsid w:val="00986055"/>
  </w:style>
  <w:style w:type="paragraph" w:customStyle="1" w:styleId="wikimagtitre">
    <w:name w:val="wikimag_titre"/>
    <w:basedOn w:val="a8"/>
    <w:qFormat/>
    <w:rsid w:val="00986055"/>
  </w:style>
  <w:style w:type="paragraph" w:customStyle="1" w:styleId="ui-button-large">
    <w:name w:val="ui-button-large"/>
    <w:basedOn w:val="a8"/>
    <w:qFormat/>
    <w:rsid w:val="00986055"/>
  </w:style>
  <w:style w:type="paragraph" w:customStyle="1" w:styleId="fr-collapsible-content">
    <w:name w:val="fr-collapsible-content"/>
    <w:basedOn w:val="a8"/>
    <w:qFormat/>
    <w:rsid w:val="00986055"/>
  </w:style>
  <w:style w:type="paragraph" w:customStyle="1" w:styleId="navboxnewtitle">
    <w:name w:val="navboxnew_title"/>
    <w:basedOn w:val="a8"/>
    <w:qFormat/>
    <w:rsid w:val="00986055"/>
  </w:style>
  <w:style w:type="paragraph" w:customStyle="1" w:styleId="navboxnewtitlesub">
    <w:name w:val="navboxnew_titlesub"/>
    <w:basedOn w:val="a8"/>
    <w:qFormat/>
    <w:rsid w:val="00986055"/>
  </w:style>
  <w:style w:type="paragraph" w:customStyle="1" w:styleId="navboxnewcell">
    <w:name w:val="navboxnew_cell"/>
    <w:basedOn w:val="a8"/>
    <w:qFormat/>
    <w:rsid w:val="00986055"/>
  </w:style>
  <w:style w:type="paragraph" w:customStyle="1" w:styleId="navboxnewth">
    <w:name w:val="navboxnew_th"/>
    <w:basedOn w:val="a8"/>
    <w:qFormat/>
    <w:rsid w:val="00986055"/>
  </w:style>
  <w:style w:type="paragraph" w:customStyle="1" w:styleId="impair">
    <w:name w:val="impair"/>
    <w:basedOn w:val="a8"/>
    <w:qFormat/>
    <w:rsid w:val="00986055"/>
  </w:style>
  <w:style w:type="paragraph" w:customStyle="1" w:styleId="pair">
    <w:name w:val="pair"/>
    <w:basedOn w:val="a8"/>
    <w:qFormat/>
    <w:rsid w:val="00986055"/>
  </w:style>
  <w:style w:type="paragraph" w:customStyle="1" w:styleId="navboxnewbanner">
    <w:name w:val="navboxnew_banner"/>
    <w:basedOn w:val="a8"/>
    <w:qFormat/>
    <w:rsid w:val="00986055"/>
  </w:style>
  <w:style w:type="paragraph" w:customStyle="1" w:styleId="navboxnewimage">
    <w:name w:val="navboxnew_image"/>
    <w:basedOn w:val="a8"/>
    <w:qFormat/>
    <w:rsid w:val="00986055"/>
  </w:style>
  <w:style w:type="paragraph" w:customStyle="1" w:styleId="navboxnewrow">
    <w:name w:val="navboxnew_row"/>
    <w:basedOn w:val="a8"/>
    <w:qFormat/>
    <w:rsid w:val="00986055"/>
  </w:style>
  <w:style w:type="paragraph" w:customStyle="1" w:styleId="navboxnewie">
    <w:name w:val="navboxnew_ie"/>
    <w:basedOn w:val="a8"/>
    <w:qFormat/>
    <w:rsid w:val="00986055"/>
  </w:style>
  <w:style w:type="paragraph" w:customStyle="1" w:styleId="navboxnewinline">
    <w:name w:val="navboxnew_inline"/>
    <w:basedOn w:val="a8"/>
    <w:qFormat/>
    <w:rsid w:val="00986055"/>
  </w:style>
  <w:style w:type="paragraph" w:customStyle="1" w:styleId="ui-button-text">
    <w:name w:val="ui-button-text"/>
    <w:basedOn w:val="a8"/>
    <w:qFormat/>
    <w:rsid w:val="00986055"/>
  </w:style>
  <w:style w:type="paragraph" w:customStyle="1" w:styleId="ui-dialog-titlebar">
    <w:name w:val="ui-dialog-titlebar"/>
    <w:basedOn w:val="a8"/>
    <w:qFormat/>
    <w:rsid w:val="00986055"/>
  </w:style>
  <w:style w:type="paragraph" w:customStyle="1" w:styleId="ui-dialog-title">
    <w:name w:val="ui-dialog-title"/>
    <w:basedOn w:val="a8"/>
    <w:qFormat/>
    <w:rsid w:val="00986055"/>
  </w:style>
  <w:style w:type="paragraph" w:customStyle="1" w:styleId="ui-dialog-titlebar-close">
    <w:name w:val="ui-dialog-titlebar-close"/>
    <w:basedOn w:val="a8"/>
    <w:qFormat/>
    <w:rsid w:val="00986055"/>
  </w:style>
  <w:style w:type="paragraph" w:customStyle="1" w:styleId="ui-dialog-content">
    <w:name w:val="ui-dialog-content"/>
    <w:basedOn w:val="a8"/>
    <w:qFormat/>
    <w:rsid w:val="00986055"/>
  </w:style>
  <w:style w:type="paragraph" w:customStyle="1" w:styleId="ui-dialog-buttonpane">
    <w:name w:val="ui-dialog-buttonpane"/>
    <w:basedOn w:val="a8"/>
    <w:qFormat/>
    <w:rsid w:val="00986055"/>
  </w:style>
  <w:style w:type="paragraph" w:customStyle="1" w:styleId="fr-collapsible-toggle-keyboard">
    <w:name w:val="fr-collapsible-toggle-keyboard"/>
    <w:basedOn w:val="a8"/>
    <w:qFormat/>
    <w:rsid w:val="00986055"/>
  </w:style>
  <w:style w:type="paragraph" w:customStyle="1" w:styleId="navboxnewlast">
    <w:name w:val="navboxnew_last"/>
    <w:basedOn w:val="a8"/>
    <w:qFormat/>
    <w:rsid w:val="00986055"/>
  </w:style>
  <w:style w:type="paragraph" w:customStyle="1" w:styleId="special-label">
    <w:name w:val="special-label"/>
    <w:basedOn w:val="a8"/>
    <w:qFormat/>
    <w:rsid w:val="00986055"/>
  </w:style>
  <w:style w:type="paragraph" w:customStyle="1" w:styleId="special-query">
    <w:name w:val="special-query"/>
    <w:basedOn w:val="a8"/>
    <w:qFormat/>
    <w:rsid w:val="00986055"/>
  </w:style>
  <w:style w:type="paragraph" w:customStyle="1" w:styleId="special-hover">
    <w:name w:val="special-hover"/>
    <w:basedOn w:val="a8"/>
    <w:qFormat/>
    <w:rsid w:val="00986055"/>
  </w:style>
  <w:style w:type="paragraph" w:customStyle="1" w:styleId="mw-specialpage-summary">
    <w:name w:val="mw-specialpage-summary"/>
    <w:basedOn w:val="a8"/>
    <w:qFormat/>
    <w:rsid w:val="00986055"/>
  </w:style>
  <w:style w:type="paragraph" w:customStyle="1" w:styleId="legendlike">
    <w:name w:val="legendlike"/>
    <w:basedOn w:val="a8"/>
    <w:qFormat/>
    <w:rsid w:val="00986055"/>
  </w:style>
  <w:style w:type="paragraph" w:customStyle="1" w:styleId="legendtextlike">
    <w:name w:val="legendtextlike"/>
    <w:basedOn w:val="a8"/>
    <w:qFormat/>
    <w:rsid w:val="00986055"/>
  </w:style>
  <w:style w:type="paragraph" w:customStyle="1" w:styleId="scrollbar">
    <w:name w:val="scrollbar"/>
    <w:basedOn w:val="a8"/>
    <w:qFormat/>
    <w:rsid w:val="00986055"/>
  </w:style>
  <w:style w:type="paragraph" w:customStyle="1" w:styleId="scrollbarcontainer">
    <w:name w:val="scrollbarcontainer"/>
    <w:basedOn w:val="a8"/>
    <w:qFormat/>
    <w:rsid w:val="00986055"/>
  </w:style>
  <w:style w:type="paragraph" w:customStyle="1" w:styleId="magnify">
    <w:name w:val="magnify"/>
    <w:basedOn w:val="a8"/>
    <w:qFormat/>
    <w:rsid w:val="00986055"/>
  </w:style>
  <w:style w:type="paragraph" w:customStyle="1" w:styleId="infoboximage">
    <w:name w:val="infoboximage"/>
    <w:basedOn w:val="a8"/>
    <w:qFormat/>
    <w:rsid w:val="00986055"/>
  </w:style>
  <w:style w:type="paragraph" w:customStyle="1" w:styleId="infoboxsoustitre">
    <w:name w:val="infoboxsoustitre"/>
    <w:basedOn w:val="a8"/>
    <w:qFormat/>
    <w:rsid w:val="00986055"/>
  </w:style>
  <w:style w:type="paragraph" w:customStyle="1" w:styleId="latitude">
    <w:name w:val="latitude"/>
    <w:basedOn w:val="a8"/>
    <w:qFormat/>
    <w:rsid w:val="00986055"/>
  </w:style>
  <w:style w:type="paragraph" w:customStyle="1" w:styleId="entete">
    <w:name w:val="entete"/>
    <w:basedOn w:val="a8"/>
    <w:qFormat/>
    <w:rsid w:val="00986055"/>
  </w:style>
  <w:style w:type="paragraph" w:customStyle="1" w:styleId="media">
    <w:name w:val="media"/>
    <w:basedOn w:val="a8"/>
    <w:qFormat/>
    <w:rsid w:val="00986055"/>
  </w:style>
  <w:style w:type="paragraph" w:customStyle="1" w:styleId="thumbimage">
    <w:name w:val="thumbimage"/>
    <w:basedOn w:val="a8"/>
    <w:qFormat/>
    <w:rsid w:val="00986055"/>
  </w:style>
  <w:style w:type="paragraph" w:customStyle="1" w:styleId="thumbinner">
    <w:name w:val="thumbinner"/>
    <w:basedOn w:val="a8"/>
    <w:qFormat/>
    <w:rsid w:val="00986055"/>
  </w:style>
  <w:style w:type="paragraph" w:customStyle="1" w:styleId="thumb">
    <w:name w:val="thumb"/>
    <w:basedOn w:val="a8"/>
    <w:qFormat/>
    <w:rsid w:val="00986055"/>
  </w:style>
  <w:style w:type="paragraph" w:customStyle="1" w:styleId="thumbcaption">
    <w:name w:val="thumbcaption"/>
    <w:basedOn w:val="a8"/>
    <w:qFormat/>
    <w:rsid w:val="00986055"/>
  </w:style>
  <w:style w:type="paragraph" w:customStyle="1" w:styleId="legend">
    <w:name w:val="legend"/>
    <w:basedOn w:val="a8"/>
    <w:qFormat/>
    <w:rsid w:val="00986055"/>
  </w:style>
  <w:style w:type="paragraph" w:customStyle="1" w:styleId="image2">
    <w:name w:val="image2"/>
    <w:basedOn w:val="a8"/>
    <w:qFormat/>
    <w:rsid w:val="00986055"/>
  </w:style>
  <w:style w:type="paragraph" w:customStyle="1" w:styleId="hr">
    <w:name w:val="hr"/>
    <w:basedOn w:val="a8"/>
    <w:qFormat/>
    <w:rsid w:val="00986055"/>
  </w:style>
  <w:style w:type="paragraph" w:customStyle="1" w:styleId="navbar">
    <w:name w:val="navbar"/>
    <w:basedOn w:val="a8"/>
    <w:qFormat/>
    <w:rsid w:val="00986055"/>
  </w:style>
  <w:style w:type="paragraph" w:customStyle="1" w:styleId="prevbloc">
    <w:name w:val="prev_bloc"/>
    <w:basedOn w:val="a8"/>
    <w:qFormat/>
    <w:rsid w:val="00986055"/>
  </w:style>
  <w:style w:type="paragraph" w:customStyle="1" w:styleId="nextbloc">
    <w:name w:val="next_bloc"/>
    <w:basedOn w:val="a8"/>
    <w:qFormat/>
    <w:rsid w:val="00986055"/>
  </w:style>
  <w:style w:type="paragraph" w:customStyle="1" w:styleId="imgtoogle">
    <w:name w:val="img_toogle"/>
    <w:basedOn w:val="a8"/>
    <w:qFormat/>
    <w:rsid w:val="00986055"/>
  </w:style>
  <w:style w:type="paragraph" w:customStyle="1" w:styleId="atoogle">
    <w:name w:val="a_toogle"/>
    <w:basedOn w:val="a8"/>
    <w:qFormat/>
    <w:rsid w:val="00986055"/>
  </w:style>
  <w:style w:type="paragraph" w:customStyle="1" w:styleId="geopoint">
    <w:name w:val="geopoint"/>
    <w:basedOn w:val="a8"/>
    <w:qFormat/>
    <w:rsid w:val="00986055"/>
  </w:style>
  <w:style w:type="paragraph" w:customStyle="1" w:styleId="titre">
    <w:name w:val="titre"/>
    <w:basedOn w:val="a8"/>
    <w:qFormat/>
    <w:rsid w:val="00986055"/>
  </w:style>
  <w:style w:type="paragraph" w:customStyle="1" w:styleId="ui-icon-closethick">
    <w:name w:val="ui-icon-closethick"/>
    <w:basedOn w:val="a8"/>
    <w:qFormat/>
    <w:rsid w:val="00986055"/>
  </w:style>
  <w:style w:type="paragraph" w:customStyle="1" w:styleId="taxoboxclassification">
    <w:name w:val="taxobox_classification"/>
    <w:basedOn w:val="a8"/>
    <w:qFormat/>
    <w:rsid w:val="00986055"/>
  </w:style>
  <w:style w:type="paragraph" w:customStyle="1" w:styleId="rnormal">
    <w:name w:val="rnormal"/>
    <w:basedOn w:val="a8"/>
    <w:qFormat/>
    <w:rsid w:val="00986055"/>
  </w:style>
  <w:style w:type="paragraph" w:customStyle="1" w:styleId="alert-text">
    <w:name w:val="alert-text"/>
    <w:basedOn w:val="a8"/>
    <w:qFormat/>
    <w:rsid w:val="00986055"/>
    <w:rPr>
      <w:color w:val="000000"/>
    </w:rPr>
  </w:style>
  <w:style w:type="paragraph" w:customStyle="1" w:styleId="regardsactu">
    <w:name w:val="regards_actu"/>
    <w:basedOn w:val="a8"/>
    <w:qFormat/>
    <w:rsid w:val="00986055"/>
  </w:style>
  <w:style w:type="paragraph" w:customStyle="1" w:styleId="mw-geshi">
    <w:name w:val="mw-geshi"/>
    <w:basedOn w:val="a8"/>
    <w:qFormat/>
    <w:rsid w:val="00986055"/>
    <w:rPr>
      <w:rFonts w:ascii="Courier New" w:hAnsi="Courier New" w:cs="Courier New"/>
    </w:rPr>
  </w:style>
  <w:style w:type="paragraph" w:customStyle="1" w:styleId="fr-collapsible-content1">
    <w:name w:val="fr-collapsible-content1"/>
    <w:basedOn w:val="a8"/>
    <w:qFormat/>
    <w:rsid w:val="00986055"/>
    <w:rPr>
      <w:sz w:val="22"/>
      <w:szCs w:val="22"/>
    </w:rPr>
  </w:style>
  <w:style w:type="paragraph" w:customStyle="1" w:styleId="fr-collapsible-toggle1">
    <w:name w:val="fr-collapsible-toggle1"/>
    <w:basedOn w:val="a8"/>
    <w:qFormat/>
    <w:rsid w:val="00986055"/>
    <w:rPr>
      <w:sz w:val="22"/>
      <w:szCs w:val="22"/>
    </w:rPr>
  </w:style>
  <w:style w:type="paragraph" w:customStyle="1" w:styleId="fr-collapsible-toggle2">
    <w:name w:val="fr-collapsible-toggle2"/>
    <w:basedOn w:val="a8"/>
    <w:qFormat/>
    <w:rsid w:val="00986055"/>
    <w:rPr>
      <w:sz w:val="22"/>
      <w:szCs w:val="22"/>
    </w:rPr>
  </w:style>
  <w:style w:type="paragraph" w:customStyle="1" w:styleId="fr-collapsible-toggle3">
    <w:name w:val="fr-collapsible-toggle3"/>
    <w:basedOn w:val="a8"/>
    <w:qFormat/>
    <w:rsid w:val="00986055"/>
    <w:rPr>
      <w:sz w:val="22"/>
      <w:szCs w:val="22"/>
    </w:rPr>
  </w:style>
  <w:style w:type="paragraph" w:customStyle="1" w:styleId="navboxnewtitle1">
    <w:name w:val="navboxnew_title1"/>
    <w:basedOn w:val="a8"/>
    <w:qFormat/>
    <w:rsid w:val="00986055"/>
    <w:pPr>
      <w:shd w:val="clear" w:color="auto" w:fill="CCCCFF"/>
      <w:spacing w:before="0" w:beforeAutospacing="0" w:after="30" w:afterAutospacing="0"/>
      <w:jc w:val="center"/>
    </w:pPr>
    <w:rPr>
      <w:b/>
      <w:bCs/>
    </w:rPr>
  </w:style>
  <w:style w:type="paragraph" w:customStyle="1" w:styleId="navboxnewtitlesub1">
    <w:name w:val="navboxnew_titlesub1"/>
    <w:basedOn w:val="a8"/>
    <w:qFormat/>
    <w:rsid w:val="00986055"/>
    <w:rPr>
      <w:sz w:val="19"/>
      <w:szCs w:val="19"/>
    </w:rPr>
  </w:style>
  <w:style w:type="paragraph" w:customStyle="1" w:styleId="fr-collapsible-content2">
    <w:name w:val="fr-collapsible-content2"/>
    <w:basedOn w:val="a8"/>
    <w:qFormat/>
    <w:rsid w:val="00986055"/>
    <w:rPr>
      <w:sz w:val="22"/>
      <w:szCs w:val="22"/>
    </w:rPr>
  </w:style>
  <w:style w:type="paragraph" w:customStyle="1" w:styleId="navboxnewcell1">
    <w:name w:val="navboxnew_cell1"/>
    <w:basedOn w:val="a8"/>
    <w:qFormat/>
    <w:rsid w:val="00986055"/>
    <w:pPr>
      <w:jc w:val="center"/>
    </w:pPr>
  </w:style>
  <w:style w:type="paragraph" w:customStyle="1" w:styleId="navboxnewth1">
    <w:name w:val="navboxnew_th1"/>
    <w:basedOn w:val="a8"/>
    <w:qFormat/>
    <w:rsid w:val="00986055"/>
    <w:pPr>
      <w:pBdr>
        <w:right w:val="single" w:sz="12" w:space="9" w:color="F9F9F9"/>
      </w:pBdr>
      <w:shd w:val="clear" w:color="auto" w:fill="DDDDFF"/>
    </w:pPr>
    <w:rPr>
      <w:b/>
      <w:bCs/>
    </w:rPr>
  </w:style>
  <w:style w:type="paragraph" w:customStyle="1" w:styleId="navboxnewlast1">
    <w:name w:val="navboxnew_last1"/>
    <w:basedOn w:val="a8"/>
    <w:qFormat/>
    <w:rsid w:val="00986055"/>
  </w:style>
  <w:style w:type="paragraph" w:customStyle="1" w:styleId="impair1">
    <w:name w:val="impair1"/>
    <w:basedOn w:val="a8"/>
    <w:qFormat/>
    <w:rsid w:val="00986055"/>
    <w:pPr>
      <w:shd w:val="clear" w:color="auto" w:fill="EEEEFF"/>
    </w:pPr>
  </w:style>
  <w:style w:type="paragraph" w:customStyle="1" w:styleId="pair1">
    <w:name w:val="pair1"/>
    <w:basedOn w:val="a8"/>
    <w:qFormat/>
    <w:rsid w:val="00986055"/>
    <w:pPr>
      <w:shd w:val="clear" w:color="auto" w:fill="F9F9F9"/>
    </w:pPr>
  </w:style>
  <w:style w:type="paragraph" w:customStyle="1" w:styleId="navboxnewbanner1">
    <w:name w:val="navboxnew_banner1"/>
    <w:basedOn w:val="a8"/>
    <w:qFormat/>
    <w:rsid w:val="00986055"/>
    <w:pPr>
      <w:shd w:val="clear" w:color="auto" w:fill="DDDDFF"/>
      <w:spacing w:before="0" w:beforeAutospacing="0" w:after="30" w:afterAutospacing="0"/>
      <w:jc w:val="center"/>
    </w:pPr>
  </w:style>
  <w:style w:type="paragraph" w:customStyle="1" w:styleId="navboxnewimage1">
    <w:name w:val="navboxnew_image1"/>
    <w:basedOn w:val="a8"/>
    <w:qFormat/>
    <w:rsid w:val="00986055"/>
  </w:style>
  <w:style w:type="paragraph" w:customStyle="1" w:styleId="navboxnewcell2">
    <w:name w:val="navboxnew_cell2"/>
    <w:basedOn w:val="a8"/>
    <w:qFormat/>
    <w:rsid w:val="00986055"/>
    <w:pPr>
      <w:jc w:val="center"/>
    </w:pPr>
  </w:style>
  <w:style w:type="paragraph" w:customStyle="1" w:styleId="navboxnewie1">
    <w:name w:val="navboxnew_ie1"/>
    <w:basedOn w:val="a8"/>
    <w:qFormat/>
    <w:rsid w:val="00986055"/>
  </w:style>
  <w:style w:type="paragraph" w:customStyle="1" w:styleId="navboxnewtitle2">
    <w:name w:val="navboxnew_title2"/>
    <w:basedOn w:val="a8"/>
    <w:qFormat/>
    <w:rsid w:val="00986055"/>
    <w:pPr>
      <w:shd w:val="clear" w:color="auto" w:fill="99CC99"/>
    </w:pPr>
  </w:style>
  <w:style w:type="paragraph" w:customStyle="1" w:styleId="navboxnewbanner2">
    <w:name w:val="navboxnew_banner2"/>
    <w:basedOn w:val="a8"/>
    <w:qFormat/>
    <w:rsid w:val="00986055"/>
    <w:pPr>
      <w:shd w:val="clear" w:color="auto" w:fill="99CC99"/>
    </w:pPr>
  </w:style>
  <w:style w:type="paragraph" w:customStyle="1" w:styleId="navboxnewth2">
    <w:name w:val="navboxnew_th2"/>
    <w:basedOn w:val="a8"/>
    <w:qFormat/>
    <w:rsid w:val="00986055"/>
    <w:pPr>
      <w:shd w:val="clear" w:color="auto" w:fill="B3D9B3"/>
    </w:pPr>
  </w:style>
  <w:style w:type="paragraph" w:customStyle="1" w:styleId="navboxnewtitle3">
    <w:name w:val="navboxnew_title3"/>
    <w:basedOn w:val="a8"/>
    <w:qFormat/>
    <w:rsid w:val="00986055"/>
    <w:pPr>
      <w:shd w:val="clear" w:color="auto" w:fill="DFEDFF"/>
    </w:pPr>
  </w:style>
  <w:style w:type="paragraph" w:customStyle="1" w:styleId="navboxnewbanner3">
    <w:name w:val="navboxnew_banner3"/>
    <w:basedOn w:val="a8"/>
    <w:qFormat/>
    <w:rsid w:val="00986055"/>
    <w:pPr>
      <w:shd w:val="clear" w:color="auto" w:fill="DFEDFF"/>
    </w:pPr>
  </w:style>
  <w:style w:type="paragraph" w:customStyle="1" w:styleId="navboxnewth3">
    <w:name w:val="navboxnew_th3"/>
    <w:basedOn w:val="a8"/>
    <w:qFormat/>
    <w:rsid w:val="00986055"/>
    <w:pPr>
      <w:shd w:val="clear" w:color="auto" w:fill="E7F2FF"/>
    </w:pPr>
  </w:style>
  <w:style w:type="paragraph" w:customStyle="1" w:styleId="fr-collapsible-toggle4">
    <w:name w:val="fr-collapsible-toggle4"/>
    <w:basedOn w:val="a8"/>
    <w:qFormat/>
    <w:rsid w:val="00986055"/>
    <w:rPr>
      <w:sz w:val="22"/>
      <w:szCs w:val="22"/>
    </w:rPr>
  </w:style>
  <w:style w:type="paragraph" w:customStyle="1" w:styleId="navboxnewtitle4">
    <w:name w:val="navboxnew_title4"/>
    <w:basedOn w:val="a8"/>
    <w:qFormat/>
    <w:rsid w:val="00986055"/>
    <w:pPr>
      <w:shd w:val="clear" w:color="auto" w:fill="CCCCFF"/>
      <w:spacing w:before="0" w:beforeAutospacing="0" w:after="30" w:afterAutospacing="0"/>
      <w:jc w:val="center"/>
    </w:pPr>
    <w:rPr>
      <w:b/>
      <w:bCs/>
    </w:rPr>
  </w:style>
  <w:style w:type="paragraph" w:customStyle="1" w:styleId="navboxnewtitlesub2">
    <w:name w:val="navboxnew_titlesub2"/>
    <w:basedOn w:val="a8"/>
    <w:qFormat/>
    <w:rsid w:val="00986055"/>
    <w:rPr>
      <w:sz w:val="19"/>
      <w:szCs w:val="19"/>
    </w:rPr>
  </w:style>
  <w:style w:type="paragraph" w:customStyle="1" w:styleId="fr-collapsible-content3">
    <w:name w:val="fr-collapsible-content3"/>
    <w:basedOn w:val="a8"/>
    <w:qFormat/>
    <w:rsid w:val="00986055"/>
    <w:rPr>
      <w:sz w:val="22"/>
      <w:szCs w:val="22"/>
    </w:rPr>
  </w:style>
  <w:style w:type="paragraph" w:customStyle="1" w:styleId="navboxnewrow1">
    <w:name w:val="navboxnew_row1"/>
    <w:basedOn w:val="a8"/>
    <w:qFormat/>
    <w:rsid w:val="00986055"/>
    <w:pPr>
      <w:shd w:val="clear" w:color="auto" w:fill="DDDDFF"/>
    </w:pPr>
  </w:style>
  <w:style w:type="paragraph" w:customStyle="1" w:styleId="navboxnewth4">
    <w:name w:val="navboxnew_th4"/>
    <w:basedOn w:val="a8"/>
    <w:qFormat/>
    <w:rsid w:val="00986055"/>
    <w:pPr>
      <w:pBdr>
        <w:top w:val="single" w:sz="12" w:space="0" w:color="F9F9F9"/>
      </w:pBdr>
      <w:jc w:val="center"/>
    </w:pPr>
    <w:rPr>
      <w:b/>
      <w:bCs/>
    </w:rPr>
  </w:style>
  <w:style w:type="paragraph" w:customStyle="1" w:styleId="navboxnewie2">
    <w:name w:val="navboxnew_ie2"/>
    <w:basedOn w:val="a8"/>
    <w:qFormat/>
    <w:rsid w:val="00986055"/>
    <w:pPr>
      <w:pBdr>
        <w:left w:val="single" w:sz="12" w:space="0" w:color="F9F9F9"/>
      </w:pBdr>
    </w:pPr>
  </w:style>
  <w:style w:type="paragraph" w:customStyle="1" w:styleId="navboxnewinline1">
    <w:name w:val="navboxnew_inline1"/>
    <w:basedOn w:val="a8"/>
    <w:qFormat/>
    <w:rsid w:val="00986055"/>
    <w:pPr>
      <w:shd w:val="clear" w:color="auto" w:fill="F9F9F9"/>
    </w:pPr>
  </w:style>
  <w:style w:type="paragraph" w:customStyle="1" w:styleId="navboxnewinline2">
    <w:name w:val="navboxnew_inline2"/>
    <w:basedOn w:val="a8"/>
    <w:qFormat/>
    <w:rsid w:val="00986055"/>
    <w:pPr>
      <w:shd w:val="clear" w:color="auto" w:fill="EEEEFF"/>
    </w:pPr>
  </w:style>
  <w:style w:type="paragraph" w:customStyle="1" w:styleId="navboxnewimage2">
    <w:name w:val="navboxnew_image2"/>
    <w:basedOn w:val="a8"/>
    <w:qFormat/>
    <w:rsid w:val="00986055"/>
    <w:rPr>
      <w:vanish/>
    </w:rPr>
  </w:style>
  <w:style w:type="paragraph" w:customStyle="1" w:styleId="navboxnewbanner4">
    <w:name w:val="navboxnew_banner4"/>
    <w:basedOn w:val="a8"/>
    <w:qFormat/>
    <w:rsid w:val="00986055"/>
    <w:pPr>
      <w:shd w:val="clear" w:color="auto" w:fill="CCCCFF"/>
      <w:spacing w:before="30" w:beforeAutospacing="0" w:after="0" w:afterAutospacing="0"/>
      <w:jc w:val="center"/>
    </w:pPr>
  </w:style>
  <w:style w:type="paragraph" w:customStyle="1" w:styleId="navboxnew1">
    <w:name w:val="navboxnew1"/>
    <w:basedOn w:val="a8"/>
    <w:qFormat/>
    <w:rsid w:val="00986055"/>
    <w:pPr>
      <w:shd w:val="clear" w:color="auto" w:fill="F9F9F9"/>
    </w:pPr>
  </w:style>
  <w:style w:type="paragraph" w:customStyle="1" w:styleId="play-btn-large1">
    <w:name w:val="play-btn-large1"/>
    <w:basedOn w:val="a8"/>
    <w:qFormat/>
    <w:rsid w:val="00986055"/>
    <w:pPr>
      <w:spacing w:before="0" w:beforeAutospacing="0"/>
      <w:ind w:left="-525"/>
    </w:pPr>
  </w:style>
  <w:style w:type="paragraph" w:customStyle="1" w:styleId="ui-widget1">
    <w:name w:val="ui-widget1"/>
    <w:basedOn w:val="a8"/>
    <w:qFormat/>
    <w:rsid w:val="00986055"/>
    <w:rPr>
      <w:rFonts w:ascii="Arial" w:hAnsi="Arial" w:cs="Arial"/>
    </w:rPr>
  </w:style>
  <w:style w:type="paragraph" w:customStyle="1" w:styleId="ui-state-default1">
    <w:name w:val="ui-state-default1"/>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default2">
    <w:name w:val="ui-state-default2"/>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1">
    <w:name w:val="ui-state-hover1"/>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hover2">
    <w:name w:val="ui-state-hover2"/>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1">
    <w:name w:val="ui-state-focus1"/>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2">
    <w:name w:val="ui-state-focus2"/>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1">
    <w:name w:val="ui-state-active1"/>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active2">
    <w:name w:val="ui-state-active2"/>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1">
    <w:name w:val="ui-state-highlight1"/>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highlight2">
    <w:name w:val="ui-state-highlight2"/>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1">
    <w:name w:val="ui-state-error1"/>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2">
    <w:name w:val="ui-state-error2"/>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1">
    <w:name w:val="ui-state-error-text1"/>
    <w:basedOn w:val="a8"/>
    <w:qFormat/>
    <w:rsid w:val="00986055"/>
    <w:rPr>
      <w:color w:val="FFFFFF"/>
    </w:rPr>
  </w:style>
  <w:style w:type="paragraph" w:customStyle="1" w:styleId="ui-state-error-text2">
    <w:name w:val="ui-state-error-text2"/>
    <w:basedOn w:val="a8"/>
    <w:qFormat/>
    <w:rsid w:val="00986055"/>
    <w:rPr>
      <w:color w:val="FFFFFF"/>
    </w:rPr>
  </w:style>
  <w:style w:type="paragraph" w:customStyle="1" w:styleId="ui-priority-primary1">
    <w:name w:val="ui-priority-primary1"/>
    <w:basedOn w:val="a8"/>
    <w:qFormat/>
    <w:rsid w:val="00986055"/>
    <w:rPr>
      <w:b/>
      <w:bCs/>
    </w:rPr>
  </w:style>
  <w:style w:type="paragraph" w:customStyle="1" w:styleId="ui-priority-primary2">
    <w:name w:val="ui-priority-primary2"/>
    <w:basedOn w:val="a8"/>
    <w:qFormat/>
    <w:rsid w:val="00986055"/>
    <w:rPr>
      <w:b/>
      <w:bCs/>
    </w:rPr>
  </w:style>
  <w:style w:type="paragraph" w:customStyle="1" w:styleId="ui-priority-secondary1">
    <w:name w:val="ui-priority-secondary1"/>
    <w:basedOn w:val="a8"/>
    <w:qFormat/>
    <w:rsid w:val="00986055"/>
  </w:style>
  <w:style w:type="paragraph" w:customStyle="1" w:styleId="ui-priority-secondary2">
    <w:name w:val="ui-priority-secondary2"/>
    <w:basedOn w:val="a8"/>
    <w:qFormat/>
    <w:rsid w:val="00986055"/>
  </w:style>
  <w:style w:type="paragraph" w:customStyle="1" w:styleId="ui-state-disabled1">
    <w:name w:val="ui-state-disabled1"/>
    <w:basedOn w:val="a8"/>
    <w:qFormat/>
    <w:rsid w:val="00986055"/>
  </w:style>
  <w:style w:type="paragraph" w:customStyle="1" w:styleId="ui-state-disabled2">
    <w:name w:val="ui-state-disabled2"/>
    <w:basedOn w:val="a8"/>
    <w:qFormat/>
    <w:rsid w:val="00986055"/>
  </w:style>
  <w:style w:type="paragraph" w:customStyle="1" w:styleId="ui-icon1">
    <w:name w:val="ui-icon1"/>
    <w:basedOn w:val="a8"/>
    <w:qFormat/>
    <w:rsid w:val="00986055"/>
    <w:pPr>
      <w:ind w:firstLine="7343"/>
    </w:pPr>
  </w:style>
  <w:style w:type="paragraph" w:customStyle="1" w:styleId="ui-icon2">
    <w:name w:val="ui-icon2"/>
    <w:basedOn w:val="a8"/>
    <w:qFormat/>
    <w:rsid w:val="00986055"/>
    <w:pPr>
      <w:ind w:firstLine="7343"/>
    </w:pPr>
  </w:style>
  <w:style w:type="paragraph" w:customStyle="1" w:styleId="ui-icon3">
    <w:name w:val="ui-icon3"/>
    <w:basedOn w:val="a8"/>
    <w:qFormat/>
    <w:rsid w:val="00986055"/>
    <w:pPr>
      <w:ind w:firstLine="7343"/>
    </w:pPr>
  </w:style>
  <w:style w:type="paragraph" w:customStyle="1" w:styleId="ui-icon4">
    <w:name w:val="ui-icon4"/>
    <w:basedOn w:val="a8"/>
    <w:qFormat/>
    <w:rsid w:val="00986055"/>
    <w:pPr>
      <w:ind w:firstLine="7343"/>
    </w:pPr>
  </w:style>
  <w:style w:type="paragraph" w:customStyle="1" w:styleId="ui-icon5">
    <w:name w:val="ui-icon5"/>
    <w:basedOn w:val="a8"/>
    <w:qFormat/>
    <w:rsid w:val="00986055"/>
    <w:pPr>
      <w:ind w:firstLine="7343"/>
    </w:pPr>
  </w:style>
  <w:style w:type="paragraph" w:customStyle="1" w:styleId="ui-icon6">
    <w:name w:val="ui-icon6"/>
    <w:basedOn w:val="a8"/>
    <w:qFormat/>
    <w:rsid w:val="00986055"/>
    <w:pPr>
      <w:ind w:firstLine="7343"/>
    </w:pPr>
  </w:style>
  <w:style w:type="paragraph" w:customStyle="1" w:styleId="ui-icon7">
    <w:name w:val="ui-icon7"/>
    <w:basedOn w:val="a8"/>
    <w:qFormat/>
    <w:rsid w:val="00986055"/>
    <w:pPr>
      <w:ind w:firstLine="7343"/>
    </w:pPr>
  </w:style>
  <w:style w:type="paragraph" w:customStyle="1" w:styleId="ui-icon8">
    <w:name w:val="ui-icon8"/>
    <w:basedOn w:val="a8"/>
    <w:qFormat/>
    <w:rsid w:val="00986055"/>
    <w:pPr>
      <w:ind w:firstLine="7343"/>
    </w:pPr>
  </w:style>
  <w:style w:type="paragraph" w:customStyle="1" w:styleId="ui-icon9">
    <w:name w:val="ui-icon9"/>
    <w:basedOn w:val="a8"/>
    <w:qFormat/>
    <w:rsid w:val="00986055"/>
    <w:pPr>
      <w:ind w:firstLine="7343"/>
    </w:pPr>
  </w:style>
  <w:style w:type="paragraph" w:customStyle="1" w:styleId="ui-resizable-handle1">
    <w:name w:val="ui-resizable-handle1"/>
    <w:basedOn w:val="a8"/>
    <w:qFormat/>
    <w:rsid w:val="00986055"/>
    <w:rPr>
      <w:vanish/>
      <w:sz w:val="2"/>
      <w:szCs w:val="2"/>
    </w:rPr>
  </w:style>
  <w:style w:type="paragraph" w:customStyle="1" w:styleId="ui-resizable-handle2">
    <w:name w:val="ui-resizable-handle2"/>
    <w:basedOn w:val="a8"/>
    <w:qFormat/>
    <w:rsid w:val="00986055"/>
    <w:rPr>
      <w:vanish/>
      <w:sz w:val="2"/>
      <w:szCs w:val="2"/>
    </w:rPr>
  </w:style>
  <w:style w:type="paragraph" w:customStyle="1" w:styleId="ui-button-text1">
    <w:name w:val="ui-button-text1"/>
    <w:basedOn w:val="a8"/>
    <w:qFormat/>
    <w:rsid w:val="00986055"/>
  </w:style>
  <w:style w:type="paragraph" w:customStyle="1" w:styleId="ui-button-text2">
    <w:name w:val="ui-button-text2"/>
    <w:basedOn w:val="a8"/>
    <w:qFormat/>
    <w:rsid w:val="00986055"/>
  </w:style>
  <w:style w:type="paragraph" w:customStyle="1" w:styleId="ui-button-text3">
    <w:name w:val="ui-button-text3"/>
    <w:basedOn w:val="a8"/>
    <w:qFormat/>
    <w:rsid w:val="00986055"/>
    <w:pPr>
      <w:ind w:firstLine="11919"/>
    </w:pPr>
  </w:style>
  <w:style w:type="paragraph" w:customStyle="1" w:styleId="ui-button-text4">
    <w:name w:val="ui-button-text4"/>
    <w:basedOn w:val="a8"/>
    <w:qFormat/>
    <w:rsid w:val="00986055"/>
    <w:pPr>
      <w:ind w:firstLine="11919"/>
    </w:pPr>
  </w:style>
  <w:style w:type="paragraph" w:customStyle="1" w:styleId="ui-button-text5">
    <w:name w:val="ui-button-text5"/>
    <w:basedOn w:val="a8"/>
    <w:qFormat/>
    <w:rsid w:val="00986055"/>
  </w:style>
  <w:style w:type="paragraph" w:customStyle="1" w:styleId="ui-button-text6">
    <w:name w:val="ui-button-text6"/>
    <w:basedOn w:val="a8"/>
    <w:qFormat/>
    <w:rsid w:val="00986055"/>
  </w:style>
  <w:style w:type="paragraph" w:customStyle="1" w:styleId="ui-button-text7">
    <w:name w:val="ui-button-text7"/>
    <w:basedOn w:val="a8"/>
    <w:qFormat/>
    <w:rsid w:val="00986055"/>
  </w:style>
  <w:style w:type="paragraph" w:customStyle="1" w:styleId="ui-icon10">
    <w:name w:val="ui-icon10"/>
    <w:basedOn w:val="a8"/>
    <w:qFormat/>
    <w:rsid w:val="00986055"/>
    <w:pPr>
      <w:spacing w:before="0" w:beforeAutospacing="0"/>
      <w:ind w:left="-120" w:firstLine="7343"/>
    </w:pPr>
  </w:style>
  <w:style w:type="paragraph" w:customStyle="1" w:styleId="ui-icon11">
    <w:name w:val="ui-icon11"/>
    <w:basedOn w:val="a8"/>
    <w:qFormat/>
    <w:rsid w:val="00986055"/>
    <w:pPr>
      <w:spacing w:before="0" w:beforeAutospacing="0"/>
      <w:ind w:firstLine="7343"/>
    </w:pPr>
  </w:style>
  <w:style w:type="paragraph" w:customStyle="1" w:styleId="ui-icon12">
    <w:name w:val="ui-icon12"/>
    <w:basedOn w:val="a8"/>
    <w:qFormat/>
    <w:rsid w:val="00986055"/>
    <w:pPr>
      <w:spacing w:before="0" w:beforeAutospacing="0"/>
      <w:ind w:firstLine="7343"/>
    </w:pPr>
  </w:style>
  <w:style w:type="paragraph" w:customStyle="1" w:styleId="ui-icon13">
    <w:name w:val="ui-icon13"/>
    <w:basedOn w:val="a8"/>
    <w:qFormat/>
    <w:rsid w:val="00986055"/>
    <w:pPr>
      <w:spacing w:before="0" w:beforeAutospacing="0"/>
      <w:ind w:firstLine="7343"/>
    </w:pPr>
  </w:style>
  <w:style w:type="paragraph" w:customStyle="1" w:styleId="ui-icon14">
    <w:name w:val="ui-icon14"/>
    <w:basedOn w:val="a8"/>
    <w:qFormat/>
    <w:rsid w:val="00986055"/>
    <w:pPr>
      <w:spacing w:before="0" w:beforeAutospacing="0"/>
      <w:ind w:firstLine="7343"/>
    </w:pPr>
  </w:style>
  <w:style w:type="paragraph" w:customStyle="1" w:styleId="ui-icon15">
    <w:name w:val="ui-icon15"/>
    <w:basedOn w:val="a8"/>
    <w:qFormat/>
    <w:rsid w:val="00986055"/>
    <w:pPr>
      <w:spacing w:before="0" w:beforeAutospacing="0"/>
      <w:ind w:firstLine="7343"/>
    </w:pPr>
  </w:style>
  <w:style w:type="paragraph" w:customStyle="1" w:styleId="ui-button1">
    <w:name w:val="ui-button1"/>
    <w:basedOn w:val="a8"/>
    <w:qFormat/>
    <w:rsid w:val="00986055"/>
    <w:pPr>
      <w:ind w:right="-72"/>
      <w:jc w:val="center"/>
    </w:pPr>
  </w:style>
  <w:style w:type="paragraph" w:customStyle="1" w:styleId="ui-button2">
    <w:name w:val="ui-button2"/>
    <w:basedOn w:val="a8"/>
    <w:qFormat/>
    <w:rsid w:val="00986055"/>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8"/>
    <w:qFormat/>
    <w:rsid w:val="00986055"/>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8"/>
    <w:qFormat/>
    <w:rsid w:val="00986055"/>
  </w:style>
  <w:style w:type="paragraph" w:customStyle="1" w:styleId="ui-icon16">
    <w:name w:val="ui-icon16"/>
    <w:basedOn w:val="a8"/>
    <w:qFormat/>
    <w:rsid w:val="00986055"/>
    <w:pPr>
      <w:ind w:firstLine="7343"/>
    </w:pPr>
  </w:style>
  <w:style w:type="paragraph" w:customStyle="1" w:styleId="ui-icon17">
    <w:name w:val="ui-icon17"/>
    <w:basedOn w:val="a8"/>
    <w:qFormat/>
    <w:rsid w:val="00986055"/>
    <w:pPr>
      <w:ind w:firstLine="7343"/>
    </w:pPr>
  </w:style>
  <w:style w:type="paragraph" w:customStyle="1" w:styleId="ui-icon18">
    <w:name w:val="ui-icon18"/>
    <w:basedOn w:val="a8"/>
    <w:qFormat/>
    <w:rsid w:val="00986055"/>
    <w:pPr>
      <w:ind w:firstLine="7343"/>
    </w:pPr>
  </w:style>
  <w:style w:type="paragraph" w:customStyle="1" w:styleId="ui-icon19">
    <w:name w:val="ui-icon19"/>
    <w:basedOn w:val="a8"/>
    <w:qFormat/>
    <w:rsid w:val="00986055"/>
    <w:pPr>
      <w:ind w:firstLine="7343"/>
    </w:pPr>
  </w:style>
  <w:style w:type="paragraph" w:customStyle="1" w:styleId="ui-dialog-titlebar1">
    <w:name w:val="ui-dialog-titlebar1"/>
    <w:basedOn w:val="a8"/>
    <w:qFormat/>
    <w:rsid w:val="00986055"/>
  </w:style>
  <w:style w:type="paragraph" w:customStyle="1" w:styleId="ui-dialog-title1">
    <w:name w:val="ui-dialog-title1"/>
    <w:basedOn w:val="a8"/>
    <w:qFormat/>
    <w:rsid w:val="00986055"/>
    <w:pPr>
      <w:spacing w:before="0" w:beforeAutospacing="0" w:after="0" w:afterAutospacing="0"/>
    </w:pPr>
  </w:style>
  <w:style w:type="paragraph" w:customStyle="1" w:styleId="ui-dialog-titlebar-close1">
    <w:name w:val="ui-dialog-titlebar-close1"/>
    <w:basedOn w:val="a8"/>
    <w:qFormat/>
    <w:rsid w:val="00986055"/>
    <w:pPr>
      <w:spacing w:before="0" w:beforeAutospacing="0" w:after="0" w:afterAutospacing="0"/>
    </w:pPr>
  </w:style>
  <w:style w:type="paragraph" w:customStyle="1" w:styleId="ui-dialog-titlebar-close2">
    <w:name w:val="ui-dialog-titlebar-close2"/>
    <w:basedOn w:val="a8"/>
    <w:qFormat/>
    <w:rsid w:val="00986055"/>
    <w:pPr>
      <w:spacing w:before="0" w:beforeAutospacing="0" w:after="0" w:afterAutospacing="0"/>
    </w:pPr>
  </w:style>
  <w:style w:type="paragraph" w:customStyle="1" w:styleId="ui-dialog-content1">
    <w:name w:val="ui-dialog-content1"/>
    <w:basedOn w:val="a8"/>
    <w:qFormat/>
    <w:rsid w:val="00986055"/>
  </w:style>
  <w:style w:type="paragraph" w:customStyle="1" w:styleId="ui-dialog-buttonpane1">
    <w:name w:val="ui-dialog-buttonpane1"/>
    <w:basedOn w:val="a8"/>
    <w:qFormat/>
    <w:rsid w:val="00986055"/>
    <w:pPr>
      <w:spacing w:before="120" w:beforeAutospacing="0" w:after="0" w:afterAutospacing="0"/>
    </w:pPr>
  </w:style>
  <w:style w:type="paragraph" w:customStyle="1" w:styleId="ui-resizable-se1">
    <w:name w:val="ui-resizable-se1"/>
    <w:basedOn w:val="a8"/>
    <w:qFormat/>
    <w:rsid w:val="00986055"/>
  </w:style>
  <w:style w:type="paragraph" w:customStyle="1" w:styleId="ui-dialog-titlebar-close3">
    <w:name w:val="ui-dialog-titlebar-close3"/>
    <w:basedOn w:val="a8"/>
    <w:qFormat/>
    <w:rsid w:val="00986055"/>
    <w:pPr>
      <w:spacing w:before="0" w:beforeAutospacing="0" w:after="0" w:afterAutospacing="0"/>
    </w:pPr>
  </w:style>
  <w:style w:type="paragraph" w:customStyle="1" w:styleId="ui-dialog-titlebar2">
    <w:name w:val="ui-dialog-titlebar2"/>
    <w:basedOn w:val="a8"/>
    <w:qFormat/>
    <w:rsid w:val="00986055"/>
  </w:style>
  <w:style w:type="paragraph" w:customStyle="1" w:styleId="ui-widget-header1">
    <w:name w:val="ui-widget-header1"/>
    <w:basedOn w:val="a8"/>
    <w:qFormat/>
    <w:rsid w:val="00986055"/>
    <w:pPr>
      <w:pBdr>
        <w:bottom w:val="single" w:sz="6" w:space="0" w:color="BBBBBB"/>
      </w:pBdr>
      <w:shd w:val="clear" w:color="auto" w:fill="F0F0F0"/>
      <w:spacing w:line="240" w:lineRule="atLeast"/>
    </w:pPr>
    <w:rPr>
      <w:b/>
      <w:bCs/>
      <w:color w:val="222222"/>
    </w:rPr>
  </w:style>
  <w:style w:type="paragraph" w:customStyle="1" w:styleId="ui-icon-closethick1">
    <w:name w:val="ui-icon-closethick1"/>
    <w:basedOn w:val="a8"/>
    <w:qFormat/>
    <w:rsid w:val="00986055"/>
  </w:style>
  <w:style w:type="paragraph" w:customStyle="1" w:styleId="ui-dialog-buttonpane2">
    <w:name w:val="ui-dialog-buttonpane2"/>
    <w:basedOn w:val="a8"/>
    <w:qFormat/>
    <w:rsid w:val="00986055"/>
    <w:pPr>
      <w:spacing w:before="0" w:beforeAutospacing="0" w:after="0" w:afterAutospacing="0"/>
    </w:pPr>
  </w:style>
  <w:style w:type="paragraph" w:customStyle="1" w:styleId="special-label1">
    <w:name w:val="special-label1"/>
    <w:basedOn w:val="a8"/>
    <w:qFormat/>
    <w:rsid w:val="00986055"/>
    <w:rPr>
      <w:color w:val="808080"/>
    </w:rPr>
  </w:style>
  <w:style w:type="paragraph" w:customStyle="1" w:styleId="special-query1">
    <w:name w:val="special-query1"/>
    <w:basedOn w:val="a8"/>
    <w:qFormat/>
    <w:rsid w:val="00986055"/>
    <w:rPr>
      <w:i/>
      <w:iCs/>
      <w:color w:val="000000"/>
    </w:rPr>
  </w:style>
  <w:style w:type="paragraph" w:customStyle="1" w:styleId="special-hover1">
    <w:name w:val="special-hover1"/>
    <w:basedOn w:val="a8"/>
    <w:qFormat/>
    <w:rsid w:val="00986055"/>
    <w:pPr>
      <w:shd w:val="clear" w:color="auto" w:fill="C0C0C0"/>
    </w:pPr>
  </w:style>
  <w:style w:type="paragraph" w:customStyle="1" w:styleId="special-label2">
    <w:name w:val="special-label2"/>
    <w:basedOn w:val="a8"/>
    <w:qFormat/>
    <w:rsid w:val="00986055"/>
    <w:rPr>
      <w:color w:val="FFFFFF"/>
    </w:rPr>
  </w:style>
  <w:style w:type="paragraph" w:customStyle="1" w:styleId="special-query2">
    <w:name w:val="special-query2"/>
    <w:basedOn w:val="a8"/>
    <w:qFormat/>
    <w:rsid w:val="00986055"/>
    <w:rPr>
      <w:color w:val="FFFFFF"/>
    </w:rPr>
  </w:style>
  <w:style w:type="paragraph" w:customStyle="1" w:styleId="mw-specialpage-summary1">
    <w:name w:val="mw-specialpage-summary1"/>
    <w:basedOn w:val="a8"/>
    <w:qFormat/>
    <w:rsid w:val="00986055"/>
    <w:rPr>
      <w:vanish/>
    </w:rPr>
  </w:style>
  <w:style w:type="paragraph" w:customStyle="1" w:styleId="editsection1">
    <w:name w:val="editsection1"/>
    <w:basedOn w:val="a8"/>
    <w:qFormat/>
    <w:rsid w:val="00986055"/>
    <w:rPr>
      <w:sz w:val="20"/>
      <w:szCs w:val="20"/>
    </w:rPr>
  </w:style>
  <w:style w:type="paragraph" w:customStyle="1" w:styleId="mw-headline1">
    <w:name w:val="mw-headline1"/>
    <w:basedOn w:val="a8"/>
    <w:qFormat/>
    <w:rsid w:val="00986055"/>
    <w:pPr>
      <w:ind w:right="72"/>
    </w:pPr>
  </w:style>
  <w:style w:type="paragraph" w:customStyle="1" w:styleId="legendlike1">
    <w:name w:val="legendlike1"/>
    <w:basedOn w:val="a8"/>
    <w:qFormat/>
    <w:rsid w:val="00986055"/>
    <w:pPr>
      <w:spacing w:before="0" w:beforeAutospacing="0"/>
    </w:pPr>
  </w:style>
  <w:style w:type="paragraph" w:customStyle="1" w:styleId="legendtextlike1">
    <w:name w:val="legendtextlike1"/>
    <w:basedOn w:val="a8"/>
    <w:qFormat/>
    <w:rsid w:val="00986055"/>
    <w:pPr>
      <w:shd w:val="clear" w:color="auto" w:fill="FFFFFF"/>
    </w:pPr>
  </w:style>
  <w:style w:type="paragraph" w:customStyle="1" w:styleId="scrollbar1">
    <w:name w:val="scrollbar1"/>
    <w:basedOn w:val="a8"/>
    <w:qFormat/>
    <w:rsid w:val="00986055"/>
  </w:style>
  <w:style w:type="paragraph" w:customStyle="1" w:styleId="scrollbarcontainer1">
    <w:name w:val="scrollbarcontainer1"/>
    <w:basedOn w:val="a8"/>
    <w:qFormat/>
    <w:rsid w:val="00986055"/>
  </w:style>
  <w:style w:type="paragraph" w:customStyle="1" w:styleId="magnify1">
    <w:name w:val="magnify1"/>
    <w:basedOn w:val="a8"/>
    <w:qFormat/>
    <w:rsid w:val="00986055"/>
    <w:rPr>
      <w:vanish/>
    </w:rPr>
  </w:style>
  <w:style w:type="paragraph" w:customStyle="1" w:styleId="infoboximage1">
    <w:name w:val="infoboximage1"/>
    <w:basedOn w:val="a8"/>
    <w:qFormat/>
    <w:rsid w:val="00986055"/>
    <w:pPr>
      <w:shd w:val="clear" w:color="auto" w:fill="FFFFFF"/>
      <w:spacing w:before="0" w:beforeAutospacing="0"/>
      <w:jc w:val="center"/>
    </w:pPr>
    <w:rPr>
      <w:color w:val="000000"/>
    </w:rPr>
  </w:style>
  <w:style w:type="paragraph" w:customStyle="1" w:styleId="infoboxsoustitre1">
    <w:name w:val="infoboxsoustitre1"/>
    <w:basedOn w:val="a8"/>
    <w:qFormat/>
    <w:rsid w:val="00986055"/>
    <w:pPr>
      <w:spacing w:line="480" w:lineRule="auto"/>
      <w:jc w:val="center"/>
    </w:pPr>
    <w:rPr>
      <w:b/>
      <w:bCs/>
      <w:color w:val="000000"/>
      <w:sz w:val="28"/>
      <w:szCs w:val="28"/>
    </w:rPr>
  </w:style>
  <w:style w:type="paragraph" w:customStyle="1" w:styleId="latitude1">
    <w:name w:val="latitude1"/>
    <w:basedOn w:val="a8"/>
    <w:qFormat/>
    <w:rsid w:val="00986055"/>
  </w:style>
  <w:style w:type="paragraph" w:customStyle="1" w:styleId="entete1">
    <w:name w:val="entete1"/>
    <w:basedOn w:val="a8"/>
    <w:qFormat/>
    <w:rsid w:val="00986055"/>
    <w:pPr>
      <w:spacing w:line="288" w:lineRule="atLeast"/>
      <w:jc w:val="center"/>
    </w:pPr>
    <w:rPr>
      <w:b/>
      <w:bCs/>
      <w:color w:val="000000"/>
      <w:sz w:val="36"/>
      <w:szCs w:val="36"/>
    </w:rPr>
  </w:style>
  <w:style w:type="paragraph" w:customStyle="1" w:styleId="media1">
    <w:name w:val="media1"/>
    <w:basedOn w:val="a8"/>
    <w:qFormat/>
    <w:rsid w:val="00986055"/>
    <w:pPr>
      <w:jc w:val="center"/>
    </w:pPr>
    <w:rPr>
      <w:b/>
      <w:bCs/>
      <w:color w:val="000000"/>
    </w:rPr>
  </w:style>
  <w:style w:type="paragraph" w:customStyle="1" w:styleId="entete2">
    <w:name w:val="entete2"/>
    <w:basedOn w:val="a8"/>
    <w:qFormat/>
    <w:rsid w:val="00986055"/>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8"/>
    <w:qFormat/>
    <w:rsid w:val="00986055"/>
  </w:style>
  <w:style w:type="paragraph" w:customStyle="1" w:styleId="thumbinner1">
    <w:name w:val="thumbinner1"/>
    <w:basedOn w:val="a8"/>
    <w:qFormat/>
    <w:rsid w:val="00986055"/>
  </w:style>
  <w:style w:type="paragraph" w:customStyle="1" w:styleId="thumb1">
    <w:name w:val="thumb1"/>
    <w:basedOn w:val="a8"/>
    <w:qFormat/>
    <w:rsid w:val="00986055"/>
  </w:style>
  <w:style w:type="paragraph" w:customStyle="1" w:styleId="thumbcaption1">
    <w:name w:val="thumbcaption1"/>
    <w:basedOn w:val="a8"/>
    <w:qFormat/>
    <w:rsid w:val="00986055"/>
    <w:rPr>
      <w:vanish/>
    </w:rPr>
  </w:style>
  <w:style w:type="paragraph" w:customStyle="1" w:styleId="legend1">
    <w:name w:val="legend1"/>
    <w:basedOn w:val="a8"/>
    <w:qFormat/>
    <w:rsid w:val="00986055"/>
    <w:pPr>
      <w:spacing w:before="75" w:beforeAutospacing="0" w:after="120" w:afterAutospacing="0"/>
      <w:jc w:val="center"/>
    </w:pPr>
    <w:rPr>
      <w:sz w:val="22"/>
      <w:szCs w:val="22"/>
    </w:rPr>
  </w:style>
  <w:style w:type="paragraph" w:customStyle="1" w:styleId="image21">
    <w:name w:val="image21"/>
    <w:basedOn w:val="a8"/>
    <w:qFormat/>
    <w:rsid w:val="00986055"/>
    <w:pPr>
      <w:jc w:val="center"/>
    </w:pPr>
  </w:style>
  <w:style w:type="paragraph" w:customStyle="1" w:styleId="bloc1">
    <w:name w:val="bloc1"/>
    <w:basedOn w:val="a8"/>
    <w:qFormat/>
    <w:rsid w:val="00986055"/>
    <w:pPr>
      <w:shd w:val="clear" w:color="auto" w:fill="DFEDFF"/>
      <w:spacing w:before="75" w:beforeAutospacing="0" w:after="75" w:afterAutospacing="0" w:line="264" w:lineRule="atLeast"/>
      <w:jc w:val="center"/>
    </w:pPr>
    <w:rPr>
      <w:b/>
      <w:bCs/>
    </w:rPr>
  </w:style>
  <w:style w:type="paragraph" w:customStyle="1" w:styleId="bordered1">
    <w:name w:val="bordered1"/>
    <w:basedOn w:val="a8"/>
    <w:qFormat/>
    <w:rsid w:val="00986055"/>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8"/>
    <w:qFormat/>
    <w:rsid w:val="00986055"/>
    <w:pPr>
      <w:shd w:val="clear" w:color="auto" w:fill="DFEDFF"/>
      <w:spacing w:before="75" w:beforeAutospacing="0" w:after="75" w:afterAutospacing="0" w:line="15" w:lineRule="atLeast"/>
    </w:pPr>
    <w:rPr>
      <w:sz w:val="2"/>
      <w:szCs w:val="2"/>
    </w:rPr>
  </w:style>
  <w:style w:type="paragraph" w:customStyle="1" w:styleId="navbar1">
    <w:name w:val="navbar1"/>
    <w:basedOn w:val="a8"/>
    <w:qFormat/>
    <w:rsid w:val="00986055"/>
    <w:pPr>
      <w:spacing w:before="0" w:beforeAutospacing="0" w:after="0" w:afterAutospacing="0"/>
      <w:jc w:val="right"/>
    </w:pPr>
    <w:rPr>
      <w:sz w:val="19"/>
      <w:szCs w:val="19"/>
    </w:rPr>
  </w:style>
  <w:style w:type="paragraph" w:customStyle="1" w:styleId="prevbloc1">
    <w:name w:val="prev_bloc1"/>
    <w:basedOn w:val="a8"/>
    <w:qFormat/>
    <w:rsid w:val="00986055"/>
  </w:style>
  <w:style w:type="paragraph" w:customStyle="1" w:styleId="nextbloc1">
    <w:name w:val="next_bloc1"/>
    <w:basedOn w:val="a8"/>
    <w:qFormat/>
    <w:rsid w:val="00986055"/>
    <w:pPr>
      <w:jc w:val="right"/>
    </w:pPr>
  </w:style>
  <w:style w:type="paragraph" w:customStyle="1" w:styleId="entete3">
    <w:name w:val="entete3"/>
    <w:basedOn w:val="a8"/>
    <w:qFormat/>
    <w:rsid w:val="00986055"/>
  </w:style>
  <w:style w:type="paragraph" w:customStyle="1" w:styleId="bloc2">
    <w:name w:val="bloc2"/>
    <w:basedOn w:val="a8"/>
    <w:qFormat/>
    <w:rsid w:val="00986055"/>
  </w:style>
  <w:style w:type="paragraph" w:customStyle="1" w:styleId="taxoboxclassification1">
    <w:name w:val="taxobox_classification1"/>
    <w:basedOn w:val="a8"/>
    <w:qFormat/>
    <w:rsid w:val="00986055"/>
    <w:rPr>
      <w:i/>
      <w:iCs/>
    </w:rPr>
  </w:style>
  <w:style w:type="paragraph" w:customStyle="1" w:styleId="rnormal1">
    <w:name w:val="rnormal1"/>
    <w:basedOn w:val="a8"/>
    <w:qFormat/>
    <w:rsid w:val="00986055"/>
  </w:style>
  <w:style w:type="paragraph" w:customStyle="1" w:styleId="imgtoogle1">
    <w:name w:val="img_toogle1"/>
    <w:basedOn w:val="a8"/>
    <w:qFormat/>
    <w:rsid w:val="00986055"/>
  </w:style>
  <w:style w:type="paragraph" w:customStyle="1" w:styleId="atoogle1">
    <w:name w:val="a_toogle1"/>
    <w:basedOn w:val="a8"/>
    <w:qFormat/>
    <w:rsid w:val="00986055"/>
    <w:pPr>
      <w:jc w:val="center"/>
    </w:pPr>
    <w:rPr>
      <w:sz w:val="23"/>
      <w:szCs w:val="23"/>
    </w:rPr>
  </w:style>
  <w:style w:type="paragraph" w:customStyle="1" w:styleId="geopoint1">
    <w:name w:val="geopoint1"/>
    <w:basedOn w:val="a8"/>
    <w:qFormat/>
    <w:rsid w:val="00986055"/>
    <w:pPr>
      <w:pBdr>
        <w:top w:val="single" w:sz="6" w:space="0" w:color="000000"/>
        <w:left w:val="single" w:sz="6" w:space="0" w:color="000000"/>
        <w:bottom w:val="single" w:sz="6" w:space="0" w:color="000000"/>
        <w:right w:val="single" w:sz="6" w:space="0" w:color="000000"/>
      </w:pBdr>
      <w:shd w:val="clear" w:color="auto" w:fill="FF0000"/>
    </w:pPr>
    <w:rPr>
      <w:sz w:val="2"/>
      <w:szCs w:val="2"/>
    </w:rPr>
  </w:style>
  <w:style w:type="paragraph" w:customStyle="1" w:styleId="thumbinner2">
    <w:name w:val="thumbinner2"/>
    <w:basedOn w:val="a8"/>
    <w:qFormat/>
    <w:rsid w:val="00986055"/>
    <w:pPr>
      <w:spacing w:before="0" w:beforeAutospacing="0" w:after="0" w:afterAutospacing="0"/>
    </w:pPr>
  </w:style>
  <w:style w:type="paragraph" w:customStyle="1" w:styleId="titre1">
    <w:name w:val="titre1"/>
    <w:basedOn w:val="a8"/>
    <w:qFormat/>
    <w:rsid w:val="00986055"/>
    <w:pPr>
      <w:spacing w:before="48" w:beforeAutospacing="0" w:after="48" w:afterAutospacing="0"/>
      <w:jc w:val="center"/>
    </w:pPr>
  </w:style>
  <w:style w:type="paragraph" w:customStyle="1" w:styleId="e6e73">
    <w:name w:val="¶e6e7аголовок 3"/>
    <w:basedOn w:val="a8"/>
    <w:next w:val="a8"/>
    <w:qFormat/>
    <w:rsid w:val="00986055"/>
    <w:pPr>
      <w:keepNext/>
      <w:widowControl w:val="0"/>
      <w:tabs>
        <w:tab w:val="left" w:pos="794"/>
      </w:tabs>
      <w:snapToGrid w:val="0"/>
      <w:spacing w:before="0" w:beforeAutospacing="0" w:after="0" w:afterAutospacing="0"/>
      <w:ind w:left="794" w:hanging="397"/>
    </w:pPr>
    <w:rPr>
      <w:rFonts w:ascii="Arial" w:eastAsia="Times New Roman" w:hAnsi="Arial"/>
      <w:szCs w:val="20"/>
      <w:lang w:val="en-US"/>
    </w:rPr>
  </w:style>
  <w:style w:type="paragraph" w:customStyle="1" w:styleId="Normalnormal">
    <w:name w:val="Normal.normal"/>
    <w:qFormat/>
    <w:rsid w:val="0098605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8"/>
    <w:qFormat/>
    <w:rsid w:val="00986055"/>
    <w:pPr>
      <w:suppressAutoHyphens/>
      <w:spacing w:before="280" w:beforeAutospacing="0" w:after="280" w:afterAutospacing="0"/>
    </w:pPr>
    <w:rPr>
      <w:rFonts w:eastAsia="Times New Roman"/>
      <w:lang w:eastAsia="ar-SA"/>
    </w:rPr>
  </w:style>
  <w:style w:type="paragraph" w:customStyle="1" w:styleId="l1">
    <w:name w:val="l1"/>
    <w:basedOn w:val="a8"/>
    <w:qFormat/>
    <w:rsid w:val="00986055"/>
    <w:rPr>
      <w:rFonts w:eastAsia="Times New Roman"/>
    </w:rPr>
  </w:style>
  <w:style w:type="character" w:customStyle="1" w:styleId="afffffffffa">
    <w:name w:val="Подпись к таблице_"/>
    <w:link w:val="afffffffffb"/>
    <w:qFormat/>
    <w:locked/>
    <w:rsid w:val="00986055"/>
    <w:rPr>
      <w:sz w:val="17"/>
      <w:shd w:val="clear" w:color="auto" w:fill="FFFFFF"/>
    </w:rPr>
  </w:style>
  <w:style w:type="paragraph" w:customStyle="1" w:styleId="afffffffffb">
    <w:name w:val="Подпись к таблице"/>
    <w:basedOn w:val="a8"/>
    <w:link w:val="afffffffffa"/>
    <w:qFormat/>
    <w:rsid w:val="00986055"/>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a">
    <w:name w:val="Основной текст (6)_"/>
    <w:link w:val="6b"/>
    <w:qFormat/>
    <w:locked/>
    <w:rsid w:val="00986055"/>
    <w:rPr>
      <w:sz w:val="14"/>
      <w:shd w:val="clear" w:color="auto" w:fill="FFFFFF"/>
    </w:rPr>
  </w:style>
  <w:style w:type="paragraph" w:customStyle="1" w:styleId="6b">
    <w:name w:val="Основной текст (6)"/>
    <w:basedOn w:val="a8"/>
    <w:link w:val="6a"/>
    <w:qFormat/>
    <w:rsid w:val="00986055"/>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2">
    <w:name w:val="Заголовок 3 уровня"/>
    <w:basedOn w:val="afffff4"/>
    <w:qFormat/>
    <w:rsid w:val="00986055"/>
    <w:pPr>
      <w:ind w:firstLine="0"/>
      <w:jc w:val="center"/>
    </w:pPr>
    <w:rPr>
      <w:rFonts w:ascii="Times New Roman" w:hAnsi="Times New Roman"/>
      <w:b/>
      <w:sz w:val="20"/>
    </w:rPr>
  </w:style>
  <w:style w:type="character" w:customStyle="1" w:styleId="nameautor4">
    <w:name w:val="name_autor4"/>
    <w:qFormat/>
    <w:rsid w:val="00986055"/>
    <w:rPr>
      <w:sz w:val="22"/>
    </w:rPr>
  </w:style>
  <w:style w:type="character" w:customStyle="1" w:styleId="useremail">
    <w:name w:val="useremail"/>
    <w:qFormat/>
    <w:rsid w:val="00986055"/>
    <w:rPr>
      <w:b/>
      <w:color w:val="555555"/>
    </w:rPr>
  </w:style>
  <w:style w:type="character" w:customStyle="1" w:styleId="sel1">
    <w:name w:val="sel1"/>
    <w:qFormat/>
    <w:rsid w:val="00986055"/>
    <w:rPr>
      <w:shd w:val="clear" w:color="auto" w:fill="000000"/>
    </w:rPr>
  </w:style>
  <w:style w:type="character" w:customStyle="1" w:styleId="1ffffff8">
    <w:name w:val="Основной текст + Курсив1"/>
    <w:qFormat/>
    <w:rsid w:val="00986055"/>
    <w:rPr>
      <w:rFonts w:ascii="SimSun" w:eastAsia="SimSun" w:hAnsi="SimSun"/>
      <w:i/>
      <w:lang w:val="ru-RU" w:eastAsia="zh-CN"/>
    </w:rPr>
  </w:style>
  <w:style w:type="character" w:customStyle="1" w:styleId="4f">
    <w:name w:val="Основной текст + Полужирный4"/>
    <w:aliases w:val="Курсив4,Основной текст + 12 pt4,Интервал 1 pt4,Основной текст + 96,5 pt7"/>
    <w:qFormat/>
    <w:rsid w:val="00986055"/>
    <w:rPr>
      <w:rFonts w:ascii="Times New Roman" w:hAnsi="Times New Roman"/>
      <w:b/>
      <w:i/>
      <w:spacing w:val="0"/>
      <w:sz w:val="20"/>
    </w:rPr>
  </w:style>
  <w:style w:type="character" w:customStyle="1" w:styleId="sel11">
    <w:name w:val="sel11"/>
    <w:qFormat/>
    <w:rsid w:val="00986055"/>
    <w:rPr>
      <w:b/>
    </w:rPr>
  </w:style>
  <w:style w:type="character" w:customStyle="1" w:styleId="bodyouter">
    <w:name w:val="body_outer"/>
    <w:qFormat/>
    <w:rsid w:val="00986055"/>
  </w:style>
  <w:style w:type="character" w:customStyle="1" w:styleId="at3">
    <w:name w:val="at3"/>
    <w:qFormat/>
    <w:rsid w:val="00986055"/>
    <w:rPr>
      <w:b/>
      <w:i/>
      <w:color w:val="00008B"/>
      <w:u w:val="single"/>
    </w:rPr>
  </w:style>
  <w:style w:type="character" w:customStyle="1" w:styleId="415">
    <w:name w:val="Знак4 Знак Знак1"/>
    <w:locked/>
    <w:rsid w:val="00986055"/>
    <w:rPr>
      <w:rFonts w:ascii="Arial" w:hAnsi="Arial"/>
      <w:b/>
      <w:kern w:val="32"/>
      <w:sz w:val="32"/>
      <w:lang w:val="ru-RU" w:eastAsia="ru-RU"/>
    </w:rPr>
  </w:style>
  <w:style w:type="character" w:customStyle="1" w:styleId="21f4">
    <w:name w:val="Знак2 Знак Знак1"/>
    <w:qFormat/>
    <w:locked/>
    <w:rsid w:val="00986055"/>
    <w:rPr>
      <w:b/>
      <w:sz w:val="27"/>
      <w:lang w:val="ru-RU" w:eastAsia="ru-RU"/>
    </w:rPr>
  </w:style>
  <w:style w:type="character" w:customStyle="1" w:styleId="ilad">
    <w:name w:val="il_ad"/>
    <w:qFormat/>
    <w:rsid w:val="00986055"/>
  </w:style>
  <w:style w:type="character" w:customStyle="1" w:styleId="tooltipextranews">
    <w:name w:val="tooltip_extranews"/>
    <w:qFormat/>
    <w:rsid w:val="00986055"/>
    <w:rPr>
      <w:rFonts w:ascii="Times New Roman" w:hAnsi="Times New Roman"/>
    </w:rPr>
  </w:style>
  <w:style w:type="character" w:customStyle="1" w:styleId="citecrochet1">
    <w:name w:val="cite_crochet1"/>
    <w:qFormat/>
    <w:rsid w:val="00986055"/>
    <w:rPr>
      <w:rFonts w:ascii="Times New Roman" w:hAnsi="Times New Roman"/>
      <w:vanish/>
    </w:rPr>
  </w:style>
  <w:style w:type="character" w:customStyle="1" w:styleId="nowrap1">
    <w:name w:val="nowrap1"/>
    <w:qFormat/>
    <w:rsid w:val="00986055"/>
    <w:rPr>
      <w:rFonts w:ascii="Times New Roman" w:hAnsi="Times New Roman"/>
    </w:rPr>
  </w:style>
  <w:style w:type="character" w:customStyle="1" w:styleId="needref">
    <w:name w:val="need_ref"/>
    <w:qFormat/>
    <w:rsid w:val="00986055"/>
    <w:rPr>
      <w:rFonts w:ascii="Times New Roman" w:hAnsi="Times New Roman"/>
    </w:rPr>
  </w:style>
  <w:style w:type="character" w:customStyle="1" w:styleId="up">
    <w:name w:val="up"/>
    <w:qFormat/>
    <w:rsid w:val="00986055"/>
    <w:rPr>
      <w:rFonts w:ascii="Times New Roman" w:hAnsi="Times New Roman"/>
    </w:rPr>
  </w:style>
  <w:style w:type="character" w:customStyle="1" w:styleId="down">
    <w:name w:val="down"/>
    <w:qFormat/>
    <w:rsid w:val="00986055"/>
    <w:rPr>
      <w:rFonts w:ascii="Times New Roman" w:hAnsi="Times New Roman"/>
    </w:rPr>
  </w:style>
  <w:style w:type="character" w:customStyle="1" w:styleId="ref">
    <w:name w:val="ref"/>
    <w:qFormat/>
    <w:rsid w:val="00986055"/>
    <w:rPr>
      <w:rFonts w:ascii="Times New Roman" w:hAnsi="Times New Roman"/>
    </w:rPr>
  </w:style>
  <w:style w:type="character" w:customStyle="1" w:styleId="up1">
    <w:name w:val="up1"/>
    <w:qFormat/>
    <w:rsid w:val="00986055"/>
    <w:rPr>
      <w:rFonts w:ascii="Times New Roman" w:hAnsi="Times New Roman"/>
      <w:color w:val="0645AD"/>
    </w:rPr>
  </w:style>
  <w:style w:type="character" w:customStyle="1" w:styleId="down1">
    <w:name w:val="down1"/>
    <w:qFormat/>
    <w:rsid w:val="00986055"/>
    <w:rPr>
      <w:rFonts w:ascii="Times New Roman" w:hAnsi="Times New Roman"/>
      <w:color w:val="0645AD"/>
    </w:rPr>
  </w:style>
  <w:style w:type="character" w:customStyle="1" w:styleId="up2">
    <w:name w:val="up2"/>
    <w:qFormat/>
    <w:rsid w:val="00986055"/>
    <w:rPr>
      <w:rFonts w:ascii="Times New Roman" w:hAnsi="Times New Roman"/>
      <w:vanish/>
    </w:rPr>
  </w:style>
  <w:style w:type="character" w:customStyle="1" w:styleId="down2">
    <w:name w:val="down2"/>
    <w:qFormat/>
    <w:rsid w:val="00986055"/>
    <w:rPr>
      <w:rFonts w:ascii="Times New Roman" w:hAnsi="Times New Roman"/>
      <w:vanish/>
    </w:rPr>
  </w:style>
  <w:style w:type="character" w:customStyle="1" w:styleId="toctoggle">
    <w:name w:val="toctoggle"/>
    <w:qFormat/>
    <w:rsid w:val="00986055"/>
    <w:rPr>
      <w:rFonts w:ascii="Times New Roman" w:hAnsi="Times New Roman"/>
    </w:rPr>
  </w:style>
  <w:style w:type="character" w:customStyle="1" w:styleId="tocnumber">
    <w:name w:val="tocnumber"/>
    <w:qFormat/>
    <w:rsid w:val="00986055"/>
    <w:rPr>
      <w:rFonts w:ascii="Times New Roman" w:hAnsi="Times New Roman"/>
    </w:rPr>
  </w:style>
  <w:style w:type="character" w:customStyle="1" w:styleId="romain1">
    <w:name w:val="romain1"/>
    <w:qFormat/>
    <w:rsid w:val="00986055"/>
    <w:rPr>
      <w:rFonts w:ascii="Times New Roman" w:hAnsi="Times New Roman"/>
      <w:smallCaps/>
    </w:rPr>
  </w:style>
  <w:style w:type="character" w:customStyle="1" w:styleId="editsection2">
    <w:name w:val="editsection2"/>
    <w:qFormat/>
    <w:rsid w:val="00986055"/>
    <w:rPr>
      <w:rFonts w:ascii="Times New Roman" w:hAnsi="Times New Roman"/>
    </w:rPr>
  </w:style>
  <w:style w:type="character" w:customStyle="1" w:styleId="mw-headline2">
    <w:name w:val="mw-headline2"/>
    <w:qFormat/>
    <w:rsid w:val="00986055"/>
    <w:rPr>
      <w:rFonts w:ascii="Times New Roman" w:hAnsi="Times New Roman"/>
    </w:rPr>
  </w:style>
  <w:style w:type="character" w:customStyle="1" w:styleId="750">
    <w:name w:val="Основной текст (7)5"/>
    <w:qFormat/>
    <w:rsid w:val="00986055"/>
    <w:rPr>
      <w:rFonts w:ascii="Times New Roman" w:hAnsi="Times New Roman"/>
      <w:spacing w:val="0"/>
      <w:sz w:val="20"/>
    </w:rPr>
  </w:style>
  <w:style w:type="character" w:customStyle="1" w:styleId="term1">
    <w:name w:val="term1"/>
    <w:qFormat/>
    <w:rsid w:val="00986055"/>
    <w:rPr>
      <w:b/>
      <w:i/>
      <w:color w:val="121F48"/>
    </w:rPr>
  </w:style>
  <w:style w:type="character" w:customStyle="1" w:styleId="fontstyle290">
    <w:name w:val="fontstyle29"/>
    <w:qFormat/>
    <w:rsid w:val="00986055"/>
    <w:rPr>
      <w:rFonts w:ascii="Times New Roman" w:hAnsi="Times New Roman"/>
    </w:rPr>
  </w:style>
  <w:style w:type="character" w:customStyle="1" w:styleId="4f0">
    <w:name w:val="Знак4 Знак Знак"/>
    <w:qFormat/>
    <w:locked/>
    <w:rsid w:val="00986055"/>
    <w:rPr>
      <w:rFonts w:ascii="Arial" w:hAnsi="Arial"/>
      <w:b/>
      <w:kern w:val="32"/>
      <w:sz w:val="32"/>
      <w:lang w:val="ru-RU" w:eastAsia="ru-RU"/>
    </w:rPr>
  </w:style>
  <w:style w:type="character" w:customStyle="1" w:styleId="2fff4">
    <w:name w:val="Знак2 Знак Знак"/>
    <w:semiHidden/>
    <w:qFormat/>
    <w:locked/>
    <w:rsid w:val="00986055"/>
    <w:rPr>
      <w:rFonts w:ascii="Arial" w:hAnsi="Arial"/>
      <w:b/>
      <w:sz w:val="26"/>
      <w:lang w:val="ru-RU" w:eastAsia="ru-RU"/>
    </w:rPr>
  </w:style>
  <w:style w:type="character" w:customStyle="1" w:styleId="-FN">
    <w:name w:val="Текст сноски-FN Знак Знак Знак"/>
    <w:semiHidden/>
    <w:qFormat/>
    <w:locked/>
    <w:rsid w:val="00986055"/>
    <w:rPr>
      <w:lang w:eastAsia="ru-RU"/>
    </w:rPr>
  </w:style>
  <w:style w:type="character" w:customStyle="1" w:styleId="style50">
    <w:name w:val="style5"/>
    <w:qFormat/>
    <w:rsid w:val="0098605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986055"/>
    <w:rPr>
      <w:lang w:val="ru-RU" w:eastAsia="ru-RU"/>
    </w:rPr>
  </w:style>
  <w:style w:type="character" w:customStyle="1" w:styleId="gapspan">
    <w:name w:val="gapspan"/>
    <w:qFormat/>
    <w:rsid w:val="00986055"/>
  </w:style>
  <w:style w:type="character" w:customStyle="1" w:styleId="721">
    <w:name w:val="Основной текст (7)2"/>
    <w:qFormat/>
    <w:rsid w:val="00986055"/>
    <w:rPr>
      <w:rFonts w:ascii="Times New Roman" w:hAnsi="Times New Roman"/>
      <w:spacing w:val="0"/>
      <w:sz w:val="20"/>
    </w:rPr>
  </w:style>
  <w:style w:type="character" w:customStyle="1" w:styleId="760">
    <w:name w:val="Основной текст (7)6"/>
    <w:qFormat/>
    <w:rsid w:val="00986055"/>
    <w:rPr>
      <w:rFonts w:ascii="Times New Roman" w:hAnsi="Times New Roman"/>
      <w:spacing w:val="0"/>
      <w:sz w:val="20"/>
    </w:rPr>
  </w:style>
  <w:style w:type="character" w:customStyle="1" w:styleId="Absatz-Standardschriftart">
    <w:name w:val="Absatz-Standardschriftart"/>
    <w:qFormat/>
    <w:rsid w:val="00986055"/>
  </w:style>
  <w:style w:type="character" w:customStyle="1" w:styleId="WW-Absatz-Standardschriftart">
    <w:name w:val="WW-Absatz-Standardschriftart"/>
    <w:qFormat/>
    <w:rsid w:val="00986055"/>
  </w:style>
  <w:style w:type="character" w:customStyle="1" w:styleId="FontStyle150">
    <w:name w:val="Font Style15"/>
    <w:qFormat/>
    <w:rsid w:val="00986055"/>
    <w:rPr>
      <w:rFonts w:ascii="Times New Roman" w:hAnsi="Times New Roman"/>
      <w:sz w:val="10"/>
    </w:rPr>
  </w:style>
  <w:style w:type="character" w:customStyle="1" w:styleId="FontStyle23">
    <w:name w:val="Font Style23"/>
    <w:qFormat/>
    <w:rsid w:val="00986055"/>
    <w:rPr>
      <w:rFonts w:ascii="Times New Roman" w:hAnsi="Times New Roman"/>
      <w:b/>
      <w:sz w:val="20"/>
    </w:rPr>
  </w:style>
  <w:style w:type="character" w:customStyle="1" w:styleId="b-serp-urlitem">
    <w:name w:val="b-serp-url__item"/>
    <w:qFormat/>
    <w:rsid w:val="00986055"/>
    <w:rPr>
      <w:rFonts w:ascii="Times New Roman" w:hAnsi="Times New Roman"/>
    </w:rPr>
  </w:style>
  <w:style w:type="character" w:customStyle="1" w:styleId="79">
    <w:name w:val="Основной текст (7)9"/>
    <w:qFormat/>
    <w:rsid w:val="00986055"/>
    <w:rPr>
      <w:rFonts w:ascii="Times New Roman" w:hAnsi="Times New Roman"/>
      <w:spacing w:val="0"/>
      <w:sz w:val="20"/>
    </w:rPr>
  </w:style>
  <w:style w:type="character" w:customStyle="1" w:styleId="afffffffffc">
    <w:name w:val="пример"/>
    <w:qFormat/>
    <w:rsid w:val="00986055"/>
    <w:rPr>
      <w:rFonts w:ascii="Times New Roman" w:hAnsi="Times New Roman"/>
    </w:rPr>
  </w:style>
  <w:style w:type="character" w:customStyle="1" w:styleId="first-letter">
    <w:name w:val="first-letter"/>
    <w:qFormat/>
    <w:rsid w:val="00986055"/>
  </w:style>
  <w:style w:type="character" w:customStyle="1" w:styleId="indicateur-langue1">
    <w:name w:val="indicateur-langue1"/>
    <w:qFormat/>
    <w:rsid w:val="00986055"/>
    <w:rPr>
      <w:rFonts w:ascii="Courier New" w:hAnsi="Courier New"/>
      <w:b/>
      <w:sz w:val="24"/>
    </w:rPr>
  </w:style>
  <w:style w:type="character" w:customStyle="1" w:styleId="italique1">
    <w:name w:val="italique1"/>
    <w:qFormat/>
    <w:rsid w:val="00986055"/>
    <w:rPr>
      <w:i/>
    </w:rPr>
  </w:style>
  <w:style w:type="character" w:customStyle="1" w:styleId="hl21">
    <w:name w:val="hl21"/>
    <w:qFormat/>
    <w:rsid w:val="00986055"/>
    <w:rPr>
      <w:b/>
      <w:sz w:val="24"/>
    </w:rPr>
  </w:style>
  <w:style w:type="character" w:customStyle="1" w:styleId="m1">
    <w:name w:val="m1"/>
    <w:qFormat/>
    <w:rsid w:val="00986055"/>
    <w:rPr>
      <w:rFonts w:ascii="Tahoma" w:hAnsi="Tahoma"/>
      <w:sz w:val="18"/>
      <w:u w:val="none"/>
    </w:rPr>
  </w:style>
  <w:style w:type="character" w:customStyle="1" w:styleId="trd12">
    <w:name w:val="trd12"/>
    <w:qFormat/>
    <w:rsid w:val="00986055"/>
  </w:style>
  <w:style w:type="character" w:customStyle="1" w:styleId="mr1">
    <w:name w:val="mr1"/>
    <w:qFormat/>
    <w:rsid w:val="00986055"/>
    <w:rPr>
      <w:rFonts w:ascii="Tahoma" w:hAnsi="Tahoma"/>
      <w:color w:val="800000"/>
      <w:sz w:val="18"/>
      <w:u w:val="none"/>
    </w:rPr>
  </w:style>
  <w:style w:type="character" w:customStyle="1" w:styleId="trd121">
    <w:name w:val="trd121"/>
    <w:qFormat/>
    <w:rsid w:val="00986055"/>
    <w:rPr>
      <w:rFonts w:ascii="Arial" w:hAnsi="Arial"/>
      <w:b/>
      <w:color w:val="800000"/>
      <w:sz w:val="18"/>
      <w:u w:val="none"/>
    </w:rPr>
  </w:style>
  <w:style w:type="character" w:customStyle="1" w:styleId="hlnormal">
    <w:name w:val="hlnormal"/>
    <w:qFormat/>
    <w:rsid w:val="00986055"/>
  </w:style>
  <w:style w:type="character" w:customStyle="1" w:styleId="bod1">
    <w:name w:val="bod1"/>
    <w:qFormat/>
    <w:rsid w:val="00986055"/>
  </w:style>
  <w:style w:type="paragraph" w:customStyle="1" w:styleId="911">
    <w:name w:val="Знак91"/>
    <w:basedOn w:val="a8"/>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qFormat/>
    <w:locked/>
    <w:rsid w:val="00986055"/>
    <w:rPr>
      <w:rFonts w:ascii="Arial" w:hAnsi="Arial"/>
      <w:b/>
      <w:kern w:val="32"/>
      <w:sz w:val="32"/>
      <w:lang w:val="ru-RU" w:eastAsia="ru-RU"/>
    </w:rPr>
  </w:style>
  <w:style w:type="character" w:customStyle="1" w:styleId="2112">
    <w:name w:val="Знак2 Знак Знак11"/>
    <w:qFormat/>
    <w:locked/>
    <w:rsid w:val="00986055"/>
    <w:rPr>
      <w:b/>
      <w:sz w:val="27"/>
      <w:lang w:val="ru-RU" w:eastAsia="ru-RU"/>
    </w:rPr>
  </w:style>
  <w:style w:type="character" w:customStyle="1" w:styleId="422">
    <w:name w:val="Знак4 Знак Знак2"/>
    <w:locked/>
    <w:rsid w:val="00986055"/>
    <w:rPr>
      <w:rFonts w:ascii="Arial" w:hAnsi="Arial"/>
      <w:b/>
      <w:kern w:val="32"/>
      <w:sz w:val="32"/>
      <w:lang w:val="ru-RU" w:eastAsia="ru-RU"/>
    </w:rPr>
  </w:style>
  <w:style w:type="character" w:customStyle="1" w:styleId="228">
    <w:name w:val="Знак2 Знак Знак2"/>
    <w:qFormat/>
    <w:locked/>
    <w:rsid w:val="00986055"/>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Знак Знак24 Char2,Знак Знак23 Char2,Знак Знак24 Char21,Знак Знак23 Char21,Текст Знак2 Char,Знак3 Знак1 Char"/>
    <w:qFormat/>
    <w:locked/>
    <w:rsid w:val="00986055"/>
    <w:rPr>
      <w:rFonts w:ascii="Times New Roman" w:hAnsi="Times New Roman"/>
      <w:sz w:val="24"/>
      <w:lang w:eastAsia="ru-RU"/>
    </w:rPr>
  </w:style>
  <w:style w:type="character" w:customStyle="1" w:styleId="spellingerror">
    <w:name w:val="spellingerror"/>
    <w:qFormat/>
    <w:rsid w:val="00986055"/>
  </w:style>
  <w:style w:type="character" w:customStyle="1" w:styleId="contextualspellingandgrammarerror">
    <w:name w:val="contextualspellingandgrammarerror"/>
    <w:qFormat/>
    <w:rsid w:val="00986055"/>
  </w:style>
  <w:style w:type="character" w:customStyle="1" w:styleId="normaltextrun1">
    <w:name w:val="normaltextrun1"/>
    <w:qFormat/>
    <w:rsid w:val="00986055"/>
  </w:style>
  <w:style w:type="character" w:customStyle="1" w:styleId="eop">
    <w:name w:val="eop"/>
    <w:qFormat/>
    <w:rsid w:val="00986055"/>
  </w:style>
  <w:style w:type="character" w:customStyle="1" w:styleId="FontStyle182">
    <w:name w:val="Font Style182"/>
    <w:qFormat/>
    <w:rsid w:val="00986055"/>
    <w:rPr>
      <w:rFonts w:ascii="Times New Roman" w:hAnsi="Times New Roman"/>
      <w:sz w:val="18"/>
    </w:rPr>
  </w:style>
  <w:style w:type="paragraph" w:customStyle="1" w:styleId="Style2134">
    <w:name w:val="_Style 2134"/>
    <w:basedOn w:val="a8"/>
    <w:next w:val="afff1"/>
    <w:uiPriority w:val="99"/>
    <w:qFormat/>
    <w:rsid w:val="00986055"/>
    <w:pPr>
      <w:spacing w:before="0" w:beforeAutospacing="0" w:after="0" w:afterAutospacing="0"/>
      <w:jc w:val="center"/>
    </w:pPr>
    <w:rPr>
      <w:sz w:val="28"/>
      <w:lang w:val="en-US"/>
    </w:rPr>
  </w:style>
  <w:style w:type="paragraph" w:customStyle="1" w:styleId="6c">
    <w:name w:val="Обычный6"/>
    <w:basedOn w:val="a8"/>
    <w:uiPriority w:val="99"/>
    <w:qFormat/>
    <w:rsid w:val="00986055"/>
  </w:style>
  <w:style w:type="paragraph" w:customStyle="1" w:styleId="3ff3">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character" w:customStyle="1" w:styleId="afffffffffd">
    <w:name w:val="Без интервала Знак"/>
    <w:link w:val="afffffffffe"/>
    <w:qFormat/>
    <w:locked/>
    <w:rsid w:val="00986055"/>
    <w:rPr>
      <w:lang w:val="en-US"/>
    </w:rPr>
  </w:style>
  <w:style w:type="paragraph" w:styleId="afffffffffe">
    <w:name w:val="No Spacing"/>
    <w:link w:val="afffffffffd"/>
    <w:qFormat/>
    <w:rsid w:val="00986055"/>
    <w:pPr>
      <w:spacing w:beforeAutospacing="1" w:after="0" w:afterAutospacing="1" w:line="240" w:lineRule="auto"/>
    </w:pPr>
    <w:rPr>
      <w:lang w:val="en-US"/>
    </w:rPr>
  </w:style>
  <w:style w:type="character" w:customStyle="1" w:styleId="affffffffff">
    <w:name w:val="Абзац списка Знак"/>
    <w:link w:val="affffffffff0"/>
    <w:uiPriority w:val="99"/>
    <w:qFormat/>
    <w:locked/>
    <w:rsid w:val="00986055"/>
    <w:rPr>
      <w:sz w:val="24"/>
    </w:rPr>
  </w:style>
  <w:style w:type="paragraph" w:styleId="affffffffff0">
    <w:name w:val="List Paragraph"/>
    <w:basedOn w:val="a8"/>
    <w:link w:val="affffffffff"/>
    <w:uiPriority w:val="99"/>
    <w:qFormat/>
    <w:rsid w:val="00986055"/>
    <w:pPr>
      <w:ind w:left="720"/>
      <w:contextualSpacing/>
    </w:pPr>
    <w:rPr>
      <w:rFonts w:asciiTheme="minorHAnsi" w:eastAsiaTheme="minorHAnsi" w:hAnsiTheme="minorHAnsi" w:cstheme="minorBidi"/>
      <w:szCs w:val="22"/>
      <w:lang w:eastAsia="en-US"/>
    </w:rPr>
  </w:style>
  <w:style w:type="character" w:styleId="affffffffff1">
    <w:name w:val="Placeholder Text"/>
    <w:qFormat/>
    <w:rsid w:val="00986055"/>
    <w:rPr>
      <w:rFonts w:cs="Times New Roman"/>
      <w:color w:val="808080"/>
    </w:rPr>
  </w:style>
  <w:style w:type="character" w:styleId="affffffffff2">
    <w:name w:val="Subtle Emphasis"/>
    <w:qFormat/>
    <w:rsid w:val="00986055"/>
    <w:rPr>
      <w:rFonts w:cs="Times New Roman"/>
      <w:i/>
      <w:color w:val="808080"/>
    </w:rPr>
  </w:style>
  <w:style w:type="character" w:styleId="affffffffff3">
    <w:name w:val="Intense Emphasis"/>
    <w:qFormat/>
    <w:rsid w:val="00986055"/>
    <w:rPr>
      <w:rFonts w:cs="Times New Roman"/>
      <w:b/>
      <w:i/>
      <w:color w:val="4F81BD"/>
    </w:rPr>
  </w:style>
  <w:style w:type="character" w:styleId="affffffffff4">
    <w:name w:val="Subtle Reference"/>
    <w:qFormat/>
    <w:rsid w:val="00986055"/>
    <w:rPr>
      <w:rFonts w:cs="Times New Roman"/>
      <w:smallCaps/>
      <w:color w:val="C0504D"/>
      <w:u w:val="single"/>
    </w:rPr>
  </w:style>
  <w:style w:type="character" w:styleId="affffffffff5">
    <w:name w:val="Intense Reference"/>
    <w:qFormat/>
    <w:rsid w:val="00986055"/>
    <w:rPr>
      <w:rFonts w:cs="Times New Roman"/>
      <w:b/>
      <w:smallCaps/>
      <w:color w:val="C0504D"/>
      <w:spacing w:val="5"/>
      <w:u w:val="single"/>
    </w:rPr>
  </w:style>
  <w:style w:type="character" w:styleId="affffffffff6">
    <w:name w:val="Book Title"/>
    <w:qFormat/>
    <w:rsid w:val="00986055"/>
    <w:rPr>
      <w:rFonts w:cs="Times New Roman"/>
      <w:b/>
      <w:smallCaps/>
      <w:spacing w:val="5"/>
    </w:rPr>
  </w:style>
  <w:style w:type="paragraph" w:styleId="2fff5">
    <w:name w:val="Quote"/>
    <w:basedOn w:val="a8"/>
    <w:next w:val="a8"/>
    <w:link w:val="2fff6"/>
    <w:qFormat/>
    <w:rsid w:val="00986055"/>
    <w:pPr>
      <w:spacing w:before="200" w:after="160"/>
      <w:ind w:left="864" w:right="864"/>
      <w:jc w:val="center"/>
    </w:pPr>
    <w:rPr>
      <w:rFonts w:ascii="Calibri" w:hAnsi="Calibri"/>
      <w:i/>
      <w:color w:val="000000"/>
      <w:szCs w:val="20"/>
    </w:rPr>
  </w:style>
  <w:style w:type="character" w:customStyle="1" w:styleId="2fff6">
    <w:name w:val="Цитата 2 Знак"/>
    <w:basedOn w:val="a9"/>
    <w:link w:val="2fff5"/>
    <w:qFormat/>
    <w:rsid w:val="00986055"/>
    <w:rPr>
      <w:rFonts w:ascii="Calibri" w:eastAsia="Calibri" w:hAnsi="Calibri" w:cs="Times New Roman"/>
      <w:i/>
      <w:color w:val="000000"/>
      <w:sz w:val="24"/>
      <w:szCs w:val="20"/>
    </w:rPr>
  </w:style>
  <w:style w:type="paragraph" w:styleId="affffffffff7">
    <w:name w:val="Intense Quote"/>
    <w:basedOn w:val="a8"/>
    <w:next w:val="a8"/>
    <w:link w:val="affffffffff8"/>
    <w:qFormat/>
    <w:rsid w:val="00986055"/>
    <w:pPr>
      <w:pBdr>
        <w:top w:val="single" w:sz="4" w:space="10" w:color="5B9BD5"/>
        <w:bottom w:val="single" w:sz="4" w:space="10" w:color="5B9BD5"/>
      </w:pBdr>
      <w:spacing w:before="360" w:after="360"/>
      <w:ind w:left="864" w:right="864"/>
      <w:jc w:val="center"/>
    </w:pPr>
    <w:rPr>
      <w:rFonts w:ascii="Calibri" w:hAnsi="Calibri"/>
      <w:b/>
      <w:i/>
      <w:color w:val="4F81BD"/>
      <w:szCs w:val="20"/>
    </w:rPr>
  </w:style>
  <w:style w:type="character" w:customStyle="1" w:styleId="affffffffff8">
    <w:name w:val="Выделенная цитата Знак"/>
    <w:basedOn w:val="a9"/>
    <w:link w:val="affffffffff7"/>
    <w:qFormat/>
    <w:rsid w:val="00986055"/>
    <w:rPr>
      <w:rFonts w:ascii="Calibri" w:eastAsia="Calibri" w:hAnsi="Calibri" w:cs="Times New Roman"/>
      <w:b/>
      <w:i/>
      <w:color w:val="4F81BD"/>
      <w:sz w:val="24"/>
      <w:szCs w:val="20"/>
    </w:rPr>
  </w:style>
  <w:style w:type="paragraph" w:styleId="affffffffff9">
    <w:name w:val="TOC Heading"/>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paragraph" w:customStyle="1" w:styleId="6d">
    <w:name w:val="Обычный6"/>
    <w:basedOn w:val="a8"/>
    <w:uiPriority w:val="99"/>
    <w:qFormat/>
    <w:rsid w:val="00986055"/>
  </w:style>
  <w:style w:type="paragraph" w:customStyle="1" w:styleId="3ff4">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paragraph" w:customStyle="1" w:styleId="3ff5">
    <w:name w:val="3"/>
    <w:basedOn w:val="a8"/>
    <w:next w:val="afff1"/>
    <w:uiPriority w:val="99"/>
    <w:qFormat/>
    <w:rsid w:val="00986055"/>
    <w:pPr>
      <w:spacing w:before="0" w:beforeAutospacing="0" w:after="0" w:afterAutospacing="0"/>
      <w:jc w:val="center"/>
    </w:pPr>
    <w:rPr>
      <w:sz w:val="28"/>
      <w:lang w:val="en-US"/>
    </w:rPr>
  </w:style>
  <w:style w:type="paragraph" w:customStyle="1" w:styleId="77">
    <w:name w:val="Обычный7"/>
    <w:uiPriority w:val="99"/>
    <w:qFormat/>
    <w:rsid w:val="00986055"/>
    <w:pPr>
      <w:widowControl w:val="0"/>
      <w:snapToGrid w:val="0"/>
      <w:spacing w:before="100" w:after="100" w:line="240" w:lineRule="auto"/>
    </w:pPr>
    <w:rPr>
      <w:rFonts w:ascii="Times New Roman" w:eastAsia="Times New Roman" w:hAnsi="Times New Roman" w:cs="Times New Roman"/>
      <w:sz w:val="24"/>
      <w:szCs w:val="20"/>
      <w:lang w:eastAsia="ru-RU"/>
    </w:rPr>
  </w:style>
  <w:style w:type="paragraph" w:customStyle="1" w:styleId="msonormal0">
    <w:name w:val="msonormal"/>
    <w:basedOn w:val="a8"/>
    <w:qFormat/>
    <w:rsid w:val="00986055"/>
    <w:rPr>
      <w:rFonts w:eastAsia="Times New Roman"/>
    </w:rPr>
  </w:style>
  <w:style w:type="character" w:customStyle="1" w:styleId="2fff7">
    <w:name w:val="Заголовок Знак2"/>
    <w:uiPriority w:val="10"/>
    <w:qFormat/>
    <w:locked/>
    <w:rsid w:val="00986055"/>
    <w:rPr>
      <w:rFonts w:ascii="Times New Roman" w:hAnsi="Times New Roman" w:cs="Times New Roman" w:hint="default"/>
      <w:sz w:val="24"/>
      <w:szCs w:val="24"/>
      <w:lang w:val="en-US"/>
    </w:rPr>
  </w:style>
  <w:style w:type="character" w:customStyle="1" w:styleId="229">
    <w:name w:val="Цитата 2 Знак2"/>
    <w:rsid w:val="00986055"/>
    <w:rPr>
      <w:rFonts w:ascii="Times New Roman" w:hAnsi="Times New Roman"/>
      <w:i/>
      <w:iCs/>
      <w:color w:val="000000"/>
      <w:sz w:val="24"/>
      <w:szCs w:val="24"/>
    </w:rPr>
  </w:style>
  <w:style w:type="character" w:customStyle="1" w:styleId="2fff8">
    <w:name w:val="Выделенная цитата Знак2"/>
    <w:uiPriority w:val="30"/>
    <w:rsid w:val="00986055"/>
    <w:rPr>
      <w:rFonts w:ascii="Times New Roman" w:hAnsi="Times New Roman"/>
      <w:b/>
      <w:bCs/>
      <w:i/>
      <w:iCs/>
      <w:color w:val="4F81BD"/>
      <w:sz w:val="24"/>
      <w:szCs w:val="24"/>
    </w:rPr>
  </w:style>
  <w:style w:type="table" w:customStyle="1" w:styleId="2fff9">
    <w:name w:val="Сетка таблицы2"/>
    <w:basedOn w:val="aa"/>
    <w:rsid w:val="0098605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f1">
    <w:name w:val="Заголовок Знак4"/>
    <w:locked/>
    <w:rsid w:val="00986055"/>
    <w:rPr>
      <w:rFonts w:ascii="Times New Roman" w:eastAsia="Calibri" w:hAnsi="Times New Roman" w:cs="Times New Roman"/>
      <w:sz w:val="24"/>
      <w:szCs w:val="20"/>
      <w:lang w:val="en-US" w:eastAsia="ru-RU"/>
    </w:rPr>
  </w:style>
  <w:style w:type="character" w:customStyle="1" w:styleId="CommentSubjectChar">
    <w:name w:val="Comment Subject Char"/>
    <w:qFormat/>
    <w:locked/>
    <w:rsid w:val="00986055"/>
    <w:rPr>
      <w:rFonts w:ascii="Times New Roman" w:eastAsia="Calibri" w:hAnsi="Times New Roman" w:cs="Times New Roman"/>
      <w:b/>
      <w:sz w:val="20"/>
      <w:szCs w:val="20"/>
      <w:lang w:eastAsia="ru-RU"/>
    </w:rPr>
  </w:style>
  <w:style w:type="character" w:customStyle="1" w:styleId="z-TopofFormChar">
    <w:name w:val="z-Top of Form Char"/>
    <w:uiPriority w:val="99"/>
    <w:locked/>
    <w:rsid w:val="00986055"/>
    <w:rPr>
      <w:rFonts w:ascii="Arial" w:hAnsi="Arial" w:cs="Arial"/>
      <w:b/>
      <w:sz w:val="20"/>
    </w:rPr>
  </w:style>
  <w:style w:type="character" w:customStyle="1" w:styleId="z-BottomofFormChar">
    <w:name w:val="z-Bottom of Form Char"/>
    <w:uiPriority w:val="99"/>
    <w:locked/>
    <w:rsid w:val="00986055"/>
    <w:rPr>
      <w:rFonts w:ascii="Arial" w:hAnsi="Arial" w:cs="Arial"/>
      <w:vanish/>
      <w:sz w:val="16"/>
      <w:lang w:eastAsia="ru-RU"/>
    </w:rPr>
  </w:style>
  <w:style w:type="character" w:customStyle="1" w:styleId="252">
    <w:name w:val="Знак Знак252"/>
    <w:uiPriority w:val="99"/>
    <w:qFormat/>
    <w:locked/>
    <w:rsid w:val="00986055"/>
    <w:rPr>
      <w:rFonts w:ascii="Times New Roman" w:hAnsi="Times New Roman"/>
      <w:b/>
      <w:sz w:val="28"/>
    </w:rPr>
  </w:style>
  <w:style w:type="character" w:customStyle="1" w:styleId="2220">
    <w:name w:val="Знак Знак222"/>
    <w:uiPriority w:val="99"/>
    <w:qFormat/>
    <w:locked/>
    <w:rsid w:val="00986055"/>
    <w:rPr>
      <w:rFonts w:ascii="Times New Roman" w:hAnsi="Times New Roman"/>
      <w:sz w:val="20"/>
      <w:lang w:eastAsia="ru-RU"/>
    </w:rPr>
  </w:style>
  <w:style w:type="character" w:customStyle="1" w:styleId="2113">
    <w:name w:val="Знак Знак211"/>
    <w:uiPriority w:val="99"/>
    <w:qFormat/>
    <w:locked/>
    <w:rsid w:val="00986055"/>
    <w:rPr>
      <w:rFonts w:ascii="Calibri" w:hAnsi="Calibri"/>
      <w:i/>
      <w:sz w:val="24"/>
    </w:rPr>
  </w:style>
  <w:style w:type="character" w:customStyle="1" w:styleId="202">
    <w:name w:val="Знак Знак202"/>
    <w:uiPriority w:val="99"/>
    <w:qFormat/>
    <w:locked/>
    <w:rsid w:val="00986055"/>
    <w:rPr>
      <w:rFonts w:ascii="Arial" w:hAnsi="Arial"/>
      <w:lang w:eastAsia="ru-RU"/>
    </w:rPr>
  </w:style>
  <w:style w:type="character" w:customStyle="1" w:styleId="3210">
    <w:name w:val="Знак3 Знак Знак Знак21"/>
    <w:aliases w:val="Текст сноски Знак26,Текст сноски Знак1 Знак16,Текст сноски Знак Знак Знак17,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locked/>
    <w:rsid w:val="00986055"/>
    <w:rPr>
      <w:rFonts w:ascii="Arial" w:hAnsi="Arial"/>
      <w:b/>
      <w:kern w:val="32"/>
      <w:sz w:val="32"/>
    </w:rPr>
  </w:style>
  <w:style w:type="character" w:customStyle="1" w:styleId="233">
    <w:name w:val="Знак2 Знак Знак3"/>
    <w:uiPriority w:val="99"/>
    <w:qFormat/>
    <w:locked/>
    <w:rsid w:val="00986055"/>
    <w:rPr>
      <w:rFonts w:ascii="Arial" w:hAnsi="Arial"/>
      <w:b/>
      <w:sz w:val="26"/>
    </w:rPr>
  </w:style>
  <w:style w:type="character" w:customStyle="1" w:styleId="533">
    <w:name w:val="Знак5 Знак Знак3"/>
    <w:uiPriority w:val="99"/>
    <w:qFormat/>
    <w:locked/>
    <w:rsid w:val="00986055"/>
    <w:rPr>
      <w:rFonts w:ascii="Times New Roman" w:hAnsi="Times New Roman"/>
      <w:sz w:val="16"/>
    </w:rPr>
  </w:style>
  <w:style w:type="character" w:customStyle="1" w:styleId="192">
    <w:name w:val="Знак Знак192"/>
    <w:uiPriority w:val="99"/>
    <w:qFormat/>
    <w:locked/>
    <w:rsid w:val="00986055"/>
    <w:rPr>
      <w:rFonts w:ascii="Calibri" w:hAnsi="Calibri"/>
      <w:sz w:val="16"/>
    </w:rPr>
  </w:style>
  <w:style w:type="character" w:customStyle="1" w:styleId="Heading123">
    <w:name w:val="Heading 12 Знак Знак3"/>
    <w:uiPriority w:val="99"/>
    <w:locked/>
    <w:rsid w:val="00986055"/>
    <w:rPr>
      <w:rFonts w:ascii="Courier New" w:hAnsi="Courier New"/>
      <w:sz w:val="20"/>
    </w:rPr>
  </w:style>
  <w:style w:type="character" w:customStyle="1" w:styleId="182">
    <w:name w:val="Знак Знак182"/>
    <w:uiPriority w:val="99"/>
    <w:qFormat/>
    <w:locked/>
    <w:rsid w:val="00986055"/>
    <w:rPr>
      <w:rFonts w:ascii="Times New Roman" w:hAnsi="Times New Roman"/>
      <w:sz w:val="24"/>
    </w:rPr>
  </w:style>
  <w:style w:type="character" w:customStyle="1" w:styleId="1ffffff9">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986055"/>
    <w:rPr>
      <w:rFonts w:ascii="Courier New" w:hAnsi="Courier New"/>
      <w:color w:val="000000"/>
      <w:sz w:val="24"/>
    </w:rPr>
  </w:style>
  <w:style w:type="character" w:customStyle="1" w:styleId="152">
    <w:name w:val="Знак1 Знак Знак5"/>
    <w:uiPriority w:val="99"/>
    <w:locked/>
    <w:rsid w:val="00986055"/>
    <w:rPr>
      <w:rFonts w:ascii="Times New Roman" w:hAnsi="Times New Roman"/>
      <w:sz w:val="24"/>
    </w:rPr>
  </w:style>
  <w:style w:type="character" w:customStyle="1" w:styleId="172">
    <w:name w:val="Знак Знак172"/>
    <w:uiPriority w:val="99"/>
    <w:qFormat/>
    <w:locked/>
    <w:rsid w:val="00986055"/>
    <w:rPr>
      <w:rFonts w:ascii="Times New Roman" w:hAnsi="Times New Roman"/>
      <w:sz w:val="24"/>
    </w:rPr>
  </w:style>
  <w:style w:type="character" w:customStyle="1" w:styleId="163">
    <w:name w:val="Знак Знак163"/>
    <w:uiPriority w:val="99"/>
    <w:qFormat/>
    <w:locked/>
    <w:rsid w:val="00986055"/>
    <w:rPr>
      <w:rFonts w:ascii="Times New Roman" w:hAnsi="Times New Roman"/>
      <w:sz w:val="24"/>
    </w:rPr>
  </w:style>
  <w:style w:type="character" w:customStyle="1" w:styleId="1520">
    <w:name w:val="Знак Знак152"/>
    <w:uiPriority w:val="99"/>
    <w:qFormat/>
    <w:locked/>
    <w:rsid w:val="00986055"/>
    <w:rPr>
      <w:rFonts w:ascii="Tahoma" w:hAnsi="Tahoma"/>
      <w:sz w:val="20"/>
      <w:shd w:val="clear" w:color="auto" w:fill="000080"/>
    </w:rPr>
  </w:style>
  <w:style w:type="character" w:customStyle="1" w:styleId="1420">
    <w:name w:val="Знак Знак142"/>
    <w:uiPriority w:val="99"/>
    <w:qFormat/>
    <w:locked/>
    <w:rsid w:val="00986055"/>
    <w:rPr>
      <w:rFonts w:ascii="Times New Roman" w:hAnsi="Times New Roman"/>
      <w:sz w:val="24"/>
    </w:rPr>
  </w:style>
  <w:style w:type="character" w:customStyle="1" w:styleId="1310">
    <w:name w:val="Знак Знак131"/>
    <w:uiPriority w:val="99"/>
    <w:qFormat/>
    <w:locked/>
    <w:rsid w:val="00986055"/>
    <w:rPr>
      <w:rFonts w:ascii="Times New Roman" w:hAnsi="Times New Roman"/>
      <w:sz w:val="24"/>
      <w:lang w:val="en-US"/>
    </w:rPr>
  </w:style>
  <w:style w:type="character" w:customStyle="1" w:styleId="1111">
    <w:name w:val="Знак Знак111"/>
    <w:uiPriority w:val="99"/>
    <w:qFormat/>
    <w:locked/>
    <w:rsid w:val="00986055"/>
    <w:rPr>
      <w:sz w:val="16"/>
    </w:rPr>
  </w:style>
  <w:style w:type="character" w:customStyle="1" w:styleId="1211">
    <w:name w:val="Знак Знак121"/>
    <w:uiPriority w:val="99"/>
    <w:qFormat/>
    <w:locked/>
    <w:rsid w:val="00986055"/>
    <w:rPr>
      <w:rFonts w:ascii="Times New Roman" w:hAnsi="Times New Roman"/>
      <w:sz w:val="20"/>
      <w:lang w:eastAsia="ru-RU"/>
    </w:rPr>
  </w:style>
  <w:style w:type="character" w:customStyle="1" w:styleId="912">
    <w:name w:val="Знак Знак91"/>
    <w:uiPriority w:val="99"/>
    <w:qFormat/>
    <w:locked/>
    <w:rsid w:val="00986055"/>
    <w:rPr>
      <w:rFonts w:ascii="Times New Roman" w:hAnsi="Times New Roman"/>
      <w:sz w:val="24"/>
    </w:rPr>
  </w:style>
  <w:style w:type="character" w:customStyle="1" w:styleId="813">
    <w:name w:val="Знак Знак81"/>
    <w:uiPriority w:val="99"/>
    <w:locked/>
    <w:rsid w:val="00986055"/>
    <w:rPr>
      <w:rFonts w:ascii="PragmaticaCTT" w:hAnsi="PragmaticaCTT"/>
      <w:b/>
      <w:sz w:val="24"/>
      <w:lang w:eastAsia="ru-RU"/>
    </w:rPr>
  </w:style>
  <w:style w:type="character" w:customStyle="1" w:styleId="761">
    <w:name w:val="Знак Знак76"/>
    <w:uiPriority w:val="99"/>
    <w:qFormat/>
    <w:locked/>
    <w:rsid w:val="00986055"/>
    <w:rPr>
      <w:rFonts w:ascii="Times New Roman" w:hAnsi="Times New Roman"/>
      <w:sz w:val="24"/>
    </w:rPr>
  </w:style>
  <w:style w:type="character" w:customStyle="1" w:styleId="6120">
    <w:name w:val="Знак Знак612"/>
    <w:uiPriority w:val="99"/>
    <w:qFormat/>
    <w:locked/>
    <w:rsid w:val="00986055"/>
    <w:rPr>
      <w:rFonts w:ascii="Tahoma" w:hAnsi="Tahoma"/>
      <w:sz w:val="16"/>
      <w:lang w:eastAsia="ru-RU"/>
    </w:rPr>
  </w:style>
  <w:style w:type="character" w:customStyle="1" w:styleId="5100">
    <w:name w:val="Знак Знак510"/>
    <w:uiPriority w:val="99"/>
    <w:locked/>
    <w:rsid w:val="00986055"/>
    <w:rPr>
      <w:rFonts w:ascii="Courier New" w:hAnsi="Courier New"/>
      <w:sz w:val="20"/>
      <w:lang w:eastAsia="ru-RU"/>
    </w:rPr>
  </w:style>
  <w:style w:type="character" w:customStyle="1" w:styleId="4100">
    <w:name w:val="Знак Знак410"/>
    <w:uiPriority w:val="99"/>
    <w:locked/>
    <w:rsid w:val="00986055"/>
    <w:rPr>
      <w:i/>
      <w:sz w:val="24"/>
      <w:lang w:eastAsia="ru-RU"/>
    </w:rPr>
  </w:style>
  <w:style w:type="character" w:customStyle="1" w:styleId="2101">
    <w:name w:val="Знак Знак210"/>
    <w:uiPriority w:val="99"/>
    <w:locked/>
    <w:rsid w:val="00986055"/>
    <w:rPr>
      <w:rFonts w:ascii="Arial" w:hAnsi="Arial"/>
      <w:vanish/>
      <w:sz w:val="16"/>
      <w:lang w:eastAsia="ru-RU"/>
    </w:rPr>
  </w:style>
  <w:style w:type="character" w:customStyle="1" w:styleId="751">
    <w:name w:val="Знак Знак75"/>
    <w:uiPriority w:val="99"/>
    <w:locked/>
    <w:rsid w:val="00986055"/>
    <w:rPr>
      <w:rFonts w:ascii="Times New Roman" w:hAnsi="Times New Roman"/>
      <w:color w:val="000000"/>
      <w:sz w:val="20"/>
    </w:rPr>
  </w:style>
  <w:style w:type="character" w:customStyle="1" w:styleId="Heading122">
    <w:name w:val="Heading 12 Знак Знак2"/>
    <w:qFormat/>
    <w:rsid w:val="00986055"/>
    <w:rPr>
      <w:rFonts w:ascii="Courier New" w:hAnsi="Courier New"/>
    </w:rPr>
  </w:style>
  <w:style w:type="character" w:customStyle="1" w:styleId="21f5">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986055"/>
  </w:style>
  <w:style w:type="character" w:customStyle="1" w:styleId="173">
    <w:name w:val="Тема примечания Знак17"/>
    <w:uiPriority w:val="99"/>
    <w:semiHidden/>
    <w:qFormat/>
    <w:rsid w:val="00986055"/>
    <w:rPr>
      <w:b/>
      <w:lang w:val="ru-RU" w:eastAsia="ru-RU"/>
    </w:rPr>
  </w:style>
  <w:style w:type="character" w:customStyle="1" w:styleId="164">
    <w:name w:val="Тема примечания Знак16"/>
    <w:uiPriority w:val="99"/>
    <w:semiHidden/>
    <w:qFormat/>
    <w:rsid w:val="00986055"/>
    <w:rPr>
      <w:b/>
      <w:lang w:val="ru-RU" w:eastAsia="ru-RU"/>
    </w:rPr>
  </w:style>
  <w:style w:type="character" w:customStyle="1" w:styleId="153">
    <w:name w:val="Тема примечания Знак15"/>
    <w:uiPriority w:val="99"/>
    <w:qFormat/>
    <w:rsid w:val="00986055"/>
    <w:rPr>
      <w:b/>
      <w:lang w:val="ru-RU" w:eastAsia="ru-RU"/>
    </w:rPr>
  </w:style>
  <w:style w:type="character" w:customStyle="1" w:styleId="148">
    <w:name w:val="Тема примечания Знак14"/>
    <w:uiPriority w:val="99"/>
    <w:semiHidden/>
    <w:qFormat/>
    <w:rsid w:val="00986055"/>
    <w:rPr>
      <w:b/>
      <w:lang w:val="ru-RU" w:eastAsia="ru-RU"/>
    </w:rPr>
  </w:style>
  <w:style w:type="character" w:customStyle="1" w:styleId="138">
    <w:name w:val="Тема примечания Знак13"/>
    <w:uiPriority w:val="99"/>
    <w:semiHidden/>
    <w:qFormat/>
    <w:rsid w:val="00986055"/>
    <w:rPr>
      <w:b/>
      <w:lang w:val="ru-RU" w:eastAsia="ru-RU"/>
    </w:rPr>
  </w:style>
  <w:style w:type="character" w:customStyle="1" w:styleId="12c">
    <w:name w:val="Тема примечания Знак12"/>
    <w:uiPriority w:val="99"/>
    <w:qFormat/>
    <w:rsid w:val="00986055"/>
    <w:rPr>
      <w:b/>
      <w:lang w:val="ru-RU" w:eastAsia="ru-RU"/>
    </w:rPr>
  </w:style>
  <w:style w:type="character" w:customStyle="1" w:styleId="11f0">
    <w:name w:val="Тема примечания Знак11"/>
    <w:uiPriority w:val="99"/>
    <w:qFormat/>
    <w:rsid w:val="00986055"/>
    <w:rPr>
      <w:b/>
      <w:lang w:val="ru-RU" w:eastAsia="ru-RU"/>
    </w:rPr>
  </w:style>
  <w:style w:type="character" w:customStyle="1" w:styleId="HTML17">
    <w:name w:val="Адрес HTML Знак17"/>
    <w:uiPriority w:val="99"/>
    <w:semiHidden/>
    <w:qFormat/>
    <w:rsid w:val="00986055"/>
    <w:rPr>
      <w:i/>
      <w:sz w:val="24"/>
    </w:rPr>
  </w:style>
  <w:style w:type="character" w:customStyle="1" w:styleId="HTML16">
    <w:name w:val="Адрес HTML Знак16"/>
    <w:uiPriority w:val="99"/>
    <w:semiHidden/>
    <w:qFormat/>
    <w:rsid w:val="00986055"/>
    <w:rPr>
      <w:i/>
      <w:sz w:val="24"/>
    </w:rPr>
  </w:style>
  <w:style w:type="character" w:customStyle="1" w:styleId="HTML15">
    <w:name w:val="Адрес HTML Знак15"/>
    <w:uiPriority w:val="99"/>
    <w:qFormat/>
    <w:rsid w:val="00986055"/>
    <w:rPr>
      <w:i/>
      <w:sz w:val="24"/>
    </w:rPr>
  </w:style>
  <w:style w:type="character" w:customStyle="1" w:styleId="HTML14">
    <w:name w:val="Адрес HTML Знак14"/>
    <w:uiPriority w:val="99"/>
    <w:qFormat/>
    <w:rsid w:val="00986055"/>
    <w:rPr>
      <w:i/>
      <w:sz w:val="24"/>
    </w:rPr>
  </w:style>
  <w:style w:type="character" w:customStyle="1" w:styleId="HTML13">
    <w:name w:val="Адрес HTML Знак13"/>
    <w:uiPriority w:val="99"/>
    <w:semiHidden/>
    <w:qFormat/>
    <w:rsid w:val="00986055"/>
    <w:rPr>
      <w:i/>
      <w:sz w:val="24"/>
    </w:rPr>
  </w:style>
  <w:style w:type="character" w:customStyle="1" w:styleId="HTML120">
    <w:name w:val="Адрес HTML Знак12"/>
    <w:uiPriority w:val="99"/>
    <w:qFormat/>
    <w:rsid w:val="00986055"/>
    <w:rPr>
      <w:i/>
      <w:sz w:val="22"/>
    </w:rPr>
  </w:style>
  <w:style w:type="character" w:customStyle="1" w:styleId="174">
    <w:name w:val="Выделенная цитата Знак17"/>
    <w:uiPriority w:val="99"/>
    <w:qFormat/>
    <w:rsid w:val="00986055"/>
    <w:rPr>
      <w:i/>
      <w:color w:val="4472C4"/>
      <w:sz w:val="24"/>
    </w:rPr>
  </w:style>
  <w:style w:type="character" w:customStyle="1" w:styleId="165">
    <w:name w:val="Выделенная цитата Знак16"/>
    <w:uiPriority w:val="99"/>
    <w:qFormat/>
    <w:rsid w:val="00986055"/>
    <w:rPr>
      <w:i/>
      <w:color w:val="4472C4"/>
      <w:sz w:val="24"/>
    </w:rPr>
  </w:style>
  <w:style w:type="character" w:customStyle="1" w:styleId="154">
    <w:name w:val="Выделенная цитата Знак15"/>
    <w:uiPriority w:val="99"/>
    <w:qFormat/>
    <w:rsid w:val="00986055"/>
    <w:rPr>
      <w:i/>
      <w:color w:val="4472C4"/>
      <w:sz w:val="24"/>
    </w:rPr>
  </w:style>
  <w:style w:type="character" w:customStyle="1" w:styleId="149">
    <w:name w:val="Выделенная цитата Знак14"/>
    <w:uiPriority w:val="99"/>
    <w:qFormat/>
    <w:rsid w:val="00986055"/>
    <w:rPr>
      <w:i/>
      <w:color w:val="4472C4"/>
      <w:sz w:val="24"/>
    </w:rPr>
  </w:style>
  <w:style w:type="character" w:customStyle="1" w:styleId="139">
    <w:name w:val="Выделенная цитата Знак13"/>
    <w:uiPriority w:val="99"/>
    <w:qFormat/>
    <w:rsid w:val="00986055"/>
    <w:rPr>
      <w:i/>
      <w:color w:val="4472C4"/>
      <w:sz w:val="24"/>
    </w:rPr>
  </w:style>
  <w:style w:type="character" w:customStyle="1" w:styleId="12d">
    <w:name w:val="Выделенная цитата Знак12"/>
    <w:uiPriority w:val="99"/>
    <w:qFormat/>
    <w:rsid w:val="00986055"/>
    <w:rPr>
      <w:i/>
      <w:color w:val="4472C4"/>
      <w:sz w:val="24"/>
    </w:rPr>
  </w:style>
  <w:style w:type="character" w:customStyle="1" w:styleId="HTML110">
    <w:name w:val="Адрес HTML Знак11"/>
    <w:uiPriority w:val="99"/>
    <w:qFormat/>
    <w:rsid w:val="00986055"/>
    <w:rPr>
      <w:rFonts w:ascii="Times New Roman" w:hAnsi="Times New Roman"/>
      <w:i/>
      <w:sz w:val="24"/>
    </w:rPr>
  </w:style>
  <w:style w:type="character" w:customStyle="1" w:styleId="3112">
    <w:name w:val="Знак3 Знак Знак11"/>
    <w:aliases w:val="Знак3 Знак Знак Знак12"/>
    <w:uiPriority w:val="99"/>
    <w:qFormat/>
    <w:locked/>
    <w:rsid w:val="00986055"/>
    <w:rPr>
      <w:rFonts w:ascii="Arial" w:hAnsi="Arial"/>
      <w:b/>
      <w:i/>
      <w:sz w:val="28"/>
      <w:lang w:val="ru-RU" w:eastAsia="en-US"/>
    </w:rPr>
  </w:style>
  <w:style w:type="character" w:customStyle="1" w:styleId="11f1">
    <w:name w:val="Выделенная цитата Знак11"/>
    <w:uiPriority w:val="99"/>
    <w:qFormat/>
    <w:rsid w:val="00986055"/>
    <w:rPr>
      <w:b/>
      <w:i/>
      <w:color w:val="4F81BD"/>
      <w:sz w:val="24"/>
    </w:rPr>
  </w:style>
  <w:style w:type="character" w:customStyle="1" w:styleId="2114">
    <w:name w:val="Цитата 2 Знак11"/>
    <w:uiPriority w:val="99"/>
    <w:qFormat/>
    <w:rsid w:val="00986055"/>
    <w:rPr>
      <w:i/>
      <w:color w:val="404040"/>
      <w:sz w:val="24"/>
    </w:rPr>
  </w:style>
  <w:style w:type="character" w:customStyle="1" w:styleId="1ffffffa">
    <w:name w:val="Неразрешенное упоминание1"/>
    <w:uiPriority w:val="99"/>
    <w:semiHidden/>
    <w:qFormat/>
    <w:rsid w:val="00986055"/>
    <w:rPr>
      <w:color w:val="605E5C"/>
      <w:shd w:val="clear" w:color="auto" w:fill="E1DFDD"/>
    </w:rPr>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986055"/>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986055"/>
  </w:style>
  <w:style w:type="character" w:customStyle="1" w:styleId="193">
    <w:name w:val="Тема примечания Знак19"/>
    <w:uiPriority w:val="99"/>
    <w:qFormat/>
    <w:rsid w:val="00986055"/>
    <w:rPr>
      <w:b/>
      <w:lang w:val="ru-RU" w:eastAsia="ru-RU"/>
    </w:rPr>
  </w:style>
  <w:style w:type="character" w:customStyle="1" w:styleId="183">
    <w:name w:val="Тема примечания Знак18"/>
    <w:uiPriority w:val="99"/>
    <w:semiHidden/>
    <w:qFormat/>
    <w:rsid w:val="00986055"/>
    <w:rPr>
      <w:b/>
      <w:lang w:val="ru-RU" w:eastAsia="ru-RU"/>
    </w:rPr>
  </w:style>
  <w:style w:type="character" w:customStyle="1" w:styleId="HTML19">
    <w:name w:val="Адрес HTML Знак19"/>
    <w:uiPriority w:val="99"/>
    <w:qFormat/>
    <w:rsid w:val="00986055"/>
    <w:rPr>
      <w:i/>
      <w:sz w:val="24"/>
    </w:rPr>
  </w:style>
  <w:style w:type="character" w:customStyle="1" w:styleId="HTML18">
    <w:name w:val="Адрес HTML Знак18"/>
    <w:uiPriority w:val="99"/>
    <w:semiHidden/>
    <w:qFormat/>
    <w:rsid w:val="00986055"/>
    <w:rPr>
      <w:i/>
      <w:sz w:val="24"/>
    </w:rPr>
  </w:style>
  <w:style w:type="character" w:customStyle="1" w:styleId="1220">
    <w:name w:val="Знак1 Знак Знак22"/>
    <w:uiPriority w:val="99"/>
    <w:qFormat/>
    <w:locked/>
    <w:rsid w:val="00986055"/>
    <w:rPr>
      <w:sz w:val="24"/>
    </w:rPr>
  </w:style>
  <w:style w:type="character" w:customStyle="1" w:styleId="194">
    <w:name w:val="Выделенная цитата Знак19"/>
    <w:uiPriority w:val="99"/>
    <w:qFormat/>
    <w:rsid w:val="00986055"/>
    <w:rPr>
      <w:i/>
      <w:color w:val="4472C4"/>
      <w:sz w:val="24"/>
    </w:rPr>
  </w:style>
  <w:style w:type="character" w:customStyle="1" w:styleId="184">
    <w:name w:val="Выделенная цитата Знак18"/>
    <w:uiPriority w:val="99"/>
    <w:qFormat/>
    <w:rsid w:val="00986055"/>
    <w:rPr>
      <w:i/>
      <w:color w:val="4472C4"/>
      <w:sz w:val="24"/>
    </w:rPr>
  </w:style>
  <w:style w:type="paragraph" w:customStyle="1" w:styleId="3ff6">
    <w:name w:val="Знак Знак Знак Знак Знак Знак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02">
    <w:name w:val="Знак Знак102"/>
    <w:uiPriority w:val="99"/>
    <w:qFormat/>
    <w:locked/>
    <w:rsid w:val="00986055"/>
    <w:rPr>
      <w:sz w:val="16"/>
      <w:lang w:val="ru-RU" w:eastAsia="ru-RU"/>
    </w:rPr>
  </w:style>
  <w:style w:type="character" w:customStyle="1" w:styleId="4f2">
    <w:name w:val="Знак Знак Знак4"/>
    <w:uiPriority w:val="99"/>
    <w:qFormat/>
    <w:rsid w:val="00986055"/>
    <w:rPr>
      <w:rFonts w:ascii="Times New Roman" w:hAnsi="Times New Roman"/>
      <w:b/>
      <w:caps/>
      <w:sz w:val="28"/>
    </w:rPr>
  </w:style>
  <w:style w:type="character" w:customStyle="1" w:styleId="4120">
    <w:name w:val="Знак Знак412"/>
    <w:uiPriority w:val="99"/>
    <w:qFormat/>
    <w:locked/>
    <w:rsid w:val="00986055"/>
    <w:rPr>
      <w:rFonts w:ascii="Arial" w:hAnsi="Arial"/>
      <w:b/>
      <w:i/>
      <w:sz w:val="28"/>
      <w:lang w:val="ru-RU" w:eastAsia="en-US"/>
    </w:rPr>
  </w:style>
  <w:style w:type="paragraph" w:customStyle="1" w:styleId="4f3">
    <w:name w:val="Знак Знак Знак Знак Знак Знак Знак Знак Знак Знак Знак Знак Знак4"/>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25">
    <w:name w:val="Знак32"/>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20">
    <w:name w:val="Знак Знак532"/>
    <w:uiPriority w:val="99"/>
    <w:qFormat/>
    <w:locked/>
    <w:rsid w:val="00986055"/>
    <w:rPr>
      <w:b/>
      <w:caps/>
      <w:sz w:val="24"/>
      <w:lang w:val="ru-RU" w:eastAsia="ru-RU"/>
    </w:rPr>
  </w:style>
  <w:style w:type="character" w:customStyle="1" w:styleId="2fffa">
    <w:name w:val="Без интервала Знак2"/>
    <w:uiPriority w:val="99"/>
    <w:qFormat/>
    <w:locked/>
    <w:rsid w:val="00986055"/>
    <w:rPr>
      <w:sz w:val="24"/>
      <w:lang w:eastAsia="en-US"/>
    </w:rPr>
  </w:style>
  <w:style w:type="character" w:customStyle="1" w:styleId="1120">
    <w:name w:val="Знак1 Знак Знак12"/>
    <w:uiPriority w:val="99"/>
    <w:qFormat/>
    <w:locked/>
    <w:rsid w:val="00986055"/>
    <w:rPr>
      <w:rFonts w:ascii="Times New Roman" w:hAnsi="Times New Roman"/>
      <w:sz w:val="24"/>
      <w:lang w:eastAsia="ru-RU"/>
    </w:rPr>
  </w:style>
  <w:style w:type="character" w:customStyle="1" w:styleId="462">
    <w:name w:val="Знак Знак462"/>
    <w:uiPriority w:val="99"/>
    <w:qFormat/>
    <w:locked/>
    <w:rsid w:val="00986055"/>
    <w:rPr>
      <w:b/>
      <w:sz w:val="27"/>
      <w:lang w:val="ru-RU" w:eastAsia="ru-RU"/>
    </w:rPr>
  </w:style>
  <w:style w:type="character" w:customStyle="1" w:styleId="482">
    <w:name w:val="Знак Знак482"/>
    <w:uiPriority w:val="99"/>
    <w:qFormat/>
    <w:locked/>
    <w:rsid w:val="00986055"/>
    <w:rPr>
      <w:b/>
      <w:sz w:val="27"/>
      <w:lang w:val="ru-RU" w:eastAsia="ru-RU"/>
    </w:rPr>
  </w:style>
  <w:style w:type="character" w:customStyle="1" w:styleId="442">
    <w:name w:val="Знак Знак442"/>
    <w:uiPriority w:val="99"/>
    <w:qFormat/>
    <w:locked/>
    <w:rsid w:val="00986055"/>
    <w:rPr>
      <w:sz w:val="24"/>
    </w:rPr>
  </w:style>
  <w:style w:type="character" w:customStyle="1" w:styleId="5120">
    <w:name w:val="Знак Знак512"/>
    <w:uiPriority w:val="99"/>
    <w:qFormat/>
    <w:locked/>
    <w:rsid w:val="00986055"/>
    <w:rPr>
      <w:b/>
      <w:sz w:val="27"/>
      <w:lang w:val="ru-RU" w:eastAsia="ru-RU"/>
    </w:rPr>
  </w:style>
  <w:style w:type="character" w:customStyle="1" w:styleId="432">
    <w:name w:val="Знак Знак432"/>
    <w:uiPriority w:val="99"/>
    <w:qFormat/>
    <w:locked/>
    <w:rsid w:val="00986055"/>
    <w:rPr>
      <w:color w:val="000000"/>
      <w:sz w:val="24"/>
      <w:lang w:eastAsia="ru-RU"/>
    </w:rPr>
  </w:style>
  <w:style w:type="character" w:customStyle="1" w:styleId="4220">
    <w:name w:val="Знак Знак422"/>
    <w:uiPriority w:val="99"/>
    <w:qFormat/>
    <w:rsid w:val="00986055"/>
    <w:rPr>
      <w:rFonts w:ascii="Times New Roman" w:hAnsi="Times New Roman"/>
      <w:sz w:val="16"/>
    </w:rPr>
  </w:style>
  <w:style w:type="character" w:customStyle="1" w:styleId="492">
    <w:name w:val="Знак Знак492"/>
    <w:uiPriority w:val="99"/>
    <w:qFormat/>
    <w:rsid w:val="00986055"/>
    <w:rPr>
      <w:rFonts w:ascii="Times New Roman" w:hAnsi="Times New Roman"/>
      <w:b/>
      <w:caps/>
      <w:sz w:val="24"/>
      <w:lang w:eastAsia="ru-RU"/>
    </w:rPr>
  </w:style>
  <w:style w:type="character" w:customStyle="1" w:styleId="472">
    <w:name w:val="Знак Знак472"/>
    <w:uiPriority w:val="99"/>
    <w:qFormat/>
    <w:rsid w:val="00986055"/>
    <w:rPr>
      <w:rFonts w:ascii="Times New Roman" w:hAnsi="Times New Roman"/>
      <w:b/>
      <w:sz w:val="27"/>
      <w:lang w:eastAsia="ru-RU"/>
    </w:rPr>
  </w:style>
  <w:style w:type="character" w:customStyle="1" w:styleId="452">
    <w:name w:val="Знак Знак452"/>
    <w:uiPriority w:val="99"/>
    <w:qFormat/>
    <w:rsid w:val="00986055"/>
    <w:rPr>
      <w:rFonts w:ascii="Times New Roman" w:hAnsi="Times New Roman"/>
      <w:b/>
      <w:i/>
      <w:sz w:val="26"/>
      <w:lang w:eastAsia="ru-RU"/>
    </w:rPr>
  </w:style>
  <w:style w:type="character" w:customStyle="1" w:styleId="502">
    <w:name w:val="Знак Знак502"/>
    <w:uiPriority w:val="99"/>
    <w:qFormat/>
    <w:locked/>
    <w:rsid w:val="00986055"/>
    <w:rPr>
      <w:b/>
      <w:sz w:val="28"/>
      <w:lang w:val="ru-RU" w:eastAsia="ru-RU"/>
    </w:rPr>
  </w:style>
  <w:style w:type="character" w:customStyle="1" w:styleId="522">
    <w:name w:val="Знак Знак522"/>
    <w:uiPriority w:val="99"/>
    <w:qFormat/>
    <w:rsid w:val="00986055"/>
    <w:rPr>
      <w:rFonts w:ascii="Arial" w:hAnsi="Arial"/>
      <w:b/>
      <w:i/>
      <w:sz w:val="28"/>
    </w:rPr>
  </w:style>
  <w:style w:type="character" w:customStyle="1" w:styleId="5121">
    <w:name w:val="Знак5 Знак Знак12"/>
    <w:uiPriority w:val="99"/>
    <w:qFormat/>
    <w:locked/>
    <w:rsid w:val="00986055"/>
    <w:rPr>
      <w:sz w:val="16"/>
      <w:lang w:val="ru-RU" w:eastAsia="ru-RU"/>
    </w:rPr>
  </w:style>
  <w:style w:type="character" w:customStyle="1" w:styleId="622">
    <w:name w:val="Знак6 Знак Знак2"/>
    <w:uiPriority w:val="99"/>
    <w:qFormat/>
    <w:rsid w:val="00986055"/>
    <w:rPr>
      <w:sz w:val="24"/>
      <w:lang w:val="ru-RU" w:eastAsia="ru-RU"/>
    </w:rPr>
  </w:style>
  <w:style w:type="character" w:customStyle="1" w:styleId="1230">
    <w:name w:val="Знак1 Знак Знак23"/>
    <w:uiPriority w:val="99"/>
    <w:qFormat/>
    <w:locked/>
    <w:rsid w:val="00986055"/>
    <w:rPr>
      <w:sz w:val="24"/>
    </w:rPr>
  </w:style>
  <w:style w:type="character" w:customStyle="1" w:styleId="203">
    <w:name w:val="Знак Знак203"/>
    <w:uiPriority w:val="99"/>
    <w:qFormat/>
    <w:rsid w:val="00986055"/>
    <w:rPr>
      <w:rFonts w:ascii="Arial" w:hAnsi="Arial"/>
      <w:sz w:val="22"/>
    </w:rPr>
  </w:style>
  <w:style w:type="paragraph" w:customStyle="1" w:styleId="4f4">
    <w:name w:val="Знак Знак Знак Знак Знак Знак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30">
    <w:name w:val="Знак Знак143"/>
    <w:uiPriority w:val="99"/>
    <w:qFormat/>
    <w:locked/>
    <w:rsid w:val="00986055"/>
    <w:rPr>
      <w:b/>
      <w:sz w:val="27"/>
      <w:lang w:val="ru-RU" w:eastAsia="ru-RU"/>
    </w:rPr>
  </w:style>
  <w:style w:type="character" w:customStyle="1" w:styleId="103">
    <w:name w:val="Знак Знак103"/>
    <w:uiPriority w:val="99"/>
    <w:qFormat/>
    <w:locked/>
    <w:rsid w:val="00986055"/>
    <w:rPr>
      <w:sz w:val="16"/>
      <w:lang w:val="ru-RU" w:eastAsia="ru-RU"/>
    </w:rPr>
  </w:style>
  <w:style w:type="character" w:customStyle="1" w:styleId="613">
    <w:name w:val="Знак Знак613"/>
    <w:uiPriority w:val="99"/>
    <w:qFormat/>
    <w:rsid w:val="00986055"/>
    <w:rPr>
      <w:rFonts w:ascii="Arial" w:hAnsi="Arial"/>
      <w:b/>
      <w:i/>
      <w:sz w:val="28"/>
      <w:lang w:val="ru-RU" w:eastAsia="en-US"/>
    </w:rPr>
  </w:style>
  <w:style w:type="character" w:customStyle="1" w:styleId="1640">
    <w:name w:val="Знак Знак164"/>
    <w:uiPriority w:val="99"/>
    <w:qFormat/>
    <w:locked/>
    <w:rsid w:val="00986055"/>
    <w:rPr>
      <w:b/>
      <w:caps/>
      <w:sz w:val="24"/>
      <w:lang w:val="ru-RU" w:eastAsia="ru-RU"/>
    </w:rPr>
  </w:style>
  <w:style w:type="character" w:customStyle="1" w:styleId="5b">
    <w:name w:val="Знак Знак Знак5"/>
    <w:uiPriority w:val="99"/>
    <w:qFormat/>
    <w:rsid w:val="00986055"/>
    <w:rPr>
      <w:rFonts w:ascii="Times New Roman" w:hAnsi="Times New Roman"/>
      <w:b/>
      <w:caps/>
      <w:sz w:val="28"/>
    </w:rPr>
  </w:style>
  <w:style w:type="character" w:customStyle="1" w:styleId="253">
    <w:name w:val="Знак Знак253"/>
    <w:uiPriority w:val="99"/>
    <w:qFormat/>
    <w:rsid w:val="00986055"/>
    <w:rPr>
      <w:rFonts w:ascii="Times New Roman" w:hAnsi="Times New Roman"/>
      <w:b/>
      <w:sz w:val="28"/>
    </w:rPr>
  </w:style>
  <w:style w:type="character" w:customStyle="1" w:styleId="2230">
    <w:name w:val="Знак Знак223"/>
    <w:uiPriority w:val="99"/>
    <w:qFormat/>
    <w:rsid w:val="00986055"/>
    <w:rPr>
      <w:rFonts w:ascii="Times New Roman" w:hAnsi="Times New Roman"/>
      <w:sz w:val="24"/>
    </w:rPr>
  </w:style>
  <w:style w:type="character" w:customStyle="1" w:styleId="1930">
    <w:name w:val="Знак Знак193"/>
    <w:uiPriority w:val="99"/>
    <w:qFormat/>
    <w:rsid w:val="00986055"/>
    <w:rPr>
      <w:rFonts w:ascii="Times New Roman" w:hAnsi="Times New Roman"/>
      <w:sz w:val="16"/>
      <w:lang w:eastAsia="ru-RU"/>
    </w:rPr>
  </w:style>
  <w:style w:type="character" w:customStyle="1" w:styleId="1830">
    <w:name w:val="Знак Знак183"/>
    <w:uiPriority w:val="99"/>
    <w:qFormat/>
    <w:rsid w:val="00986055"/>
    <w:rPr>
      <w:rFonts w:ascii="Courier New" w:hAnsi="Courier New"/>
    </w:rPr>
  </w:style>
  <w:style w:type="character" w:customStyle="1" w:styleId="1730">
    <w:name w:val="Знак Знак173"/>
    <w:uiPriority w:val="99"/>
    <w:qFormat/>
    <w:rsid w:val="00986055"/>
    <w:rPr>
      <w:rFonts w:ascii="Times New Roman" w:hAnsi="Times New Roman"/>
      <w:sz w:val="24"/>
    </w:rPr>
  </w:style>
  <w:style w:type="character" w:customStyle="1" w:styleId="1530">
    <w:name w:val="Знак Знак153"/>
    <w:uiPriority w:val="99"/>
    <w:qFormat/>
    <w:rsid w:val="00986055"/>
    <w:rPr>
      <w:b/>
      <w:sz w:val="28"/>
    </w:rPr>
  </w:style>
  <w:style w:type="character" w:customStyle="1" w:styleId="4130">
    <w:name w:val="Знак Знак413"/>
    <w:uiPriority w:val="99"/>
    <w:qFormat/>
    <w:locked/>
    <w:rsid w:val="00986055"/>
    <w:rPr>
      <w:rFonts w:ascii="Arial" w:hAnsi="Arial"/>
      <w:b/>
      <w:i/>
      <w:sz w:val="28"/>
      <w:lang w:val="ru-RU" w:eastAsia="en-US"/>
    </w:rPr>
  </w:style>
  <w:style w:type="character" w:customStyle="1" w:styleId="2340">
    <w:name w:val="Знак Знак23 Знак4"/>
    <w:aliases w:val="Знак Знак3 Знак4"/>
    <w:uiPriority w:val="99"/>
    <w:qFormat/>
    <w:locked/>
    <w:rsid w:val="00986055"/>
    <w:rPr>
      <w:rFonts w:ascii="Tahoma" w:hAnsi="Tahoma"/>
      <w:sz w:val="16"/>
    </w:rPr>
  </w:style>
  <w:style w:type="paragraph" w:customStyle="1" w:styleId="5c">
    <w:name w:val="Знак Знак Знак Знак Знак Знак Знак Знак Знак Знак Знак Знак Знак5"/>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33">
    <w:name w:val="Знак3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30">
    <w:name w:val="Знак Знак533"/>
    <w:uiPriority w:val="99"/>
    <w:qFormat/>
    <w:locked/>
    <w:rsid w:val="00986055"/>
    <w:rPr>
      <w:b/>
      <w:caps/>
      <w:sz w:val="24"/>
      <w:lang w:val="ru-RU" w:eastAsia="ru-RU"/>
    </w:rPr>
  </w:style>
  <w:style w:type="character" w:customStyle="1" w:styleId="3ff7">
    <w:name w:val="Без интервала Знак3"/>
    <w:uiPriority w:val="99"/>
    <w:qFormat/>
    <w:locked/>
    <w:rsid w:val="00986055"/>
    <w:rPr>
      <w:sz w:val="24"/>
      <w:lang w:eastAsia="en-US"/>
    </w:rPr>
  </w:style>
  <w:style w:type="character" w:customStyle="1" w:styleId="1130">
    <w:name w:val="Знак1 Знак Знак13"/>
    <w:uiPriority w:val="99"/>
    <w:qFormat/>
    <w:locked/>
    <w:rsid w:val="00986055"/>
    <w:rPr>
      <w:rFonts w:ascii="Times New Roman" w:hAnsi="Times New Roman"/>
      <w:sz w:val="24"/>
      <w:lang w:eastAsia="ru-RU"/>
    </w:rPr>
  </w:style>
  <w:style w:type="character" w:customStyle="1" w:styleId="463">
    <w:name w:val="Знак Знак463"/>
    <w:uiPriority w:val="99"/>
    <w:qFormat/>
    <w:locked/>
    <w:rsid w:val="00986055"/>
    <w:rPr>
      <w:b/>
      <w:sz w:val="27"/>
      <w:lang w:val="ru-RU" w:eastAsia="ru-RU"/>
    </w:rPr>
  </w:style>
  <w:style w:type="character" w:customStyle="1" w:styleId="483">
    <w:name w:val="Знак Знак483"/>
    <w:uiPriority w:val="99"/>
    <w:qFormat/>
    <w:locked/>
    <w:rsid w:val="00986055"/>
    <w:rPr>
      <w:b/>
      <w:sz w:val="27"/>
      <w:lang w:val="ru-RU" w:eastAsia="ru-RU"/>
    </w:rPr>
  </w:style>
  <w:style w:type="character" w:customStyle="1" w:styleId="443">
    <w:name w:val="Знак Знак443"/>
    <w:uiPriority w:val="99"/>
    <w:qFormat/>
    <w:locked/>
    <w:rsid w:val="00986055"/>
    <w:rPr>
      <w:sz w:val="24"/>
    </w:rPr>
  </w:style>
  <w:style w:type="character" w:customStyle="1" w:styleId="513">
    <w:name w:val="Знак Знак513"/>
    <w:uiPriority w:val="99"/>
    <w:qFormat/>
    <w:locked/>
    <w:rsid w:val="00986055"/>
    <w:rPr>
      <w:b/>
      <w:sz w:val="27"/>
      <w:lang w:val="ru-RU" w:eastAsia="ru-RU"/>
    </w:rPr>
  </w:style>
  <w:style w:type="character" w:customStyle="1" w:styleId="433">
    <w:name w:val="Знак Знак433"/>
    <w:uiPriority w:val="99"/>
    <w:qFormat/>
    <w:locked/>
    <w:rsid w:val="00986055"/>
    <w:rPr>
      <w:color w:val="000000"/>
      <w:sz w:val="24"/>
      <w:lang w:eastAsia="ru-RU"/>
    </w:rPr>
  </w:style>
  <w:style w:type="character" w:customStyle="1" w:styleId="423">
    <w:name w:val="Знак Знак423"/>
    <w:uiPriority w:val="99"/>
    <w:qFormat/>
    <w:rsid w:val="00986055"/>
    <w:rPr>
      <w:rFonts w:ascii="Times New Roman" w:hAnsi="Times New Roman"/>
      <w:sz w:val="16"/>
    </w:rPr>
  </w:style>
  <w:style w:type="character" w:customStyle="1" w:styleId="493">
    <w:name w:val="Знак Знак493"/>
    <w:uiPriority w:val="99"/>
    <w:qFormat/>
    <w:rsid w:val="00986055"/>
    <w:rPr>
      <w:rFonts w:ascii="Times New Roman" w:hAnsi="Times New Roman"/>
      <w:b/>
      <w:caps/>
      <w:sz w:val="24"/>
      <w:lang w:eastAsia="ru-RU"/>
    </w:rPr>
  </w:style>
  <w:style w:type="character" w:customStyle="1" w:styleId="473">
    <w:name w:val="Знак Знак473"/>
    <w:uiPriority w:val="99"/>
    <w:qFormat/>
    <w:rsid w:val="00986055"/>
    <w:rPr>
      <w:rFonts w:ascii="Times New Roman" w:hAnsi="Times New Roman"/>
      <w:b/>
      <w:sz w:val="27"/>
      <w:lang w:eastAsia="ru-RU"/>
    </w:rPr>
  </w:style>
  <w:style w:type="character" w:customStyle="1" w:styleId="453">
    <w:name w:val="Знак Знак453"/>
    <w:uiPriority w:val="99"/>
    <w:qFormat/>
    <w:rsid w:val="00986055"/>
    <w:rPr>
      <w:rFonts w:ascii="Times New Roman" w:hAnsi="Times New Roman"/>
      <w:b/>
      <w:i/>
      <w:sz w:val="26"/>
      <w:lang w:eastAsia="ru-RU"/>
    </w:rPr>
  </w:style>
  <w:style w:type="character" w:customStyle="1" w:styleId="542">
    <w:name w:val="Знак5 Знак Знак4"/>
    <w:aliases w:val=" Знак5 Знак3"/>
    <w:uiPriority w:val="99"/>
    <w:qFormat/>
    <w:locked/>
    <w:rsid w:val="00986055"/>
    <w:rPr>
      <w:sz w:val="16"/>
    </w:rPr>
  </w:style>
  <w:style w:type="character" w:customStyle="1" w:styleId="503">
    <w:name w:val="Знак Знак503"/>
    <w:uiPriority w:val="99"/>
    <w:qFormat/>
    <w:locked/>
    <w:rsid w:val="00986055"/>
    <w:rPr>
      <w:b/>
      <w:sz w:val="28"/>
      <w:lang w:val="ru-RU" w:eastAsia="ru-RU"/>
    </w:rPr>
  </w:style>
  <w:style w:type="character" w:customStyle="1" w:styleId="523">
    <w:name w:val="Знак Знак523"/>
    <w:uiPriority w:val="99"/>
    <w:qFormat/>
    <w:rsid w:val="00986055"/>
    <w:rPr>
      <w:rFonts w:ascii="Arial" w:hAnsi="Arial"/>
      <w:b/>
      <w:i/>
      <w:sz w:val="28"/>
    </w:rPr>
  </w:style>
  <w:style w:type="character" w:customStyle="1" w:styleId="5130">
    <w:name w:val="Знак5 Знак Знак13"/>
    <w:uiPriority w:val="99"/>
    <w:qFormat/>
    <w:locked/>
    <w:rsid w:val="00986055"/>
    <w:rPr>
      <w:sz w:val="16"/>
      <w:lang w:val="ru-RU" w:eastAsia="ru-RU"/>
    </w:rPr>
  </w:style>
  <w:style w:type="character" w:customStyle="1" w:styleId="632">
    <w:name w:val="Знак6 Знак Знак3"/>
    <w:uiPriority w:val="99"/>
    <w:qFormat/>
    <w:rsid w:val="00986055"/>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986055"/>
    <w:rPr>
      <w:sz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986055"/>
  </w:style>
  <w:style w:type="character" w:customStyle="1" w:styleId="242">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986055"/>
  </w:style>
  <w:style w:type="character" w:customStyle="1" w:styleId="1112">
    <w:name w:val="Тема примечания Знак111"/>
    <w:uiPriority w:val="99"/>
    <w:qFormat/>
    <w:rsid w:val="00986055"/>
    <w:rPr>
      <w:b/>
      <w:lang w:val="ru-RU" w:eastAsia="ru-RU"/>
    </w:rPr>
  </w:style>
  <w:style w:type="character" w:customStyle="1" w:styleId="1101">
    <w:name w:val="Тема примечания Знак110"/>
    <w:uiPriority w:val="99"/>
    <w:semiHidden/>
    <w:qFormat/>
    <w:rsid w:val="00986055"/>
    <w:rPr>
      <w:b/>
      <w:lang w:val="ru-RU" w:eastAsia="ru-RU"/>
    </w:rPr>
  </w:style>
  <w:style w:type="character" w:customStyle="1" w:styleId="HTML111">
    <w:name w:val="Адрес HTML Знак111"/>
    <w:uiPriority w:val="99"/>
    <w:qFormat/>
    <w:rsid w:val="00986055"/>
    <w:rPr>
      <w:i/>
      <w:sz w:val="24"/>
    </w:rPr>
  </w:style>
  <w:style w:type="character" w:customStyle="1" w:styleId="HTML1100">
    <w:name w:val="Адрес HTML Знак110"/>
    <w:uiPriority w:val="99"/>
    <w:semiHidden/>
    <w:qFormat/>
    <w:rsid w:val="00986055"/>
    <w:rPr>
      <w:i/>
      <w:sz w:val="24"/>
    </w:rPr>
  </w:style>
  <w:style w:type="character" w:customStyle="1" w:styleId="1113">
    <w:name w:val="Выделенная цитата Знак111"/>
    <w:uiPriority w:val="99"/>
    <w:qFormat/>
    <w:rsid w:val="00986055"/>
    <w:rPr>
      <w:i/>
      <w:color w:val="4472C4"/>
      <w:sz w:val="24"/>
    </w:rPr>
  </w:style>
  <w:style w:type="character" w:customStyle="1" w:styleId="1102">
    <w:name w:val="Выделенная цитата Знак110"/>
    <w:uiPriority w:val="99"/>
    <w:qFormat/>
    <w:rsid w:val="00986055"/>
    <w:rPr>
      <w:i/>
      <w:color w:val="4472C4"/>
      <w:sz w:val="24"/>
    </w:rPr>
  </w:style>
  <w:style w:type="character" w:customStyle="1" w:styleId="3140">
    <w:name w:val="Основной текст 3 Знак14"/>
    <w:aliases w:val="Знак5 Знак13"/>
    <w:uiPriority w:val="99"/>
    <w:semiHidden/>
    <w:qFormat/>
    <w:rsid w:val="00986055"/>
    <w:rPr>
      <w:sz w:val="16"/>
    </w:rPr>
  </w:style>
  <w:style w:type="character" w:customStyle="1" w:styleId="3130">
    <w:name w:val="Основной текст 3 Знак13"/>
    <w:aliases w:val="Знак5 Знак12"/>
    <w:uiPriority w:val="99"/>
    <w:qFormat/>
    <w:rsid w:val="00986055"/>
    <w:rPr>
      <w:sz w:val="16"/>
    </w:rPr>
  </w:style>
  <w:style w:type="character" w:customStyle="1" w:styleId="3120">
    <w:name w:val="Основной текст 3 Знак12"/>
    <w:aliases w:val="Знак5 Знак11"/>
    <w:uiPriority w:val="99"/>
    <w:qFormat/>
    <w:rsid w:val="00986055"/>
    <w:rPr>
      <w:sz w:val="16"/>
    </w:rPr>
  </w:style>
  <w:style w:type="character" w:customStyle="1" w:styleId="1140">
    <w:name w:val="Тема примечания Знак114"/>
    <w:uiPriority w:val="99"/>
    <w:semiHidden/>
    <w:qFormat/>
    <w:rsid w:val="00986055"/>
    <w:rPr>
      <w:b/>
      <w:lang w:val="ru-RU" w:eastAsia="ru-RU"/>
    </w:rPr>
  </w:style>
  <w:style w:type="character" w:customStyle="1" w:styleId="1131">
    <w:name w:val="Тема примечания Знак113"/>
    <w:uiPriority w:val="99"/>
    <w:semiHidden/>
    <w:qFormat/>
    <w:rsid w:val="00986055"/>
    <w:rPr>
      <w:b/>
      <w:lang w:val="ru-RU" w:eastAsia="ru-RU"/>
    </w:rPr>
  </w:style>
  <w:style w:type="character" w:customStyle="1" w:styleId="1121">
    <w:name w:val="Тема примечания Знак112"/>
    <w:uiPriority w:val="99"/>
    <w:semiHidden/>
    <w:qFormat/>
    <w:rsid w:val="00986055"/>
    <w:rPr>
      <w:b/>
      <w:lang w:val="ru-RU" w:eastAsia="ru-RU"/>
    </w:rPr>
  </w:style>
  <w:style w:type="character" w:customStyle="1" w:styleId="HTML114">
    <w:name w:val="Адрес HTML Знак114"/>
    <w:uiPriority w:val="99"/>
    <w:semiHidden/>
    <w:qFormat/>
    <w:rsid w:val="00986055"/>
    <w:rPr>
      <w:i/>
      <w:sz w:val="24"/>
    </w:rPr>
  </w:style>
  <w:style w:type="character" w:customStyle="1" w:styleId="HTML113">
    <w:name w:val="Адрес HTML Знак113"/>
    <w:uiPriority w:val="99"/>
    <w:semiHidden/>
    <w:qFormat/>
    <w:rsid w:val="00986055"/>
    <w:rPr>
      <w:i/>
      <w:sz w:val="24"/>
    </w:rPr>
  </w:style>
  <w:style w:type="character" w:customStyle="1" w:styleId="HTML112">
    <w:name w:val="Адрес HTML Знак112"/>
    <w:uiPriority w:val="99"/>
    <w:semiHidden/>
    <w:qFormat/>
    <w:rsid w:val="00986055"/>
    <w:rPr>
      <w:i/>
      <w:sz w:val="24"/>
    </w:rPr>
  </w:style>
  <w:style w:type="character" w:customStyle="1" w:styleId="1240">
    <w:name w:val="Знак1 Знак Знак24"/>
    <w:uiPriority w:val="99"/>
    <w:qFormat/>
    <w:locked/>
    <w:rsid w:val="00986055"/>
    <w:rPr>
      <w:sz w:val="24"/>
    </w:rPr>
  </w:style>
  <w:style w:type="character" w:customStyle="1" w:styleId="1141">
    <w:name w:val="Выделенная цитата Знак114"/>
    <w:uiPriority w:val="99"/>
    <w:qFormat/>
    <w:rsid w:val="00986055"/>
    <w:rPr>
      <w:i/>
      <w:color w:val="4472C4"/>
      <w:sz w:val="24"/>
    </w:rPr>
  </w:style>
  <w:style w:type="character" w:customStyle="1" w:styleId="1132">
    <w:name w:val="Выделенная цитата Знак113"/>
    <w:uiPriority w:val="99"/>
    <w:qFormat/>
    <w:rsid w:val="00986055"/>
    <w:rPr>
      <w:i/>
      <w:color w:val="4472C4"/>
      <w:sz w:val="24"/>
    </w:rPr>
  </w:style>
  <w:style w:type="character" w:customStyle="1" w:styleId="1122">
    <w:name w:val="Выделенная цитата Знак112"/>
    <w:uiPriority w:val="99"/>
    <w:qFormat/>
    <w:rsid w:val="00986055"/>
    <w:rPr>
      <w:i/>
      <w:color w:val="4472C4"/>
      <w:sz w:val="24"/>
    </w:rPr>
  </w:style>
  <w:style w:type="paragraph" w:customStyle="1" w:styleId="5d">
    <w:name w:val="Знак Знак Знак Знак Знак Знак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40">
    <w:name w:val="Знак Знак144"/>
    <w:uiPriority w:val="99"/>
    <w:qFormat/>
    <w:locked/>
    <w:rsid w:val="00986055"/>
    <w:rPr>
      <w:b/>
      <w:sz w:val="27"/>
      <w:lang w:val="ru-RU" w:eastAsia="ru-RU"/>
    </w:rPr>
  </w:style>
  <w:style w:type="character" w:customStyle="1" w:styleId="104">
    <w:name w:val="Знак Знак104"/>
    <w:uiPriority w:val="99"/>
    <w:qFormat/>
    <w:locked/>
    <w:rsid w:val="00986055"/>
    <w:rPr>
      <w:sz w:val="16"/>
      <w:lang w:val="ru-RU" w:eastAsia="ru-RU"/>
    </w:rPr>
  </w:style>
  <w:style w:type="character" w:customStyle="1" w:styleId="614">
    <w:name w:val="Знак Знак614"/>
    <w:uiPriority w:val="99"/>
    <w:qFormat/>
    <w:rsid w:val="00986055"/>
    <w:rPr>
      <w:rFonts w:ascii="Arial" w:hAnsi="Arial"/>
      <w:b/>
      <w:i/>
      <w:sz w:val="28"/>
      <w:lang w:val="ru-RU" w:eastAsia="en-US"/>
    </w:rPr>
  </w:style>
  <w:style w:type="character" w:customStyle="1" w:styleId="1650">
    <w:name w:val="Знак Знак165"/>
    <w:uiPriority w:val="99"/>
    <w:qFormat/>
    <w:locked/>
    <w:rsid w:val="00986055"/>
    <w:rPr>
      <w:b/>
      <w:caps/>
      <w:sz w:val="24"/>
      <w:lang w:val="ru-RU" w:eastAsia="ru-RU"/>
    </w:rPr>
  </w:style>
  <w:style w:type="character" w:customStyle="1" w:styleId="6e">
    <w:name w:val="Знак Знак Знак6"/>
    <w:uiPriority w:val="99"/>
    <w:qFormat/>
    <w:rsid w:val="00986055"/>
    <w:rPr>
      <w:rFonts w:ascii="Times New Roman" w:hAnsi="Times New Roman"/>
      <w:b/>
      <w:caps/>
      <w:sz w:val="28"/>
    </w:rPr>
  </w:style>
  <w:style w:type="character" w:customStyle="1" w:styleId="2540">
    <w:name w:val="Знак Знак254"/>
    <w:uiPriority w:val="99"/>
    <w:qFormat/>
    <w:rsid w:val="00986055"/>
    <w:rPr>
      <w:rFonts w:ascii="Times New Roman" w:hAnsi="Times New Roman"/>
      <w:b/>
      <w:sz w:val="28"/>
    </w:rPr>
  </w:style>
  <w:style w:type="character" w:customStyle="1" w:styleId="2240">
    <w:name w:val="Знак Знак224"/>
    <w:uiPriority w:val="99"/>
    <w:qFormat/>
    <w:rsid w:val="00986055"/>
    <w:rPr>
      <w:rFonts w:ascii="Times New Roman" w:hAnsi="Times New Roman"/>
      <w:sz w:val="24"/>
    </w:rPr>
  </w:style>
  <w:style w:type="character" w:customStyle="1" w:styleId="204">
    <w:name w:val="Знак Знак204"/>
    <w:uiPriority w:val="99"/>
    <w:qFormat/>
    <w:rsid w:val="00986055"/>
    <w:rPr>
      <w:rFonts w:ascii="Arial" w:hAnsi="Arial"/>
      <w:sz w:val="22"/>
    </w:rPr>
  </w:style>
  <w:style w:type="character" w:customStyle="1" w:styleId="1940">
    <w:name w:val="Знак Знак194"/>
    <w:uiPriority w:val="99"/>
    <w:qFormat/>
    <w:rsid w:val="00986055"/>
    <w:rPr>
      <w:rFonts w:ascii="Times New Roman" w:hAnsi="Times New Roman"/>
      <w:sz w:val="16"/>
      <w:lang w:eastAsia="ru-RU"/>
    </w:rPr>
  </w:style>
  <w:style w:type="character" w:customStyle="1" w:styleId="1840">
    <w:name w:val="Знак Знак184"/>
    <w:uiPriority w:val="99"/>
    <w:qFormat/>
    <w:rsid w:val="00986055"/>
    <w:rPr>
      <w:rFonts w:ascii="Courier New" w:hAnsi="Courier New"/>
    </w:rPr>
  </w:style>
  <w:style w:type="character" w:customStyle="1" w:styleId="1740">
    <w:name w:val="Знак Знак174"/>
    <w:uiPriority w:val="99"/>
    <w:qFormat/>
    <w:rsid w:val="00986055"/>
    <w:rPr>
      <w:rFonts w:ascii="Times New Roman" w:hAnsi="Times New Roman"/>
      <w:sz w:val="24"/>
    </w:rPr>
  </w:style>
  <w:style w:type="character" w:customStyle="1" w:styleId="1540">
    <w:name w:val="Знак Знак154"/>
    <w:uiPriority w:val="99"/>
    <w:qFormat/>
    <w:rsid w:val="00986055"/>
    <w:rPr>
      <w:b/>
      <w:sz w:val="28"/>
    </w:rPr>
  </w:style>
  <w:style w:type="character" w:customStyle="1" w:styleId="4140">
    <w:name w:val="Знак Знак414"/>
    <w:uiPriority w:val="99"/>
    <w:qFormat/>
    <w:locked/>
    <w:rsid w:val="00986055"/>
    <w:rPr>
      <w:rFonts w:ascii="Arial" w:hAnsi="Arial"/>
      <w:b/>
      <w:i/>
      <w:sz w:val="28"/>
      <w:lang w:val="ru-RU" w:eastAsia="en-US"/>
    </w:rPr>
  </w:style>
  <w:style w:type="character" w:customStyle="1" w:styleId="235">
    <w:name w:val="Знак Знак23 Знак5"/>
    <w:aliases w:val="Знак Знак3 Знак5"/>
    <w:uiPriority w:val="99"/>
    <w:qFormat/>
    <w:locked/>
    <w:rsid w:val="00986055"/>
    <w:rPr>
      <w:rFonts w:ascii="Tahoma" w:hAnsi="Tahoma"/>
      <w:sz w:val="16"/>
    </w:rPr>
  </w:style>
  <w:style w:type="paragraph" w:customStyle="1" w:styleId="6f">
    <w:name w:val="Знак Знак Знак Знак Знак Знак Знак Знак Знак Знак Знак Знак Знак6"/>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43">
    <w:name w:val="Знак3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4">
    <w:name w:val="Знак Знак534"/>
    <w:uiPriority w:val="99"/>
    <w:qFormat/>
    <w:locked/>
    <w:rsid w:val="00986055"/>
    <w:rPr>
      <w:b/>
      <w:caps/>
      <w:sz w:val="24"/>
      <w:lang w:val="ru-RU" w:eastAsia="ru-RU"/>
    </w:rPr>
  </w:style>
  <w:style w:type="character" w:customStyle="1" w:styleId="4f5">
    <w:name w:val="Без интервала Знак4"/>
    <w:uiPriority w:val="99"/>
    <w:qFormat/>
    <w:locked/>
    <w:rsid w:val="00986055"/>
    <w:rPr>
      <w:sz w:val="24"/>
      <w:lang w:eastAsia="en-US"/>
    </w:rPr>
  </w:style>
  <w:style w:type="character" w:customStyle="1" w:styleId="1142">
    <w:name w:val="Знак1 Знак Знак14"/>
    <w:uiPriority w:val="99"/>
    <w:qFormat/>
    <w:locked/>
    <w:rsid w:val="00986055"/>
    <w:rPr>
      <w:rFonts w:ascii="Times New Roman" w:hAnsi="Times New Roman"/>
      <w:sz w:val="24"/>
      <w:lang w:eastAsia="ru-RU"/>
    </w:rPr>
  </w:style>
  <w:style w:type="character" w:customStyle="1" w:styleId="464">
    <w:name w:val="Знак Знак464"/>
    <w:uiPriority w:val="99"/>
    <w:qFormat/>
    <w:locked/>
    <w:rsid w:val="00986055"/>
    <w:rPr>
      <w:b/>
      <w:sz w:val="27"/>
      <w:lang w:val="ru-RU" w:eastAsia="ru-RU"/>
    </w:rPr>
  </w:style>
  <w:style w:type="character" w:customStyle="1" w:styleId="484">
    <w:name w:val="Знак Знак484"/>
    <w:uiPriority w:val="99"/>
    <w:qFormat/>
    <w:locked/>
    <w:rsid w:val="00986055"/>
    <w:rPr>
      <w:b/>
      <w:sz w:val="27"/>
      <w:lang w:val="ru-RU" w:eastAsia="ru-RU"/>
    </w:rPr>
  </w:style>
  <w:style w:type="character" w:customStyle="1" w:styleId="444">
    <w:name w:val="Знак Знак444"/>
    <w:uiPriority w:val="99"/>
    <w:qFormat/>
    <w:locked/>
    <w:rsid w:val="00986055"/>
    <w:rPr>
      <w:sz w:val="24"/>
    </w:rPr>
  </w:style>
  <w:style w:type="character" w:customStyle="1" w:styleId="514">
    <w:name w:val="Знак Знак514"/>
    <w:uiPriority w:val="99"/>
    <w:qFormat/>
    <w:locked/>
    <w:rsid w:val="00986055"/>
    <w:rPr>
      <w:b/>
      <w:sz w:val="27"/>
      <w:lang w:val="ru-RU" w:eastAsia="ru-RU"/>
    </w:rPr>
  </w:style>
  <w:style w:type="character" w:customStyle="1" w:styleId="434">
    <w:name w:val="Знак Знак434"/>
    <w:uiPriority w:val="99"/>
    <w:qFormat/>
    <w:locked/>
    <w:rsid w:val="00986055"/>
    <w:rPr>
      <w:color w:val="000000"/>
      <w:sz w:val="24"/>
      <w:lang w:eastAsia="ru-RU"/>
    </w:rPr>
  </w:style>
  <w:style w:type="character" w:customStyle="1" w:styleId="424">
    <w:name w:val="Знак Знак424"/>
    <w:uiPriority w:val="99"/>
    <w:qFormat/>
    <w:rsid w:val="00986055"/>
    <w:rPr>
      <w:rFonts w:ascii="Times New Roman" w:hAnsi="Times New Roman"/>
      <w:sz w:val="16"/>
    </w:rPr>
  </w:style>
  <w:style w:type="character" w:customStyle="1" w:styleId="494">
    <w:name w:val="Знак Знак494"/>
    <w:uiPriority w:val="99"/>
    <w:qFormat/>
    <w:rsid w:val="00986055"/>
    <w:rPr>
      <w:rFonts w:ascii="Times New Roman" w:hAnsi="Times New Roman"/>
      <w:b/>
      <w:caps/>
      <w:sz w:val="24"/>
      <w:lang w:eastAsia="ru-RU"/>
    </w:rPr>
  </w:style>
  <w:style w:type="character" w:customStyle="1" w:styleId="474">
    <w:name w:val="Знак Знак474"/>
    <w:uiPriority w:val="99"/>
    <w:qFormat/>
    <w:rsid w:val="00986055"/>
    <w:rPr>
      <w:rFonts w:ascii="Times New Roman" w:hAnsi="Times New Roman"/>
      <w:b/>
      <w:sz w:val="27"/>
      <w:lang w:eastAsia="ru-RU"/>
    </w:rPr>
  </w:style>
  <w:style w:type="character" w:customStyle="1" w:styleId="454">
    <w:name w:val="Знак Знак454"/>
    <w:uiPriority w:val="99"/>
    <w:qFormat/>
    <w:rsid w:val="00986055"/>
    <w:rPr>
      <w:rFonts w:ascii="Times New Roman" w:hAnsi="Times New Roman"/>
      <w:b/>
      <w:i/>
      <w:sz w:val="26"/>
      <w:lang w:eastAsia="ru-RU"/>
    </w:rPr>
  </w:style>
  <w:style w:type="character" w:customStyle="1" w:styleId="552">
    <w:name w:val="Знак5 Знак Знак5"/>
    <w:uiPriority w:val="99"/>
    <w:qFormat/>
    <w:locked/>
    <w:rsid w:val="00986055"/>
    <w:rPr>
      <w:sz w:val="16"/>
    </w:rPr>
  </w:style>
  <w:style w:type="character" w:customStyle="1" w:styleId="504">
    <w:name w:val="Знак Знак504"/>
    <w:uiPriority w:val="99"/>
    <w:qFormat/>
    <w:locked/>
    <w:rsid w:val="00986055"/>
    <w:rPr>
      <w:b/>
      <w:sz w:val="28"/>
      <w:lang w:val="ru-RU" w:eastAsia="ru-RU"/>
    </w:rPr>
  </w:style>
  <w:style w:type="character" w:customStyle="1" w:styleId="524">
    <w:name w:val="Знак Знак524"/>
    <w:uiPriority w:val="99"/>
    <w:qFormat/>
    <w:rsid w:val="00986055"/>
    <w:rPr>
      <w:rFonts w:ascii="Arial" w:hAnsi="Arial"/>
      <w:b/>
      <w:i/>
      <w:sz w:val="28"/>
    </w:rPr>
  </w:style>
  <w:style w:type="character" w:customStyle="1" w:styleId="5140">
    <w:name w:val="Знак5 Знак Знак14"/>
    <w:uiPriority w:val="99"/>
    <w:qFormat/>
    <w:locked/>
    <w:rsid w:val="00986055"/>
    <w:rPr>
      <w:sz w:val="16"/>
      <w:lang w:val="ru-RU" w:eastAsia="ru-RU"/>
    </w:rPr>
  </w:style>
  <w:style w:type="character" w:customStyle="1" w:styleId="642">
    <w:name w:val="Знак6 Знак Знак4"/>
    <w:uiPriority w:val="99"/>
    <w:qFormat/>
    <w:rsid w:val="00986055"/>
    <w:rPr>
      <w:sz w:val="24"/>
      <w:lang w:val="ru-RU" w:eastAsia="ru-RU"/>
    </w:rPr>
  </w:style>
  <w:style w:type="character" w:customStyle="1" w:styleId="1150">
    <w:name w:val="Тема примечания Знак115"/>
    <w:uiPriority w:val="99"/>
    <w:semiHidden/>
    <w:qFormat/>
    <w:rsid w:val="00986055"/>
    <w:rPr>
      <w:b/>
      <w:lang w:val="ru-RU" w:eastAsia="ru-RU"/>
    </w:rPr>
  </w:style>
  <w:style w:type="character" w:customStyle="1" w:styleId="HTML115">
    <w:name w:val="Адрес HTML Знак115"/>
    <w:uiPriority w:val="99"/>
    <w:semiHidden/>
    <w:qFormat/>
    <w:rsid w:val="00986055"/>
    <w:rPr>
      <w:i/>
      <w:sz w:val="24"/>
    </w:rPr>
  </w:style>
  <w:style w:type="character" w:customStyle="1" w:styleId="1151">
    <w:name w:val="Выделенная цитата Знак115"/>
    <w:uiPriority w:val="99"/>
    <w:qFormat/>
    <w:rsid w:val="00986055"/>
    <w:rPr>
      <w:i/>
      <w:color w:val="4472C4"/>
      <w:sz w:val="24"/>
    </w:rPr>
  </w:style>
  <w:style w:type="character" w:customStyle="1" w:styleId="205">
    <w:name w:val="Знак Знак205"/>
    <w:uiPriority w:val="99"/>
    <w:qFormat/>
    <w:rsid w:val="00986055"/>
    <w:rPr>
      <w:rFonts w:ascii="Arial" w:hAnsi="Arial"/>
      <w:sz w:val="22"/>
    </w:rPr>
  </w:style>
  <w:style w:type="character" w:customStyle="1" w:styleId="1250">
    <w:name w:val="Знак1 Знак Знак25"/>
    <w:uiPriority w:val="99"/>
    <w:qFormat/>
    <w:locked/>
    <w:rsid w:val="00986055"/>
    <w:rPr>
      <w:sz w:val="24"/>
    </w:rPr>
  </w:style>
  <w:style w:type="character" w:customStyle="1" w:styleId="206">
    <w:name w:val="Знак Знак206"/>
    <w:uiPriority w:val="99"/>
    <w:qFormat/>
    <w:rsid w:val="00986055"/>
    <w:rPr>
      <w:rFonts w:ascii="Arial" w:hAnsi="Arial"/>
      <w:sz w:val="22"/>
    </w:rPr>
  </w:style>
  <w:style w:type="paragraph" w:customStyle="1" w:styleId="6f0">
    <w:name w:val="Знак Знак Знак Знак Знак Знак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50">
    <w:name w:val="Знак Знак145"/>
    <w:uiPriority w:val="99"/>
    <w:qFormat/>
    <w:locked/>
    <w:rsid w:val="00986055"/>
    <w:rPr>
      <w:b/>
      <w:sz w:val="27"/>
      <w:lang w:val="ru-RU" w:eastAsia="ru-RU"/>
    </w:rPr>
  </w:style>
  <w:style w:type="character" w:customStyle="1" w:styleId="105">
    <w:name w:val="Знак Знак105"/>
    <w:uiPriority w:val="99"/>
    <w:qFormat/>
    <w:locked/>
    <w:rsid w:val="00986055"/>
    <w:rPr>
      <w:sz w:val="16"/>
      <w:lang w:val="ru-RU" w:eastAsia="ru-RU"/>
    </w:rPr>
  </w:style>
  <w:style w:type="character" w:customStyle="1" w:styleId="615">
    <w:name w:val="Знак Знак615"/>
    <w:uiPriority w:val="99"/>
    <w:qFormat/>
    <w:rsid w:val="00986055"/>
    <w:rPr>
      <w:rFonts w:ascii="Arial" w:hAnsi="Arial"/>
      <w:b/>
      <w:i/>
      <w:sz w:val="28"/>
      <w:lang w:val="ru-RU" w:eastAsia="en-US"/>
    </w:rPr>
  </w:style>
  <w:style w:type="character" w:customStyle="1" w:styleId="166">
    <w:name w:val="Знак Знак166"/>
    <w:uiPriority w:val="99"/>
    <w:qFormat/>
    <w:locked/>
    <w:rsid w:val="00986055"/>
    <w:rPr>
      <w:b/>
      <w:caps/>
      <w:sz w:val="24"/>
      <w:lang w:val="ru-RU" w:eastAsia="ru-RU"/>
    </w:rPr>
  </w:style>
  <w:style w:type="character" w:customStyle="1" w:styleId="78">
    <w:name w:val="Знак Знак Знак7"/>
    <w:uiPriority w:val="99"/>
    <w:qFormat/>
    <w:rsid w:val="00986055"/>
    <w:rPr>
      <w:rFonts w:ascii="Times New Roman" w:hAnsi="Times New Roman"/>
      <w:b/>
      <w:caps/>
      <w:sz w:val="28"/>
    </w:rPr>
  </w:style>
  <w:style w:type="character" w:customStyle="1" w:styleId="255">
    <w:name w:val="Знак Знак255"/>
    <w:uiPriority w:val="99"/>
    <w:qFormat/>
    <w:rsid w:val="00986055"/>
    <w:rPr>
      <w:rFonts w:ascii="Times New Roman" w:hAnsi="Times New Roman"/>
      <w:b/>
      <w:sz w:val="28"/>
    </w:rPr>
  </w:style>
  <w:style w:type="character" w:customStyle="1" w:styleId="2250">
    <w:name w:val="Знак Знак225"/>
    <w:uiPriority w:val="99"/>
    <w:qFormat/>
    <w:rsid w:val="00986055"/>
    <w:rPr>
      <w:rFonts w:ascii="Times New Roman" w:hAnsi="Times New Roman"/>
      <w:sz w:val="24"/>
    </w:rPr>
  </w:style>
  <w:style w:type="character" w:customStyle="1" w:styleId="195">
    <w:name w:val="Знак Знак195"/>
    <w:uiPriority w:val="99"/>
    <w:qFormat/>
    <w:rsid w:val="00986055"/>
    <w:rPr>
      <w:rFonts w:ascii="Times New Roman" w:hAnsi="Times New Roman"/>
      <w:sz w:val="16"/>
      <w:lang w:eastAsia="ru-RU"/>
    </w:rPr>
  </w:style>
  <w:style w:type="character" w:customStyle="1" w:styleId="185">
    <w:name w:val="Знак Знак185"/>
    <w:uiPriority w:val="99"/>
    <w:qFormat/>
    <w:rsid w:val="00986055"/>
    <w:rPr>
      <w:rFonts w:ascii="Courier New" w:hAnsi="Courier New"/>
    </w:rPr>
  </w:style>
  <w:style w:type="character" w:customStyle="1" w:styleId="175">
    <w:name w:val="Знак Знак175"/>
    <w:uiPriority w:val="99"/>
    <w:qFormat/>
    <w:rsid w:val="00986055"/>
    <w:rPr>
      <w:rFonts w:ascii="Times New Roman" w:hAnsi="Times New Roman"/>
      <w:sz w:val="24"/>
    </w:rPr>
  </w:style>
  <w:style w:type="character" w:customStyle="1" w:styleId="155">
    <w:name w:val="Знак Знак155"/>
    <w:uiPriority w:val="99"/>
    <w:qFormat/>
    <w:rsid w:val="00986055"/>
    <w:rPr>
      <w:b/>
      <w:sz w:val="28"/>
    </w:rPr>
  </w:style>
  <w:style w:type="character" w:customStyle="1" w:styleId="4150">
    <w:name w:val="Знак Знак415"/>
    <w:uiPriority w:val="99"/>
    <w:qFormat/>
    <w:locked/>
    <w:rsid w:val="00986055"/>
    <w:rPr>
      <w:rFonts w:ascii="Arial" w:hAnsi="Arial"/>
      <w:b/>
      <w:i/>
      <w:sz w:val="28"/>
      <w:lang w:val="ru-RU" w:eastAsia="en-US"/>
    </w:rPr>
  </w:style>
  <w:style w:type="character" w:customStyle="1" w:styleId="236">
    <w:name w:val="Знак Знак23 Знак6"/>
    <w:aliases w:val="Знак Знак3 Знак6"/>
    <w:uiPriority w:val="99"/>
    <w:qFormat/>
    <w:locked/>
    <w:rsid w:val="00986055"/>
    <w:rPr>
      <w:rFonts w:ascii="Tahoma" w:hAnsi="Tahoma"/>
      <w:sz w:val="16"/>
    </w:rPr>
  </w:style>
  <w:style w:type="paragraph" w:customStyle="1" w:styleId="7a">
    <w:name w:val="Знак Знак Знак Знак Знак Знак Знак Знак Знак Знак Знак Знак Знак7"/>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52">
    <w:name w:val="Знак3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5">
    <w:name w:val="Знак Знак535"/>
    <w:uiPriority w:val="99"/>
    <w:qFormat/>
    <w:locked/>
    <w:rsid w:val="00986055"/>
    <w:rPr>
      <w:b/>
      <w:caps/>
      <w:sz w:val="24"/>
      <w:lang w:val="ru-RU" w:eastAsia="ru-RU"/>
    </w:rPr>
  </w:style>
  <w:style w:type="character" w:customStyle="1" w:styleId="5e">
    <w:name w:val="Без интервала Знак5"/>
    <w:uiPriority w:val="99"/>
    <w:qFormat/>
    <w:locked/>
    <w:rsid w:val="00986055"/>
    <w:rPr>
      <w:sz w:val="24"/>
      <w:lang w:eastAsia="en-US"/>
    </w:rPr>
  </w:style>
  <w:style w:type="character" w:customStyle="1" w:styleId="1152">
    <w:name w:val="Знак1 Знак Знак15"/>
    <w:uiPriority w:val="99"/>
    <w:qFormat/>
    <w:locked/>
    <w:rsid w:val="00986055"/>
    <w:rPr>
      <w:rFonts w:ascii="Times New Roman" w:hAnsi="Times New Roman"/>
      <w:sz w:val="24"/>
      <w:lang w:eastAsia="ru-RU"/>
    </w:rPr>
  </w:style>
  <w:style w:type="character" w:customStyle="1" w:styleId="465">
    <w:name w:val="Знак Знак465"/>
    <w:uiPriority w:val="99"/>
    <w:qFormat/>
    <w:locked/>
    <w:rsid w:val="00986055"/>
    <w:rPr>
      <w:b/>
      <w:sz w:val="27"/>
      <w:lang w:val="ru-RU" w:eastAsia="ru-RU"/>
    </w:rPr>
  </w:style>
  <w:style w:type="character" w:customStyle="1" w:styleId="485">
    <w:name w:val="Знак Знак485"/>
    <w:uiPriority w:val="99"/>
    <w:qFormat/>
    <w:locked/>
    <w:rsid w:val="00986055"/>
    <w:rPr>
      <w:b/>
      <w:sz w:val="27"/>
      <w:lang w:val="ru-RU" w:eastAsia="ru-RU"/>
    </w:rPr>
  </w:style>
  <w:style w:type="character" w:customStyle="1" w:styleId="445">
    <w:name w:val="Знак Знак445"/>
    <w:uiPriority w:val="99"/>
    <w:qFormat/>
    <w:locked/>
    <w:rsid w:val="00986055"/>
    <w:rPr>
      <w:sz w:val="24"/>
    </w:rPr>
  </w:style>
  <w:style w:type="character" w:customStyle="1" w:styleId="515">
    <w:name w:val="Знак Знак515"/>
    <w:uiPriority w:val="99"/>
    <w:qFormat/>
    <w:locked/>
    <w:rsid w:val="00986055"/>
    <w:rPr>
      <w:b/>
      <w:sz w:val="27"/>
      <w:lang w:val="ru-RU" w:eastAsia="ru-RU"/>
    </w:rPr>
  </w:style>
  <w:style w:type="character" w:customStyle="1" w:styleId="435">
    <w:name w:val="Знак Знак435"/>
    <w:uiPriority w:val="99"/>
    <w:qFormat/>
    <w:locked/>
    <w:rsid w:val="00986055"/>
    <w:rPr>
      <w:color w:val="000000"/>
      <w:sz w:val="24"/>
      <w:lang w:eastAsia="ru-RU"/>
    </w:rPr>
  </w:style>
  <w:style w:type="character" w:customStyle="1" w:styleId="425">
    <w:name w:val="Знак Знак425"/>
    <w:uiPriority w:val="99"/>
    <w:qFormat/>
    <w:rsid w:val="00986055"/>
    <w:rPr>
      <w:rFonts w:ascii="Times New Roman" w:hAnsi="Times New Roman"/>
      <w:sz w:val="16"/>
    </w:rPr>
  </w:style>
  <w:style w:type="character" w:customStyle="1" w:styleId="495">
    <w:name w:val="Знак Знак495"/>
    <w:uiPriority w:val="99"/>
    <w:qFormat/>
    <w:rsid w:val="00986055"/>
    <w:rPr>
      <w:rFonts w:ascii="Times New Roman" w:hAnsi="Times New Roman"/>
      <w:b/>
      <w:caps/>
      <w:sz w:val="24"/>
      <w:lang w:eastAsia="ru-RU"/>
    </w:rPr>
  </w:style>
  <w:style w:type="character" w:customStyle="1" w:styleId="475">
    <w:name w:val="Знак Знак475"/>
    <w:uiPriority w:val="99"/>
    <w:qFormat/>
    <w:rsid w:val="00986055"/>
    <w:rPr>
      <w:rFonts w:ascii="Times New Roman" w:hAnsi="Times New Roman"/>
      <w:b/>
      <w:sz w:val="27"/>
      <w:lang w:eastAsia="ru-RU"/>
    </w:rPr>
  </w:style>
  <w:style w:type="character" w:customStyle="1" w:styleId="455">
    <w:name w:val="Знак Знак455"/>
    <w:uiPriority w:val="99"/>
    <w:qFormat/>
    <w:rsid w:val="00986055"/>
    <w:rPr>
      <w:rFonts w:ascii="Times New Roman" w:hAnsi="Times New Roman"/>
      <w:b/>
      <w:i/>
      <w:sz w:val="26"/>
      <w:lang w:eastAsia="ru-RU"/>
    </w:rPr>
  </w:style>
  <w:style w:type="character" w:customStyle="1" w:styleId="562">
    <w:name w:val="Знак5 Знак Знак6"/>
    <w:uiPriority w:val="99"/>
    <w:qFormat/>
    <w:locked/>
    <w:rsid w:val="00986055"/>
    <w:rPr>
      <w:sz w:val="16"/>
    </w:rPr>
  </w:style>
  <w:style w:type="character" w:customStyle="1" w:styleId="505">
    <w:name w:val="Знак Знак505"/>
    <w:uiPriority w:val="99"/>
    <w:qFormat/>
    <w:locked/>
    <w:rsid w:val="00986055"/>
    <w:rPr>
      <w:b/>
      <w:sz w:val="28"/>
      <w:lang w:val="ru-RU" w:eastAsia="ru-RU"/>
    </w:rPr>
  </w:style>
  <w:style w:type="character" w:customStyle="1" w:styleId="525">
    <w:name w:val="Знак Знак525"/>
    <w:uiPriority w:val="99"/>
    <w:qFormat/>
    <w:rsid w:val="00986055"/>
    <w:rPr>
      <w:rFonts w:ascii="Arial" w:hAnsi="Arial"/>
      <w:b/>
      <w:i/>
      <w:sz w:val="28"/>
    </w:rPr>
  </w:style>
  <w:style w:type="character" w:customStyle="1" w:styleId="5150">
    <w:name w:val="Знак5 Знак Знак15"/>
    <w:uiPriority w:val="99"/>
    <w:qFormat/>
    <w:locked/>
    <w:rsid w:val="00986055"/>
    <w:rPr>
      <w:sz w:val="16"/>
      <w:lang w:val="ru-RU" w:eastAsia="ru-RU"/>
    </w:rPr>
  </w:style>
  <w:style w:type="character" w:customStyle="1" w:styleId="652">
    <w:name w:val="Знак6 Знак Знак5"/>
    <w:uiPriority w:val="99"/>
    <w:qFormat/>
    <w:rsid w:val="00986055"/>
    <w:rPr>
      <w:sz w:val="24"/>
      <w:lang w:val="ru-RU" w:eastAsia="ru-RU"/>
    </w:rPr>
  </w:style>
  <w:style w:type="character" w:customStyle="1" w:styleId="1170">
    <w:name w:val="Тема примечания Знак117"/>
    <w:uiPriority w:val="99"/>
    <w:qFormat/>
    <w:rsid w:val="00986055"/>
    <w:rPr>
      <w:b/>
      <w:lang w:val="ru-RU" w:eastAsia="ru-RU"/>
    </w:rPr>
  </w:style>
  <w:style w:type="character" w:customStyle="1" w:styleId="1160">
    <w:name w:val="Тема примечания Знак116"/>
    <w:uiPriority w:val="99"/>
    <w:semiHidden/>
    <w:qFormat/>
    <w:rsid w:val="00986055"/>
    <w:rPr>
      <w:b/>
      <w:lang w:val="ru-RU" w:eastAsia="ru-RU"/>
    </w:rPr>
  </w:style>
  <w:style w:type="character" w:customStyle="1" w:styleId="HTML117">
    <w:name w:val="Адрес HTML Знак117"/>
    <w:uiPriority w:val="99"/>
    <w:qFormat/>
    <w:rsid w:val="00986055"/>
    <w:rPr>
      <w:i/>
      <w:sz w:val="24"/>
    </w:rPr>
  </w:style>
  <w:style w:type="character" w:customStyle="1" w:styleId="HTML116">
    <w:name w:val="Адрес HTML Знак116"/>
    <w:uiPriority w:val="99"/>
    <w:semiHidden/>
    <w:qFormat/>
    <w:rsid w:val="00986055"/>
    <w:rPr>
      <w:i/>
      <w:sz w:val="24"/>
    </w:rPr>
  </w:style>
  <w:style w:type="character" w:customStyle="1" w:styleId="1171">
    <w:name w:val="Выделенная цитата Знак117"/>
    <w:uiPriority w:val="99"/>
    <w:qFormat/>
    <w:rsid w:val="00986055"/>
    <w:rPr>
      <w:i/>
      <w:color w:val="4472C4"/>
      <w:sz w:val="24"/>
    </w:rPr>
  </w:style>
  <w:style w:type="character" w:customStyle="1" w:styleId="1161">
    <w:name w:val="Выделенная цитата Знак116"/>
    <w:uiPriority w:val="99"/>
    <w:qFormat/>
    <w:rsid w:val="00986055"/>
    <w:rPr>
      <w:i/>
      <w:color w:val="4472C4"/>
      <w:sz w:val="24"/>
    </w:rPr>
  </w:style>
  <w:style w:type="character" w:customStyle="1" w:styleId="207">
    <w:name w:val="Знак Знак207"/>
    <w:uiPriority w:val="99"/>
    <w:qFormat/>
    <w:rsid w:val="00986055"/>
    <w:rPr>
      <w:rFonts w:ascii="Arial" w:hAnsi="Arial"/>
      <w:sz w:val="22"/>
    </w:rPr>
  </w:style>
  <w:style w:type="character" w:customStyle="1" w:styleId="1260">
    <w:name w:val="Знак1 Знак Знак26"/>
    <w:locked/>
    <w:rsid w:val="00986055"/>
    <w:rPr>
      <w:sz w:val="24"/>
    </w:rPr>
  </w:style>
  <w:style w:type="paragraph" w:customStyle="1" w:styleId="7b">
    <w:name w:val="Знак Знак Знак Знак Знак Знак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80">
    <w:name w:val="Знак Знак78"/>
    <w:uiPriority w:val="99"/>
    <w:qFormat/>
    <w:rsid w:val="00986055"/>
    <w:rPr>
      <w:sz w:val="16"/>
      <w:lang w:val="ru-RU" w:eastAsia="ru-RU"/>
    </w:rPr>
  </w:style>
  <w:style w:type="character" w:customStyle="1" w:styleId="1460">
    <w:name w:val="Знак Знак146"/>
    <w:uiPriority w:val="99"/>
    <w:qFormat/>
    <w:locked/>
    <w:rsid w:val="00986055"/>
    <w:rPr>
      <w:b/>
      <w:sz w:val="27"/>
      <w:lang w:val="ru-RU" w:eastAsia="ru-RU"/>
    </w:rPr>
  </w:style>
  <w:style w:type="character" w:customStyle="1" w:styleId="106">
    <w:name w:val="Знак Знак106"/>
    <w:uiPriority w:val="99"/>
    <w:qFormat/>
    <w:locked/>
    <w:rsid w:val="00986055"/>
    <w:rPr>
      <w:sz w:val="16"/>
      <w:lang w:val="ru-RU" w:eastAsia="ru-RU"/>
    </w:rPr>
  </w:style>
  <w:style w:type="character" w:customStyle="1" w:styleId="616">
    <w:name w:val="Знак Знак616"/>
    <w:uiPriority w:val="99"/>
    <w:qFormat/>
    <w:rsid w:val="00986055"/>
    <w:rPr>
      <w:rFonts w:ascii="Arial" w:hAnsi="Arial"/>
      <w:b/>
      <w:i/>
      <w:sz w:val="28"/>
      <w:lang w:val="ru-RU" w:eastAsia="en-US"/>
    </w:rPr>
  </w:style>
  <w:style w:type="character" w:customStyle="1" w:styleId="167">
    <w:name w:val="Знак Знак167"/>
    <w:uiPriority w:val="99"/>
    <w:qFormat/>
    <w:locked/>
    <w:rsid w:val="00986055"/>
    <w:rPr>
      <w:b/>
      <w:caps/>
      <w:sz w:val="24"/>
      <w:lang w:val="ru-RU" w:eastAsia="ru-RU"/>
    </w:rPr>
  </w:style>
  <w:style w:type="character" w:customStyle="1" w:styleId="84">
    <w:name w:val="Знак Знак Знак8"/>
    <w:uiPriority w:val="99"/>
    <w:qFormat/>
    <w:rsid w:val="00986055"/>
    <w:rPr>
      <w:rFonts w:ascii="Times New Roman" w:hAnsi="Times New Roman"/>
      <w:b/>
      <w:caps/>
      <w:sz w:val="28"/>
    </w:rPr>
  </w:style>
  <w:style w:type="character" w:customStyle="1" w:styleId="256">
    <w:name w:val="Знак Знак256"/>
    <w:uiPriority w:val="99"/>
    <w:qFormat/>
    <w:rsid w:val="00986055"/>
    <w:rPr>
      <w:rFonts w:ascii="Times New Roman" w:hAnsi="Times New Roman"/>
      <w:b/>
      <w:sz w:val="28"/>
    </w:rPr>
  </w:style>
  <w:style w:type="character" w:customStyle="1" w:styleId="2260">
    <w:name w:val="Знак Знак226"/>
    <w:uiPriority w:val="99"/>
    <w:qFormat/>
    <w:rsid w:val="00986055"/>
    <w:rPr>
      <w:rFonts w:ascii="Times New Roman" w:hAnsi="Times New Roman"/>
      <w:sz w:val="24"/>
    </w:rPr>
  </w:style>
  <w:style w:type="character" w:customStyle="1" w:styleId="196">
    <w:name w:val="Знак Знак196"/>
    <w:uiPriority w:val="99"/>
    <w:qFormat/>
    <w:rsid w:val="00986055"/>
    <w:rPr>
      <w:rFonts w:ascii="Times New Roman" w:hAnsi="Times New Roman"/>
      <w:sz w:val="16"/>
      <w:lang w:eastAsia="ru-RU"/>
    </w:rPr>
  </w:style>
  <w:style w:type="character" w:customStyle="1" w:styleId="186">
    <w:name w:val="Знак Знак186"/>
    <w:uiPriority w:val="99"/>
    <w:qFormat/>
    <w:rsid w:val="00986055"/>
    <w:rPr>
      <w:rFonts w:ascii="Courier New" w:hAnsi="Courier New"/>
    </w:rPr>
  </w:style>
  <w:style w:type="character" w:customStyle="1" w:styleId="176">
    <w:name w:val="Знак Знак176"/>
    <w:uiPriority w:val="99"/>
    <w:qFormat/>
    <w:rsid w:val="00986055"/>
    <w:rPr>
      <w:rFonts w:ascii="Times New Roman" w:hAnsi="Times New Roman"/>
      <w:sz w:val="24"/>
    </w:rPr>
  </w:style>
  <w:style w:type="character" w:customStyle="1" w:styleId="156">
    <w:name w:val="Знак Знак156"/>
    <w:uiPriority w:val="99"/>
    <w:qFormat/>
    <w:rsid w:val="00986055"/>
    <w:rPr>
      <w:b/>
      <w:sz w:val="28"/>
    </w:rPr>
  </w:style>
  <w:style w:type="character" w:customStyle="1" w:styleId="416">
    <w:name w:val="Знак Знак416"/>
    <w:uiPriority w:val="99"/>
    <w:qFormat/>
    <w:locked/>
    <w:rsid w:val="00986055"/>
    <w:rPr>
      <w:rFonts w:ascii="Arial" w:hAnsi="Arial"/>
      <w:b/>
      <w:i/>
      <w:sz w:val="28"/>
      <w:lang w:val="ru-RU" w:eastAsia="en-US"/>
    </w:rPr>
  </w:style>
  <w:style w:type="character" w:customStyle="1" w:styleId="237">
    <w:name w:val="Знак Знак23 Знак7"/>
    <w:aliases w:val="Знак Знак3 Знак7"/>
    <w:uiPriority w:val="99"/>
    <w:qFormat/>
    <w:locked/>
    <w:rsid w:val="00986055"/>
    <w:rPr>
      <w:rFonts w:ascii="Tahoma" w:hAnsi="Tahoma"/>
      <w:sz w:val="16"/>
    </w:rPr>
  </w:style>
  <w:style w:type="paragraph" w:customStyle="1" w:styleId="86">
    <w:name w:val="Знак Знак Знак Знак Знак Знак Знак Знак Знак Знак Знак Знак Знак8"/>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61">
    <w:name w:val="Знак3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6">
    <w:name w:val="Знак Знак536"/>
    <w:uiPriority w:val="99"/>
    <w:qFormat/>
    <w:locked/>
    <w:rsid w:val="00986055"/>
    <w:rPr>
      <w:b/>
      <w:caps/>
      <w:sz w:val="24"/>
      <w:lang w:val="ru-RU" w:eastAsia="ru-RU"/>
    </w:rPr>
  </w:style>
  <w:style w:type="character" w:customStyle="1" w:styleId="6f1">
    <w:name w:val="Без интервала Знак6"/>
    <w:uiPriority w:val="99"/>
    <w:qFormat/>
    <w:locked/>
    <w:rsid w:val="00986055"/>
    <w:rPr>
      <w:sz w:val="24"/>
      <w:lang w:eastAsia="en-US"/>
    </w:rPr>
  </w:style>
  <w:style w:type="character" w:customStyle="1" w:styleId="1162">
    <w:name w:val="Знак1 Знак Знак16"/>
    <w:locked/>
    <w:rsid w:val="00986055"/>
    <w:rPr>
      <w:rFonts w:ascii="Times New Roman" w:hAnsi="Times New Roman"/>
      <w:sz w:val="24"/>
      <w:lang w:eastAsia="ru-RU"/>
    </w:rPr>
  </w:style>
  <w:style w:type="character" w:customStyle="1" w:styleId="466">
    <w:name w:val="Знак Знак466"/>
    <w:uiPriority w:val="99"/>
    <w:qFormat/>
    <w:locked/>
    <w:rsid w:val="00986055"/>
    <w:rPr>
      <w:b/>
      <w:sz w:val="27"/>
      <w:lang w:val="ru-RU" w:eastAsia="ru-RU"/>
    </w:rPr>
  </w:style>
  <w:style w:type="character" w:customStyle="1" w:styleId="486">
    <w:name w:val="Знак Знак486"/>
    <w:uiPriority w:val="99"/>
    <w:qFormat/>
    <w:locked/>
    <w:rsid w:val="00986055"/>
    <w:rPr>
      <w:b/>
      <w:sz w:val="27"/>
      <w:lang w:val="ru-RU" w:eastAsia="ru-RU"/>
    </w:rPr>
  </w:style>
  <w:style w:type="character" w:customStyle="1" w:styleId="446">
    <w:name w:val="Знак Знак446"/>
    <w:uiPriority w:val="99"/>
    <w:qFormat/>
    <w:locked/>
    <w:rsid w:val="00986055"/>
    <w:rPr>
      <w:sz w:val="24"/>
    </w:rPr>
  </w:style>
  <w:style w:type="character" w:customStyle="1" w:styleId="516">
    <w:name w:val="Знак Знак516"/>
    <w:uiPriority w:val="99"/>
    <w:qFormat/>
    <w:locked/>
    <w:rsid w:val="00986055"/>
    <w:rPr>
      <w:b/>
      <w:sz w:val="27"/>
      <w:lang w:val="ru-RU" w:eastAsia="ru-RU"/>
    </w:rPr>
  </w:style>
  <w:style w:type="character" w:customStyle="1" w:styleId="436">
    <w:name w:val="Знак Знак436"/>
    <w:uiPriority w:val="99"/>
    <w:qFormat/>
    <w:locked/>
    <w:rsid w:val="00986055"/>
    <w:rPr>
      <w:color w:val="000000"/>
      <w:sz w:val="24"/>
      <w:lang w:eastAsia="ru-RU"/>
    </w:rPr>
  </w:style>
  <w:style w:type="character" w:customStyle="1" w:styleId="426">
    <w:name w:val="Знак Знак426"/>
    <w:uiPriority w:val="99"/>
    <w:qFormat/>
    <w:rsid w:val="00986055"/>
    <w:rPr>
      <w:rFonts w:ascii="Times New Roman" w:hAnsi="Times New Roman"/>
      <w:sz w:val="16"/>
    </w:rPr>
  </w:style>
  <w:style w:type="character" w:customStyle="1" w:styleId="496">
    <w:name w:val="Знак Знак496"/>
    <w:uiPriority w:val="99"/>
    <w:qFormat/>
    <w:rsid w:val="00986055"/>
    <w:rPr>
      <w:rFonts w:ascii="Times New Roman" w:hAnsi="Times New Roman"/>
      <w:b/>
      <w:caps/>
      <w:sz w:val="24"/>
      <w:lang w:eastAsia="ru-RU"/>
    </w:rPr>
  </w:style>
  <w:style w:type="character" w:customStyle="1" w:styleId="476">
    <w:name w:val="Знак Знак476"/>
    <w:uiPriority w:val="99"/>
    <w:qFormat/>
    <w:rsid w:val="00986055"/>
    <w:rPr>
      <w:rFonts w:ascii="Times New Roman" w:hAnsi="Times New Roman"/>
      <w:b/>
      <w:sz w:val="27"/>
      <w:lang w:eastAsia="ru-RU"/>
    </w:rPr>
  </w:style>
  <w:style w:type="character" w:customStyle="1" w:styleId="456">
    <w:name w:val="Знак Знак456"/>
    <w:uiPriority w:val="99"/>
    <w:qFormat/>
    <w:rsid w:val="00986055"/>
    <w:rPr>
      <w:rFonts w:ascii="Times New Roman" w:hAnsi="Times New Roman"/>
      <w:b/>
      <w:i/>
      <w:sz w:val="26"/>
      <w:lang w:eastAsia="ru-RU"/>
    </w:rPr>
  </w:style>
  <w:style w:type="character" w:customStyle="1" w:styleId="572">
    <w:name w:val="Знак5 Знак Знак7"/>
    <w:uiPriority w:val="99"/>
    <w:qFormat/>
    <w:locked/>
    <w:rsid w:val="00986055"/>
    <w:rPr>
      <w:sz w:val="16"/>
    </w:rPr>
  </w:style>
  <w:style w:type="character" w:customStyle="1" w:styleId="506">
    <w:name w:val="Знак Знак506"/>
    <w:uiPriority w:val="99"/>
    <w:qFormat/>
    <w:locked/>
    <w:rsid w:val="00986055"/>
    <w:rPr>
      <w:b/>
      <w:sz w:val="28"/>
      <w:lang w:val="ru-RU" w:eastAsia="ru-RU"/>
    </w:rPr>
  </w:style>
  <w:style w:type="character" w:customStyle="1" w:styleId="526">
    <w:name w:val="Знак Знак526"/>
    <w:uiPriority w:val="99"/>
    <w:qFormat/>
    <w:rsid w:val="00986055"/>
    <w:rPr>
      <w:rFonts w:ascii="Arial" w:hAnsi="Arial"/>
      <w:b/>
      <w:i/>
      <w:sz w:val="28"/>
    </w:rPr>
  </w:style>
  <w:style w:type="character" w:customStyle="1" w:styleId="5160">
    <w:name w:val="Знак5 Знак Знак16"/>
    <w:locked/>
    <w:rsid w:val="00986055"/>
    <w:rPr>
      <w:sz w:val="16"/>
      <w:lang w:val="ru-RU" w:eastAsia="ru-RU"/>
    </w:rPr>
  </w:style>
  <w:style w:type="character" w:customStyle="1" w:styleId="660">
    <w:name w:val="Знак6 Знак Знак6"/>
    <w:uiPriority w:val="99"/>
    <w:qFormat/>
    <w:rsid w:val="00986055"/>
    <w:rPr>
      <w:sz w:val="24"/>
      <w:lang w:val="ru-RU" w:eastAsia="ru-RU"/>
    </w:rPr>
  </w:style>
  <w:style w:type="character" w:customStyle="1" w:styleId="1190">
    <w:name w:val="Тема примечания Знак119"/>
    <w:uiPriority w:val="99"/>
    <w:semiHidden/>
    <w:qFormat/>
    <w:rsid w:val="00986055"/>
    <w:rPr>
      <w:b/>
      <w:lang w:val="ru-RU" w:eastAsia="ru-RU"/>
    </w:rPr>
  </w:style>
  <w:style w:type="character" w:customStyle="1" w:styleId="1180">
    <w:name w:val="Тема примечания Знак118"/>
    <w:uiPriority w:val="99"/>
    <w:semiHidden/>
    <w:qFormat/>
    <w:rsid w:val="00986055"/>
    <w:rPr>
      <w:b/>
      <w:lang w:val="ru-RU" w:eastAsia="ru-RU"/>
    </w:rPr>
  </w:style>
  <w:style w:type="character" w:customStyle="1" w:styleId="HTML119">
    <w:name w:val="Адрес HTML Знак119"/>
    <w:uiPriority w:val="99"/>
    <w:semiHidden/>
    <w:qFormat/>
    <w:rsid w:val="00986055"/>
    <w:rPr>
      <w:i/>
      <w:sz w:val="24"/>
    </w:rPr>
  </w:style>
  <w:style w:type="character" w:customStyle="1" w:styleId="HTML118">
    <w:name w:val="Адрес HTML Знак118"/>
    <w:uiPriority w:val="99"/>
    <w:semiHidden/>
    <w:qFormat/>
    <w:rsid w:val="00986055"/>
    <w:rPr>
      <w:i/>
      <w:sz w:val="24"/>
    </w:rPr>
  </w:style>
  <w:style w:type="character" w:customStyle="1" w:styleId="1191">
    <w:name w:val="Выделенная цитата Знак119"/>
    <w:uiPriority w:val="99"/>
    <w:qFormat/>
    <w:rsid w:val="00986055"/>
    <w:rPr>
      <w:i/>
      <w:color w:val="4472C4"/>
      <w:sz w:val="24"/>
    </w:rPr>
  </w:style>
  <w:style w:type="character" w:customStyle="1" w:styleId="1181">
    <w:name w:val="Выделенная цитата Знак118"/>
    <w:uiPriority w:val="99"/>
    <w:qFormat/>
    <w:rsid w:val="00986055"/>
    <w:rPr>
      <w:i/>
      <w:color w:val="4472C4"/>
      <w:sz w:val="24"/>
    </w:rPr>
  </w:style>
  <w:style w:type="character" w:customStyle="1" w:styleId="208">
    <w:name w:val="Знак Знак208"/>
    <w:uiPriority w:val="99"/>
    <w:qFormat/>
    <w:rsid w:val="00986055"/>
    <w:rPr>
      <w:rFonts w:ascii="Arial" w:hAnsi="Arial"/>
      <w:sz w:val="22"/>
    </w:rPr>
  </w:style>
  <w:style w:type="character" w:customStyle="1" w:styleId="1271">
    <w:name w:val="Знак1 Знак Знак27"/>
    <w:locked/>
    <w:rsid w:val="00986055"/>
    <w:rPr>
      <w:sz w:val="24"/>
    </w:rPr>
  </w:style>
  <w:style w:type="character" w:customStyle="1" w:styleId="209">
    <w:name w:val="Знак Знак209"/>
    <w:uiPriority w:val="99"/>
    <w:qFormat/>
    <w:rsid w:val="00986055"/>
    <w:rPr>
      <w:rFonts w:ascii="Arial" w:hAnsi="Arial"/>
      <w:sz w:val="22"/>
    </w:rPr>
  </w:style>
  <w:style w:type="paragraph" w:customStyle="1" w:styleId="87">
    <w:name w:val="Знак Знак Знак Знак Знак Знак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90">
    <w:name w:val="Знак Знак79"/>
    <w:uiPriority w:val="99"/>
    <w:qFormat/>
    <w:rsid w:val="00986055"/>
    <w:rPr>
      <w:sz w:val="16"/>
      <w:lang w:val="ru-RU" w:eastAsia="ru-RU"/>
    </w:rPr>
  </w:style>
  <w:style w:type="character" w:customStyle="1" w:styleId="1470">
    <w:name w:val="Знак Знак147"/>
    <w:uiPriority w:val="99"/>
    <w:qFormat/>
    <w:locked/>
    <w:rsid w:val="00986055"/>
    <w:rPr>
      <w:b/>
      <w:sz w:val="27"/>
      <w:lang w:val="ru-RU" w:eastAsia="ru-RU"/>
    </w:rPr>
  </w:style>
  <w:style w:type="character" w:customStyle="1" w:styleId="107">
    <w:name w:val="Знак Знак107"/>
    <w:uiPriority w:val="99"/>
    <w:qFormat/>
    <w:locked/>
    <w:rsid w:val="00986055"/>
    <w:rPr>
      <w:sz w:val="16"/>
      <w:lang w:val="ru-RU" w:eastAsia="ru-RU"/>
    </w:rPr>
  </w:style>
  <w:style w:type="character" w:customStyle="1" w:styleId="617">
    <w:name w:val="Знак Знак617"/>
    <w:uiPriority w:val="99"/>
    <w:qFormat/>
    <w:rsid w:val="00986055"/>
    <w:rPr>
      <w:rFonts w:ascii="Arial" w:hAnsi="Arial"/>
      <w:b/>
      <w:i/>
      <w:sz w:val="28"/>
      <w:lang w:val="ru-RU" w:eastAsia="en-US"/>
    </w:rPr>
  </w:style>
  <w:style w:type="character" w:customStyle="1" w:styleId="168">
    <w:name w:val="Знак Знак168"/>
    <w:uiPriority w:val="99"/>
    <w:qFormat/>
    <w:locked/>
    <w:rsid w:val="00986055"/>
    <w:rPr>
      <w:b/>
      <w:caps/>
      <w:sz w:val="24"/>
      <w:lang w:val="ru-RU" w:eastAsia="ru-RU"/>
    </w:rPr>
  </w:style>
  <w:style w:type="character" w:customStyle="1" w:styleId="97">
    <w:name w:val="Знак Знак Знак9"/>
    <w:uiPriority w:val="99"/>
    <w:qFormat/>
    <w:rsid w:val="00986055"/>
    <w:rPr>
      <w:rFonts w:ascii="Times New Roman" w:hAnsi="Times New Roman"/>
      <w:b/>
      <w:caps/>
      <w:sz w:val="28"/>
    </w:rPr>
  </w:style>
  <w:style w:type="character" w:customStyle="1" w:styleId="257">
    <w:name w:val="Знак Знак257"/>
    <w:uiPriority w:val="99"/>
    <w:qFormat/>
    <w:rsid w:val="00986055"/>
    <w:rPr>
      <w:rFonts w:ascii="Times New Roman" w:hAnsi="Times New Roman"/>
      <w:b/>
      <w:sz w:val="28"/>
    </w:rPr>
  </w:style>
  <w:style w:type="character" w:customStyle="1" w:styleId="2270">
    <w:name w:val="Знак Знак227"/>
    <w:uiPriority w:val="99"/>
    <w:qFormat/>
    <w:rsid w:val="00986055"/>
    <w:rPr>
      <w:rFonts w:ascii="Times New Roman" w:hAnsi="Times New Roman"/>
      <w:sz w:val="24"/>
    </w:rPr>
  </w:style>
  <w:style w:type="character" w:customStyle="1" w:styleId="197">
    <w:name w:val="Знак Знак197"/>
    <w:uiPriority w:val="99"/>
    <w:qFormat/>
    <w:rsid w:val="00986055"/>
    <w:rPr>
      <w:rFonts w:ascii="Times New Roman" w:hAnsi="Times New Roman"/>
      <w:sz w:val="16"/>
      <w:lang w:eastAsia="ru-RU"/>
    </w:rPr>
  </w:style>
  <w:style w:type="character" w:customStyle="1" w:styleId="187">
    <w:name w:val="Знак Знак187"/>
    <w:uiPriority w:val="99"/>
    <w:qFormat/>
    <w:rsid w:val="00986055"/>
    <w:rPr>
      <w:rFonts w:ascii="Courier New" w:hAnsi="Courier New"/>
    </w:rPr>
  </w:style>
  <w:style w:type="character" w:customStyle="1" w:styleId="177">
    <w:name w:val="Знак Знак177"/>
    <w:uiPriority w:val="99"/>
    <w:qFormat/>
    <w:rsid w:val="00986055"/>
    <w:rPr>
      <w:rFonts w:ascii="Times New Roman" w:hAnsi="Times New Roman"/>
      <w:sz w:val="24"/>
    </w:rPr>
  </w:style>
  <w:style w:type="character" w:customStyle="1" w:styleId="157">
    <w:name w:val="Знак Знак157"/>
    <w:uiPriority w:val="99"/>
    <w:qFormat/>
    <w:rsid w:val="00986055"/>
    <w:rPr>
      <w:b/>
      <w:sz w:val="28"/>
    </w:rPr>
  </w:style>
  <w:style w:type="character" w:customStyle="1" w:styleId="417">
    <w:name w:val="Знак Знак417"/>
    <w:uiPriority w:val="99"/>
    <w:qFormat/>
    <w:locked/>
    <w:rsid w:val="00986055"/>
    <w:rPr>
      <w:rFonts w:ascii="Arial" w:hAnsi="Arial"/>
      <w:b/>
      <w:i/>
      <w:sz w:val="28"/>
      <w:lang w:val="ru-RU" w:eastAsia="en-US"/>
    </w:rPr>
  </w:style>
  <w:style w:type="character" w:customStyle="1" w:styleId="238">
    <w:name w:val="Знак Знак23 Знак8"/>
    <w:aliases w:val="Знак Знак3 Знак8"/>
    <w:locked/>
    <w:rsid w:val="00986055"/>
    <w:rPr>
      <w:rFonts w:ascii="Tahoma" w:hAnsi="Tahoma"/>
      <w:sz w:val="16"/>
    </w:rPr>
  </w:style>
  <w:style w:type="paragraph" w:customStyle="1" w:styleId="98">
    <w:name w:val="Знак Знак Знак Знак Знак Знак Знак Знак Знак Знак Знак Знак 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71">
    <w:name w:val="Знак3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7">
    <w:name w:val="Знак Знак537"/>
    <w:uiPriority w:val="99"/>
    <w:qFormat/>
    <w:locked/>
    <w:rsid w:val="00986055"/>
    <w:rPr>
      <w:b/>
      <w:caps/>
      <w:sz w:val="24"/>
      <w:lang w:val="ru-RU" w:eastAsia="ru-RU"/>
    </w:rPr>
  </w:style>
  <w:style w:type="character" w:customStyle="1" w:styleId="7c">
    <w:name w:val="Без интервала Знак7"/>
    <w:locked/>
    <w:rsid w:val="00986055"/>
    <w:rPr>
      <w:sz w:val="24"/>
      <w:lang w:eastAsia="en-US"/>
    </w:rPr>
  </w:style>
  <w:style w:type="character" w:customStyle="1" w:styleId="1172">
    <w:name w:val="Знак1 Знак Знак17"/>
    <w:uiPriority w:val="99"/>
    <w:qFormat/>
    <w:locked/>
    <w:rsid w:val="00986055"/>
    <w:rPr>
      <w:rFonts w:ascii="Times New Roman" w:hAnsi="Times New Roman"/>
      <w:sz w:val="24"/>
      <w:lang w:eastAsia="ru-RU"/>
    </w:rPr>
  </w:style>
  <w:style w:type="character" w:customStyle="1" w:styleId="467">
    <w:name w:val="Знак Знак467"/>
    <w:uiPriority w:val="99"/>
    <w:qFormat/>
    <w:locked/>
    <w:rsid w:val="00986055"/>
    <w:rPr>
      <w:b/>
      <w:sz w:val="27"/>
      <w:lang w:val="ru-RU" w:eastAsia="ru-RU"/>
    </w:rPr>
  </w:style>
  <w:style w:type="character" w:customStyle="1" w:styleId="487">
    <w:name w:val="Знак Знак487"/>
    <w:uiPriority w:val="99"/>
    <w:qFormat/>
    <w:locked/>
    <w:rsid w:val="00986055"/>
    <w:rPr>
      <w:b/>
      <w:sz w:val="27"/>
      <w:lang w:val="ru-RU" w:eastAsia="ru-RU"/>
    </w:rPr>
  </w:style>
  <w:style w:type="character" w:customStyle="1" w:styleId="447">
    <w:name w:val="Знак Знак447"/>
    <w:uiPriority w:val="99"/>
    <w:qFormat/>
    <w:locked/>
    <w:rsid w:val="00986055"/>
    <w:rPr>
      <w:sz w:val="24"/>
    </w:rPr>
  </w:style>
  <w:style w:type="character" w:customStyle="1" w:styleId="517">
    <w:name w:val="Знак Знак517"/>
    <w:uiPriority w:val="99"/>
    <w:qFormat/>
    <w:locked/>
    <w:rsid w:val="00986055"/>
    <w:rPr>
      <w:b/>
      <w:sz w:val="27"/>
      <w:lang w:val="ru-RU" w:eastAsia="ru-RU"/>
    </w:rPr>
  </w:style>
  <w:style w:type="character" w:customStyle="1" w:styleId="437">
    <w:name w:val="Знак Знак437"/>
    <w:uiPriority w:val="99"/>
    <w:qFormat/>
    <w:locked/>
    <w:rsid w:val="00986055"/>
    <w:rPr>
      <w:color w:val="000000"/>
      <w:sz w:val="24"/>
      <w:lang w:eastAsia="ru-RU"/>
    </w:rPr>
  </w:style>
  <w:style w:type="character" w:customStyle="1" w:styleId="427">
    <w:name w:val="Знак Знак427"/>
    <w:uiPriority w:val="99"/>
    <w:qFormat/>
    <w:rsid w:val="00986055"/>
    <w:rPr>
      <w:rFonts w:ascii="Times New Roman" w:hAnsi="Times New Roman"/>
      <w:sz w:val="16"/>
    </w:rPr>
  </w:style>
  <w:style w:type="character" w:customStyle="1" w:styleId="497">
    <w:name w:val="Знак Знак497"/>
    <w:uiPriority w:val="99"/>
    <w:qFormat/>
    <w:rsid w:val="00986055"/>
    <w:rPr>
      <w:rFonts w:ascii="Times New Roman" w:hAnsi="Times New Roman"/>
      <w:b/>
      <w:caps/>
      <w:sz w:val="24"/>
      <w:lang w:eastAsia="ru-RU"/>
    </w:rPr>
  </w:style>
  <w:style w:type="character" w:customStyle="1" w:styleId="477">
    <w:name w:val="Знак Знак477"/>
    <w:uiPriority w:val="99"/>
    <w:qFormat/>
    <w:rsid w:val="00986055"/>
    <w:rPr>
      <w:rFonts w:ascii="Times New Roman" w:hAnsi="Times New Roman"/>
      <w:b/>
      <w:sz w:val="27"/>
      <w:lang w:eastAsia="ru-RU"/>
    </w:rPr>
  </w:style>
  <w:style w:type="character" w:customStyle="1" w:styleId="457">
    <w:name w:val="Знак Знак457"/>
    <w:uiPriority w:val="99"/>
    <w:qFormat/>
    <w:rsid w:val="00986055"/>
    <w:rPr>
      <w:rFonts w:ascii="Times New Roman" w:hAnsi="Times New Roman"/>
      <w:b/>
      <w:i/>
      <w:sz w:val="26"/>
      <w:lang w:eastAsia="ru-RU"/>
    </w:rPr>
  </w:style>
  <w:style w:type="character" w:customStyle="1" w:styleId="582">
    <w:name w:val="Знак5 Знак Знак8"/>
    <w:uiPriority w:val="99"/>
    <w:qFormat/>
    <w:locked/>
    <w:rsid w:val="00986055"/>
    <w:rPr>
      <w:sz w:val="16"/>
    </w:rPr>
  </w:style>
  <w:style w:type="character" w:customStyle="1" w:styleId="507">
    <w:name w:val="Знак Знак507"/>
    <w:uiPriority w:val="99"/>
    <w:qFormat/>
    <w:locked/>
    <w:rsid w:val="00986055"/>
    <w:rPr>
      <w:b/>
      <w:sz w:val="28"/>
      <w:lang w:val="ru-RU" w:eastAsia="ru-RU"/>
    </w:rPr>
  </w:style>
  <w:style w:type="character" w:customStyle="1" w:styleId="527">
    <w:name w:val="Знак Знак527"/>
    <w:uiPriority w:val="99"/>
    <w:qFormat/>
    <w:rsid w:val="00986055"/>
    <w:rPr>
      <w:rFonts w:ascii="Arial" w:hAnsi="Arial"/>
      <w:b/>
      <w:i/>
      <w:sz w:val="28"/>
    </w:rPr>
  </w:style>
  <w:style w:type="character" w:customStyle="1" w:styleId="5170">
    <w:name w:val="Знак5 Знак Знак17"/>
    <w:uiPriority w:val="99"/>
    <w:qFormat/>
    <w:locked/>
    <w:rsid w:val="00986055"/>
    <w:rPr>
      <w:sz w:val="16"/>
      <w:lang w:val="ru-RU" w:eastAsia="ru-RU"/>
    </w:rPr>
  </w:style>
  <w:style w:type="character" w:customStyle="1" w:styleId="670">
    <w:name w:val="Знак6 Знак Знак7"/>
    <w:uiPriority w:val="99"/>
    <w:qFormat/>
    <w:rsid w:val="00986055"/>
    <w:rPr>
      <w:sz w:val="24"/>
      <w:lang w:val="ru-RU" w:eastAsia="ru-RU"/>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986055"/>
    <w:rPr>
      <w:sz w:val="24"/>
    </w:rPr>
  </w:style>
  <w:style w:type="character" w:customStyle="1" w:styleId="1200">
    <w:name w:val="Тема примечания Знак120"/>
    <w:uiPriority w:val="99"/>
    <w:semiHidden/>
    <w:qFormat/>
    <w:rsid w:val="00986055"/>
    <w:rPr>
      <w:b/>
      <w:lang w:val="ru-RU" w:eastAsia="ru-RU"/>
    </w:rPr>
  </w:style>
  <w:style w:type="character" w:customStyle="1" w:styleId="HTML1200">
    <w:name w:val="Адрес HTML Знак120"/>
    <w:uiPriority w:val="99"/>
    <w:semiHidden/>
    <w:qFormat/>
    <w:rsid w:val="00986055"/>
    <w:rPr>
      <w:i/>
      <w:sz w:val="24"/>
    </w:rPr>
  </w:style>
  <w:style w:type="character" w:customStyle="1" w:styleId="1201">
    <w:name w:val="Выделенная цитата Знак120"/>
    <w:uiPriority w:val="99"/>
    <w:qFormat/>
    <w:rsid w:val="00986055"/>
    <w:rPr>
      <w:i/>
      <w:color w:val="4472C4"/>
      <w:sz w:val="24"/>
    </w:rPr>
  </w:style>
  <w:style w:type="paragraph" w:customStyle="1" w:styleId="239">
    <w:name w:val="Основной текст 23"/>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6">
    <w:name w:val="Заголовок 32"/>
    <w:basedOn w:val="5a"/>
    <w:next w:val="5a"/>
    <w:uiPriority w:val="99"/>
    <w:qFormat/>
    <w:rsid w:val="00986055"/>
    <w:pPr>
      <w:keepNext/>
      <w:spacing w:before="0" w:beforeAutospacing="0" w:after="0" w:afterAutospacing="0"/>
      <w:outlineLvl w:val="2"/>
    </w:pPr>
    <w:rPr>
      <w:szCs w:val="20"/>
    </w:rPr>
  </w:style>
  <w:style w:type="paragraph" w:customStyle="1" w:styleId="4f6">
    <w:name w:val="Основной текст4"/>
    <w:basedOn w:val="5a"/>
    <w:uiPriority w:val="99"/>
    <w:qFormat/>
    <w:rsid w:val="00986055"/>
    <w:pPr>
      <w:spacing w:before="0" w:beforeAutospacing="0" w:after="0" w:afterAutospacing="0" w:line="360" w:lineRule="auto"/>
    </w:pPr>
    <w:rPr>
      <w:szCs w:val="20"/>
    </w:rPr>
  </w:style>
  <w:style w:type="paragraph" w:customStyle="1" w:styleId="22b">
    <w:name w:val="Заголовок 22"/>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3ff8">
    <w:name w:val="Цитата3"/>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ff9">
    <w:name w:val="Текст3"/>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34">
    <w:name w:val="Основной текст 33"/>
    <w:basedOn w:val="5a"/>
    <w:uiPriority w:val="99"/>
    <w:qFormat/>
    <w:rsid w:val="00986055"/>
    <w:pPr>
      <w:tabs>
        <w:tab w:val="left" w:pos="360"/>
      </w:tabs>
      <w:spacing w:before="0" w:beforeAutospacing="0" w:after="0" w:afterAutospacing="0"/>
      <w:jc w:val="both"/>
    </w:pPr>
    <w:rPr>
      <w:i/>
      <w:sz w:val="26"/>
      <w:szCs w:val="20"/>
    </w:rPr>
  </w:style>
  <w:style w:type="paragraph" w:customStyle="1" w:styleId="22c">
    <w:name w:val="Основной текст с отступом 22"/>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5">
    <w:name w:val="Основной текст с отступом 33"/>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fffb">
    <w:name w:val="Верхний колонтитул2"/>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fffc">
    <w:name w:val="Основной шрифт абзаца2"/>
    <w:uiPriority w:val="99"/>
    <w:qFormat/>
    <w:rsid w:val="00986055"/>
  </w:style>
  <w:style w:type="paragraph" w:customStyle="1" w:styleId="428">
    <w:name w:val="Заголовок 42"/>
    <w:basedOn w:val="5a"/>
    <w:next w:val="5a"/>
    <w:uiPriority w:val="99"/>
    <w:qFormat/>
    <w:rsid w:val="00986055"/>
    <w:pPr>
      <w:keepNext/>
      <w:spacing w:before="0" w:beforeAutospacing="0" w:after="0" w:afterAutospacing="0"/>
    </w:pPr>
    <w:rPr>
      <w:szCs w:val="20"/>
    </w:rPr>
  </w:style>
  <w:style w:type="paragraph" w:customStyle="1" w:styleId="618">
    <w:name w:val="Заголовок 61"/>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
    <w:name w:val="Heading 13"/>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Heading23">
    <w:name w:val="Heading 23"/>
    <w:basedOn w:val="a8"/>
    <w:next w:val="a8"/>
    <w:uiPriority w:val="99"/>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Heading33">
    <w:name w:val="Heading 33"/>
    <w:basedOn w:val="a8"/>
    <w:next w:val="a8"/>
    <w:uiPriority w:val="99"/>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Heading43">
    <w:name w:val="Heading 43"/>
    <w:basedOn w:val="a8"/>
    <w:next w:val="a8"/>
    <w:uiPriority w:val="99"/>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Heading52">
    <w:name w:val="Heading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63">
    <w:name w:val="Heading 63"/>
    <w:basedOn w:val="a8"/>
    <w:next w:val="a8"/>
    <w:uiPriority w:val="99"/>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Heading72">
    <w:name w:val="Heading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82">
    <w:name w:val="Heading 82"/>
    <w:basedOn w:val="a8"/>
    <w:next w:val="a8"/>
    <w:uiPriority w:val="99"/>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Heading92">
    <w:name w:val="Heading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21">
    <w:name w:val="Стандартный HTML2"/>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Heading2Char1">
    <w:name w:val="Heading 2 Char1"/>
    <w:aliases w:val="Знак3 Знак Char1,Heading 2 Char11,Знак3 Знак Char11"/>
    <w:uiPriority w:val="99"/>
    <w:locked/>
    <w:rsid w:val="00986055"/>
    <w:rPr>
      <w:rFonts w:ascii="Times New Roman" w:hAnsi="Times New Roman"/>
      <w:sz w:val="24"/>
    </w:rPr>
  </w:style>
  <w:style w:type="character" w:customStyle="1" w:styleId="1ffffffb">
    <w:name w:val="Абзац списка Знак1"/>
    <w:uiPriority w:val="99"/>
    <w:qFormat/>
    <w:locked/>
    <w:rsid w:val="00986055"/>
    <w:rPr>
      <w:rFonts w:ascii="Times New Roman" w:hAnsi="Times New Roman"/>
      <w:sz w:val="24"/>
    </w:rPr>
  </w:style>
  <w:style w:type="character" w:customStyle="1" w:styleId="403">
    <w:name w:val="Знак Знак40 Знак"/>
    <w:uiPriority w:val="99"/>
    <w:qFormat/>
    <w:locked/>
    <w:rsid w:val="00986055"/>
    <w:rPr>
      <w:sz w:val="24"/>
      <w:lang w:val="ru-RU" w:eastAsia="ru-RU"/>
    </w:rPr>
  </w:style>
  <w:style w:type="paragraph" w:customStyle="1" w:styleId="paragraph">
    <w:name w:val="paragraph"/>
    <w:basedOn w:val="a8"/>
    <w:uiPriority w:val="99"/>
    <w:qFormat/>
    <w:rsid w:val="00986055"/>
    <w:pPr>
      <w:spacing w:before="0" w:beforeAutospacing="0" w:after="0" w:afterAutospacing="0"/>
    </w:pPr>
    <w:rPr>
      <w:rFonts w:eastAsia="Times New Roman"/>
    </w:rPr>
  </w:style>
  <w:style w:type="paragraph" w:customStyle="1" w:styleId="Style88">
    <w:name w:val="Style88"/>
    <w:basedOn w:val="a8"/>
    <w:uiPriority w:val="99"/>
    <w:qFormat/>
    <w:rsid w:val="00986055"/>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2fffd">
    <w:name w:val="Неразрешенное упоминание2"/>
    <w:uiPriority w:val="99"/>
    <w:semiHidden/>
    <w:qFormat/>
    <w:rsid w:val="00986055"/>
    <w:rPr>
      <w:color w:val="808080"/>
      <w:shd w:val="clear" w:color="auto" w:fill="E6E6E6"/>
    </w:rPr>
  </w:style>
  <w:style w:type="paragraph" w:customStyle="1" w:styleId="99">
    <w:name w:val="Знак Знак Знак Знак Знак Знак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100">
    <w:name w:val="Знак Знак710"/>
    <w:uiPriority w:val="99"/>
    <w:qFormat/>
    <w:rsid w:val="00986055"/>
    <w:rPr>
      <w:sz w:val="16"/>
      <w:lang w:val="ru-RU" w:eastAsia="ru-RU"/>
    </w:rPr>
  </w:style>
  <w:style w:type="character" w:customStyle="1" w:styleId="1480">
    <w:name w:val="Знак Знак148"/>
    <w:uiPriority w:val="99"/>
    <w:qFormat/>
    <w:locked/>
    <w:rsid w:val="00986055"/>
    <w:rPr>
      <w:b/>
      <w:sz w:val="27"/>
      <w:lang w:val="ru-RU" w:eastAsia="ru-RU"/>
    </w:rPr>
  </w:style>
  <w:style w:type="character" w:customStyle="1" w:styleId="108">
    <w:name w:val="Знак Знак108"/>
    <w:uiPriority w:val="99"/>
    <w:qFormat/>
    <w:locked/>
    <w:rsid w:val="00986055"/>
    <w:rPr>
      <w:sz w:val="16"/>
      <w:lang w:val="ru-RU" w:eastAsia="ru-RU"/>
    </w:rPr>
  </w:style>
  <w:style w:type="character" w:customStyle="1" w:styleId="6200">
    <w:name w:val="Знак Знак620"/>
    <w:uiPriority w:val="99"/>
    <w:qFormat/>
    <w:rsid w:val="00986055"/>
    <w:rPr>
      <w:rFonts w:ascii="Arial" w:hAnsi="Arial"/>
      <w:b/>
      <w:i/>
      <w:sz w:val="28"/>
      <w:lang w:val="ru-RU" w:eastAsia="en-US"/>
    </w:rPr>
  </w:style>
  <w:style w:type="character" w:customStyle="1" w:styleId="169">
    <w:name w:val="Знак Знак169"/>
    <w:uiPriority w:val="99"/>
    <w:qFormat/>
    <w:locked/>
    <w:rsid w:val="00986055"/>
    <w:rPr>
      <w:b/>
      <w:caps/>
      <w:sz w:val="24"/>
      <w:lang w:val="ru-RU" w:eastAsia="ru-RU"/>
    </w:rPr>
  </w:style>
  <w:style w:type="character" w:customStyle="1" w:styleId="109">
    <w:name w:val="Знак Знак Знак10"/>
    <w:uiPriority w:val="99"/>
    <w:qFormat/>
    <w:rsid w:val="00986055"/>
    <w:rPr>
      <w:rFonts w:ascii="Times New Roman" w:hAnsi="Times New Roman"/>
      <w:b/>
      <w:caps/>
      <w:sz w:val="28"/>
    </w:rPr>
  </w:style>
  <w:style w:type="character" w:customStyle="1" w:styleId="258">
    <w:name w:val="Знак Знак258"/>
    <w:uiPriority w:val="99"/>
    <w:qFormat/>
    <w:rsid w:val="00986055"/>
    <w:rPr>
      <w:rFonts w:ascii="Times New Roman" w:hAnsi="Times New Roman"/>
      <w:b/>
      <w:sz w:val="28"/>
    </w:rPr>
  </w:style>
  <w:style w:type="character" w:customStyle="1" w:styleId="2280">
    <w:name w:val="Знак Знак228"/>
    <w:uiPriority w:val="99"/>
    <w:qFormat/>
    <w:rsid w:val="00986055"/>
    <w:rPr>
      <w:rFonts w:ascii="Times New Roman" w:hAnsi="Times New Roman"/>
      <w:sz w:val="24"/>
    </w:rPr>
  </w:style>
  <w:style w:type="character" w:customStyle="1" w:styleId="2011">
    <w:name w:val="Знак Знак2011"/>
    <w:uiPriority w:val="99"/>
    <w:qFormat/>
    <w:rsid w:val="00986055"/>
    <w:rPr>
      <w:rFonts w:ascii="Arial" w:hAnsi="Arial"/>
      <w:sz w:val="22"/>
    </w:rPr>
  </w:style>
  <w:style w:type="character" w:customStyle="1" w:styleId="198">
    <w:name w:val="Знак Знак198"/>
    <w:uiPriority w:val="99"/>
    <w:qFormat/>
    <w:rsid w:val="00986055"/>
    <w:rPr>
      <w:rFonts w:ascii="Times New Roman" w:hAnsi="Times New Roman"/>
      <w:sz w:val="16"/>
      <w:lang w:eastAsia="ru-RU"/>
    </w:rPr>
  </w:style>
  <w:style w:type="character" w:customStyle="1" w:styleId="188">
    <w:name w:val="Знак Знак188"/>
    <w:uiPriority w:val="99"/>
    <w:qFormat/>
    <w:rsid w:val="00986055"/>
    <w:rPr>
      <w:rFonts w:ascii="Courier New" w:hAnsi="Courier New"/>
    </w:rPr>
  </w:style>
  <w:style w:type="character" w:customStyle="1" w:styleId="178">
    <w:name w:val="Знак Знак178"/>
    <w:uiPriority w:val="99"/>
    <w:qFormat/>
    <w:rsid w:val="00986055"/>
    <w:rPr>
      <w:rFonts w:ascii="Times New Roman" w:hAnsi="Times New Roman"/>
      <w:sz w:val="24"/>
    </w:rPr>
  </w:style>
  <w:style w:type="character" w:customStyle="1" w:styleId="158">
    <w:name w:val="Знак Знак158"/>
    <w:uiPriority w:val="99"/>
    <w:qFormat/>
    <w:rsid w:val="00986055"/>
    <w:rPr>
      <w:b/>
      <w:sz w:val="28"/>
    </w:rPr>
  </w:style>
  <w:style w:type="character" w:customStyle="1" w:styleId="418">
    <w:name w:val="Знак Знак418"/>
    <w:uiPriority w:val="99"/>
    <w:qFormat/>
    <w:locked/>
    <w:rsid w:val="00986055"/>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81">
    <w:name w:val="Знак3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8">
    <w:name w:val="Знак Знак538"/>
    <w:uiPriority w:val="99"/>
    <w:qFormat/>
    <w:locked/>
    <w:rsid w:val="00986055"/>
    <w:rPr>
      <w:b/>
      <w:caps/>
      <w:sz w:val="24"/>
      <w:lang w:val="ru-RU" w:eastAsia="ru-RU"/>
    </w:rPr>
  </w:style>
  <w:style w:type="character" w:customStyle="1" w:styleId="1182">
    <w:name w:val="Знак1 Знак Знак18"/>
    <w:uiPriority w:val="99"/>
    <w:qFormat/>
    <w:locked/>
    <w:rsid w:val="00986055"/>
    <w:rPr>
      <w:rFonts w:ascii="Times New Roman" w:hAnsi="Times New Roman"/>
      <w:sz w:val="24"/>
      <w:lang w:eastAsia="ru-RU"/>
    </w:rPr>
  </w:style>
  <w:style w:type="character" w:customStyle="1" w:styleId="468">
    <w:name w:val="Знак Знак468"/>
    <w:uiPriority w:val="99"/>
    <w:qFormat/>
    <w:locked/>
    <w:rsid w:val="00986055"/>
    <w:rPr>
      <w:b/>
      <w:sz w:val="27"/>
      <w:lang w:val="ru-RU" w:eastAsia="ru-RU"/>
    </w:rPr>
  </w:style>
  <w:style w:type="character" w:customStyle="1" w:styleId="488">
    <w:name w:val="Знак Знак488"/>
    <w:uiPriority w:val="99"/>
    <w:qFormat/>
    <w:locked/>
    <w:rsid w:val="00986055"/>
    <w:rPr>
      <w:b/>
      <w:sz w:val="27"/>
      <w:lang w:val="ru-RU" w:eastAsia="ru-RU"/>
    </w:rPr>
  </w:style>
  <w:style w:type="character" w:customStyle="1" w:styleId="448">
    <w:name w:val="Знак Знак448"/>
    <w:uiPriority w:val="99"/>
    <w:qFormat/>
    <w:locked/>
    <w:rsid w:val="00986055"/>
    <w:rPr>
      <w:sz w:val="24"/>
    </w:rPr>
  </w:style>
  <w:style w:type="character" w:customStyle="1" w:styleId="518">
    <w:name w:val="Знак Знак518"/>
    <w:uiPriority w:val="99"/>
    <w:qFormat/>
    <w:locked/>
    <w:rsid w:val="00986055"/>
    <w:rPr>
      <w:b/>
      <w:sz w:val="27"/>
      <w:lang w:val="ru-RU" w:eastAsia="ru-RU"/>
    </w:rPr>
  </w:style>
  <w:style w:type="character" w:customStyle="1" w:styleId="438">
    <w:name w:val="Знак Знак438"/>
    <w:uiPriority w:val="99"/>
    <w:qFormat/>
    <w:locked/>
    <w:rsid w:val="00986055"/>
    <w:rPr>
      <w:color w:val="000000"/>
      <w:sz w:val="24"/>
      <w:lang w:eastAsia="ru-RU"/>
    </w:rPr>
  </w:style>
  <w:style w:type="character" w:customStyle="1" w:styleId="4280">
    <w:name w:val="Знак Знак428"/>
    <w:uiPriority w:val="99"/>
    <w:qFormat/>
    <w:rsid w:val="00986055"/>
    <w:rPr>
      <w:rFonts w:ascii="Times New Roman" w:hAnsi="Times New Roman"/>
      <w:sz w:val="16"/>
    </w:rPr>
  </w:style>
  <w:style w:type="character" w:customStyle="1" w:styleId="498">
    <w:name w:val="Знак Знак498"/>
    <w:uiPriority w:val="99"/>
    <w:qFormat/>
    <w:rsid w:val="00986055"/>
    <w:rPr>
      <w:rFonts w:ascii="Times New Roman" w:hAnsi="Times New Roman"/>
      <w:b/>
      <w:caps/>
      <w:sz w:val="24"/>
      <w:lang w:eastAsia="ru-RU"/>
    </w:rPr>
  </w:style>
  <w:style w:type="character" w:customStyle="1" w:styleId="478">
    <w:name w:val="Знак Знак478"/>
    <w:uiPriority w:val="99"/>
    <w:qFormat/>
    <w:rsid w:val="00986055"/>
    <w:rPr>
      <w:rFonts w:ascii="Times New Roman" w:hAnsi="Times New Roman"/>
      <w:b/>
      <w:sz w:val="27"/>
      <w:lang w:eastAsia="ru-RU"/>
    </w:rPr>
  </w:style>
  <w:style w:type="character" w:customStyle="1" w:styleId="458">
    <w:name w:val="Знак Знак458"/>
    <w:uiPriority w:val="99"/>
    <w:qFormat/>
    <w:rsid w:val="00986055"/>
    <w:rPr>
      <w:rFonts w:ascii="Times New Roman" w:hAnsi="Times New Roman"/>
      <w:b/>
      <w:i/>
      <w:sz w:val="26"/>
      <w:lang w:eastAsia="ru-RU"/>
    </w:rPr>
  </w:style>
  <w:style w:type="character" w:customStyle="1" w:styleId="592">
    <w:name w:val="Знак5 Знак Знак9"/>
    <w:uiPriority w:val="99"/>
    <w:qFormat/>
    <w:locked/>
    <w:rsid w:val="00986055"/>
    <w:rPr>
      <w:sz w:val="16"/>
    </w:rPr>
  </w:style>
  <w:style w:type="character" w:customStyle="1" w:styleId="508">
    <w:name w:val="Знак Знак508"/>
    <w:uiPriority w:val="99"/>
    <w:qFormat/>
    <w:locked/>
    <w:rsid w:val="00986055"/>
    <w:rPr>
      <w:b/>
      <w:sz w:val="28"/>
      <w:lang w:val="ru-RU" w:eastAsia="ru-RU"/>
    </w:rPr>
  </w:style>
  <w:style w:type="character" w:customStyle="1" w:styleId="528">
    <w:name w:val="Знак Знак528"/>
    <w:uiPriority w:val="99"/>
    <w:qFormat/>
    <w:rsid w:val="00986055"/>
    <w:rPr>
      <w:rFonts w:ascii="Arial" w:hAnsi="Arial"/>
      <w:b/>
      <w:i/>
      <w:sz w:val="28"/>
    </w:rPr>
  </w:style>
  <w:style w:type="character" w:customStyle="1" w:styleId="5180">
    <w:name w:val="Знак5 Знак Знак18"/>
    <w:uiPriority w:val="99"/>
    <w:qFormat/>
    <w:locked/>
    <w:rsid w:val="00986055"/>
    <w:rPr>
      <w:sz w:val="16"/>
      <w:lang w:val="ru-RU" w:eastAsia="ru-RU"/>
    </w:rPr>
  </w:style>
  <w:style w:type="character" w:customStyle="1" w:styleId="680">
    <w:name w:val="Знак6 Знак Знак8"/>
    <w:uiPriority w:val="99"/>
    <w:qFormat/>
    <w:rsid w:val="00986055"/>
    <w:rPr>
      <w:sz w:val="24"/>
      <w:lang w:val="ru-RU" w:eastAsia="ru-RU"/>
    </w:rPr>
  </w:style>
  <w:style w:type="character" w:customStyle="1" w:styleId="5520">
    <w:name w:val="Знак Знак552"/>
    <w:uiPriority w:val="99"/>
    <w:qFormat/>
    <w:locked/>
    <w:rsid w:val="00986055"/>
    <w:rPr>
      <w:sz w:val="24"/>
      <w:lang w:val="ru-RU" w:eastAsia="ru-RU"/>
    </w:rPr>
  </w:style>
  <w:style w:type="paragraph" w:customStyle="1" w:styleId="11f2">
    <w:name w:val="Заголовок 11"/>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character" w:customStyle="1" w:styleId="6520">
    <w:name w:val="Знак Знак652"/>
    <w:uiPriority w:val="99"/>
    <w:qFormat/>
    <w:locked/>
    <w:rsid w:val="00986055"/>
    <w:rPr>
      <w:b/>
      <w:sz w:val="27"/>
      <w:lang w:val="ru-RU" w:eastAsia="ru-RU"/>
    </w:rPr>
  </w:style>
  <w:style w:type="character" w:customStyle="1" w:styleId="6420">
    <w:name w:val="Знак Знак642"/>
    <w:uiPriority w:val="99"/>
    <w:qFormat/>
    <w:locked/>
    <w:rsid w:val="00986055"/>
    <w:rPr>
      <w:b/>
      <w:sz w:val="28"/>
      <w:lang w:val="ru-RU" w:eastAsia="ru-RU"/>
    </w:rPr>
  </w:style>
  <w:style w:type="character" w:customStyle="1" w:styleId="6320">
    <w:name w:val="Знак Знак632"/>
    <w:uiPriority w:val="99"/>
    <w:qFormat/>
    <w:locked/>
    <w:rsid w:val="00986055"/>
    <w:rPr>
      <w:b/>
      <w:i/>
      <w:sz w:val="26"/>
      <w:lang w:val="ru-RU" w:eastAsia="ru-RU"/>
    </w:rPr>
  </w:style>
  <w:style w:type="character" w:customStyle="1" w:styleId="6220">
    <w:name w:val="Знак Знак622"/>
    <w:uiPriority w:val="99"/>
    <w:qFormat/>
    <w:locked/>
    <w:rsid w:val="00986055"/>
    <w:rPr>
      <w:sz w:val="24"/>
      <w:lang w:val="ru-RU" w:eastAsia="ru-RU"/>
    </w:rPr>
  </w:style>
  <w:style w:type="character" w:customStyle="1" w:styleId="619">
    <w:name w:val="Знак Знак619"/>
    <w:uiPriority w:val="99"/>
    <w:qFormat/>
    <w:locked/>
    <w:rsid w:val="00986055"/>
    <w:rPr>
      <w:sz w:val="24"/>
      <w:lang w:val="ru-RU" w:eastAsia="ru-RU"/>
    </w:rPr>
  </w:style>
  <w:style w:type="character" w:customStyle="1" w:styleId="602">
    <w:name w:val="Знак Знак602"/>
    <w:uiPriority w:val="99"/>
    <w:qFormat/>
    <w:locked/>
    <w:rsid w:val="00986055"/>
    <w:rPr>
      <w:i/>
      <w:sz w:val="24"/>
      <w:lang w:val="ru-RU" w:eastAsia="ru-RU"/>
    </w:rPr>
  </w:style>
  <w:style w:type="character" w:customStyle="1" w:styleId="5920">
    <w:name w:val="Знак Знак592"/>
    <w:uiPriority w:val="99"/>
    <w:qFormat/>
    <w:locked/>
    <w:rsid w:val="00986055"/>
    <w:rPr>
      <w:rFonts w:ascii="Arial" w:hAnsi="Arial"/>
      <w:sz w:val="22"/>
      <w:lang w:val="ru-RU" w:eastAsia="ru-RU"/>
    </w:rPr>
  </w:style>
  <w:style w:type="character" w:customStyle="1" w:styleId="5820">
    <w:name w:val="Знак Знак582"/>
    <w:uiPriority w:val="99"/>
    <w:qFormat/>
    <w:locked/>
    <w:rsid w:val="00986055"/>
    <w:rPr>
      <w:rFonts w:ascii="Courier New" w:hAnsi="Courier New"/>
      <w:lang w:val="ru-RU" w:eastAsia="ru-RU"/>
    </w:rPr>
  </w:style>
  <w:style w:type="character" w:customStyle="1" w:styleId="5720">
    <w:name w:val="Знак Знак572"/>
    <w:uiPriority w:val="99"/>
    <w:qFormat/>
    <w:locked/>
    <w:rsid w:val="00986055"/>
    <w:rPr>
      <w:lang w:val="ru-RU" w:eastAsia="ru-RU"/>
    </w:rPr>
  </w:style>
  <w:style w:type="character" w:customStyle="1" w:styleId="5620">
    <w:name w:val="Знак Знак562"/>
    <w:uiPriority w:val="99"/>
    <w:qFormat/>
    <w:locked/>
    <w:rsid w:val="00986055"/>
    <w:rPr>
      <w:sz w:val="24"/>
      <w:lang w:val="ru-RU" w:eastAsia="ru-RU"/>
    </w:rPr>
  </w:style>
  <w:style w:type="character" w:customStyle="1" w:styleId="5420">
    <w:name w:val="Знак Знак542"/>
    <w:uiPriority w:val="99"/>
    <w:qFormat/>
    <w:locked/>
    <w:rsid w:val="00986055"/>
    <w:rPr>
      <w:sz w:val="24"/>
      <w:lang w:val="en-US" w:eastAsia="ru-RU"/>
    </w:rPr>
  </w:style>
  <w:style w:type="paragraph" w:customStyle="1" w:styleId="23a">
    <w:name w:val="Заголовок 23"/>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36">
    <w:name w:val="Заголовок 33"/>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39">
    <w:name w:val="Заголовок 43"/>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19">
    <w:name w:val="Заголовок 51"/>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23">
    <w:name w:val="Заголовок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13">
    <w:name w:val="Заголовок 71"/>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14">
    <w:name w:val="Заголовок 81"/>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13">
    <w:name w:val="Заголовок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672">
    <w:name w:val="Знак Знак672"/>
    <w:uiPriority w:val="99"/>
    <w:qFormat/>
    <w:rsid w:val="00986055"/>
    <w:rPr>
      <w:rFonts w:ascii="Arial" w:hAnsi="Arial"/>
      <w:b/>
      <w:sz w:val="26"/>
    </w:rPr>
  </w:style>
  <w:style w:type="character" w:customStyle="1" w:styleId="662">
    <w:name w:val="Знак Знак662"/>
    <w:uiPriority w:val="99"/>
    <w:qFormat/>
    <w:rsid w:val="00986055"/>
    <w:rPr>
      <w:b/>
      <w:sz w:val="28"/>
    </w:rPr>
  </w:style>
  <w:style w:type="character" w:customStyle="1" w:styleId="702">
    <w:name w:val="Знак Знак702"/>
    <w:uiPriority w:val="99"/>
    <w:qFormat/>
    <w:rsid w:val="00986055"/>
    <w:rPr>
      <w:rFonts w:ascii="Arial" w:hAnsi="Arial"/>
      <w:b/>
      <w:sz w:val="26"/>
    </w:rPr>
  </w:style>
  <w:style w:type="character" w:customStyle="1" w:styleId="692">
    <w:name w:val="Знак Знак692"/>
    <w:uiPriority w:val="99"/>
    <w:qFormat/>
    <w:rsid w:val="00986055"/>
    <w:rPr>
      <w:b/>
      <w:sz w:val="28"/>
    </w:rPr>
  </w:style>
  <w:style w:type="character" w:customStyle="1" w:styleId="682">
    <w:name w:val="Знак Знак682"/>
    <w:uiPriority w:val="99"/>
    <w:qFormat/>
    <w:rsid w:val="00986055"/>
    <w:rPr>
      <w:b/>
      <w:i/>
      <w:sz w:val="26"/>
    </w:rPr>
  </w:style>
  <w:style w:type="character" w:customStyle="1" w:styleId="2010">
    <w:name w:val="Знак Знак2010"/>
    <w:uiPriority w:val="99"/>
    <w:qFormat/>
    <w:rsid w:val="00986055"/>
    <w:rPr>
      <w:rFonts w:ascii="Arial" w:hAnsi="Arial"/>
      <w:sz w:val="22"/>
    </w:rPr>
  </w:style>
  <w:style w:type="character" w:customStyle="1" w:styleId="6180">
    <w:name w:val="Знак Знак618"/>
    <w:uiPriority w:val="99"/>
    <w:qFormat/>
    <w:rsid w:val="00986055"/>
    <w:rPr>
      <w:rFonts w:ascii="Arial" w:hAnsi="Arial"/>
      <w:b/>
      <w:i/>
      <w:sz w:val="28"/>
      <w:lang w:val="ru-RU" w:eastAsia="en-US"/>
    </w:rPr>
  </w:style>
  <w:style w:type="paragraph" w:customStyle="1" w:styleId="7d">
    <w:name w:val="Обычный7"/>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8"/>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243">
    <w:name w:val="Основной текст 24"/>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44">
    <w:name w:val="Заголовок 34"/>
    <w:basedOn w:val="7d"/>
    <w:next w:val="7d"/>
    <w:uiPriority w:val="99"/>
    <w:qFormat/>
    <w:rsid w:val="00986055"/>
    <w:pPr>
      <w:keepNext/>
      <w:widowControl/>
      <w:ind w:left="0" w:firstLine="0"/>
      <w:outlineLvl w:val="2"/>
    </w:pPr>
    <w:rPr>
      <w:sz w:val="24"/>
    </w:rPr>
  </w:style>
  <w:style w:type="paragraph" w:customStyle="1" w:styleId="5f">
    <w:name w:val="Основной текст5"/>
    <w:basedOn w:val="7d"/>
    <w:uiPriority w:val="99"/>
    <w:qFormat/>
    <w:rsid w:val="00986055"/>
    <w:pPr>
      <w:widowControl/>
      <w:spacing w:line="360" w:lineRule="auto"/>
      <w:ind w:left="0" w:firstLine="0"/>
    </w:pPr>
    <w:rPr>
      <w:sz w:val="24"/>
    </w:rPr>
  </w:style>
  <w:style w:type="paragraph" w:customStyle="1" w:styleId="244">
    <w:name w:val="Заголовок 24"/>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8">
    <w:name w:val="Обычный8"/>
    <w:basedOn w:val="a8"/>
    <w:uiPriority w:val="99"/>
    <w:qFormat/>
    <w:rsid w:val="00986055"/>
    <w:rPr>
      <w:rFonts w:eastAsia="Times New Roman"/>
    </w:rPr>
  </w:style>
  <w:style w:type="paragraph" w:customStyle="1" w:styleId="4f8">
    <w:name w:val="Цитата4"/>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4f9">
    <w:name w:val="Текст4"/>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46">
    <w:name w:val="Основной текст 34"/>
    <w:basedOn w:val="7d"/>
    <w:uiPriority w:val="99"/>
    <w:qFormat/>
    <w:rsid w:val="00986055"/>
    <w:pPr>
      <w:widowControl/>
      <w:tabs>
        <w:tab w:val="left" w:pos="360"/>
      </w:tabs>
      <w:ind w:left="0" w:firstLine="0"/>
      <w:jc w:val="both"/>
    </w:pPr>
    <w:rPr>
      <w:i/>
      <w:sz w:val="26"/>
    </w:rPr>
  </w:style>
  <w:style w:type="paragraph" w:customStyle="1" w:styleId="23b">
    <w:name w:val="Основной текст с отступом 23"/>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48">
    <w:name w:val="Основной текст с отступом 34"/>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3ffa">
    <w:name w:val="Верхний колонтитул3"/>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3ffb">
    <w:name w:val="Слабое выделение3"/>
    <w:uiPriority w:val="99"/>
    <w:qFormat/>
    <w:rsid w:val="00986055"/>
    <w:rPr>
      <w:i/>
      <w:color w:val="808080"/>
    </w:rPr>
  </w:style>
  <w:style w:type="character" w:customStyle="1" w:styleId="3ffc">
    <w:name w:val="Основной шрифт абзаца3"/>
    <w:uiPriority w:val="99"/>
    <w:qFormat/>
    <w:rsid w:val="00986055"/>
  </w:style>
  <w:style w:type="paragraph" w:customStyle="1" w:styleId="3ffd">
    <w:name w:val="Без интервала3"/>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d"/>
    <w:next w:val="7d"/>
    <w:uiPriority w:val="99"/>
    <w:qFormat/>
    <w:rsid w:val="00986055"/>
    <w:pPr>
      <w:keepNext/>
      <w:widowControl/>
      <w:ind w:left="0" w:firstLine="0"/>
    </w:pPr>
    <w:rPr>
      <w:sz w:val="24"/>
    </w:rPr>
  </w:style>
  <w:style w:type="paragraph" w:customStyle="1" w:styleId="633">
    <w:name w:val="Заголовок 63"/>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d">
    <w:name w:val="Цитата 22"/>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2fffe">
    <w:name w:val="Выделенная цитата2"/>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character" w:customStyle="1" w:styleId="2ffff">
    <w:name w:val="Замещающий текст2"/>
    <w:uiPriority w:val="99"/>
    <w:qFormat/>
    <w:rsid w:val="00986055"/>
    <w:rPr>
      <w:color w:val="808080"/>
    </w:rPr>
  </w:style>
  <w:style w:type="paragraph" w:customStyle="1" w:styleId="12e">
    <w:name w:val="Заголовок 12"/>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259">
    <w:name w:val="Заголовок 25"/>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59">
    <w:name w:val="Заголовок 45"/>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29">
    <w:name w:val="Заголовок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43">
    <w:name w:val="Заголовок 64"/>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22">
    <w:name w:val="Заголовок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20">
    <w:name w:val="Заголовок 82"/>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20">
    <w:name w:val="Заголовок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3ffe">
    <w:name w:val="Сильное выделение3"/>
    <w:uiPriority w:val="99"/>
    <w:qFormat/>
    <w:rsid w:val="00986055"/>
    <w:rPr>
      <w:b/>
    </w:rPr>
  </w:style>
  <w:style w:type="paragraph" w:customStyle="1" w:styleId="HTML31">
    <w:name w:val="Стандартный HTML3"/>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986055"/>
    <w:rPr>
      <w:sz w:val="24"/>
      <w:lang w:val="ru-RU" w:eastAsia="ru-RU"/>
    </w:rPr>
  </w:style>
  <w:style w:type="paragraph" w:customStyle="1" w:styleId="921">
    <w:name w:val="Знак9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41">
    <w:name w:val="Знак4 Знак Знак14"/>
    <w:uiPriority w:val="99"/>
    <w:qFormat/>
    <w:locked/>
    <w:rsid w:val="00986055"/>
    <w:rPr>
      <w:rFonts w:ascii="Arial" w:hAnsi="Arial"/>
      <w:b/>
      <w:kern w:val="32"/>
      <w:sz w:val="32"/>
      <w:lang w:val="ru-RU" w:eastAsia="ru-RU"/>
    </w:rPr>
  </w:style>
  <w:style w:type="character" w:customStyle="1" w:styleId="2122">
    <w:name w:val="Знак2 Знак Знак12"/>
    <w:uiPriority w:val="99"/>
    <w:qFormat/>
    <w:locked/>
    <w:rsid w:val="00986055"/>
    <w:rPr>
      <w:b/>
      <w:sz w:val="27"/>
      <w:lang w:val="ru-RU" w:eastAsia="ru-RU"/>
    </w:rPr>
  </w:style>
  <w:style w:type="paragraph" w:customStyle="1" w:styleId="2ffff0">
    <w:name w:val="Название2"/>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qFormat/>
    <w:rsid w:val="00986055"/>
    <w:rPr>
      <w:rFonts w:ascii="Times New Roman" w:hAnsi="Times New Roman"/>
      <w:sz w:val="26"/>
    </w:rPr>
  </w:style>
  <w:style w:type="paragraph" w:customStyle="1" w:styleId="2115">
    <w:name w:val="Знак2 Знак Знак1 Знак1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12f">
    <w:name w:val="Абзац списка12"/>
    <w:basedOn w:val="a8"/>
    <w:qFormat/>
    <w:rsid w:val="00986055"/>
    <w:pPr>
      <w:spacing w:before="0" w:beforeAutospacing="0" w:after="0" w:afterAutospacing="0"/>
      <w:ind w:left="720"/>
      <w:contextualSpacing/>
    </w:pPr>
    <w:rPr>
      <w:szCs w:val="20"/>
    </w:rPr>
  </w:style>
  <w:style w:type="paragraph" w:customStyle="1" w:styleId="12f0">
    <w:name w:val="Основной текст12"/>
    <w:basedOn w:val="a8"/>
    <w:qFormat/>
    <w:rsid w:val="00986055"/>
    <w:pPr>
      <w:shd w:val="clear" w:color="auto" w:fill="FFFFFF"/>
      <w:spacing w:before="180" w:beforeAutospacing="0" w:after="0" w:afterAutospacing="0" w:line="235" w:lineRule="exact"/>
      <w:jc w:val="both"/>
    </w:pPr>
    <w:rPr>
      <w:rFonts w:ascii="Arial" w:hAnsi="Arial"/>
      <w:sz w:val="19"/>
      <w:szCs w:val="20"/>
      <w:shd w:val="clear" w:color="auto" w:fill="FFFFFF"/>
    </w:rPr>
  </w:style>
  <w:style w:type="character" w:customStyle="1" w:styleId="11f3">
    <w:name w:val="Основной шрифт абзаца11"/>
    <w:uiPriority w:val="99"/>
    <w:qFormat/>
    <w:rsid w:val="00986055"/>
  </w:style>
  <w:style w:type="paragraph" w:customStyle="1" w:styleId="11f4">
    <w:name w:val="Верхний колонтитул11"/>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3113">
    <w:name w:val="Заголовок 311"/>
    <w:basedOn w:val="125"/>
    <w:next w:val="125"/>
    <w:uiPriority w:val="99"/>
    <w:qFormat/>
    <w:rsid w:val="00986055"/>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1">
    <w:name w:val="Основной текст 321"/>
    <w:basedOn w:val="216"/>
    <w:uiPriority w:val="99"/>
    <w:qFormat/>
    <w:rsid w:val="00986055"/>
    <w:pPr>
      <w:widowControl/>
      <w:spacing w:line="240" w:lineRule="auto"/>
      <w:ind w:firstLine="0"/>
    </w:pPr>
    <w:rPr>
      <w:i/>
      <w:sz w:val="26"/>
    </w:rPr>
  </w:style>
  <w:style w:type="paragraph" w:customStyle="1" w:styleId="21f6">
    <w:name w:val="Цитата21"/>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245">
    <w:name w:val="Основной текст с отступом 24"/>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54">
    <w:name w:val="Основной текст с отступом 35"/>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3c">
    <w:name w:val="Цитата 23"/>
    <w:basedOn w:val="a8"/>
    <w:next w:val="a8"/>
    <w:qFormat/>
    <w:rsid w:val="00986055"/>
    <w:pPr>
      <w:spacing w:before="0" w:beforeAutospacing="0" w:after="0" w:afterAutospacing="0"/>
    </w:pPr>
    <w:rPr>
      <w:rFonts w:ascii="Calibri" w:eastAsia="Times New Roman" w:hAnsi="Calibri"/>
      <w:i/>
      <w:iCs/>
      <w:color w:val="000000"/>
    </w:rPr>
  </w:style>
  <w:style w:type="paragraph" w:customStyle="1" w:styleId="3fff">
    <w:name w:val="Выделенная цитата3"/>
    <w:basedOn w:val="a8"/>
    <w:next w:val="a8"/>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11a">
    <w:name w:val="Стандартный HTML1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21f7">
    <w:name w:val="Знак21"/>
    <w:rsid w:val="00986055"/>
    <w:rPr>
      <w:sz w:val="24"/>
      <w:lang w:val="ru-RU" w:eastAsia="en-US"/>
    </w:rPr>
  </w:style>
  <w:style w:type="character" w:customStyle="1" w:styleId="3fff0">
    <w:name w:val="Замещающий текст3"/>
    <w:rsid w:val="00986055"/>
    <w:rPr>
      <w:color w:val="808080"/>
    </w:rPr>
  </w:style>
  <w:style w:type="character" w:customStyle="1" w:styleId="11f5">
    <w:name w:val="Сильное выделение11"/>
    <w:qFormat/>
    <w:rsid w:val="00986055"/>
    <w:rPr>
      <w:b/>
    </w:rPr>
  </w:style>
  <w:style w:type="character" w:customStyle="1" w:styleId="4fb">
    <w:name w:val="Основной текст с отступом Знак4"/>
    <w:semiHidden/>
    <w:rsid w:val="00986055"/>
    <w:rPr>
      <w:sz w:val="24"/>
    </w:rPr>
  </w:style>
  <w:style w:type="character" w:customStyle="1" w:styleId="b-sharetext">
    <w:name w:val="b-share__text"/>
    <w:rsid w:val="00986055"/>
    <w:rPr>
      <w:rFonts w:cs="Times New Roman"/>
    </w:rPr>
  </w:style>
  <w:style w:type="character" w:customStyle="1" w:styleId="3fff1">
    <w:name w:val="Выделенная цитата Знак3"/>
    <w:uiPriority w:val="99"/>
    <w:locked/>
    <w:rsid w:val="00986055"/>
    <w:rPr>
      <w:rFonts w:ascii="Calibri" w:hAnsi="Calibri" w:cs="Times New Roman"/>
      <w:b/>
      <w:i/>
      <w:color w:val="4F81BD"/>
      <w:sz w:val="20"/>
      <w:szCs w:val="20"/>
      <w:lang w:eastAsia="ru-RU"/>
    </w:rPr>
  </w:style>
  <w:style w:type="paragraph" w:customStyle="1" w:styleId="5f0">
    <w:name w:val="Абзац списка5"/>
    <w:basedOn w:val="a8"/>
    <w:qFormat/>
    <w:rsid w:val="00986055"/>
    <w:pPr>
      <w:spacing w:before="0" w:beforeAutospacing="0" w:after="0" w:afterAutospacing="0"/>
      <w:ind w:left="708"/>
    </w:pPr>
    <w:rPr>
      <w:rFonts w:eastAsia="Times New Roman"/>
      <w:szCs w:val="22"/>
    </w:rPr>
  </w:style>
  <w:style w:type="paragraph" w:customStyle="1" w:styleId="4fc">
    <w:name w:val="Без интервала4"/>
    <w:uiPriority w:val="99"/>
    <w:qFormat/>
    <w:rsid w:val="00986055"/>
    <w:pPr>
      <w:spacing w:after="0" w:line="240" w:lineRule="auto"/>
    </w:pPr>
    <w:rPr>
      <w:rFonts w:ascii="Calibri" w:eastAsia="Calibri" w:hAnsi="Calibri" w:cs="Times New Roman"/>
    </w:rPr>
  </w:style>
  <w:style w:type="paragraph" w:customStyle="1" w:styleId="10b">
    <w:name w:val="Знак Знак Знак Знак Знак Знак10"/>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9a">
    <w:name w:val="Обычный9"/>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25a">
    <w:name w:val="Основной текст 25"/>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62">
    <w:name w:val="Заголовок 36"/>
    <w:basedOn w:val="9a"/>
    <w:next w:val="9a"/>
    <w:uiPriority w:val="99"/>
    <w:qFormat/>
    <w:rsid w:val="00986055"/>
    <w:pPr>
      <w:keepNext/>
      <w:widowControl/>
      <w:ind w:left="0" w:firstLine="0"/>
      <w:outlineLvl w:val="2"/>
    </w:pPr>
    <w:rPr>
      <w:sz w:val="24"/>
    </w:rPr>
  </w:style>
  <w:style w:type="paragraph" w:customStyle="1" w:styleId="6f2">
    <w:name w:val="Основной текст6"/>
    <w:basedOn w:val="9a"/>
    <w:uiPriority w:val="99"/>
    <w:qFormat/>
    <w:rsid w:val="00986055"/>
    <w:pPr>
      <w:widowControl/>
      <w:spacing w:line="360" w:lineRule="auto"/>
      <w:ind w:left="0" w:firstLine="0"/>
    </w:pPr>
    <w:rPr>
      <w:sz w:val="24"/>
    </w:rPr>
  </w:style>
  <w:style w:type="paragraph" w:customStyle="1" w:styleId="262">
    <w:name w:val="Заголовок 26"/>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5f1">
    <w:name w:val="Цитата5"/>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5f2">
    <w:name w:val="Текст5"/>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55">
    <w:name w:val="Основной текст 35"/>
    <w:basedOn w:val="9a"/>
    <w:uiPriority w:val="99"/>
    <w:qFormat/>
    <w:rsid w:val="00986055"/>
    <w:pPr>
      <w:widowControl/>
      <w:tabs>
        <w:tab w:val="left" w:pos="360"/>
      </w:tabs>
      <w:ind w:left="0" w:firstLine="0"/>
      <w:jc w:val="both"/>
    </w:pPr>
    <w:rPr>
      <w:i/>
      <w:sz w:val="26"/>
    </w:rPr>
  </w:style>
  <w:style w:type="paragraph" w:customStyle="1" w:styleId="4fd">
    <w:name w:val="Верхний колонтитул4"/>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13b">
    <w:name w:val="Знак Знак Знак Знак Знак Знак Знак Знак Знак Знак Знак Знак Знак1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91">
    <w:name w:val="Знак3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469">
    <w:name w:val="Заголовок 46"/>
    <w:basedOn w:val="9a"/>
    <w:next w:val="9a"/>
    <w:uiPriority w:val="99"/>
    <w:qFormat/>
    <w:rsid w:val="00986055"/>
    <w:pPr>
      <w:keepNext/>
      <w:widowControl/>
      <w:ind w:left="0" w:firstLine="0"/>
    </w:pPr>
    <w:rPr>
      <w:sz w:val="24"/>
    </w:rPr>
  </w:style>
  <w:style w:type="paragraph" w:customStyle="1" w:styleId="653">
    <w:name w:val="Заголовок 65"/>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1">
    <w:name w:val="Heading 131"/>
    <w:basedOn w:val="a8"/>
    <w:next w:val="a8"/>
    <w:uiPriority w:val="99"/>
    <w:rsid w:val="00986055"/>
    <w:pPr>
      <w:suppressAutoHyphens/>
      <w:spacing w:before="0" w:beforeAutospacing="0" w:after="0" w:afterAutospacing="0"/>
      <w:ind w:firstLine="454"/>
    </w:pPr>
    <w:rPr>
      <w:rFonts w:eastAsia="Times New Roman"/>
      <w:b/>
      <w:caps/>
      <w:lang w:eastAsia="zh-CN"/>
    </w:rPr>
  </w:style>
  <w:style w:type="paragraph" w:customStyle="1" w:styleId="Heading521">
    <w:name w:val="Heading 521"/>
    <w:basedOn w:val="a8"/>
    <w:next w:val="a8"/>
    <w:uiPriority w:val="99"/>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721">
    <w:name w:val="Heading 721"/>
    <w:basedOn w:val="a8"/>
    <w:next w:val="a8"/>
    <w:uiPriority w:val="99"/>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921">
    <w:name w:val="Heading 921"/>
    <w:basedOn w:val="a8"/>
    <w:next w:val="a8"/>
    <w:uiPriority w:val="99"/>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40">
    <w:name w:val="Стандартный HTML4"/>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uiPriority w:val="99"/>
    <w:qFormat/>
    <w:rsid w:val="00986055"/>
    <w:pPr>
      <w:keepNext/>
      <w:widowControl/>
      <w:snapToGrid/>
      <w:ind w:left="0" w:firstLine="0"/>
    </w:pPr>
    <w:rPr>
      <w:sz w:val="24"/>
    </w:rPr>
  </w:style>
  <w:style w:type="paragraph" w:customStyle="1" w:styleId="Heading221">
    <w:name w:val="Heading 221"/>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11f6">
    <w:name w:val="Заголовок оглавления1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930">
    <w:name w:val="Знак9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113">
    <w:name w:val="Стиль11"/>
    <w:basedOn w:val="a8"/>
    <w:next w:val="afff1"/>
    <w:link w:val="afff2"/>
    <w:qFormat/>
    <w:rsid w:val="00986055"/>
    <w:pPr>
      <w:spacing w:before="0" w:beforeAutospacing="0" w:after="0" w:afterAutospacing="0"/>
      <w:jc w:val="center"/>
    </w:pPr>
    <w:rPr>
      <w:rFonts w:asciiTheme="majorHAnsi" w:eastAsiaTheme="majorEastAsia" w:hAnsiTheme="majorHAnsi" w:cstheme="majorBidi"/>
      <w:spacing w:val="-10"/>
      <w:kern w:val="28"/>
      <w:sz w:val="56"/>
      <w:szCs w:val="56"/>
    </w:rPr>
  </w:style>
  <w:style w:type="paragraph" w:customStyle="1" w:styleId="6f3">
    <w:name w:val="Абзац списка6"/>
    <w:basedOn w:val="a8"/>
    <w:qFormat/>
    <w:rsid w:val="00986055"/>
    <w:pPr>
      <w:spacing w:before="0" w:beforeAutospacing="0" w:after="0" w:afterAutospacing="0"/>
      <w:ind w:left="708"/>
    </w:pPr>
    <w:rPr>
      <w:rFonts w:eastAsia="Times New Roman"/>
      <w:sz w:val="22"/>
      <w:szCs w:val="22"/>
      <w:lang w:eastAsia="en-US"/>
    </w:rPr>
  </w:style>
  <w:style w:type="paragraph" w:customStyle="1" w:styleId="5f3">
    <w:name w:val="Без интервала5"/>
    <w:uiPriority w:val="99"/>
    <w:qFormat/>
    <w:rsid w:val="00986055"/>
    <w:pPr>
      <w:spacing w:after="0" w:line="240" w:lineRule="auto"/>
    </w:pPr>
    <w:rPr>
      <w:rFonts w:ascii="Calibri" w:eastAsia="Calibri" w:hAnsi="Calibri" w:cs="Times New Roman"/>
      <w:lang w:val="en-US"/>
    </w:rPr>
  </w:style>
  <w:style w:type="paragraph" w:customStyle="1" w:styleId="2ffff1">
    <w:name w:val="Заголовок оглавления2"/>
    <w:basedOn w:val="1c"/>
    <w:next w:val="a8"/>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10c">
    <w:name w:val="Стиль10"/>
    <w:basedOn w:val="a8"/>
    <w:next w:val="aff7"/>
    <w:uiPriority w:val="99"/>
    <w:qFormat/>
    <w:rsid w:val="00986055"/>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uiPriority w:val="99"/>
    <w:qFormat/>
    <w:rsid w:val="00986055"/>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4">
    <w:name w:val="Текст6"/>
    <w:basedOn w:val="a8"/>
    <w:uiPriority w:val="99"/>
    <w:qFormat/>
    <w:rsid w:val="00986055"/>
    <w:pPr>
      <w:widowControl w:val="0"/>
      <w:spacing w:before="0" w:beforeAutospacing="0" w:after="0" w:afterAutospacing="0"/>
    </w:pPr>
    <w:rPr>
      <w:rFonts w:ascii="Courier New" w:eastAsia="Times New Roman" w:hAnsi="Courier New"/>
      <w:sz w:val="20"/>
      <w:szCs w:val="20"/>
    </w:rPr>
  </w:style>
  <w:style w:type="paragraph" w:customStyle="1" w:styleId="7e">
    <w:name w:val="Абзац списка7"/>
    <w:basedOn w:val="a8"/>
    <w:uiPriority w:val="99"/>
    <w:qFormat/>
    <w:rsid w:val="00986055"/>
    <w:pPr>
      <w:spacing w:before="0" w:beforeAutospacing="0" w:after="0" w:afterAutospacing="0"/>
      <w:ind w:left="720"/>
      <w:contextualSpacing/>
    </w:pPr>
    <w:rPr>
      <w:rFonts w:eastAsia="Times New Roman"/>
    </w:rPr>
  </w:style>
  <w:style w:type="paragraph" w:customStyle="1" w:styleId="12f1">
    <w:name w:val="Знак Знак Знак Знак Знак Знак Знак Знак Знак Знак Знак Знак Знак1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7f">
    <w:name w:val="Основной текст7"/>
    <w:basedOn w:val="a8"/>
    <w:uiPriority w:val="99"/>
    <w:qFormat/>
    <w:rsid w:val="00986055"/>
    <w:pPr>
      <w:widowControl w:val="0"/>
      <w:snapToGrid w:val="0"/>
      <w:spacing w:before="0" w:beforeAutospacing="0" w:after="0" w:afterAutospacing="0"/>
      <w:jc w:val="both"/>
    </w:pPr>
    <w:rPr>
      <w:rFonts w:eastAsia="Times New Roman"/>
      <w:szCs w:val="20"/>
    </w:rPr>
  </w:style>
  <w:style w:type="paragraph" w:customStyle="1" w:styleId="25b">
    <w:name w:val="Основной текст с отступом 25"/>
    <w:basedOn w:val="a8"/>
    <w:uiPriority w:val="99"/>
    <w:qFormat/>
    <w:rsid w:val="00986055"/>
    <w:pPr>
      <w:widowControl w:val="0"/>
      <w:overflowPunct w:val="0"/>
      <w:autoSpaceDE w:val="0"/>
      <w:autoSpaceDN w:val="0"/>
      <w:adjustRightInd w:val="0"/>
      <w:spacing w:before="0" w:beforeAutospacing="0" w:after="0" w:afterAutospacing="0"/>
      <w:ind w:firstLine="720"/>
    </w:pPr>
    <w:rPr>
      <w:rFonts w:eastAsia="Times New Roman"/>
      <w:szCs w:val="20"/>
    </w:rPr>
  </w:style>
  <w:style w:type="paragraph" w:customStyle="1" w:styleId="style39">
    <w:name w:val="style3"/>
    <w:basedOn w:val="a8"/>
    <w:qFormat/>
    <w:rsid w:val="00986055"/>
    <w:rPr>
      <w:rFonts w:eastAsia="Times New Roman"/>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263">
    <w:name w:val="Основной текст 26"/>
    <w:basedOn w:val="a8"/>
    <w:uiPriority w:val="99"/>
    <w:qFormat/>
    <w:rsid w:val="00986055"/>
    <w:pPr>
      <w:shd w:val="clear" w:color="auto" w:fill="FFFFFF"/>
      <w:spacing w:before="233" w:beforeAutospacing="0" w:after="0" w:afterAutospacing="0" w:line="360" w:lineRule="auto"/>
      <w:ind w:left="1701" w:hanging="567"/>
    </w:pPr>
    <w:rPr>
      <w:rFonts w:eastAsia="Times New Roman"/>
      <w:b/>
      <w:color w:val="000000"/>
      <w:spacing w:val="-5"/>
      <w:sz w:val="28"/>
      <w:szCs w:val="20"/>
    </w:rPr>
  </w:style>
  <w:style w:type="character" w:customStyle="1" w:styleId="1ffffffc">
    <w:name w:val="Стиль Заголовок 1 (тем обзор) Знак"/>
    <w:link w:val="1ffffffd"/>
    <w:uiPriority w:val="99"/>
    <w:qFormat/>
    <w:locked/>
    <w:rsid w:val="00986055"/>
    <w:rPr>
      <w:rFonts w:ascii="Times New Roman" w:hAnsi="Times New Roman"/>
      <w:b/>
      <w:caps/>
      <w:color w:val="000000"/>
      <w:kern w:val="32"/>
      <w:sz w:val="24"/>
    </w:rPr>
  </w:style>
  <w:style w:type="paragraph" w:customStyle="1" w:styleId="1ffffffd">
    <w:name w:val="Стиль Заголовок 1 (тем обзор)"/>
    <w:basedOn w:val="1c"/>
    <w:link w:val="1ffffffc"/>
    <w:uiPriority w:val="99"/>
    <w:qFormat/>
    <w:rsid w:val="00986055"/>
    <w:pPr>
      <w:widowControl w:val="0"/>
      <w:spacing w:before="0" w:beforeAutospacing="0" w:after="0" w:afterAutospacing="0" w:line="312" w:lineRule="auto"/>
      <w:ind w:left="0"/>
      <w:jc w:val="right"/>
    </w:pPr>
    <w:rPr>
      <w:rFonts w:eastAsiaTheme="minorHAnsi" w:cstheme="minorBidi"/>
      <w:b/>
      <w:caps/>
      <w:color w:val="000000"/>
      <w:kern w:val="32"/>
      <w:szCs w:val="22"/>
      <w:lang w:eastAsia="en-US"/>
    </w:rPr>
  </w:style>
  <w:style w:type="paragraph" w:customStyle="1" w:styleId="363">
    <w:name w:val="Основной текст с отступом 36"/>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479">
    <w:name w:val="Заголовок 47"/>
    <w:basedOn w:val="10d"/>
    <w:next w:val="10d"/>
    <w:uiPriority w:val="99"/>
    <w:qFormat/>
    <w:rsid w:val="00986055"/>
    <w:pPr>
      <w:keepNext/>
      <w:spacing w:line="240" w:lineRule="auto"/>
      <w:ind w:right="0" w:firstLine="0"/>
    </w:pPr>
  </w:style>
  <w:style w:type="paragraph" w:customStyle="1" w:styleId="res-desc1">
    <w:name w:val="res-desc1"/>
    <w:basedOn w:val="a8"/>
    <w:uiPriority w:val="99"/>
    <w:qFormat/>
    <w:rsid w:val="00986055"/>
    <w:pPr>
      <w:spacing w:before="72" w:beforeAutospacing="0" w:after="0" w:afterAutospacing="0"/>
    </w:pPr>
    <w:rPr>
      <w:rFonts w:ascii="a_Timer" w:eastAsia="Times New Roman" w:hAnsi="a_Timer" w:cs="a_Timer"/>
      <w:color w:val="000000"/>
    </w:rPr>
  </w:style>
  <w:style w:type="paragraph" w:customStyle="1" w:styleId="-2">
    <w:name w:val="А - об"/>
    <w:basedOn w:val="a8"/>
    <w:uiPriority w:val="99"/>
    <w:qFormat/>
    <w:rsid w:val="00986055"/>
    <w:pPr>
      <w:spacing w:before="0" w:beforeAutospacing="0" w:after="0" w:afterAutospacing="0" w:line="360" w:lineRule="auto"/>
      <w:ind w:firstLine="397"/>
    </w:pPr>
    <w:rPr>
      <w:rFonts w:eastAsia="Times New Roman"/>
      <w:b/>
      <w:sz w:val="20"/>
      <w:szCs w:val="20"/>
    </w:rPr>
  </w:style>
  <w:style w:type="paragraph" w:customStyle="1" w:styleId="364">
    <w:name w:val="Основной текст 36"/>
    <w:basedOn w:val="10d"/>
    <w:uiPriority w:val="99"/>
    <w:qFormat/>
    <w:rsid w:val="00986055"/>
    <w:pPr>
      <w:spacing w:line="240" w:lineRule="auto"/>
      <w:ind w:right="0" w:firstLine="0"/>
      <w:jc w:val="both"/>
    </w:pPr>
    <w:rPr>
      <w:i/>
      <w:sz w:val="26"/>
    </w:rPr>
  </w:style>
  <w:style w:type="paragraph" w:customStyle="1" w:styleId="1ffffffe">
    <w:name w:val="1_темы"/>
    <w:basedOn w:val="a8"/>
    <w:uiPriority w:val="99"/>
    <w:qFormat/>
    <w:rsid w:val="00986055"/>
    <w:pPr>
      <w:spacing w:before="0" w:beforeAutospacing="0" w:after="0" w:afterAutospacing="0"/>
      <w:ind w:left="567"/>
      <w:jc w:val="both"/>
    </w:pPr>
    <w:rPr>
      <w:rFonts w:eastAsia="Times New Roman"/>
      <w:b/>
      <w:lang w:eastAsia="fr-FR"/>
    </w:rPr>
  </w:style>
  <w:style w:type="paragraph" w:customStyle="1" w:styleId="372">
    <w:name w:val="Заголовок 37"/>
    <w:basedOn w:val="a8"/>
    <w:next w:val="a8"/>
    <w:uiPriority w:val="99"/>
    <w:qFormat/>
    <w:rsid w:val="00986055"/>
    <w:pPr>
      <w:keepNext/>
      <w:snapToGrid w:val="0"/>
      <w:spacing w:before="240" w:beforeAutospacing="0" w:after="60" w:afterAutospacing="0"/>
    </w:pPr>
    <w:rPr>
      <w:rFonts w:ascii="Arial" w:eastAsia="Times New Roman" w:hAnsi="Arial"/>
      <w:szCs w:val="20"/>
    </w:rPr>
  </w:style>
  <w:style w:type="paragraph" w:customStyle="1" w:styleId="affffffffffb">
    <w:name w:val="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affffffffffc">
    <w:name w:val="ͮ𬠫"/>
    <w:uiPriority w:val="99"/>
    <w:qFormat/>
    <w:rsid w:val="00986055"/>
    <w:pPr>
      <w:spacing w:after="0" w:line="240" w:lineRule="auto"/>
      <w:ind w:firstLine="397"/>
      <w:jc w:val="both"/>
    </w:pPr>
    <w:rPr>
      <w:rFonts w:ascii="Times New Roman" w:eastAsia="Times New Roman" w:hAnsi="Times New Roman" w:cs="Times New Roman"/>
      <w:sz w:val="20"/>
      <w:szCs w:val="20"/>
      <w:lang w:val="en-US" w:eastAsia="ru-RU"/>
    </w:rPr>
  </w:style>
  <w:style w:type="paragraph" w:customStyle="1" w:styleId="Picture">
    <w:name w:val="Picture"/>
    <w:basedOn w:val="a8"/>
    <w:next w:val="a8"/>
    <w:uiPriority w:val="99"/>
    <w:qFormat/>
    <w:rsid w:val="00986055"/>
    <w:pPr>
      <w:autoSpaceDE w:val="0"/>
      <w:autoSpaceDN w:val="0"/>
      <w:adjustRightInd w:val="0"/>
      <w:spacing w:before="0" w:beforeAutospacing="0" w:after="0" w:afterAutospacing="0" w:line="220" w:lineRule="atLeast"/>
      <w:jc w:val="center"/>
    </w:pPr>
    <w:rPr>
      <w:rFonts w:ascii="PragmaticaCTT" w:eastAsia="Times New Roman" w:hAnsi="PragmaticaCTT" w:cs="PragmaticaCTT"/>
      <w:b/>
      <w:bCs/>
      <w:sz w:val="18"/>
      <w:szCs w:val="18"/>
    </w:rPr>
  </w:style>
  <w:style w:type="paragraph" w:customStyle="1" w:styleId="Default1">
    <w:name w:val="Default1"/>
    <w:basedOn w:val="Default"/>
    <w:next w:val="Default"/>
    <w:uiPriority w:val="99"/>
    <w:qFormat/>
    <w:rsid w:val="00986055"/>
    <w:rPr>
      <w:rFonts w:eastAsia="Times New Roman"/>
      <w:color w:val="auto"/>
      <w:lang w:val="en-US" w:eastAsia="en-US"/>
    </w:rPr>
  </w:style>
  <w:style w:type="paragraph" w:customStyle="1" w:styleId="1fffffff">
    <w:name w:val="Çàãîëîâîê 1"/>
    <w:basedOn w:val="Default"/>
    <w:next w:val="Default"/>
    <w:uiPriority w:val="99"/>
    <w:qFormat/>
    <w:rsid w:val="00986055"/>
    <w:rPr>
      <w:rFonts w:eastAsia="Times New Roman"/>
      <w:color w:val="auto"/>
      <w:lang w:val="en-US" w:eastAsia="en-US"/>
    </w:rPr>
  </w:style>
  <w:style w:type="paragraph" w:customStyle="1" w:styleId="affffffffffd">
    <w:name w:val="Стиль для методичек"/>
    <w:basedOn w:val="a8"/>
    <w:uiPriority w:val="99"/>
    <w:qFormat/>
    <w:rsid w:val="00986055"/>
    <w:pPr>
      <w:spacing w:before="0" w:beforeAutospacing="0" w:after="0" w:afterAutospacing="0"/>
      <w:ind w:left="284" w:firstLine="340"/>
      <w:jc w:val="both"/>
    </w:pPr>
    <w:rPr>
      <w:rFonts w:ascii="Calibri" w:eastAsia="Times New Roman" w:hAnsi="Calibri" w:cs="Calibri"/>
      <w:sz w:val="28"/>
      <w:szCs w:val="28"/>
    </w:rPr>
  </w:style>
  <w:style w:type="paragraph" w:customStyle="1" w:styleId="Preformatted">
    <w:name w:val="Preformatted"/>
    <w:basedOn w:val="a8"/>
    <w:uiPriority w:val="99"/>
    <w:qFormat/>
    <w:rsid w:val="0098605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Times New Roman" w:hAnsi="Courier New" w:cs="Courier New"/>
      <w:sz w:val="20"/>
      <w:szCs w:val="20"/>
      <w:lang w:eastAsia="ar-SA"/>
    </w:rPr>
  </w:style>
  <w:style w:type="paragraph" w:customStyle="1" w:styleId="2TimesNewW1">
    <w:name w:val="Стиль Заголовок 2 + Times New (W1)"/>
    <w:basedOn w:val="26"/>
    <w:uiPriority w:val="99"/>
    <w:qFormat/>
    <w:rsid w:val="00986055"/>
    <w:pPr>
      <w:spacing w:before="0" w:after="0" w:line="312" w:lineRule="auto"/>
      <w:ind w:firstLine="454"/>
      <w:jc w:val="right"/>
    </w:pPr>
    <w:rPr>
      <w:rFonts w:ascii="Times New Roman" w:hAnsi="Times New Roman"/>
      <w:b w:val="0"/>
      <w:bCs/>
      <w:caps/>
      <w:kern w:val="0"/>
      <w:sz w:val="24"/>
      <w:szCs w:val="24"/>
    </w:rPr>
  </w:style>
  <w:style w:type="paragraph" w:customStyle="1" w:styleId="consplusnormal1">
    <w:name w:val="consplusnormal"/>
    <w:basedOn w:val="a8"/>
    <w:uiPriority w:val="99"/>
    <w:qFormat/>
    <w:rsid w:val="00986055"/>
    <w:rPr>
      <w:rFonts w:eastAsia="Times New Roman"/>
    </w:rPr>
  </w:style>
  <w:style w:type="paragraph" w:customStyle="1" w:styleId="1125">
    <w:name w:val="Стиль Заголовок 1 + по ширине Первая строка:  125 см"/>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1fffffff0">
    <w:name w:val="Стиль Заголовок 1"/>
    <w:aliases w:val="Заголовок 1 Знак + по ширине Первая строка:  08...,Заголовок 1 Знак + по ширине"/>
    <w:basedOn w:val="1c"/>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211pt">
    <w:name w:val="Стиль Заголовок 2 + 11 pt не курсив Авто все прописные"/>
    <w:basedOn w:val="26"/>
    <w:uiPriority w:val="99"/>
    <w:qFormat/>
    <w:rsid w:val="00986055"/>
    <w:pPr>
      <w:spacing w:before="0" w:after="0" w:line="312" w:lineRule="auto"/>
      <w:ind w:firstLine="454"/>
      <w:jc w:val="center"/>
    </w:pPr>
    <w:rPr>
      <w:rFonts w:ascii="Times New Roman" w:hAnsi="Times New Roman" w:cs="Arial"/>
      <w:bCs/>
      <w:i/>
      <w:kern w:val="0"/>
      <w:sz w:val="24"/>
      <w:szCs w:val="24"/>
    </w:rPr>
  </w:style>
  <w:style w:type="character" w:customStyle="1" w:styleId="1fffffff1">
    <w:name w:val="Стиль Заголовок 1 + Авто Знак"/>
    <w:link w:val="1fffffff2"/>
    <w:uiPriority w:val="99"/>
    <w:qFormat/>
    <w:locked/>
    <w:rsid w:val="00986055"/>
    <w:rPr>
      <w:rFonts w:ascii="Times New Roman ??????????" w:hAnsi="Times New Roman ??????????"/>
      <w:b/>
      <w:caps/>
      <w:color w:val="000000"/>
      <w:spacing w:val="1"/>
      <w:sz w:val="24"/>
      <w:shd w:val="clear" w:color="auto" w:fill="FFFFFF"/>
    </w:rPr>
  </w:style>
  <w:style w:type="paragraph" w:customStyle="1" w:styleId="1fffffff2">
    <w:name w:val="Стиль Заголовок 1 + Авто"/>
    <w:basedOn w:val="1c"/>
    <w:link w:val="1fffffff1"/>
    <w:uiPriority w:val="99"/>
    <w:qFormat/>
    <w:rsid w:val="00986055"/>
    <w:pPr>
      <w:keepNext/>
      <w:shd w:val="clear" w:color="auto" w:fill="FFFFFF"/>
      <w:spacing w:before="0" w:beforeAutospacing="0" w:after="0" w:afterAutospacing="0" w:line="312" w:lineRule="auto"/>
      <w:ind w:left="0" w:firstLine="454"/>
    </w:pPr>
    <w:rPr>
      <w:rFonts w:ascii="Times New Roman ??????????" w:eastAsiaTheme="minorHAnsi" w:hAnsi="Times New Roman ??????????" w:cstheme="minorBidi"/>
      <w:b/>
      <w:caps/>
      <w:color w:val="000000"/>
      <w:spacing w:val="1"/>
      <w:szCs w:val="22"/>
      <w:lang w:eastAsia="en-US"/>
    </w:rPr>
  </w:style>
  <w:style w:type="paragraph" w:customStyle="1" w:styleId="2ffff2">
    <w:name w:val="ЗАГ 2 УМК"/>
    <w:basedOn w:val="26"/>
    <w:uiPriority w:val="99"/>
    <w:qFormat/>
    <w:rsid w:val="00986055"/>
    <w:pPr>
      <w:keepNext w:val="0"/>
      <w:keepLines/>
      <w:spacing w:before="0" w:after="0" w:line="360" w:lineRule="auto"/>
      <w:ind w:left="-567" w:right="-675" w:firstLine="567"/>
      <w:jc w:val="both"/>
    </w:pPr>
    <w:rPr>
      <w:rFonts w:ascii="Times New Roman" w:hAnsi="Times New Roman"/>
      <w:b w:val="0"/>
      <w:bCs/>
      <w:iCs/>
      <w:kern w:val="0"/>
      <w:sz w:val="28"/>
      <w:szCs w:val="28"/>
    </w:rPr>
  </w:style>
  <w:style w:type="paragraph" w:customStyle="1" w:styleId="c4c8c7c24">
    <w:name w:val="c4 c8 c7 c24"/>
    <w:basedOn w:val="a8"/>
    <w:uiPriority w:val="99"/>
    <w:qFormat/>
    <w:rsid w:val="00986055"/>
    <w:pPr>
      <w:spacing w:before="90" w:beforeAutospacing="0" w:after="90" w:afterAutospacing="0"/>
    </w:pPr>
    <w:rPr>
      <w:rFonts w:eastAsia="Times New Roman"/>
    </w:rPr>
  </w:style>
  <w:style w:type="paragraph" w:customStyle="1" w:styleId="1123">
    <w:name w:val="Стиль Заголовок 1 + 12 пт"/>
    <w:basedOn w:val="1c"/>
    <w:uiPriority w:val="99"/>
    <w:qFormat/>
    <w:rsid w:val="00986055"/>
    <w:pPr>
      <w:widowControl w:val="0"/>
      <w:suppressAutoHyphens/>
      <w:autoSpaceDE w:val="0"/>
      <w:autoSpaceDN w:val="0"/>
      <w:adjustRightInd w:val="0"/>
      <w:spacing w:before="0" w:beforeAutospacing="0" w:after="0" w:afterAutospacing="0" w:line="312" w:lineRule="auto"/>
      <w:ind w:left="0" w:firstLine="454"/>
    </w:pPr>
    <w:rPr>
      <w:rFonts w:ascii="Times New Roman ??????????" w:hAnsi="Times New Roman ??????????"/>
      <w:b/>
      <w:bCs/>
      <w:caps/>
    </w:rPr>
  </w:style>
  <w:style w:type="character" w:customStyle="1" w:styleId="1fffffff3">
    <w:name w:val="1 уровень Знак Знак"/>
    <w:link w:val="1fffffff4"/>
    <w:qFormat/>
    <w:locked/>
    <w:rsid w:val="00986055"/>
    <w:rPr>
      <w:rFonts w:ascii="Times New Roman" w:hAnsi="Times New Roman"/>
      <w:b/>
      <w:color w:val="000000"/>
      <w:sz w:val="24"/>
      <w:shd w:val="clear" w:color="auto" w:fill="FFFFFF"/>
    </w:rPr>
  </w:style>
  <w:style w:type="paragraph" w:customStyle="1" w:styleId="1fffffff4">
    <w:name w:val="1 уровень Знак"/>
    <w:basedOn w:val="a8"/>
    <w:link w:val="1fffffff3"/>
    <w:qFormat/>
    <w:rsid w:val="00986055"/>
    <w:pPr>
      <w:keepNext/>
      <w:widowControl w:val="0"/>
      <w:shd w:val="clear" w:color="auto" w:fill="FFFFFF"/>
      <w:autoSpaceDE w:val="0"/>
      <w:autoSpaceDN w:val="0"/>
      <w:adjustRightInd w:val="0"/>
      <w:spacing w:before="520" w:beforeAutospacing="0" w:after="260" w:afterAutospacing="0" w:line="312" w:lineRule="auto"/>
      <w:jc w:val="center"/>
      <w:outlineLvl w:val="0"/>
    </w:pPr>
    <w:rPr>
      <w:rFonts w:eastAsiaTheme="minorHAnsi" w:cstheme="minorBidi"/>
      <w:b/>
      <w:color w:val="000000"/>
      <w:szCs w:val="22"/>
      <w:lang w:eastAsia="en-US"/>
    </w:rPr>
  </w:style>
  <w:style w:type="paragraph" w:customStyle="1" w:styleId="3fff2">
    <w:name w:val="Заголовок оглавления3"/>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0e">
    <w:name w:val="Оглавление 10"/>
    <w:basedOn w:val="aff9"/>
    <w:uiPriority w:val="99"/>
    <w:qFormat/>
    <w:rsid w:val="00986055"/>
    <w:pPr>
      <w:tabs>
        <w:tab w:val="right" w:leader="dot" w:pos="9637"/>
      </w:tabs>
      <w:spacing w:after="200" w:line="276" w:lineRule="auto"/>
      <w:ind w:left="2547"/>
    </w:pPr>
    <w:rPr>
      <w:rFonts w:ascii="Calibri" w:eastAsia="Times New Roman" w:hAnsi="Calibri"/>
      <w:sz w:val="22"/>
      <w:szCs w:val="22"/>
    </w:rPr>
  </w:style>
  <w:style w:type="paragraph" w:customStyle="1" w:styleId="affffffffffe">
    <w:name w:val="Рисунок"/>
    <w:basedOn w:val="afff1"/>
    <w:uiPriority w:val="99"/>
    <w:qFormat/>
    <w:rsid w:val="00986055"/>
    <w:pPr>
      <w:suppressLineNumbers/>
      <w:suppressAutoHyphens/>
      <w:spacing w:before="120" w:beforeAutospacing="0" w:after="120" w:afterAutospacing="0" w:line="276" w:lineRule="auto"/>
    </w:pPr>
    <w:rPr>
      <w:rFonts w:ascii="Calibri" w:eastAsia="Times New Roman" w:hAnsi="Calibri" w:cs="Tahoma"/>
      <w:i/>
      <w:iCs/>
      <w:szCs w:val="24"/>
      <w:lang w:eastAsia="ar-SA"/>
    </w:rPr>
  </w:style>
  <w:style w:type="paragraph" w:customStyle="1" w:styleId="summary">
    <w:name w:val="summary"/>
    <w:basedOn w:val="a8"/>
    <w:uiPriority w:val="99"/>
    <w:qFormat/>
    <w:rsid w:val="00986055"/>
    <w:rPr>
      <w:rFonts w:eastAsia="Times New Roman"/>
    </w:rPr>
  </w:style>
  <w:style w:type="character" w:customStyle="1" w:styleId="6f5">
    <w:name w:val="Заголовок №6_"/>
    <w:link w:val="6f6"/>
    <w:uiPriority w:val="99"/>
    <w:qFormat/>
    <w:locked/>
    <w:rsid w:val="00986055"/>
    <w:rPr>
      <w:rFonts w:ascii="Microsoft Sans Serif" w:hAnsi="Microsoft Sans Serif"/>
      <w:b/>
      <w:spacing w:val="10"/>
      <w:sz w:val="26"/>
      <w:shd w:val="clear" w:color="auto" w:fill="FFFFFF"/>
    </w:rPr>
  </w:style>
  <w:style w:type="paragraph" w:customStyle="1" w:styleId="6f6">
    <w:name w:val="Заголовок №6"/>
    <w:basedOn w:val="a8"/>
    <w:link w:val="6f5"/>
    <w:uiPriority w:val="99"/>
    <w:qFormat/>
    <w:rsid w:val="00986055"/>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lang w:eastAsia="en-US"/>
    </w:rPr>
  </w:style>
  <w:style w:type="paragraph" w:customStyle="1" w:styleId="1212">
    <w:name w:val="Основной текст (12)1"/>
    <w:basedOn w:val="a8"/>
    <w:uiPriority w:val="99"/>
    <w:qFormat/>
    <w:rsid w:val="00986055"/>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uiPriority w:val="99"/>
    <w:qFormat/>
    <w:locked/>
    <w:rsid w:val="00986055"/>
    <w:rPr>
      <w:i/>
      <w:spacing w:val="20"/>
      <w:sz w:val="26"/>
      <w:shd w:val="clear" w:color="auto" w:fill="FFFFFF"/>
      <w:lang w:val="en-US"/>
    </w:rPr>
  </w:style>
  <w:style w:type="paragraph" w:customStyle="1" w:styleId="17a">
    <w:name w:val="Основной текст (17)"/>
    <w:basedOn w:val="a8"/>
    <w:link w:val="179"/>
    <w:uiPriority w:val="99"/>
    <w:qFormat/>
    <w:rsid w:val="00986055"/>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lang w:val="en-US" w:eastAsia="en-US"/>
    </w:rPr>
  </w:style>
  <w:style w:type="paragraph" w:customStyle="1" w:styleId="1fffffff5">
    <w:name w:val="Подпись к таблице1"/>
    <w:basedOn w:val="a8"/>
    <w:uiPriority w:val="99"/>
    <w:qFormat/>
    <w:rsid w:val="00986055"/>
    <w:pPr>
      <w:shd w:val="clear" w:color="auto" w:fill="FFFFFF"/>
      <w:spacing w:before="0" w:beforeAutospacing="0" w:after="0" w:afterAutospacing="0" w:line="240" w:lineRule="atLeast"/>
    </w:pPr>
    <w:rPr>
      <w:rFonts w:ascii="Microsoft Sans Serif" w:eastAsia="Times New Roman" w:hAnsi="Microsoft Sans Serif"/>
      <w:spacing w:val="10"/>
      <w:sz w:val="26"/>
      <w:szCs w:val="26"/>
    </w:rPr>
  </w:style>
  <w:style w:type="character" w:customStyle="1" w:styleId="afffffffffff">
    <w:name w:val="Подпись к картинке_"/>
    <w:link w:val="afffffffffff0"/>
    <w:uiPriority w:val="99"/>
    <w:qFormat/>
    <w:locked/>
    <w:rsid w:val="00986055"/>
    <w:rPr>
      <w:rFonts w:ascii="Microsoft Sans Serif" w:hAnsi="Microsoft Sans Serif"/>
      <w:b/>
      <w:spacing w:val="10"/>
      <w:sz w:val="26"/>
      <w:shd w:val="clear" w:color="auto" w:fill="FFFFFF"/>
    </w:rPr>
  </w:style>
  <w:style w:type="paragraph" w:customStyle="1" w:styleId="afffffffffff0">
    <w:name w:val="Подпись к картинке"/>
    <w:basedOn w:val="a8"/>
    <w:link w:val="afffffffffff"/>
    <w:uiPriority w:val="99"/>
    <w:qFormat/>
    <w:rsid w:val="00986055"/>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lang w:eastAsia="en-US"/>
    </w:rPr>
  </w:style>
  <w:style w:type="character" w:customStyle="1" w:styleId="afffffffffff1">
    <w:name w:val="Колонтитул_"/>
    <w:link w:val="afffffffffff2"/>
    <w:uiPriority w:val="99"/>
    <w:qFormat/>
    <w:locked/>
    <w:rsid w:val="00986055"/>
    <w:rPr>
      <w:shd w:val="clear" w:color="auto" w:fill="FFFFFF"/>
    </w:rPr>
  </w:style>
  <w:style w:type="paragraph" w:customStyle="1" w:styleId="afffffffffff2">
    <w:name w:val="Колонтитул"/>
    <w:basedOn w:val="a8"/>
    <w:link w:val="afffffffffff1"/>
    <w:uiPriority w:val="99"/>
    <w:qFormat/>
    <w:rsid w:val="00986055"/>
    <w:pPr>
      <w:shd w:val="clear" w:color="auto" w:fill="FFFFFF"/>
      <w:spacing w:before="0" w:beforeAutospacing="0" w:after="0" w:afterAutospacing="0"/>
    </w:pPr>
    <w:rPr>
      <w:rFonts w:asciiTheme="minorHAnsi" w:eastAsiaTheme="minorHAnsi" w:hAnsiTheme="minorHAnsi" w:cstheme="minorBidi"/>
      <w:sz w:val="22"/>
      <w:szCs w:val="22"/>
      <w:lang w:eastAsia="en-US"/>
    </w:rPr>
  </w:style>
  <w:style w:type="paragraph" w:customStyle="1" w:styleId="msonospacing0">
    <w:name w:val="msonospacing"/>
    <w:basedOn w:val="a8"/>
    <w:uiPriority w:val="99"/>
    <w:qFormat/>
    <w:rsid w:val="00986055"/>
    <w:rPr>
      <w:rFonts w:eastAsia="Times New Roman"/>
    </w:rPr>
  </w:style>
  <w:style w:type="paragraph" w:customStyle="1" w:styleId="afffffffffff3">
    <w:name w:val="Стиль Обычный (веб)"/>
    <w:aliases w:val="Обычный (Web) + Times New Roman По ширине Пер..."/>
    <w:basedOn w:val="afff6"/>
    <w:uiPriority w:val="99"/>
    <w:qFormat/>
    <w:rsid w:val="00986055"/>
    <w:pPr>
      <w:keepNext w:val="0"/>
      <w:keepLines w:val="0"/>
      <w:spacing w:before="100" w:beforeAutospacing="1" w:after="100" w:afterAutospacing="1" w:line="232" w:lineRule="auto"/>
      <w:jc w:val="both"/>
    </w:pPr>
    <w:rPr>
      <w:rFonts w:eastAsia="Calibri"/>
      <w:sz w:val="24"/>
      <w:szCs w:val="20"/>
    </w:rPr>
  </w:style>
  <w:style w:type="paragraph" w:customStyle="1" w:styleId="pic">
    <w:name w:val="pic"/>
    <w:basedOn w:val="a8"/>
    <w:uiPriority w:val="99"/>
    <w:qFormat/>
    <w:rsid w:val="00986055"/>
    <w:pPr>
      <w:spacing w:before="0" w:beforeAutospacing="0" w:after="0" w:afterAutospacing="0"/>
      <w:ind w:firstLine="480"/>
    </w:pPr>
    <w:rPr>
      <w:rFonts w:eastAsia="Times New Roman"/>
    </w:rPr>
  </w:style>
  <w:style w:type="paragraph" w:customStyle="1" w:styleId="wysiwyg-text-align-center">
    <w:name w:val="wysiwyg-text-align-center"/>
    <w:basedOn w:val="a8"/>
    <w:uiPriority w:val="99"/>
    <w:qFormat/>
    <w:rsid w:val="00986055"/>
    <w:rPr>
      <w:rFonts w:eastAsia="Times New Roman"/>
    </w:rPr>
  </w:style>
  <w:style w:type="paragraph" w:customStyle="1" w:styleId="wysiwyg-text-align-right">
    <w:name w:val="wysiwyg-text-align-right"/>
    <w:basedOn w:val="a8"/>
    <w:uiPriority w:val="99"/>
    <w:qFormat/>
    <w:rsid w:val="00986055"/>
    <w:rPr>
      <w:rFonts w:eastAsia="Times New Roman"/>
    </w:rPr>
  </w:style>
  <w:style w:type="paragraph" w:customStyle="1" w:styleId="9b">
    <w:name w:val="Загол9"/>
    <w:uiPriority w:val="99"/>
    <w:qFormat/>
    <w:rsid w:val="00986055"/>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c">
    <w:name w:val="Обычный13"/>
    <w:qFormat/>
    <w:rsid w:val="00986055"/>
    <w:pPr>
      <w:widowControl w:val="0"/>
      <w:spacing w:after="0" w:line="256" w:lineRule="auto"/>
      <w:ind w:firstLine="460"/>
      <w:jc w:val="both"/>
    </w:pPr>
    <w:rPr>
      <w:rFonts w:ascii="Times New Roman" w:eastAsia="Calibri" w:hAnsi="Times New Roman" w:cs="Times New Roman"/>
      <w:sz w:val="18"/>
      <w:szCs w:val="20"/>
      <w:lang w:eastAsia="ru-RU"/>
    </w:rPr>
  </w:style>
  <w:style w:type="paragraph" w:customStyle="1" w:styleId="2124">
    <w:name w:val="Заголовок 212"/>
    <w:basedOn w:val="a8"/>
    <w:next w:val="a8"/>
    <w:qFormat/>
    <w:rsid w:val="00986055"/>
    <w:pPr>
      <w:keepNext/>
      <w:widowControl w:val="0"/>
      <w:spacing w:before="0" w:beforeAutospacing="0" w:after="0" w:afterAutospacing="0"/>
      <w:jc w:val="center"/>
    </w:pPr>
    <w:rPr>
      <w:b/>
      <w:sz w:val="26"/>
      <w:szCs w:val="20"/>
    </w:rPr>
  </w:style>
  <w:style w:type="paragraph" w:customStyle="1" w:styleId="22e">
    <w:name w:val="Текст22"/>
    <w:basedOn w:val="a8"/>
    <w:qFormat/>
    <w:rsid w:val="00986055"/>
    <w:pPr>
      <w:spacing w:before="0" w:beforeAutospacing="0" w:after="0" w:afterAutospacing="0"/>
    </w:pPr>
    <w:rPr>
      <w:rFonts w:ascii="Courier New" w:hAnsi="Courier New"/>
      <w:sz w:val="20"/>
      <w:szCs w:val="20"/>
    </w:rPr>
  </w:style>
  <w:style w:type="paragraph" w:customStyle="1" w:styleId="4121">
    <w:name w:val="Заголовок 412"/>
    <w:basedOn w:val="13c"/>
    <w:next w:val="13c"/>
    <w:qFormat/>
    <w:rsid w:val="00986055"/>
    <w:pPr>
      <w:keepNext/>
      <w:widowControl/>
      <w:spacing w:line="240" w:lineRule="auto"/>
      <w:ind w:firstLine="0"/>
      <w:jc w:val="left"/>
    </w:pPr>
    <w:rPr>
      <w:rFonts w:eastAsia="Times New Roman"/>
      <w:sz w:val="24"/>
    </w:rPr>
  </w:style>
  <w:style w:type="paragraph" w:customStyle="1" w:styleId="11f7">
    <w:name w:val="Без интервала11"/>
    <w:qFormat/>
    <w:rsid w:val="00986055"/>
    <w:pPr>
      <w:spacing w:after="0" w:line="240" w:lineRule="auto"/>
    </w:pPr>
    <w:rPr>
      <w:rFonts w:ascii="Times New Roman" w:eastAsia="Times New Roman" w:hAnsi="Times New Roman" w:cs="Times New Roman"/>
      <w:sz w:val="24"/>
      <w:szCs w:val="24"/>
      <w:lang w:eastAsia="ru-RU"/>
    </w:rPr>
  </w:style>
  <w:style w:type="paragraph" w:customStyle="1" w:styleId="p22">
    <w:name w:val="p22"/>
    <w:basedOn w:val="a8"/>
    <w:qFormat/>
    <w:rsid w:val="00986055"/>
  </w:style>
  <w:style w:type="paragraph" w:customStyle="1" w:styleId="SP">
    <w:name w:val="SP"/>
    <w:uiPriority w:val="99"/>
    <w:qFormat/>
    <w:rsid w:val="00986055"/>
    <w:pPr>
      <w:tabs>
        <w:tab w:val="left" w:pos="907"/>
        <w:tab w:val="right" w:leader="underscore" w:pos="6917"/>
      </w:tabs>
      <w:autoSpaceDE w:val="0"/>
      <w:autoSpaceDN w:val="0"/>
      <w:adjustRightInd w:val="0"/>
      <w:spacing w:after="0" w:line="240" w:lineRule="auto"/>
      <w:ind w:left="907" w:hanging="340"/>
      <w:jc w:val="both"/>
    </w:pPr>
    <w:rPr>
      <w:rFonts w:ascii="PragmaticaCTT" w:eastAsia="Calibri" w:hAnsi="PragmaticaCTT" w:cs="PragmaticaCTT"/>
      <w:color w:val="000000"/>
      <w:sz w:val="20"/>
      <w:szCs w:val="20"/>
      <w:lang w:eastAsia="ru-RU"/>
    </w:rPr>
  </w:style>
  <w:style w:type="paragraph" w:customStyle="1" w:styleId="21210">
    <w:name w:val="Стиль Заголовок 2 + 12 пт1"/>
    <w:basedOn w:val="26"/>
    <w:qFormat/>
    <w:rsid w:val="00986055"/>
    <w:rPr>
      <w:rFonts w:cs="Arial"/>
      <w:sz w:val="24"/>
    </w:rPr>
  </w:style>
  <w:style w:type="paragraph" w:customStyle="1" w:styleId="21220">
    <w:name w:val="Стиль Заголовок 2 + 12 пт2"/>
    <w:basedOn w:val="26"/>
    <w:uiPriority w:val="99"/>
    <w:qFormat/>
    <w:rsid w:val="00986055"/>
    <w:rPr>
      <w:rFonts w:cs="Arial"/>
      <w:sz w:val="24"/>
    </w:rPr>
  </w:style>
  <w:style w:type="paragraph" w:customStyle="1" w:styleId="LO-Normal1">
    <w:name w:val="LO-Normal1"/>
    <w:uiPriority w:val="99"/>
    <w:qFormat/>
    <w:rsid w:val="00986055"/>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3">
    <w:name w:val="Схема документа2"/>
    <w:basedOn w:val="a8"/>
    <w:uiPriority w:val="99"/>
    <w:qFormat/>
    <w:rsid w:val="00986055"/>
    <w:pPr>
      <w:shd w:val="clear" w:color="auto" w:fill="000080"/>
      <w:suppressAutoHyphens/>
      <w:spacing w:before="0" w:beforeAutospacing="0" w:after="0" w:afterAutospacing="0"/>
    </w:pPr>
    <w:rPr>
      <w:rFonts w:ascii="Tahoma" w:eastAsia="Times New Roman" w:hAnsi="Tahoma" w:cs="Tahoma"/>
      <w:lang w:eastAsia="zh-CN"/>
    </w:rPr>
  </w:style>
  <w:style w:type="paragraph" w:customStyle="1" w:styleId="22f">
    <w:name w:val="Список 22"/>
    <w:basedOn w:val="a8"/>
    <w:uiPriority w:val="99"/>
    <w:qFormat/>
    <w:rsid w:val="00986055"/>
    <w:pPr>
      <w:suppressAutoHyphens/>
      <w:spacing w:before="0" w:beforeAutospacing="0" w:after="0" w:afterAutospacing="0"/>
      <w:ind w:left="566" w:hanging="283"/>
    </w:pPr>
    <w:rPr>
      <w:rFonts w:eastAsia="Times New Roman"/>
      <w:lang w:eastAsia="zh-CN"/>
    </w:rPr>
  </w:style>
  <w:style w:type="paragraph" w:customStyle="1" w:styleId="319">
    <w:name w:val="Список 31"/>
    <w:basedOn w:val="a8"/>
    <w:uiPriority w:val="99"/>
    <w:qFormat/>
    <w:rsid w:val="00986055"/>
    <w:pPr>
      <w:suppressAutoHyphens/>
      <w:spacing w:before="0" w:beforeAutospacing="0" w:after="0" w:afterAutospacing="0"/>
      <w:ind w:left="849" w:hanging="283"/>
    </w:pPr>
    <w:rPr>
      <w:rFonts w:eastAsia="Times New Roman"/>
      <w:lang w:eastAsia="zh-CN"/>
    </w:rPr>
  </w:style>
  <w:style w:type="paragraph" w:customStyle="1" w:styleId="1fffffff6">
    <w:name w:val="Обычный отступ1"/>
    <w:basedOn w:val="a8"/>
    <w:uiPriority w:val="99"/>
    <w:qFormat/>
    <w:rsid w:val="00986055"/>
    <w:pPr>
      <w:suppressAutoHyphens/>
      <w:spacing w:before="0" w:beforeAutospacing="0" w:after="0" w:afterAutospacing="0"/>
      <w:ind w:firstLine="720"/>
      <w:jc w:val="both"/>
    </w:pPr>
    <w:rPr>
      <w:rFonts w:eastAsia="Times New Roman"/>
      <w:sz w:val="28"/>
      <w:szCs w:val="20"/>
      <w:lang w:eastAsia="zh-CN"/>
    </w:rPr>
  </w:style>
  <w:style w:type="paragraph" w:customStyle="1" w:styleId="2ffff4">
    <w:name w:val="Нумерованный список2"/>
    <w:basedOn w:val="a8"/>
    <w:uiPriority w:val="99"/>
    <w:qFormat/>
    <w:rsid w:val="00986055"/>
    <w:pPr>
      <w:keepNext/>
      <w:tabs>
        <w:tab w:val="left" w:pos="360"/>
      </w:tabs>
      <w:suppressAutoHyphens/>
      <w:spacing w:before="0" w:beforeAutospacing="0" w:after="0" w:afterAutospacing="0"/>
      <w:ind w:left="360" w:hanging="360"/>
      <w:jc w:val="both"/>
    </w:pPr>
    <w:rPr>
      <w:rFonts w:eastAsia="Times New Roman"/>
      <w:b/>
      <w:lang w:val="en-US" w:eastAsia="zh-CN"/>
    </w:rPr>
  </w:style>
  <w:style w:type="paragraph" w:customStyle="1" w:styleId="1fffffff7">
    <w:name w:val="Красная строка1"/>
    <w:basedOn w:val="aff7"/>
    <w:uiPriority w:val="99"/>
    <w:qFormat/>
    <w:rsid w:val="00986055"/>
    <w:pPr>
      <w:suppressAutoHyphens/>
      <w:ind w:firstLine="210"/>
    </w:pPr>
    <w:rPr>
      <w:rFonts w:eastAsia="Times New Roman"/>
      <w:szCs w:val="24"/>
      <w:lang w:eastAsia="zh-CN"/>
    </w:rPr>
  </w:style>
  <w:style w:type="paragraph" w:customStyle="1" w:styleId="21f8">
    <w:name w:val="Нумерованный список 21"/>
    <w:basedOn w:val="a8"/>
    <w:uiPriority w:val="99"/>
    <w:qFormat/>
    <w:rsid w:val="00986055"/>
    <w:pPr>
      <w:tabs>
        <w:tab w:val="left" w:pos="720"/>
      </w:tabs>
      <w:suppressAutoHyphens/>
      <w:spacing w:before="0" w:beforeAutospacing="0" w:after="0" w:afterAutospacing="0"/>
      <w:ind w:left="720" w:hanging="360"/>
    </w:pPr>
    <w:rPr>
      <w:rFonts w:eastAsia="Times New Roman"/>
      <w:lang w:eastAsia="zh-CN"/>
    </w:rPr>
  </w:style>
  <w:style w:type="paragraph" w:customStyle="1" w:styleId="429">
    <w:name w:val="Список 42"/>
    <w:basedOn w:val="a8"/>
    <w:uiPriority w:val="99"/>
    <w:qFormat/>
    <w:rsid w:val="00986055"/>
    <w:pPr>
      <w:suppressAutoHyphens/>
      <w:spacing w:before="0" w:beforeAutospacing="0" w:after="0" w:afterAutospacing="0"/>
      <w:ind w:left="1132" w:hanging="283"/>
    </w:pPr>
    <w:rPr>
      <w:rFonts w:eastAsia="Times New Roman"/>
      <w:lang w:eastAsia="zh-CN"/>
    </w:rPr>
  </w:style>
  <w:style w:type="paragraph" w:customStyle="1" w:styleId="22f0">
    <w:name w:val="Маркированный список 22"/>
    <w:basedOn w:val="a8"/>
    <w:uiPriority w:val="99"/>
    <w:qFormat/>
    <w:rsid w:val="00986055"/>
    <w:pPr>
      <w:tabs>
        <w:tab w:val="left" w:pos="720"/>
        <w:tab w:val="left" w:pos="851"/>
      </w:tabs>
      <w:suppressAutoHyphens/>
      <w:spacing w:before="0" w:beforeAutospacing="0" w:after="0" w:afterAutospacing="0"/>
      <w:ind w:left="851" w:hanging="363"/>
    </w:pPr>
    <w:rPr>
      <w:rFonts w:eastAsia="Times New Roman"/>
      <w:lang w:eastAsia="zh-CN"/>
    </w:rPr>
  </w:style>
  <w:style w:type="paragraph" w:customStyle="1" w:styleId="31a">
    <w:name w:val="Маркированный список 31"/>
    <w:basedOn w:val="a8"/>
    <w:uiPriority w:val="99"/>
    <w:qFormat/>
    <w:rsid w:val="00986055"/>
    <w:pPr>
      <w:tabs>
        <w:tab w:val="left" w:pos="708"/>
      </w:tabs>
      <w:suppressAutoHyphens/>
      <w:spacing w:before="0" w:beforeAutospacing="0" w:after="0" w:afterAutospacing="0"/>
      <w:jc w:val="both"/>
    </w:pPr>
    <w:rPr>
      <w:rFonts w:eastAsia="Times New Roman"/>
      <w:bCs/>
      <w:iCs/>
      <w:sz w:val="28"/>
      <w:szCs w:val="28"/>
      <w:lang w:eastAsia="zh-CN"/>
    </w:rPr>
  </w:style>
  <w:style w:type="paragraph" w:customStyle="1" w:styleId="2ffff5">
    <w:name w:val="Текст примечания2"/>
    <w:basedOn w:val="a8"/>
    <w:uiPriority w:val="99"/>
    <w:qFormat/>
    <w:rsid w:val="00986055"/>
    <w:pPr>
      <w:suppressAutoHyphens/>
      <w:spacing w:before="0" w:beforeAutospacing="0" w:after="0" w:afterAutospacing="0"/>
    </w:pPr>
    <w:rPr>
      <w:rFonts w:eastAsia="Times New Roman"/>
      <w:sz w:val="20"/>
      <w:szCs w:val="20"/>
      <w:lang w:eastAsia="zh-CN"/>
    </w:rPr>
  </w:style>
  <w:style w:type="paragraph" w:customStyle="1" w:styleId="2ffff6">
    <w:name w:val="Название объекта2"/>
    <w:basedOn w:val="a8"/>
    <w:next w:val="a8"/>
    <w:uiPriority w:val="99"/>
    <w:qFormat/>
    <w:rsid w:val="00986055"/>
    <w:pPr>
      <w:widowControl w:val="0"/>
      <w:shd w:val="clear" w:color="auto" w:fill="FFFFFF"/>
      <w:suppressAutoHyphens/>
      <w:autoSpaceDE w:val="0"/>
      <w:spacing w:before="0" w:beforeAutospacing="0" w:after="0" w:afterAutospacing="0"/>
      <w:ind w:firstLine="284"/>
      <w:jc w:val="right"/>
    </w:pPr>
    <w:rPr>
      <w:rFonts w:eastAsia="Times New Roman"/>
      <w:i/>
      <w:iCs/>
      <w:color w:val="000000"/>
      <w:szCs w:val="20"/>
      <w:lang w:eastAsia="zh-CN"/>
    </w:rPr>
  </w:style>
  <w:style w:type="paragraph" w:customStyle="1" w:styleId="WW-Heading3">
    <w:name w:val="WW-Heading 3"/>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8">
    <w:name w:val="Маркированный список1"/>
    <w:basedOn w:val="a8"/>
    <w:uiPriority w:val="99"/>
    <w:qFormat/>
    <w:rsid w:val="00986055"/>
    <w:pPr>
      <w:tabs>
        <w:tab w:val="left" w:pos="360"/>
      </w:tabs>
      <w:suppressAutoHyphens/>
      <w:spacing w:before="0" w:beforeAutospacing="0" w:after="0" w:afterAutospacing="0"/>
      <w:ind w:left="360" w:hanging="360"/>
    </w:pPr>
    <w:rPr>
      <w:rFonts w:eastAsia="Times New Roman"/>
      <w:sz w:val="20"/>
      <w:szCs w:val="20"/>
      <w:lang w:val="en-US" w:eastAsia="zh-CN"/>
    </w:rPr>
  </w:style>
  <w:style w:type="paragraph" w:customStyle="1" w:styleId="WW-Heading">
    <w:name w:val="WW-Heading"/>
    <w:uiPriority w:val="99"/>
    <w:qFormat/>
    <w:rsid w:val="00986055"/>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8"/>
    <w:uiPriority w:val="99"/>
    <w:qFormat/>
    <w:rsid w:val="00986055"/>
    <w:pPr>
      <w:suppressAutoHyphens/>
      <w:spacing w:before="280" w:beforeAutospacing="0" w:after="280" w:afterAutospacing="0"/>
    </w:pPr>
    <w:rPr>
      <w:rFonts w:eastAsia="Times New Roman"/>
      <w:lang w:eastAsia="zh-CN"/>
    </w:rPr>
  </w:style>
  <w:style w:type="paragraph" w:customStyle="1" w:styleId="1fffffff9">
    <w:name w:val="Текст макроса1"/>
    <w:uiPriority w:val="99"/>
    <w:qFormat/>
    <w:rsid w:val="0098605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8"/>
    <w:uiPriority w:val="99"/>
    <w:qFormat/>
    <w:rsid w:val="00986055"/>
    <w:pPr>
      <w:suppressAutoHyphens/>
      <w:spacing w:before="0" w:beforeAutospacing="0" w:after="0" w:afterAutospacing="0"/>
      <w:ind w:left="720" w:hanging="360"/>
    </w:pPr>
    <w:rPr>
      <w:rFonts w:eastAsia="Times New Roman"/>
      <w:lang w:eastAsia="zh-CN"/>
    </w:rPr>
  </w:style>
  <w:style w:type="paragraph" w:customStyle="1" w:styleId="WW-TextBody">
    <w:name w:val="WW-Text Body"/>
    <w:basedOn w:val="a8"/>
    <w:uiPriority w:val="99"/>
    <w:qFormat/>
    <w:rsid w:val="00986055"/>
    <w:pPr>
      <w:suppressAutoHyphens/>
      <w:spacing w:before="0" w:beforeAutospacing="0" w:after="120" w:afterAutospacing="0"/>
    </w:pPr>
    <w:rPr>
      <w:rFonts w:eastAsia="Times New Roman"/>
      <w:lang w:val="en-US" w:eastAsia="zh-CN"/>
    </w:rPr>
  </w:style>
  <w:style w:type="paragraph" w:customStyle="1" w:styleId="WW-Heading4">
    <w:name w:val="WW-Heading 4"/>
    <w:basedOn w:val="a8"/>
    <w:next w:val="a8"/>
    <w:uiPriority w:val="99"/>
    <w:qFormat/>
    <w:rsid w:val="00986055"/>
    <w:pPr>
      <w:keepNext/>
      <w:tabs>
        <w:tab w:val="left" w:pos="864"/>
      </w:tabs>
      <w:suppressAutoHyphens/>
      <w:spacing w:before="240" w:beforeAutospacing="0" w:after="60" w:afterAutospacing="0"/>
      <w:ind w:left="864" w:hanging="864"/>
    </w:pPr>
    <w:rPr>
      <w:rFonts w:eastAsia="Times New Roman"/>
      <w:b/>
      <w:bCs/>
      <w:sz w:val="28"/>
      <w:szCs w:val="28"/>
      <w:lang w:eastAsia="zh-CN"/>
    </w:rPr>
  </w:style>
  <w:style w:type="paragraph" w:customStyle="1" w:styleId="WW-Heading8">
    <w:name w:val="WW-Heading 8"/>
    <w:basedOn w:val="a8"/>
    <w:next w:val="a8"/>
    <w:uiPriority w:val="99"/>
    <w:qFormat/>
    <w:rsid w:val="00986055"/>
    <w:pPr>
      <w:tabs>
        <w:tab w:val="left" w:pos="1440"/>
      </w:tabs>
      <w:suppressAutoHyphens/>
      <w:spacing w:before="240" w:beforeAutospacing="0" w:after="60" w:afterAutospacing="0"/>
      <w:ind w:left="1440" w:hanging="1440"/>
    </w:pPr>
    <w:rPr>
      <w:rFonts w:eastAsia="Times New Roman"/>
      <w:i/>
      <w:iCs/>
      <w:lang w:eastAsia="zh-CN"/>
    </w:rPr>
  </w:style>
  <w:style w:type="paragraph" w:customStyle="1" w:styleId="21f9">
    <w:name w:val="Продолжение списка 21"/>
    <w:basedOn w:val="a8"/>
    <w:uiPriority w:val="99"/>
    <w:qFormat/>
    <w:rsid w:val="00986055"/>
    <w:pPr>
      <w:suppressAutoHyphens/>
      <w:spacing w:before="0" w:beforeAutospacing="0" w:after="120" w:afterAutospacing="0"/>
      <w:ind w:left="566"/>
    </w:pPr>
    <w:rPr>
      <w:rFonts w:eastAsia="Times New Roman"/>
      <w:sz w:val="20"/>
      <w:szCs w:val="20"/>
      <w:lang w:eastAsia="zh-CN"/>
    </w:rPr>
  </w:style>
  <w:style w:type="paragraph" w:customStyle="1" w:styleId="31b">
    <w:name w:val="Нумерованный список 31"/>
    <w:basedOn w:val="a8"/>
    <w:uiPriority w:val="99"/>
    <w:qFormat/>
    <w:rsid w:val="00986055"/>
    <w:pPr>
      <w:tabs>
        <w:tab w:val="left" w:pos="360"/>
      </w:tabs>
      <w:suppressAutoHyphens/>
      <w:spacing w:before="0" w:beforeAutospacing="0" w:after="0" w:afterAutospacing="0"/>
      <w:ind w:left="360" w:hanging="360"/>
    </w:pPr>
    <w:rPr>
      <w:rFonts w:eastAsia="Times New Roman"/>
      <w:lang w:eastAsia="zh-CN"/>
    </w:rPr>
  </w:style>
  <w:style w:type="paragraph" w:customStyle="1" w:styleId="TableContents">
    <w:name w:val="Table Contents"/>
    <w:basedOn w:val="a8"/>
    <w:uiPriority w:val="99"/>
    <w:qFormat/>
    <w:rsid w:val="00986055"/>
    <w:pPr>
      <w:suppressLineNumbers/>
      <w:suppressAutoHyphens/>
      <w:spacing w:before="0" w:beforeAutospacing="0" w:after="0" w:afterAutospacing="0"/>
    </w:pPr>
    <w:rPr>
      <w:rFonts w:eastAsia="Times New Roman"/>
      <w:lang w:eastAsia="zh-CN"/>
    </w:rPr>
  </w:style>
  <w:style w:type="paragraph" w:customStyle="1" w:styleId="TableHeading">
    <w:name w:val="Table Heading"/>
    <w:basedOn w:val="TableContents"/>
    <w:uiPriority w:val="99"/>
    <w:qFormat/>
    <w:rsid w:val="00986055"/>
    <w:pPr>
      <w:jc w:val="center"/>
    </w:pPr>
    <w:rPr>
      <w:b/>
      <w:bCs/>
    </w:rPr>
  </w:style>
  <w:style w:type="paragraph" w:customStyle="1" w:styleId="Caption1">
    <w:name w:val="Caption1"/>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Footer1">
    <w:name w:val="Footer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Header2">
    <w:name w:val="Header2"/>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TOC11">
    <w:name w:val="TOC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1fffffffa">
    <w:name w:val="Знак Знак Знак Знак Знак Знак Знак Знак Знак Знак Знак Знак Знак Знак Знак Знак Знак Знак Знак 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eastAsia="Times New Roman" w:hAnsi="Verdana" w:cs="Verdana"/>
      <w:color w:val="00000A"/>
      <w:sz w:val="20"/>
      <w:szCs w:val="20"/>
      <w:lang w:val="en-US" w:eastAsia="en-US"/>
    </w:rPr>
  </w:style>
  <w:style w:type="paragraph" w:customStyle="1" w:styleId="TOC21">
    <w:name w:val="TOC 21"/>
    <w:basedOn w:val="a8"/>
    <w:uiPriority w:val="99"/>
    <w:qFormat/>
    <w:rsid w:val="00986055"/>
    <w:pPr>
      <w:spacing w:before="0" w:beforeAutospacing="0" w:after="0" w:afterAutospacing="0"/>
      <w:ind w:left="238"/>
    </w:pPr>
    <w:rPr>
      <w:rFonts w:eastAsia="Times New Roman"/>
      <w:color w:val="00000A"/>
    </w:rPr>
  </w:style>
  <w:style w:type="paragraph" w:customStyle="1" w:styleId="1fffffffb">
    <w:name w:val="ͮ𬠫1"/>
    <w:uiPriority w:val="99"/>
    <w:qFormat/>
    <w:rsid w:val="00986055"/>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8"/>
    <w:uiPriority w:val="99"/>
    <w:qFormat/>
    <w:rsid w:val="00986055"/>
    <w:pPr>
      <w:spacing w:before="0" w:beforeAutospacing="0" w:after="0" w:afterAutospacing="0"/>
      <w:ind w:left="480"/>
    </w:pPr>
    <w:rPr>
      <w:rFonts w:eastAsia="Times New Roman"/>
      <w:color w:val="00000A"/>
    </w:rPr>
  </w:style>
  <w:style w:type="paragraph" w:customStyle="1" w:styleId="TOC41">
    <w:name w:val="TOC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TOC61">
    <w:name w:val="TOC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TOC71">
    <w:name w:val="TOC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TOC81">
    <w:name w:val="TOC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TOC91">
    <w:name w:val="TOC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paragraph" w:customStyle="1" w:styleId="PreformattedText">
    <w:name w:val="Preformatted Text"/>
    <w:basedOn w:val="a8"/>
    <w:uiPriority w:val="99"/>
    <w:qFormat/>
    <w:rsid w:val="00986055"/>
    <w:pPr>
      <w:spacing w:before="0" w:beforeAutospacing="0" w:after="0" w:afterAutospacing="0"/>
    </w:pPr>
    <w:rPr>
      <w:rFonts w:eastAsia="Times New Roman"/>
      <w:color w:val="00000A"/>
    </w:rPr>
  </w:style>
  <w:style w:type="paragraph" w:customStyle="1" w:styleId="9c">
    <w:name w:val="Стиль9"/>
    <w:uiPriority w:val="99"/>
    <w:qFormat/>
    <w:rsid w:val="0098605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7f0">
    <w:name w:val="Знак7"/>
    <w:basedOn w:val="a8"/>
    <w:uiPriority w:val="99"/>
    <w:qFormat/>
    <w:rsid w:val="00986055"/>
    <w:pPr>
      <w:spacing w:before="0" w:beforeAutospacing="0" w:after="160" w:afterAutospacing="0" w:line="240" w:lineRule="exact"/>
    </w:pPr>
    <w:rPr>
      <w:rFonts w:ascii="Verdana" w:eastAsia="Times New Roman" w:hAnsi="Verdana"/>
      <w:sz w:val="20"/>
      <w:szCs w:val="20"/>
      <w:lang w:val="en-US" w:eastAsia="en-US"/>
    </w:rPr>
  </w:style>
  <w:style w:type="paragraph" w:customStyle="1" w:styleId="TOCHeading1">
    <w:name w:val="TOC Heading1"/>
    <w:basedOn w:val="1c"/>
    <w:next w:val="a8"/>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1f8">
    <w:name w:val="Знак Знак Знак Знак Знак Знак Знак Знак Знак Знак Знак Знак Знак1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BodyText221">
    <w:name w:val="Body Text 221"/>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Heading212">
    <w:name w:val="Heading 21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ffffc">
    <w:name w:val="Заголовок1"/>
    <w:basedOn w:val="a8"/>
    <w:next w:val="aff7"/>
    <w:uiPriority w:val="99"/>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89">
    <w:name w:val="Абзац списка8"/>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4b">
    <w:name w:val="Обычный14"/>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3">
    <w:name w:val="Основной текст 27"/>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82">
    <w:name w:val="Заголовок 38"/>
    <w:basedOn w:val="14b"/>
    <w:next w:val="14b"/>
    <w:uiPriority w:val="99"/>
    <w:qFormat/>
    <w:rsid w:val="00986055"/>
    <w:pPr>
      <w:keepNext/>
      <w:widowControl/>
      <w:snapToGrid/>
      <w:ind w:left="0" w:firstLine="0"/>
      <w:outlineLvl w:val="2"/>
    </w:pPr>
    <w:rPr>
      <w:sz w:val="24"/>
    </w:rPr>
  </w:style>
  <w:style w:type="paragraph" w:customStyle="1" w:styleId="8a">
    <w:name w:val="Основной текст8"/>
    <w:basedOn w:val="14b"/>
    <w:qFormat/>
    <w:rsid w:val="00986055"/>
    <w:pPr>
      <w:widowControl/>
      <w:snapToGrid/>
      <w:spacing w:line="360" w:lineRule="auto"/>
      <w:ind w:left="0" w:firstLine="0"/>
    </w:pPr>
    <w:rPr>
      <w:sz w:val="24"/>
    </w:rPr>
  </w:style>
  <w:style w:type="paragraph" w:customStyle="1" w:styleId="274">
    <w:name w:val="Заголовок 27"/>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6f7">
    <w:name w:val="Цитата6"/>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7f1">
    <w:name w:val="Текст7"/>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73">
    <w:name w:val="Основной текст 37"/>
    <w:basedOn w:val="14b"/>
    <w:uiPriority w:val="99"/>
    <w:qFormat/>
    <w:rsid w:val="00986055"/>
    <w:pPr>
      <w:widowControl/>
      <w:tabs>
        <w:tab w:val="left" w:pos="360"/>
      </w:tabs>
      <w:snapToGrid/>
      <w:ind w:left="0" w:firstLine="0"/>
      <w:jc w:val="both"/>
    </w:pPr>
    <w:rPr>
      <w:i/>
      <w:sz w:val="26"/>
    </w:rPr>
  </w:style>
  <w:style w:type="paragraph" w:customStyle="1" w:styleId="264">
    <w:name w:val="Основной текст с отступом 26"/>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74">
    <w:name w:val="Основной текст с отступом 37"/>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5f4">
    <w:name w:val="Верхний колонтитул5"/>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6f8">
    <w:name w:val="Без интервала6"/>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89">
    <w:name w:val="Заголовок 48"/>
    <w:basedOn w:val="14b"/>
    <w:next w:val="14b"/>
    <w:uiPriority w:val="99"/>
    <w:qFormat/>
    <w:rsid w:val="00986055"/>
    <w:pPr>
      <w:keepNext/>
      <w:widowControl/>
      <w:snapToGrid/>
      <w:ind w:left="0" w:firstLine="0"/>
    </w:pPr>
    <w:rPr>
      <w:sz w:val="24"/>
    </w:rPr>
  </w:style>
  <w:style w:type="paragraph" w:customStyle="1" w:styleId="663">
    <w:name w:val="Заголовок 66"/>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c">
    <w:name w:val="Цитата 25"/>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5f5">
    <w:name w:val="Выделенная цитата5"/>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50">
    <w:name w:val="Стандартный HTML5"/>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d">
    <w:name w:val="Абзац списка9"/>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59">
    <w:name w:val="Обычный15"/>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81">
    <w:name w:val="Основной текст 28"/>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92">
    <w:name w:val="Заголовок 39"/>
    <w:basedOn w:val="159"/>
    <w:next w:val="159"/>
    <w:uiPriority w:val="99"/>
    <w:qFormat/>
    <w:rsid w:val="00986055"/>
    <w:pPr>
      <w:keepNext/>
      <w:widowControl/>
      <w:snapToGrid/>
      <w:ind w:left="0" w:firstLine="0"/>
      <w:outlineLvl w:val="2"/>
    </w:pPr>
    <w:rPr>
      <w:sz w:val="24"/>
    </w:rPr>
  </w:style>
  <w:style w:type="paragraph" w:customStyle="1" w:styleId="9e">
    <w:name w:val="Основной текст9"/>
    <w:basedOn w:val="159"/>
    <w:uiPriority w:val="99"/>
    <w:qFormat/>
    <w:rsid w:val="00986055"/>
    <w:pPr>
      <w:widowControl/>
      <w:snapToGrid/>
      <w:spacing w:line="360" w:lineRule="auto"/>
      <w:ind w:left="0" w:firstLine="0"/>
    </w:pPr>
    <w:rPr>
      <w:sz w:val="24"/>
    </w:rPr>
  </w:style>
  <w:style w:type="paragraph" w:customStyle="1" w:styleId="282">
    <w:name w:val="Заголовок 28"/>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7f2">
    <w:name w:val="Цитата7"/>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8b">
    <w:name w:val="Текст8"/>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83">
    <w:name w:val="Основной текст 38"/>
    <w:basedOn w:val="159"/>
    <w:uiPriority w:val="99"/>
    <w:qFormat/>
    <w:rsid w:val="00986055"/>
    <w:pPr>
      <w:widowControl/>
      <w:tabs>
        <w:tab w:val="left" w:pos="360"/>
      </w:tabs>
      <w:snapToGrid/>
      <w:ind w:left="0" w:firstLine="0"/>
      <w:jc w:val="both"/>
    </w:pPr>
    <w:rPr>
      <w:i/>
      <w:sz w:val="26"/>
    </w:rPr>
  </w:style>
  <w:style w:type="paragraph" w:customStyle="1" w:styleId="275">
    <w:name w:val="Основной текст с отступом 27"/>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84">
    <w:name w:val="Основной текст с отступом 38"/>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6f9">
    <w:name w:val="Верхний колонтитул6"/>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7f3">
    <w:name w:val="Без интервала7"/>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99">
    <w:name w:val="Заголовок 49"/>
    <w:basedOn w:val="159"/>
    <w:next w:val="159"/>
    <w:uiPriority w:val="99"/>
    <w:qFormat/>
    <w:rsid w:val="00986055"/>
    <w:pPr>
      <w:keepNext/>
      <w:widowControl/>
      <w:snapToGrid/>
      <w:ind w:left="0" w:firstLine="0"/>
    </w:pPr>
    <w:rPr>
      <w:sz w:val="24"/>
    </w:rPr>
  </w:style>
  <w:style w:type="paragraph" w:customStyle="1" w:styleId="673">
    <w:name w:val="Заголовок 67"/>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5">
    <w:name w:val="Цитата 26"/>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6fa">
    <w:name w:val="Выделенная цитата6"/>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60">
    <w:name w:val="Стандартный HTML6"/>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uiPriority w:val="99"/>
    <w:locked/>
    <w:rsid w:val="00986055"/>
    <w:rPr>
      <w:rFonts w:ascii="Cambria" w:hAnsi="Cambria" w:cs="Times New Roman"/>
      <w:b/>
      <w:bCs/>
      <w:kern w:val="32"/>
      <w:sz w:val="32"/>
      <w:szCs w:val="32"/>
    </w:rPr>
  </w:style>
  <w:style w:type="character" w:customStyle="1" w:styleId="Heading3Char2">
    <w:name w:val="Heading 3 Char2"/>
    <w:aliases w:val="Знак2 Char3,Heading 3 Char21"/>
    <w:uiPriority w:val="99"/>
    <w:locked/>
    <w:rsid w:val="00986055"/>
    <w:rPr>
      <w:rFonts w:ascii="Arial" w:hAnsi="Arial" w:cs="Times New Roman"/>
      <w:b/>
      <w:sz w:val="26"/>
      <w:lang w:val="ru-RU" w:eastAsia="ru-RU"/>
    </w:rPr>
  </w:style>
  <w:style w:type="character" w:customStyle="1" w:styleId="CommentSubjectChar3">
    <w:name w:val="Comment Subject Char3"/>
    <w:uiPriority w:val="99"/>
    <w:locked/>
    <w:rsid w:val="00986055"/>
    <w:rPr>
      <w:sz w:val="16"/>
    </w:rPr>
  </w:style>
  <w:style w:type="character" w:customStyle="1" w:styleId="5f6">
    <w:name w:val="Основной текст с отступом Знак5"/>
    <w:uiPriority w:val="99"/>
    <w:semiHidden/>
    <w:rsid w:val="00986055"/>
    <w:rPr>
      <w:rFonts w:ascii="Times New Roman" w:hAnsi="Times New Roman" w:cs="Times New Roman"/>
      <w:sz w:val="24"/>
      <w:szCs w:val="24"/>
      <w:lang w:eastAsia="ru-RU"/>
    </w:rPr>
  </w:style>
  <w:style w:type="character" w:customStyle="1" w:styleId="HTMLAddressChar2">
    <w:name w:val="HTML Address Char2"/>
    <w:uiPriority w:val="99"/>
    <w:locked/>
    <w:rsid w:val="00986055"/>
    <w:rPr>
      <w:i/>
      <w:sz w:val="24"/>
      <w:lang w:eastAsia="ru-RU"/>
    </w:rPr>
  </w:style>
  <w:style w:type="character" w:customStyle="1" w:styleId="IntenseQuoteChar7">
    <w:name w:val="Intense Quote Char7"/>
    <w:uiPriority w:val="99"/>
    <w:locked/>
    <w:rsid w:val="00986055"/>
    <w:rPr>
      <w:rFonts w:ascii="Calibri" w:hAnsi="Calibri"/>
      <w:b/>
      <w:i/>
      <w:color w:val="4F81BD"/>
      <w:sz w:val="24"/>
    </w:rPr>
  </w:style>
  <w:style w:type="character" w:customStyle="1" w:styleId="4fe">
    <w:name w:val="Слабое выделение4"/>
    <w:uiPriority w:val="99"/>
    <w:rsid w:val="00986055"/>
    <w:rPr>
      <w:i/>
      <w:color w:val="808080"/>
    </w:rPr>
  </w:style>
  <w:style w:type="character" w:customStyle="1" w:styleId="4ff">
    <w:name w:val="Сильное выделение4"/>
    <w:uiPriority w:val="99"/>
    <w:rsid w:val="00986055"/>
    <w:rPr>
      <w:b/>
    </w:rPr>
  </w:style>
  <w:style w:type="character" w:customStyle="1" w:styleId="393">
    <w:name w:val="Знак Знак393"/>
    <w:rsid w:val="00986055"/>
    <w:rPr>
      <w:rFonts w:ascii="Arial" w:hAnsi="Arial"/>
      <w:b/>
      <w:sz w:val="26"/>
    </w:rPr>
  </w:style>
  <w:style w:type="character" w:customStyle="1" w:styleId="3830">
    <w:name w:val="Знак Знак383"/>
    <w:rsid w:val="00986055"/>
    <w:rPr>
      <w:b/>
      <w:sz w:val="28"/>
    </w:rPr>
  </w:style>
  <w:style w:type="character" w:customStyle="1" w:styleId="3730">
    <w:name w:val="Знак Знак373"/>
    <w:rsid w:val="00986055"/>
    <w:rPr>
      <w:b/>
      <w:i/>
      <w:sz w:val="26"/>
    </w:rPr>
  </w:style>
  <w:style w:type="character" w:customStyle="1" w:styleId="3630">
    <w:name w:val="Знак Знак363"/>
    <w:rsid w:val="00986055"/>
    <w:rPr>
      <w:b/>
      <w:sz w:val="22"/>
      <w:lang w:val="ru-RU" w:eastAsia="ru-RU"/>
    </w:rPr>
  </w:style>
  <w:style w:type="character" w:customStyle="1" w:styleId="3530">
    <w:name w:val="Знак Знак353"/>
    <w:rsid w:val="00986055"/>
    <w:rPr>
      <w:sz w:val="24"/>
      <w:lang w:val="ru-RU" w:eastAsia="ru-RU"/>
    </w:rPr>
  </w:style>
  <w:style w:type="character" w:customStyle="1" w:styleId="3430">
    <w:name w:val="Знак Знак343"/>
    <w:rsid w:val="00986055"/>
    <w:rPr>
      <w:rFonts w:ascii="Calibri" w:hAnsi="Calibri"/>
      <w:i/>
      <w:sz w:val="24"/>
      <w:lang w:eastAsia="en-US"/>
    </w:rPr>
  </w:style>
  <w:style w:type="character" w:customStyle="1" w:styleId="3230">
    <w:name w:val="Знак Знак323"/>
    <w:rsid w:val="00986055"/>
    <w:rPr>
      <w:sz w:val="16"/>
    </w:rPr>
  </w:style>
  <w:style w:type="character" w:customStyle="1" w:styleId="3141">
    <w:name w:val="Знак Знак314"/>
    <w:rsid w:val="00986055"/>
    <w:rPr>
      <w:sz w:val="24"/>
    </w:rPr>
  </w:style>
  <w:style w:type="character" w:customStyle="1" w:styleId="302">
    <w:name w:val="Знак Знак302"/>
    <w:rsid w:val="00986055"/>
    <w:rPr>
      <w:sz w:val="24"/>
    </w:rPr>
  </w:style>
  <w:style w:type="character" w:customStyle="1" w:styleId="293">
    <w:name w:val="Знак Знак293"/>
    <w:rsid w:val="00986055"/>
    <w:rPr>
      <w:sz w:val="24"/>
    </w:rPr>
  </w:style>
  <w:style w:type="character" w:customStyle="1" w:styleId="7130">
    <w:name w:val="Знак Знак713"/>
    <w:uiPriority w:val="99"/>
    <w:rsid w:val="00986055"/>
    <w:rPr>
      <w:sz w:val="16"/>
      <w:lang w:val="ru-RU" w:eastAsia="ru-RU"/>
    </w:rPr>
  </w:style>
  <w:style w:type="character" w:customStyle="1" w:styleId="1490">
    <w:name w:val="Знак Знак149"/>
    <w:uiPriority w:val="99"/>
    <w:locked/>
    <w:rsid w:val="00986055"/>
    <w:rPr>
      <w:b/>
      <w:sz w:val="27"/>
      <w:lang w:val="ru-RU" w:eastAsia="ru-RU"/>
    </w:rPr>
  </w:style>
  <w:style w:type="character" w:customStyle="1" w:styleId="283">
    <w:name w:val="Знак Знак283"/>
    <w:rsid w:val="00986055"/>
    <w:rPr>
      <w:rFonts w:ascii="Tahoma" w:hAnsi="Tahoma"/>
    </w:rPr>
  </w:style>
  <w:style w:type="character" w:customStyle="1" w:styleId="2730">
    <w:name w:val="Знак Знак273"/>
    <w:rsid w:val="00986055"/>
    <w:rPr>
      <w:sz w:val="24"/>
    </w:rPr>
  </w:style>
  <w:style w:type="character" w:customStyle="1" w:styleId="1090">
    <w:name w:val="Знак Знак109"/>
    <w:uiPriority w:val="99"/>
    <w:locked/>
    <w:rsid w:val="00986055"/>
    <w:rPr>
      <w:sz w:val="16"/>
      <w:lang w:val="ru-RU" w:eastAsia="ru-RU"/>
    </w:rPr>
  </w:style>
  <w:style w:type="character" w:customStyle="1" w:styleId="626">
    <w:name w:val="Знак Знак626"/>
    <w:uiPriority w:val="99"/>
    <w:rsid w:val="00986055"/>
    <w:rPr>
      <w:rFonts w:ascii="Arial" w:hAnsi="Arial"/>
      <w:b/>
      <w:i/>
      <w:sz w:val="28"/>
      <w:lang w:val="ru-RU" w:eastAsia="en-US"/>
    </w:rPr>
  </w:style>
  <w:style w:type="character" w:customStyle="1" w:styleId="2130">
    <w:name w:val="Знак Знак213"/>
    <w:locked/>
    <w:rsid w:val="00986055"/>
    <w:rPr>
      <w:sz w:val="24"/>
      <w:lang w:val="en-US"/>
    </w:rPr>
  </w:style>
  <w:style w:type="character" w:customStyle="1" w:styleId="1231">
    <w:name w:val="Знак Знак123"/>
    <w:uiPriority w:val="99"/>
    <w:rsid w:val="00986055"/>
    <w:rPr>
      <w:sz w:val="16"/>
    </w:rPr>
  </w:style>
  <w:style w:type="character" w:customStyle="1" w:styleId="1350">
    <w:name w:val="Знак Знак135"/>
    <w:uiPriority w:val="99"/>
    <w:rsid w:val="00986055"/>
    <w:rPr>
      <w:lang w:val="ru-RU" w:eastAsia="ru-RU"/>
    </w:rPr>
  </w:style>
  <w:style w:type="character" w:customStyle="1" w:styleId="1610">
    <w:name w:val="Знак Знак1610"/>
    <w:uiPriority w:val="99"/>
    <w:locked/>
    <w:rsid w:val="00986055"/>
    <w:rPr>
      <w:b/>
      <w:caps/>
      <w:sz w:val="24"/>
      <w:lang w:val="ru-RU" w:eastAsia="ru-RU"/>
    </w:rPr>
  </w:style>
  <w:style w:type="character" w:customStyle="1" w:styleId="1153">
    <w:name w:val="Знак Знак115"/>
    <w:uiPriority w:val="99"/>
    <w:rsid w:val="00986055"/>
    <w:rPr>
      <w:sz w:val="24"/>
    </w:rPr>
  </w:style>
  <w:style w:type="character" w:customStyle="1" w:styleId="11f9">
    <w:name w:val="Знак Знак Знак11"/>
    <w:uiPriority w:val="99"/>
    <w:rsid w:val="00986055"/>
    <w:rPr>
      <w:rFonts w:ascii="Times New Roman" w:hAnsi="Times New Roman"/>
      <w:b/>
      <w:caps/>
      <w:sz w:val="28"/>
    </w:rPr>
  </w:style>
  <w:style w:type="character" w:customStyle="1" w:styleId="2590">
    <w:name w:val="Знак Знак259"/>
    <w:uiPriority w:val="99"/>
    <w:rsid w:val="00986055"/>
    <w:rPr>
      <w:rFonts w:ascii="Times New Roman" w:hAnsi="Times New Roman"/>
      <w:b/>
      <w:sz w:val="28"/>
    </w:rPr>
  </w:style>
  <w:style w:type="character" w:customStyle="1" w:styleId="2290">
    <w:name w:val="Знак Знак229"/>
    <w:uiPriority w:val="99"/>
    <w:rsid w:val="00986055"/>
    <w:rPr>
      <w:rFonts w:ascii="Times New Roman" w:hAnsi="Times New Roman"/>
      <w:sz w:val="24"/>
    </w:rPr>
  </w:style>
  <w:style w:type="character" w:customStyle="1" w:styleId="2016">
    <w:name w:val="Знак Знак2016"/>
    <w:uiPriority w:val="99"/>
    <w:rsid w:val="00986055"/>
    <w:rPr>
      <w:rFonts w:ascii="Arial" w:hAnsi="Arial"/>
      <w:sz w:val="22"/>
    </w:rPr>
  </w:style>
  <w:style w:type="character" w:customStyle="1" w:styleId="199">
    <w:name w:val="Знак Знак199"/>
    <w:uiPriority w:val="99"/>
    <w:rsid w:val="00986055"/>
    <w:rPr>
      <w:rFonts w:ascii="Times New Roman" w:hAnsi="Times New Roman"/>
      <w:sz w:val="16"/>
      <w:lang w:eastAsia="ru-RU"/>
    </w:rPr>
  </w:style>
  <w:style w:type="character" w:customStyle="1" w:styleId="1811">
    <w:name w:val="Знак Знак1811"/>
    <w:uiPriority w:val="99"/>
    <w:rsid w:val="00986055"/>
    <w:rPr>
      <w:rFonts w:ascii="Courier New" w:hAnsi="Courier New"/>
    </w:rPr>
  </w:style>
  <w:style w:type="character" w:customStyle="1" w:styleId="1790">
    <w:name w:val="Знак Знак179"/>
    <w:uiPriority w:val="99"/>
    <w:rsid w:val="00986055"/>
    <w:rPr>
      <w:rFonts w:ascii="Times New Roman" w:hAnsi="Times New Roman"/>
      <w:sz w:val="24"/>
    </w:rPr>
  </w:style>
  <w:style w:type="character" w:customStyle="1" w:styleId="950">
    <w:name w:val="Знак Знак95"/>
    <w:uiPriority w:val="99"/>
    <w:rsid w:val="00986055"/>
    <w:rPr>
      <w:rFonts w:ascii="PragmaticaCTT" w:hAnsi="PragmaticaCTT"/>
      <w:b/>
      <w:sz w:val="24"/>
      <w:lang w:val="ru-RU" w:eastAsia="ru-RU"/>
    </w:rPr>
  </w:style>
  <w:style w:type="character" w:customStyle="1" w:styleId="840">
    <w:name w:val="Знак Знак84"/>
    <w:rsid w:val="00986055"/>
    <w:rPr>
      <w:sz w:val="24"/>
    </w:rPr>
  </w:style>
  <w:style w:type="character" w:customStyle="1" w:styleId="5200">
    <w:name w:val="Знак Знак520"/>
    <w:aliases w:val="Знак Знак5101"/>
    <w:uiPriority w:val="99"/>
    <w:rsid w:val="00986055"/>
    <w:rPr>
      <w:rFonts w:ascii="Tahoma" w:hAnsi="Tahoma"/>
      <w:sz w:val="16"/>
      <w:lang w:val="ru-RU" w:eastAsia="ru-RU"/>
    </w:rPr>
  </w:style>
  <w:style w:type="character" w:customStyle="1" w:styleId="1590">
    <w:name w:val="Знак Знак159"/>
    <w:uiPriority w:val="99"/>
    <w:rsid w:val="00986055"/>
    <w:rPr>
      <w:b/>
      <w:sz w:val="28"/>
    </w:rPr>
  </w:style>
  <w:style w:type="character" w:customStyle="1" w:styleId="419">
    <w:name w:val="Знак Знак419"/>
    <w:uiPriority w:val="99"/>
    <w:locked/>
    <w:rsid w:val="00986055"/>
    <w:rPr>
      <w:rFonts w:ascii="Arial" w:hAnsi="Arial"/>
      <w:b/>
      <w:i/>
      <w:sz w:val="28"/>
      <w:lang w:val="ru-RU" w:eastAsia="en-US"/>
    </w:rPr>
  </w:style>
  <w:style w:type="character" w:customStyle="1" w:styleId="42a">
    <w:name w:val="Знак4 Знак2"/>
    <w:uiPriority w:val="99"/>
    <w:locked/>
    <w:rsid w:val="00986055"/>
    <w:rPr>
      <w:sz w:val="24"/>
      <w:lang w:val="ru-RU" w:eastAsia="ru-RU"/>
    </w:rPr>
  </w:style>
  <w:style w:type="character" w:customStyle="1" w:styleId="4ff0">
    <w:name w:val="Основной шрифт абзаца4"/>
    <w:uiPriority w:val="99"/>
    <w:rsid w:val="00986055"/>
  </w:style>
  <w:style w:type="character" w:customStyle="1" w:styleId="539">
    <w:name w:val="Знак Знак539"/>
    <w:uiPriority w:val="99"/>
    <w:locked/>
    <w:rsid w:val="00986055"/>
    <w:rPr>
      <w:b/>
      <w:caps/>
      <w:sz w:val="24"/>
      <w:lang w:val="ru-RU" w:eastAsia="ru-RU"/>
    </w:rPr>
  </w:style>
  <w:style w:type="character" w:customStyle="1" w:styleId="11100">
    <w:name w:val="Знак1 Знак Знак110"/>
    <w:uiPriority w:val="99"/>
    <w:locked/>
    <w:rsid w:val="00986055"/>
    <w:rPr>
      <w:rFonts w:ascii="Times New Roman" w:hAnsi="Times New Roman"/>
      <w:sz w:val="24"/>
      <w:lang w:eastAsia="ru-RU"/>
    </w:rPr>
  </w:style>
  <w:style w:type="character" w:customStyle="1" w:styleId="4690">
    <w:name w:val="Знак Знак469"/>
    <w:uiPriority w:val="99"/>
    <w:locked/>
    <w:rsid w:val="00986055"/>
    <w:rPr>
      <w:b/>
      <w:sz w:val="27"/>
      <w:lang w:val="ru-RU" w:eastAsia="ru-RU"/>
    </w:rPr>
  </w:style>
  <w:style w:type="character" w:customStyle="1" w:styleId="4890">
    <w:name w:val="Знак Знак489"/>
    <w:uiPriority w:val="99"/>
    <w:locked/>
    <w:rsid w:val="00986055"/>
    <w:rPr>
      <w:b/>
      <w:sz w:val="27"/>
      <w:lang w:val="ru-RU" w:eastAsia="ru-RU"/>
    </w:rPr>
  </w:style>
  <w:style w:type="character" w:customStyle="1" w:styleId="4490">
    <w:name w:val="Знак Знак449"/>
    <w:uiPriority w:val="99"/>
    <w:locked/>
    <w:rsid w:val="00986055"/>
    <w:rPr>
      <w:sz w:val="24"/>
    </w:rPr>
  </w:style>
  <w:style w:type="character" w:customStyle="1" w:styleId="51100">
    <w:name w:val="Знак Знак5110"/>
    <w:uiPriority w:val="99"/>
    <w:locked/>
    <w:rsid w:val="00986055"/>
    <w:rPr>
      <w:b/>
      <w:sz w:val="27"/>
      <w:lang w:val="ru-RU" w:eastAsia="ru-RU"/>
    </w:rPr>
  </w:style>
  <w:style w:type="character" w:customStyle="1" w:styleId="4390">
    <w:name w:val="Знак Знак439"/>
    <w:uiPriority w:val="99"/>
    <w:locked/>
    <w:rsid w:val="00986055"/>
    <w:rPr>
      <w:color w:val="000000"/>
      <w:sz w:val="24"/>
      <w:lang w:eastAsia="ru-RU"/>
    </w:rPr>
  </w:style>
  <w:style w:type="character" w:customStyle="1" w:styleId="4290">
    <w:name w:val="Знак Знак429"/>
    <w:uiPriority w:val="99"/>
    <w:rsid w:val="00986055"/>
    <w:rPr>
      <w:rFonts w:ascii="Times New Roman" w:hAnsi="Times New Roman"/>
      <w:sz w:val="16"/>
    </w:rPr>
  </w:style>
  <w:style w:type="character" w:customStyle="1" w:styleId="4990">
    <w:name w:val="Знак Знак499"/>
    <w:uiPriority w:val="99"/>
    <w:rsid w:val="00986055"/>
    <w:rPr>
      <w:rFonts w:ascii="Times New Roman" w:hAnsi="Times New Roman"/>
      <w:b/>
      <w:caps/>
      <w:sz w:val="24"/>
      <w:lang w:eastAsia="ru-RU"/>
    </w:rPr>
  </w:style>
  <w:style w:type="character" w:customStyle="1" w:styleId="4790">
    <w:name w:val="Знак Знак479"/>
    <w:uiPriority w:val="99"/>
    <w:rsid w:val="00986055"/>
    <w:rPr>
      <w:rFonts w:ascii="Times New Roman" w:hAnsi="Times New Roman"/>
      <w:b/>
      <w:sz w:val="27"/>
      <w:lang w:eastAsia="ru-RU"/>
    </w:rPr>
  </w:style>
  <w:style w:type="character" w:customStyle="1" w:styleId="4590">
    <w:name w:val="Знак Знак459"/>
    <w:uiPriority w:val="99"/>
    <w:rsid w:val="00986055"/>
    <w:rPr>
      <w:rFonts w:ascii="Times New Roman" w:hAnsi="Times New Roman"/>
      <w:b/>
      <w:i/>
      <w:sz w:val="26"/>
      <w:lang w:eastAsia="ru-RU"/>
    </w:rPr>
  </w:style>
  <w:style w:type="character" w:customStyle="1" w:styleId="5101">
    <w:name w:val="Знак5 Знак Знак10"/>
    <w:uiPriority w:val="99"/>
    <w:locked/>
    <w:rsid w:val="00986055"/>
    <w:rPr>
      <w:sz w:val="16"/>
    </w:rPr>
  </w:style>
  <w:style w:type="character" w:customStyle="1" w:styleId="509">
    <w:name w:val="Знак Знак509"/>
    <w:uiPriority w:val="99"/>
    <w:locked/>
    <w:rsid w:val="00986055"/>
    <w:rPr>
      <w:b/>
      <w:sz w:val="28"/>
      <w:lang w:val="ru-RU" w:eastAsia="ru-RU"/>
    </w:rPr>
  </w:style>
  <w:style w:type="character" w:customStyle="1" w:styleId="5290">
    <w:name w:val="Знак Знак529"/>
    <w:uiPriority w:val="99"/>
    <w:rsid w:val="00986055"/>
    <w:rPr>
      <w:rFonts w:ascii="Arial" w:hAnsi="Arial"/>
      <w:b/>
      <w:i/>
      <w:sz w:val="28"/>
    </w:rPr>
  </w:style>
  <w:style w:type="character" w:customStyle="1" w:styleId="5190">
    <w:name w:val="Знак5 Знак Знак19"/>
    <w:uiPriority w:val="99"/>
    <w:locked/>
    <w:rsid w:val="00986055"/>
    <w:rPr>
      <w:sz w:val="16"/>
      <w:lang w:val="ru-RU" w:eastAsia="ru-RU"/>
    </w:rPr>
  </w:style>
  <w:style w:type="character" w:customStyle="1" w:styleId="6101">
    <w:name w:val="Знак6 Знак Знак10"/>
    <w:uiPriority w:val="99"/>
    <w:rsid w:val="00986055"/>
    <w:rPr>
      <w:sz w:val="24"/>
      <w:lang w:val="ru-RU" w:eastAsia="ru-RU"/>
    </w:rPr>
  </w:style>
  <w:style w:type="character" w:customStyle="1" w:styleId="553">
    <w:name w:val="Знак Знак553"/>
    <w:uiPriority w:val="99"/>
    <w:locked/>
    <w:rsid w:val="00986055"/>
    <w:rPr>
      <w:sz w:val="24"/>
      <w:lang w:val="ru-RU" w:eastAsia="ru-RU"/>
    </w:rPr>
  </w:style>
  <w:style w:type="character" w:customStyle="1" w:styleId="6530">
    <w:name w:val="Знак Знак653"/>
    <w:uiPriority w:val="99"/>
    <w:locked/>
    <w:rsid w:val="00986055"/>
    <w:rPr>
      <w:b/>
      <w:sz w:val="27"/>
      <w:lang w:val="ru-RU" w:eastAsia="ru-RU"/>
    </w:rPr>
  </w:style>
  <w:style w:type="character" w:customStyle="1" w:styleId="6430">
    <w:name w:val="Знак Знак643"/>
    <w:locked/>
    <w:rsid w:val="00986055"/>
    <w:rPr>
      <w:b/>
      <w:sz w:val="28"/>
      <w:lang w:val="ru-RU" w:eastAsia="ru-RU"/>
    </w:rPr>
  </w:style>
  <w:style w:type="character" w:customStyle="1" w:styleId="6330">
    <w:name w:val="Знак Знак633"/>
    <w:uiPriority w:val="99"/>
    <w:locked/>
    <w:rsid w:val="00986055"/>
    <w:rPr>
      <w:b/>
      <w:i/>
      <w:sz w:val="26"/>
      <w:lang w:val="ru-RU" w:eastAsia="ru-RU"/>
    </w:rPr>
  </w:style>
  <w:style w:type="character" w:customStyle="1" w:styleId="625">
    <w:name w:val="Знак Знак625"/>
    <w:uiPriority w:val="99"/>
    <w:locked/>
    <w:rsid w:val="00986055"/>
    <w:rPr>
      <w:sz w:val="24"/>
      <w:lang w:val="ru-RU" w:eastAsia="ru-RU"/>
    </w:rPr>
  </w:style>
  <w:style w:type="character" w:customStyle="1" w:styleId="61100">
    <w:name w:val="Знак Знак6110"/>
    <w:uiPriority w:val="99"/>
    <w:locked/>
    <w:rsid w:val="00986055"/>
    <w:rPr>
      <w:sz w:val="24"/>
      <w:lang w:val="ru-RU" w:eastAsia="ru-RU"/>
    </w:rPr>
  </w:style>
  <w:style w:type="character" w:customStyle="1" w:styleId="603">
    <w:name w:val="Знак Знак603"/>
    <w:uiPriority w:val="99"/>
    <w:locked/>
    <w:rsid w:val="00986055"/>
    <w:rPr>
      <w:i/>
      <w:sz w:val="24"/>
      <w:lang w:val="ru-RU" w:eastAsia="ru-RU"/>
    </w:rPr>
  </w:style>
  <w:style w:type="character" w:customStyle="1" w:styleId="593">
    <w:name w:val="Знак Знак593"/>
    <w:uiPriority w:val="99"/>
    <w:locked/>
    <w:rsid w:val="00986055"/>
    <w:rPr>
      <w:rFonts w:ascii="Arial" w:hAnsi="Arial"/>
      <w:sz w:val="22"/>
      <w:lang w:val="ru-RU" w:eastAsia="ru-RU"/>
    </w:rPr>
  </w:style>
  <w:style w:type="character" w:customStyle="1" w:styleId="583">
    <w:name w:val="Знак Знак583"/>
    <w:uiPriority w:val="99"/>
    <w:locked/>
    <w:rsid w:val="00986055"/>
    <w:rPr>
      <w:rFonts w:ascii="Courier New" w:hAnsi="Courier New"/>
      <w:lang w:val="ru-RU" w:eastAsia="ru-RU"/>
    </w:rPr>
  </w:style>
  <w:style w:type="character" w:customStyle="1" w:styleId="573">
    <w:name w:val="Знак Знак573"/>
    <w:uiPriority w:val="99"/>
    <w:locked/>
    <w:rsid w:val="00986055"/>
    <w:rPr>
      <w:lang w:val="ru-RU" w:eastAsia="ru-RU"/>
    </w:rPr>
  </w:style>
  <w:style w:type="character" w:customStyle="1" w:styleId="563">
    <w:name w:val="Знак Знак563"/>
    <w:uiPriority w:val="99"/>
    <w:locked/>
    <w:rsid w:val="00986055"/>
    <w:rPr>
      <w:sz w:val="24"/>
      <w:lang w:val="ru-RU" w:eastAsia="ru-RU"/>
    </w:rPr>
  </w:style>
  <w:style w:type="character" w:customStyle="1" w:styleId="543">
    <w:name w:val="Знак Знак543"/>
    <w:uiPriority w:val="99"/>
    <w:locked/>
    <w:rsid w:val="00986055"/>
    <w:rPr>
      <w:sz w:val="24"/>
      <w:lang w:val="en-US" w:eastAsia="ru-RU"/>
    </w:rPr>
  </w:style>
  <w:style w:type="character" w:customStyle="1" w:styleId="6730">
    <w:name w:val="Знак Знак673"/>
    <w:uiPriority w:val="99"/>
    <w:rsid w:val="00986055"/>
    <w:rPr>
      <w:rFonts w:ascii="Arial" w:hAnsi="Arial"/>
      <w:b/>
      <w:sz w:val="26"/>
    </w:rPr>
  </w:style>
  <w:style w:type="character" w:customStyle="1" w:styleId="6630">
    <w:name w:val="Знак Знак663"/>
    <w:uiPriority w:val="99"/>
    <w:rsid w:val="00986055"/>
    <w:rPr>
      <w:b/>
      <w:sz w:val="28"/>
    </w:rPr>
  </w:style>
  <w:style w:type="character" w:customStyle="1" w:styleId="703">
    <w:name w:val="Знак Знак703"/>
    <w:uiPriority w:val="99"/>
    <w:rsid w:val="00986055"/>
    <w:rPr>
      <w:rFonts w:ascii="Arial" w:hAnsi="Arial"/>
      <w:b/>
      <w:sz w:val="26"/>
    </w:rPr>
  </w:style>
  <w:style w:type="character" w:customStyle="1" w:styleId="693">
    <w:name w:val="Знак Знак693"/>
    <w:uiPriority w:val="99"/>
    <w:rsid w:val="00986055"/>
    <w:rPr>
      <w:b/>
      <w:sz w:val="28"/>
    </w:rPr>
  </w:style>
  <w:style w:type="character" w:customStyle="1" w:styleId="683">
    <w:name w:val="Знак Знак683"/>
    <w:uiPriority w:val="99"/>
    <w:rsid w:val="00986055"/>
    <w:rPr>
      <w:b/>
      <w:i/>
      <w:sz w:val="26"/>
    </w:rPr>
  </w:style>
  <w:style w:type="character" w:customStyle="1" w:styleId="11fa">
    <w:name w:val="Слабая ссылка11"/>
    <w:uiPriority w:val="99"/>
    <w:rsid w:val="00986055"/>
    <w:rPr>
      <w:smallCaps/>
      <w:color w:val="C0504D"/>
      <w:u w:val="single"/>
    </w:rPr>
  </w:style>
  <w:style w:type="character" w:customStyle="1" w:styleId="11fb">
    <w:name w:val="Сильная ссылка11"/>
    <w:uiPriority w:val="99"/>
    <w:rsid w:val="00986055"/>
    <w:rPr>
      <w:b/>
      <w:smallCaps/>
      <w:color w:val="C0504D"/>
      <w:spacing w:val="5"/>
      <w:u w:val="single"/>
    </w:rPr>
  </w:style>
  <w:style w:type="character" w:customStyle="1" w:styleId="11fc">
    <w:name w:val="Название книги11"/>
    <w:uiPriority w:val="99"/>
    <w:rsid w:val="00986055"/>
    <w:rPr>
      <w:b/>
      <w:smallCaps/>
      <w:spacing w:val="5"/>
    </w:rPr>
  </w:style>
  <w:style w:type="character" w:customStyle="1" w:styleId="4151">
    <w:name w:val="Знак4 Знак Знак15"/>
    <w:uiPriority w:val="99"/>
    <w:locked/>
    <w:rsid w:val="00986055"/>
    <w:rPr>
      <w:rFonts w:ascii="Arial" w:hAnsi="Arial"/>
      <w:b/>
      <w:kern w:val="32"/>
      <w:sz w:val="32"/>
      <w:lang w:val="ru-RU" w:eastAsia="ru-RU"/>
    </w:rPr>
  </w:style>
  <w:style w:type="character" w:customStyle="1" w:styleId="2131">
    <w:name w:val="Знак2 Знак Знак13"/>
    <w:uiPriority w:val="99"/>
    <w:locked/>
    <w:rsid w:val="00986055"/>
    <w:rPr>
      <w:b/>
      <w:sz w:val="27"/>
      <w:lang w:val="ru-RU" w:eastAsia="ru-RU"/>
    </w:rPr>
  </w:style>
  <w:style w:type="character" w:customStyle="1" w:styleId="246">
    <w:name w:val="Знак2 Знак Знак4"/>
    <w:uiPriority w:val="99"/>
    <w:semiHidden/>
    <w:locked/>
    <w:rsid w:val="00986055"/>
    <w:rPr>
      <w:rFonts w:ascii="Arial" w:hAnsi="Arial"/>
      <w:b/>
      <w:sz w:val="26"/>
      <w:lang w:val="ru-RU" w:eastAsia="ru-RU"/>
    </w:rPr>
  </w:style>
  <w:style w:type="character" w:customStyle="1" w:styleId="5f7">
    <w:name w:val="Слабое выделение5"/>
    <w:uiPriority w:val="99"/>
    <w:rsid w:val="00986055"/>
    <w:rPr>
      <w:i/>
      <w:color w:val="808080"/>
    </w:rPr>
  </w:style>
  <w:style w:type="character" w:customStyle="1" w:styleId="5f8">
    <w:name w:val="Сильное выделение5"/>
    <w:uiPriority w:val="99"/>
    <w:rsid w:val="00986055"/>
    <w:rPr>
      <w:b/>
      <w:i/>
      <w:color w:val="4F81BD"/>
    </w:rPr>
  </w:style>
  <w:style w:type="character" w:customStyle="1" w:styleId="2ffff7">
    <w:name w:val="Слабая ссылка2"/>
    <w:rsid w:val="00986055"/>
    <w:rPr>
      <w:smallCaps/>
      <w:color w:val="C0504D"/>
      <w:u w:val="single"/>
    </w:rPr>
  </w:style>
  <w:style w:type="character" w:customStyle="1" w:styleId="2ffff8">
    <w:name w:val="Сильная ссылка2"/>
    <w:rsid w:val="00986055"/>
    <w:rPr>
      <w:b/>
      <w:smallCaps/>
      <w:color w:val="C0504D"/>
      <w:spacing w:val="5"/>
      <w:u w:val="single"/>
    </w:rPr>
  </w:style>
  <w:style w:type="character" w:customStyle="1" w:styleId="2ffff9">
    <w:name w:val="Название книги2"/>
    <w:rsid w:val="00986055"/>
    <w:rPr>
      <w:b/>
      <w:smallCaps/>
      <w:spacing w:val="5"/>
    </w:rPr>
  </w:style>
  <w:style w:type="character" w:customStyle="1" w:styleId="4ff1">
    <w:name w:val="Замещающий текст4"/>
    <w:uiPriority w:val="99"/>
    <w:rsid w:val="00986055"/>
    <w:rPr>
      <w:color w:val="808080"/>
    </w:rPr>
  </w:style>
  <w:style w:type="character" w:customStyle="1" w:styleId="Heading4Char1">
    <w:name w:val="Heading 4 Char1"/>
    <w:locked/>
    <w:rsid w:val="00986055"/>
    <w:rPr>
      <w:rFonts w:ascii="Times New Roman" w:hAnsi="Times New Roman"/>
      <w:b/>
      <w:sz w:val="28"/>
    </w:rPr>
  </w:style>
  <w:style w:type="character" w:customStyle="1" w:styleId="Heading5Char1">
    <w:name w:val="Heading 5 Char1"/>
    <w:uiPriority w:val="99"/>
    <w:locked/>
    <w:rsid w:val="00986055"/>
    <w:rPr>
      <w:rFonts w:ascii="Times New Roman" w:hAnsi="Times New Roman"/>
      <w:b/>
      <w:i/>
      <w:sz w:val="26"/>
    </w:rPr>
  </w:style>
  <w:style w:type="character" w:customStyle="1" w:styleId="Heading6Char1">
    <w:name w:val="Heading 6 Char1"/>
    <w:uiPriority w:val="99"/>
    <w:locked/>
    <w:rsid w:val="00986055"/>
    <w:rPr>
      <w:rFonts w:ascii="Times New Roman" w:hAnsi="Times New Roman"/>
      <w:b/>
      <w:lang w:eastAsia="ru-RU"/>
    </w:rPr>
  </w:style>
  <w:style w:type="character" w:customStyle="1" w:styleId="Heading7Char1">
    <w:name w:val="Heading 7 Char1"/>
    <w:uiPriority w:val="99"/>
    <w:locked/>
    <w:rsid w:val="00986055"/>
    <w:rPr>
      <w:rFonts w:ascii="Times New Roman" w:hAnsi="Times New Roman"/>
      <w:sz w:val="20"/>
      <w:lang w:eastAsia="ru-RU"/>
    </w:rPr>
  </w:style>
  <w:style w:type="character" w:customStyle="1" w:styleId="Heading8Char1">
    <w:name w:val="Heading 8 Char1"/>
    <w:uiPriority w:val="99"/>
    <w:locked/>
    <w:rsid w:val="00986055"/>
    <w:rPr>
      <w:rFonts w:ascii="Calibri" w:hAnsi="Calibri"/>
      <w:i/>
      <w:sz w:val="24"/>
    </w:rPr>
  </w:style>
  <w:style w:type="character" w:customStyle="1" w:styleId="Heading9Char1">
    <w:name w:val="Heading 9 Char1"/>
    <w:uiPriority w:val="99"/>
    <w:locked/>
    <w:rsid w:val="00986055"/>
    <w:rPr>
      <w:rFonts w:ascii="Arial" w:hAnsi="Arial"/>
      <w:lang w:eastAsia="ru-RU"/>
    </w:rPr>
  </w:style>
  <w:style w:type="character" w:customStyle="1" w:styleId="Heading3Char1">
    <w:name w:val="Heading 3 Char1"/>
    <w:locked/>
    <w:rsid w:val="00986055"/>
    <w:rPr>
      <w:rFonts w:ascii="Arial" w:hAnsi="Arial"/>
      <w:b/>
      <w:sz w:val="26"/>
      <w:lang w:val="ru-RU" w:eastAsia="ru-RU"/>
    </w:rPr>
  </w:style>
  <w:style w:type="character" w:customStyle="1" w:styleId="BodyText3Char2">
    <w:name w:val="Body Text 3 Char2"/>
    <w:aliases w:val="Знак5 Char2"/>
    <w:uiPriority w:val="99"/>
    <w:locked/>
    <w:rsid w:val="00986055"/>
    <w:rPr>
      <w:rFonts w:ascii="Times New Roman" w:hAnsi="Times New Roman"/>
      <w:sz w:val="16"/>
    </w:rPr>
  </w:style>
  <w:style w:type="character" w:customStyle="1" w:styleId="BodyTextFirstIndent2Char2">
    <w:name w:val="Body Text First Indent 2 Char2"/>
    <w:uiPriority w:val="99"/>
    <w:locked/>
    <w:rsid w:val="00986055"/>
    <w:rPr>
      <w:rFonts w:ascii="Times New Roman" w:hAnsi="Times New Roman"/>
      <w:sz w:val="24"/>
      <w:lang w:eastAsia="ru-RU"/>
    </w:rPr>
  </w:style>
  <w:style w:type="character" w:customStyle="1" w:styleId="HTMLPreformattedChar1">
    <w:name w:val="HTML Preformatted Char1"/>
    <w:uiPriority w:val="99"/>
    <w:locked/>
    <w:rsid w:val="00986055"/>
    <w:rPr>
      <w:rFonts w:ascii="Courier New" w:hAnsi="Courier New"/>
      <w:sz w:val="20"/>
      <w:lang w:eastAsia="ru-RU"/>
    </w:rPr>
  </w:style>
  <w:style w:type="character" w:customStyle="1" w:styleId="FontStyle89">
    <w:name w:val="Font Style89"/>
    <w:uiPriority w:val="99"/>
    <w:qFormat/>
    <w:rsid w:val="00986055"/>
    <w:rPr>
      <w:rFonts w:ascii="Times New Roman" w:hAnsi="Times New Roman"/>
      <w:i/>
      <w:sz w:val="14"/>
    </w:rPr>
  </w:style>
  <w:style w:type="character" w:customStyle="1" w:styleId="7f4">
    <w:name w:val="стиль7"/>
    <w:uiPriority w:val="99"/>
    <w:qFormat/>
    <w:rsid w:val="00986055"/>
    <w:rPr>
      <w:rFonts w:ascii="Times New Roman" w:hAnsi="Times New Roman" w:cs="Times New Roman"/>
    </w:rPr>
  </w:style>
  <w:style w:type="character" w:customStyle="1" w:styleId="title1">
    <w:name w:val="title1"/>
    <w:uiPriority w:val="99"/>
    <w:qFormat/>
    <w:rsid w:val="00986055"/>
    <w:rPr>
      <w:rFonts w:ascii="Verdana" w:hAnsi="Verdana"/>
      <w:color w:val="301007"/>
      <w:sz w:val="30"/>
    </w:rPr>
  </w:style>
  <w:style w:type="character" w:customStyle="1" w:styleId="7120">
    <w:name w:val="Знак Знак712"/>
    <w:uiPriority w:val="99"/>
    <w:rsid w:val="00986055"/>
    <w:rPr>
      <w:sz w:val="16"/>
      <w:lang w:val="ru-RU" w:eastAsia="ru-RU"/>
    </w:rPr>
  </w:style>
  <w:style w:type="character" w:customStyle="1" w:styleId="830">
    <w:name w:val="Знак Знак83"/>
    <w:locked/>
    <w:rsid w:val="00986055"/>
    <w:rPr>
      <w:sz w:val="24"/>
    </w:rPr>
  </w:style>
  <w:style w:type="character" w:customStyle="1" w:styleId="624">
    <w:name w:val="Знак Знак624"/>
    <w:uiPriority w:val="99"/>
    <w:locked/>
    <w:rsid w:val="00986055"/>
    <w:rPr>
      <w:b/>
      <w:caps/>
      <w:sz w:val="24"/>
      <w:lang w:val="ru-RU" w:eastAsia="ru-RU"/>
    </w:rPr>
  </w:style>
  <w:style w:type="character" w:customStyle="1" w:styleId="5191">
    <w:name w:val="Знак Знак519"/>
    <w:uiPriority w:val="99"/>
    <w:locked/>
    <w:rsid w:val="00986055"/>
    <w:rPr>
      <w:b/>
      <w:sz w:val="27"/>
      <w:lang w:val="ru-RU" w:eastAsia="ru-RU"/>
    </w:rPr>
  </w:style>
  <w:style w:type="character" w:customStyle="1" w:styleId="bold1">
    <w:name w:val="bold1"/>
    <w:uiPriority w:val="99"/>
    <w:qFormat/>
    <w:rsid w:val="00986055"/>
    <w:rPr>
      <w:rFonts w:ascii="Arial" w:hAnsi="Arial"/>
      <w:b/>
    </w:rPr>
  </w:style>
  <w:style w:type="character" w:customStyle="1" w:styleId="b-serp-itemtextpassage1">
    <w:name w:val="b-serp-item__text_passage1"/>
    <w:uiPriority w:val="99"/>
    <w:qFormat/>
    <w:rsid w:val="00986055"/>
    <w:rPr>
      <w:b/>
    </w:rPr>
  </w:style>
  <w:style w:type="character" w:customStyle="1" w:styleId="afffffffffff4">
    <w:name w:val="текст Знак Знак"/>
    <w:uiPriority w:val="99"/>
    <w:qFormat/>
    <w:rsid w:val="00986055"/>
    <w:rPr>
      <w:sz w:val="24"/>
      <w:lang w:val="ru-RU" w:eastAsia="ru-RU"/>
    </w:rPr>
  </w:style>
  <w:style w:type="character" w:customStyle="1" w:styleId="description1">
    <w:name w:val="description1"/>
    <w:uiPriority w:val="99"/>
    <w:qFormat/>
    <w:rsid w:val="00986055"/>
    <w:rPr>
      <w:color w:val="000000"/>
      <w:sz w:val="17"/>
    </w:rPr>
  </w:style>
  <w:style w:type="character" w:customStyle="1" w:styleId="940">
    <w:name w:val="Знак Знак94"/>
    <w:uiPriority w:val="99"/>
    <w:rsid w:val="00986055"/>
    <w:rPr>
      <w:rFonts w:ascii="Times New Roman" w:hAnsi="Times New Roman"/>
      <w:sz w:val="24"/>
    </w:rPr>
  </w:style>
  <w:style w:type="character" w:customStyle="1" w:styleId="1340">
    <w:name w:val="Знак Знак134"/>
    <w:locked/>
    <w:rsid w:val="00986055"/>
    <w:rPr>
      <w:rFonts w:ascii="Arial" w:hAnsi="Arial"/>
      <w:b/>
      <w:kern w:val="32"/>
      <w:sz w:val="32"/>
      <w:lang w:val="ru-RU" w:eastAsia="ru-RU"/>
    </w:rPr>
  </w:style>
  <w:style w:type="character" w:customStyle="1" w:styleId="bibliocaption1">
    <w:name w:val="bibliocaption1"/>
    <w:uiPriority w:val="99"/>
    <w:qFormat/>
    <w:rsid w:val="00986055"/>
    <w:rPr>
      <w:rFonts w:ascii="Verdana" w:hAnsi="Verdana"/>
      <w:b/>
      <w:color w:val="080000"/>
      <w:sz w:val="22"/>
      <w:u w:val="none"/>
    </w:rPr>
  </w:style>
  <w:style w:type="character" w:customStyle="1" w:styleId="ft988">
    <w:name w:val="ft988"/>
    <w:uiPriority w:val="99"/>
    <w:qFormat/>
    <w:rsid w:val="00986055"/>
    <w:rPr>
      <w:rFonts w:ascii="Times New Roman" w:hAnsi="Times New Roman" w:cs="Times New Roman"/>
    </w:rPr>
  </w:style>
  <w:style w:type="character" w:customStyle="1" w:styleId="ft1067">
    <w:name w:val="ft1067"/>
    <w:uiPriority w:val="99"/>
    <w:qFormat/>
    <w:rsid w:val="00986055"/>
    <w:rPr>
      <w:rFonts w:ascii="Times New Roman" w:hAnsi="Times New Roman" w:cs="Times New Roman"/>
    </w:rPr>
  </w:style>
  <w:style w:type="character" w:customStyle="1" w:styleId="ft1144">
    <w:name w:val="ft1144"/>
    <w:uiPriority w:val="99"/>
    <w:qFormat/>
    <w:rsid w:val="00986055"/>
    <w:rPr>
      <w:rFonts w:ascii="Times New Roman" w:hAnsi="Times New Roman" w:cs="Times New Roman"/>
    </w:rPr>
  </w:style>
  <w:style w:type="character" w:customStyle="1" w:styleId="ft1207">
    <w:name w:val="ft1207"/>
    <w:uiPriority w:val="99"/>
    <w:qFormat/>
    <w:rsid w:val="00986055"/>
    <w:rPr>
      <w:rFonts w:ascii="Times New Roman" w:hAnsi="Times New Roman" w:cs="Times New Roman"/>
    </w:rPr>
  </w:style>
  <w:style w:type="character" w:customStyle="1" w:styleId="ft1213">
    <w:name w:val="ft1213"/>
    <w:uiPriority w:val="99"/>
    <w:qFormat/>
    <w:rsid w:val="00986055"/>
    <w:rPr>
      <w:rFonts w:ascii="Times New Roman" w:hAnsi="Times New Roman" w:cs="Times New Roman"/>
    </w:rPr>
  </w:style>
  <w:style w:type="character" w:customStyle="1" w:styleId="ft1214">
    <w:name w:val="ft1214"/>
    <w:uiPriority w:val="99"/>
    <w:qFormat/>
    <w:rsid w:val="00986055"/>
    <w:rPr>
      <w:rFonts w:ascii="Times New Roman" w:hAnsi="Times New Roman" w:cs="Times New Roman"/>
    </w:rPr>
  </w:style>
  <w:style w:type="character" w:customStyle="1" w:styleId="ft1289">
    <w:name w:val="ft1289"/>
    <w:uiPriority w:val="99"/>
    <w:qFormat/>
    <w:rsid w:val="00986055"/>
    <w:rPr>
      <w:rFonts w:ascii="Times New Roman" w:hAnsi="Times New Roman" w:cs="Times New Roman"/>
    </w:rPr>
  </w:style>
  <w:style w:type="character" w:customStyle="1" w:styleId="ft1311">
    <w:name w:val="ft1311"/>
    <w:uiPriority w:val="99"/>
    <w:qFormat/>
    <w:rsid w:val="00986055"/>
    <w:rPr>
      <w:rFonts w:ascii="Times New Roman" w:hAnsi="Times New Roman" w:cs="Times New Roman"/>
    </w:rPr>
  </w:style>
  <w:style w:type="character" w:customStyle="1" w:styleId="ft3008">
    <w:name w:val="ft3008"/>
    <w:uiPriority w:val="99"/>
    <w:qFormat/>
    <w:rsid w:val="00986055"/>
    <w:rPr>
      <w:rFonts w:ascii="Times New Roman" w:hAnsi="Times New Roman" w:cs="Times New Roman"/>
    </w:rPr>
  </w:style>
  <w:style w:type="character" w:customStyle="1" w:styleId="ft3181">
    <w:name w:val="ft3181"/>
    <w:uiPriority w:val="99"/>
    <w:qFormat/>
    <w:rsid w:val="00986055"/>
    <w:rPr>
      <w:rFonts w:ascii="Times New Roman" w:hAnsi="Times New Roman" w:cs="Times New Roman"/>
    </w:rPr>
  </w:style>
  <w:style w:type="character" w:customStyle="1" w:styleId="ft722">
    <w:name w:val="ft722"/>
    <w:uiPriority w:val="99"/>
    <w:qFormat/>
    <w:rsid w:val="00986055"/>
    <w:rPr>
      <w:rFonts w:ascii="Times New Roman" w:hAnsi="Times New Roman" w:cs="Times New Roman"/>
    </w:rPr>
  </w:style>
  <w:style w:type="character" w:customStyle="1" w:styleId="ft728">
    <w:name w:val="ft728"/>
    <w:uiPriority w:val="99"/>
    <w:qFormat/>
    <w:rsid w:val="00986055"/>
    <w:rPr>
      <w:rFonts w:ascii="Times New Roman" w:hAnsi="Times New Roman" w:cs="Times New Roman"/>
    </w:rPr>
  </w:style>
  <w:style w:type="character" w:customStyle="1" w:styleId="ft730">
    <w:name w:val="ft730"/>
    <w:uiPriority w:val="99"/>
    <w:qFormat/>
    <w:rsid w:val="00986055"/>
    <w:rPr>
      <w:rFonts w:ascii="Times New Roman" w:hAnsi="Times New Roman" w:cs="Times New Roman"/>
    </w:rPr>
  </w:style>
  <w:style w:type="character" w:customStyle="1" w:styleId="ft72">
    <w:name w:val="ft72"/>
    <w:uiPriority w:val="99"/>
    <w:qFormat/>
    <w:rsid w:val="00986055"/>
    <w:rPr>
      <w:rFonts w:ascii="Times New Roman" w:hAnsi="Times New Roman" w:cs="Times New Roman"/>
    </w:rPr>
  </w:style>
  <w:style w:type="character" w:customStyle="1" w:styleId="ft731">
    <w:name w:val="ft731"/>
    <w:uiPriority w:val="99"/>
    <w:qFormat/>
    <w:rsid w:val="00986055"/>
    <w:rPr>
      <w:rFonts w:ascii="Times New Roman" w:hAnsi="Times New Roman" w:cs="Times New Roman"/>
    </w:rPr>
  </w:style>
  <w:style w:type="character" w:customStyle="1" w:styleId="ft732">
    <w:name w:val="ft732"/>
    <w:uiPriority w:val="99"/>
    <w:qFormat/>
    <w:rsid w:val="00986055"/>
    <w:rPr>
      <w:rFonts w:ascii="Times New Roman" w:hAnsi="Times New Roman" w:cs="Times New Roman"/>
    </w:rPr>
  </w:style>
  <w:style w:type="character" w:customStyle="1" w:styleId="ft735">
    <w:name w:val="ft735"/>
    <w:uiPriority w:val="99"/>
    <w:qFormat/>
    <w:rsid w:val="00986055"/>
    <w:rPr>
      <w:rFonts w:ascii="Times New Roman" w:hAnsi="Times New Roman" w:cs="Times New Roman"/>
    </w:rPr>
  </w:style>
  <w:style w:type="character" w:customStyle="1" w:styleId="ft738">
    <w:name w:val="ft738"/>
    <w:uiPriority w:val="99"/>
    <w:qFormat/>
    <w:rsid w:val="00986055"/>
    <w:rPr>
      <w:rFonts w:ascii="Times New Roman" w:hAnsi="Times New Roman" w:cs="Times New Roman"/>
    </w:rPr>
  </w:style>
  <w:style w:type="character" w:customStyle="1" w:styleId="ft747">
    <w:name w:val="ft747"/>
    <w:uiPriority w:val="99"/>
    <w:qFormat/>
    <w:rsid w:val="00986055"/>
    <w:rPr>
      <w:rFonts w:ascii="Times New Roman" w:hAnsi="Times New Roman" w:cs="Times New Roman"/>
    </w:rPr>
  </w:style>
  <w:style w:type="character" w:customStyle="1" w:styleId="ft758">
    <w:name w:val="ft758"/>
    <w:uiPriority w:val="99"/>
    <w:qFormat/>
    <w:rsid w:val="00986055"/>
    <w:rPr>
      <w:rFonts w:ascii="Times New Roman" w:hAnsi="Times New Roman" w:cs="Times New Roman"/>
    </w:rPr>
  </w:style>
  <w:style w:type="character" w:customStyle="1" w:styleId="ft2100">
    <w:name w:val="ft2100"/>
    <w:uiPriority w:val="99"/>
    <w:qFormat/>
    <w:rsid w:val="00986055"/>
    <w:rPr>
      <w:rFonts w:ascii="Times New Roman" w:hAnsi="Times New Roman" w:cs="Times New Roman"/>
    </w:rPr>
  </w:style>
  <w:style w:type="character" w:customStyle="1" w:styleId="ft2109">
    <w:name w:val="ft2109"/>
    <w:uiPriority w:val="99"/>
    <w:qFormat/>
    <w:rsid w:val="00986055"/>
    <w:rPr>
      <w:rFonts w:ascii="Times New Roman" w:hAnsi="Times New Roman" w:cs="Times New Roman"/>
    </w:rPr>
  </w:style>
  <w:style w:type="character" w:customStyle="1" w:styleId="ft2121">
    <w:name w:val="ft2121"/>
    <w:uiPriority w:val="99"/>
    <w:qFormat/>
    <w:rsid w:val="00986055"/>
    <w:rPr>
      <w:rFonts w:ascii="Times New Roman" w:hAnsi="Times New Roman" w:cs="Times New Roman"/>
    </w:rPr>
  </w:style>
  <w:style w:type="character" w:customStyle="1" w:styleId="ft2130">
    <w:name w:val="ft2130"/>
    <w:uiPriority w:val="99"/>
    <w:qFormat/>
    <w:rsid w:val="00986055"/>
    <w:rPr>
      <w:rFonts w:ascii="Times New Roman" w:hAnsi="Times New Roman" w:cs="Times New Roman"/>
    </w:rPr>
  </w:style>
  <w:style w:type="character" w:customStyle="1" w:styleId="ft24421">
    <w:name w:val="ft24421"/>
    <w:uiPriority w:val="99"/>
    <w:qFormat/>
    <w:rsid w:val="00986055"/>
    <w:rPr>
      <w:rFonts w:ascii="Times" w:hAnsi="Times"/>
      <w:b/>
      <w:color w:val="000000"/>
      <w:spacing w:val="15"/>
      <w:sz w:val="27"/>
    </w:rPr>
  </w:style>
  <w:style w:type="character" w:customStyle="1" w:styleId="FontStyle49">
    <w:name w:val="Font Style49"/>
    <w:uiPriority w:val="99"/>
    <w:qFormat/>
    <w:rsid w:val="00986055"/>
    <w:rPr>
      <w:rFonts w:ascii="Times New Roman" w:hAnsi="Times New Roman"/>
      <w:i/>
      <w:sz w:val="26"/>
    </w:rPr>
  </w:style>
  <w:style w:type="character" w:customStyle="1" w:styleId="rvts9">
    <w:name w:val="rvts9"/>
    <w:uiPriority w:val="99"/>
    <w:qFormat/>
    <w:rsid w:val="00986055"/>
    <w:rPr>
      <w:rFonts w:ascii="Times New Roman" w:hAnsi="Times New Roman" w:cs="Times New Roman"/>
    </w:rPr>
  </w:style>
  <w:style w:type="character" w:customStyle="1" w:styleId="rvts15">
    <w:name w:val="rvts15"/>
    <w:uiPriority w:val="99"/>
    <w:qFormat/>
    <w:rsid w:val="00986055"/>
    <w:rPr>
      <w:rFonts w:ascii="Times New Roman" w:hAnsi="Times New Roman" w:cs="Times New Roman"/>
    </w:rPr>
  </w:style>
  <w:style w:type="character" w:customStyle="1" w:styleId="ft401">
    <w:name w:val="ft401"/>
    <w:uiPriority w:val="99"/>
    <w:qFormat/>
    <w:rsid w:val="00986055"/>
    <w:rPr>
      <w:rFonts w:ascii="Times New Roman" w:hAnsi="Times New Roman" w:cs="Times New Roman"/>
    </w:rPr>
  </w:style>
  <w:style w:type="character" w:customStyle="1" w:styleId="ft404">
    <w:name w:val="ft404"/>
    <w:uiPriority w:val="99"/>
    <w:qFormat/>
    <w:rsid w:val="00986055"/>
    <w:rPr>
      <w:rFonts w:ascii="Times New Roman" w:hAnsi="Times New Roman" w:cs="Times New Roman"/>
    </w:rPr>
  </w:style>
  <w:style w:type="character" w:customStyle="1" w:styleId="ft2">
    <w:name w:val="ft2"/>
    <w:uiPriority w:val="99"/>
    <w:qFormat/>
    <w:rsid w:val="00986055"/>
    <w:rPr>
      <w:rFonts w:ascii="Times New Roman" w:hAnsi="Times New Roman" w:cs="Times New Roman"/>
    </w:rPr>
  </w:style>
  <w:style w:type="character" w:customStyle="1" w:styleId="ft405">
    <w:name w:val="ft405"/>
    <w:uiPriority w:val="99"/>
    <w:qFormat/>
    <w:rsid w:val="00986055"/>
    <w:rPr>
      <w:rFonts w:ascii="Times New Roman" w:hAnsi="Times New Roman" w:cs="Times New Roman"/>
    </w:rPr>
  </w:style>
  <w:style w:type="character" w:customStyle="1" w:styleId="ft407">
    <w:name w:val="ft407"/>
    <w:uiPriority w:val="99"/>
    <w:qFormat/>
    <w:rsid w:val="00986055"/>
    <w:rPr>
      <w:rFonts w:ascii="Times New Roman" w:hAnsi="Times New Roman" w:cs="Times New Roman"/>
    </w:rPr>
  </w:style>
  <w:style w:type="character" w:customStyle="1" w:styleId="ft411">
    <w:name w:val="ft411"/>
    <w:uiPriority w:val="99"/>
    <w:qFormat/>
    <w:rsid w:val="00986055"/>
    <w:rPr>
      <w:rFonts w:ascii="Times New Roman" w:hAnsi="Times New Roman" w:cs="Times New Roman"/>
    </w:rPr>
  </w:style>
  <w:style w:type="character" w:customStyle="1" w:styleId="ft416">
    <w:name w:val="ft416"/>
    <w:uiPriority w:val="99"/>
    <w:qFormat/>
    <w:rsid w:val="00986055"/>
    <w:rPr>
      <w:rFonts w:ascii="Times New Roman" w:hAnsi="Times New Roman" w:cs="Times New Roman"/>
    </w:rPr>
  </w:style>
  <w:style w:type="character" w:customStyle="1" w:styleId="ft438">
    <w:name w:val="ft438"/>
    <w:uiPriority w:val="99"/>
    <w:qFormat/>
    <w:rsid w:val="00986055"/>
    <w:rPr>
      <w:rFonts w:ascii="Times New Roman" w:hAnsi="Times New Roman" w:cs="Times New Roman"/>
    </w:rPr>
  </w:style>
  <w:style w:type="character" w:customStyle="1" w:styleId="ft461">
    <w:name w:val="ft461"/>
    <w:uiPriority w:val="99"/>
    <w:qFormat/>
    <w:rsid w:val="00986055"/>
    <w:rPr>
      <w:rFonts w:ascii="Times New Roman" w:hAnsi="Times New Roman" w:cs="Times New Roman"/>
    </w:rPr>
  </w:style>
  <w:style w:type="character" w:customStyle="1" w:styleId="ft485">
    <w:name w:val="ft485"/>
    <w:uiPriority w:val="99"/>
    <w:qFormat/>
    <w:rsid w:val="00986055"/>
    <w:rPr>
      <w:rFonts w:ascii="Times New Roman" w:hAnsi="Times New Roman" w:cs="Times New Roman"/>
    </w:rPr>
  </w:style>
  <w:style w:type="character" w:customStyle="1" w:styleId="ft507">
    <w:name w:val="ft507"/>
    <w:uiPriority w:val="99"/>
    <w:qFormat/>
    <w:rsid w:val="00986055"/>
    <w:rPr>
      <w:rFonts w:ascii="Times New Roman" w:hAnsi="Times New Roman" w:cs="Times New Roman"/>
    </w:rPr>
  </w:style>
  <w:style w:type="character" w:customStyle="1" w:styleId="ft464">
    <w:name w:val="ft464"/>
    <w:uiPriority w:val="99"/>
    <w:qFormat/>
    <w:rsid w:val="00986055"/>
    <w:rPr>
      <w:rFonts w:ascii="Times New Roman" w:hAnsi="Times New Roman" w:cs="Times New Roman"/>
    </w:rPr>
  </w:style>
  <w:style w:type="character" w:customStyle="1" w:styleId="ft515">
    <w:name w:val="ft515"/>
    <w:uiPriority w:val="99"/>
    <w:qFormat/>
    <w:rsid w:val="00986055"/>
    <w:rPr>
      <w:rFonts w:ascii="Times New Roman" w:hAnsi="Times New Roman" w:cs="Times New Roman"/>
    </w:rPr>
  </w:style>
  <w:style w:type="character" w:customStyle="1" w:styleId="ft518">
    <w:name w:val="ft518"/>
    <w:uiPriority w:val="99"/>
    <w:qFormat/>
    <w:rsid w:val="00986055"/>
    <w:rPr>
      <w:rFonts w:ascii="Times New Roman" w:hAnsi="Times New Roman" w:cs="Times New Roman"/>
    </w:rPr>
  </w:style>
  <w:style w:type="character" w:customStyle="1" w:styleId="ft521">
    <w:name w:val="ft521"/>
    <w:uiPriority w:val="99"/>
    <w:qFormat/>
    <w:rsid w:val="00986055"/>
    <w:rPr>
      <w:rFonts w:ascii="Times New Roman" w:hAnsi="Times New Roman" w:cs="Times New Roman"/>
    </w:rPr>
  </w:style>
  <w:style w:type="character" w:customStyle="1" w:styleId="ft525">
    <w:name w:val="ft525"/>
    <w:uiPriority w:val="99"/>
    <w:qFormat/>
    <w:rsid w:val="00986055"/>
    <w:rPr>
      <w:rFonts w:ascii="Times New Roman" w:hAnsi="Times New Roman" w:cs="Times New Roman"/>
    </w:rPr>
  </w:style>
  <w:style w:type="character" w:customStyle="1" w:styleId="ft549">
    <w:name w:val="ft549"/>
    <w:uiPriority w:val="99"/>
    <w:qFormat/>
    <w:rsid w:val="00986055"/>
    <w:rPr>
      <w:rFonts w:ascii="Times New Roman" w:hAnsi="Times New Roman" w:cs="Times New Roman"/>
    </w:rPr>
  </w:style>
  <w:style w:type="character" w:customStyle="1" w:styleId="ft554">
    <w:name w:val="ft554"/>
    <w:uiPriority w:val="99"/>
    <w:qFormat/>
    <w:rsid w:val="00986055"/>
    <w:rPr>
      <w:rFonts w:ascii="Times New Roman" w:hAnsi="Times New Roman" w:cs="Times New Roman"/>
    </w:rPr>
  </w:style>
  <w:style w:type="character" w:customStyle="1" w:styleId="ft557">
    <w:name w:val="ft557"/>
    <w:uiPriority w:val="99"/>
    <w:qFormat/>
    <w:rsid w:val="00986055"/>
    <w:rPr>
      <w:rFonts w:ascii="Times New Roman" w:hAnsi="Times New Roman" w:cs="Times New Roman"/>
    </w:rPr>
  </w:style>
  <w:style w:type="character" w:customStyle="1" w:styleId="ft561">
    <w:name w:val="ft561"/>
    <w:uiPriority w:val="99"/>
    <w:qFormat/>
    <w:rsid w:val="00986055"/>
    <w:rPr>
      <w:rFonts w:ascii="Times New Roman" w:hAnsi="Times New Roman" w:cs="Times New Roman"/>
    </w:rPr>
  </w:style>
  <w:style w:type="character" w:customStyle="1" w:styleId="ft565">
    <w:name w:val="ft565"/>
    <w:uiPriority w:val="99"/>
    <w:qFormat/>
    <w:rsid w:val="00986055"/>
    <w:rPr>
      <w:rFonts w:ascii="Times New Roman" w:hAnsi="Times New Roman" w:cs="Times New Roman"/>
    </w:rPr>
  </w:style>
  <w:style w:type="character" w:customStyle="1" w:styleId="ft570">
    <w:name w:val="ft570"/>
    <w:uiPriority w:val="99"/>
    <w:qFormat/>
    <w:rsid w:val="00986055"/>
    <w:rPr>
      <w:rFonts w:ascii="Times New Roman" w:hAnsi="Times New Roman" w:cs="Times New Roman"/>
    </w:rPr>
  </w:style>
  <w:style w:type="character" w:customStyle="1" w:styleId="ft594">
    <w:name w:val="ft594"/>
    <w:uiPriority w:val="99"/>
    <w:qFormat/>
    <w:rsid w:val="00986055"/>
    <w:rPr>
      <w:rFonts w:ascii="Times New Roman" w:hAnsi="Times New Roman" w:cs="Times New Roman"/>
    </w:rPr>
  </w:style>
  <w:style w:type="character" w:customStyle="1" w:styleId="ft600">
    <w:name w:val="ft600"/>
    <w:uiPriority w:val="99"/>
    <w:qFormat/>
    <w:rsid w:val="00986055"/>
    <w:rPr>
      <w:rFonts w:ascii="Times New Roman" w:hAnsi="Times New Roman" w:cs="Times New Roman"/>
    </w:rPr>
  </w:style>
  <w:style w:type="character" w:customStyle="1" w:styleId="ft625">
    <w:name w:val="ft625"/>
    <w:uiPriority w:val="99"/>
    <w:qFormat/>
    <w:rsid w:val="00986055"/>
    <w:rPr>
      <w:rFonts w:ascii="Times New Roman" w:hAnsi="Times New Roman" w:cs="Times New Roman"/>
    </w:rPr>
  </w:style>
  <w:style w:type="character" w:customStyle="1" w:styleId="ft646">
    <w:name w:val="ft646"/>
    <w:uiPriority w:val="99"/>
    <w:qFormat/>
    <w:rsid w:val="00986055"/>
    <w:rPr>
      <w:rFonts w:ascii="Times New Roman" w:hAnsi="Times New Roman" w:cs="Times New Roman"/>
    </w:rPr>
  </w:style>
  <w:style w:type="character" w:customStyle="1" w:styleId="ft648">
    <w:name w:val="ft648"/>
    <w:uiPriority w:val="99"/>
    <w:qFormat/>
    <w:rsid w:val="00986055"/>
    <w:rPr>
      <w:rFonts w:ascii="Times New Roman" w:hAnsi="Times New Roman" w:cs="Times New Roman"/>
    </w:rPr>
  </w:style>
  <w:style w:type="character" w:customStyle="1" w:styleId="ft650">
    <w:name w:val="ft650"/>
    <w:uiPriority w:val="99"/>
    <w:qFormat/>
    <w:rsid w:val="00986055"/>
    <w:rPr>
      <w:rFonts w:ascii="Times New Roman" w:hAnsi="Times New Roman" w:cs="Times New Roman"/>
    </w:rPr>
  </w:style>
  <w:style w:type="character" w:customStyle="1" w:styleId="ft651">
    <w:name w:val="ft651"/>
    <w:uiPriority w:val="99"/>
    <w:qFormat/>
    <w:rsid w:val="00986055"/>
    <w:rPr>
      <w:rFonts w:ascii="Times New Roman" w:hAnsi="Times New Roman" w:cs="Times New Roman"/>
    </w:rPr>
  </w:style>
  <w:style w:type="character" w:customStyle="1" w:styleId="ft654">
    <w:name w:val="ft654"/>
    <w:uiPriority w:val="99"/>
    <w:qFormat/>
    <w:rsid w:val="00986055"/>
    <w:rPr>
      <w:rFonts w:ascii="Times New Roman" w:hAnsi="Times New Roman" w:cs="Times New Roman"/>
    </w:rPr>
  </w:style>
  <w:style w:type="character" w:customStyle="1" w:styleId="ft655">
    <w:name w:val="ft655"/>
    <w:uiPriority w:val="99"/>
    <w:qFormat/>
    <w:rsid w:val="00986055"/>
    <w:rPr>
      <w:rFonts w:ascii="Times New Roman" w:hAnsi="Times New Roman" w:cs="Times New Roman"/>
    </w:rPr>
  </w:style>
  <w:style w:type="character" w:customStyle="1" w:styleId="ft674">
    <w:name w:val="ft674"/>
    <w:uiPriority w:val="99"/>
    <w:qFormat/>
    <w:rsid w:val="00986055"/>
    <w:rPr>
      <w:rFonts w:ascii="Times New Roman" w:hAnsi="Times New Roman" w:cs="Times New Roman"/>
    </w:rPr>
  </w:style>
  <w:style w:type="character" w:customStyle="1" w:styleId="ft698">
    <w:name w:val="ft698"/>
    <w:uiPriority w:val="99"/>
    <w:qFormat/>
    <w:rsid w:val="00986055"/>
    <w:rPr>
      <w:rFonts w:ascii="Times New Roman" w:hAnsi="Times New Roman" w:cs="Times New Roman"/>
    </w:rPr>
  </w:style>
  <w:style w:type="character" w:customStyle="1" w:styleId="ft709">
    <w:name w:val="ft709"/>
    <w:uiPriority w:val="99"/>
    <w:qFormat/>
    <w:rsid w:val="00986055"/>
    <w:rPr>
      <w:rFonts w:ascii="Times New Roman" w:hAnsi="Times New Roman" w:cs="Times New Roman"/>
    </w:rPr>
  </w:style>
  <w:style w:type="character" w:customStyle="1" w:styleId="ft723">
    <w:name w:val="ft723"/>
    <w:uiPriority w:val="99"/>
    <w:qFormat/>
    <w:rsid w:val="00986055"/>
    <w:rPr>
      <w:rFonts w:ascii="Times New Roman" w:hAnsi="Times New Roman" w:cs="Times New Roman"/>
    </w:rPr>
  </w:style>
  <w:style w:type="character" w:customStyle="1" w:styleId="ft746">
    <w:name w:val="ft746"/>
    <w:uiPriority w:val="99"/>
    <w:qFormat/>
    <w:rsid w:val="00986055"/>
    <w:rPr>
      <w:rFonts w:ascii="Times New Roman" w:hAnsi="Times New Roman" w:cs="Times New Roman"/>
    </w:rPr>
  </w:style>
  <w:style w:type="character" w:customStyle="1" w:styleId="ft770">
    <w:name w:val="ft770"/>
    <w:uiPriority w:val="99"/>
    <w:qFormat/>
    <w:rsid w:val="00986055"/>
    <w:rPr>
      <w:rFonts w:ascii="Times New Roman" w:hAnsi="Times New Roman" w:cs="Times New Roman"/>
    </w:rPr>
  </w:style>
  <w:style w:type="character" w:customStyle="1" w:styleId="ft772">
    <w:name w:val="ft772"/>
    <w:uiPriority w:val="99"/>
    <w:qFormat/>
    <w:rsid w:val="00986055"/>
    <w:rPr>
      <w:rFonts w:ascii="Times New Roman" w:hAnsi="Times New Roman" w:cs="Times New Roman"/>
    </w:rPr>
  </w:style>
  <w:style w:type="character" w:customStyle="1" w:styleId="ft774">
    <w:name w:val="ft774"/>
    <w:uiPriority w:val="99"/>
    <w:qFormat/>
    <w:rsid w:val="00986055"/>
    <w:rPr>
      <w:rFonts w:ascii="Times New Roman" w:hAnsi="Times New Roman" w:cs="Times New Roman"/>
    </w:rPr>
  </w:style>
  <w:style w:type="character" w:customStyle="1" w:styleId="ft777">
    <w:name w:val="ft777"/>
    <w:uiPriority w:val="99"/>
    <w:qFormat/>
    <w:rsid w:val="00986055"/>
    <w:rPr>
      <w:rFonts w:ascii="Times New Roman" w:hAnsi="Times New Roman" w:cs="Times New Roman"/>
    </w:rPr>
  </w:style>
  <w:style w:type="character" w:customStyle="1" w:styleId="ft778">
    <w:name w:val="ft778"/>
    <w:uiPriority w:val="99"/>
    <w:qFormat/>
    <w:rsid w:val="00986055"/>
    <w:rPr>
      <w:rFonts w:ascii="Times New Roman" w:hAnsi="Times New Roman" w:cs="Times New Roman"/>
    </w:rPr>
  </w:style>
  <w:style w:type="character" w:customStyle="1" w:styleId="ft780">
    <w:name w:val="ft780"/>
    <w:uiPriority w:val="99"/>
    <w:qFormat/>
    <w:rsid w:val="00986055"/>
    <w:rPr>
      <w:rFonts w:ascii="Times New Roman" w:hAnsi="Times New Roman" w:cs="Times New Roman"/>
    </w:rPr>
  </w:style>
  <w:style w:type="character" w:customStyle="1" w:styleId="ft794">
    <w:name w:val="ft794"/>
    <w:uiPriority w:val="99"/>
    <w:qFormat/>
    <w:rsid w:val="00986055"/>
    <w:rPr>
      <w:rFonts w:ascii="Times New Roman" w:hAnsi="Times New Roman" w:cs="Times New Roman"/>
    </w:rPr>
  </w:style>
  <w:style w:type="character" w:customStyle="1" w:styleId="ft813">
    <w:name w:val="ft813"/>
    <w:uiPriority w:val="99"/>
    <w:qFormat/>
    <w:rsid w:val="00986055"/>
    <w:rPr>
      <w:rFonts w:ascii="Times New Roman" w:hAnsi="Times New Roman" w:cs="Times New Roman"/>
    </w:rPr>
  </w:style>
  <w:style w:type="character" w:customStyle="1" w:styleId="ft845">
    <w:name w:val="ft845"/>
    <w:uiPriority w:val="99"/>
    <w:qFormat/>
    <w:rsid w:val="00986055"/>
    <w:rPr>
      <w:rFonts w:ascii="Times New Roman" w:hAnsi="Times New Roman" w:cs="Times New Roman"/>
    </w:rPr>
  </w:style>
  <w:style w:type="character" w:customStyle="1" w:styleId="ft846">
    <w:name w:val="ft846"/>
    <w:uiPriority w:val="99"/>
    <w:qFormat/>
    <w:rsid w:val="00986055"/>
    <w:rPr>
      <w:rFonts w:ascii="Times New Roman" w:hAnsi="Times New Roman" w:cs="Times New Roman"/>
    </w:rPr>
  </w:style>
  <w:style w:type="character" w:customStyle="1" w:styleId="ft869">
    <w:name w:val="ft869"/>
    <w:uiPriority w:val="99"/>
    <w:qFormat/>
    <w:rsid w:val="00986055"/>
    <w:rPr>
      <w:rFonts w:ascii="Times New Roman" w:hAnsi="Times New Roman" w:cs="Times New Roman"/>
    </w:rPr>
  </w:style>
  <w:style w:type="character" w:customStyle="1" w:styleId="ft345">
    <w:name w:val="ft345"/>
    <w:uiPriority w:val="99"/>
    <w:qFormat/>
    <w:rsid w:val="00986055"/>
    <w:rPr>
      <w:rFonts w:ascii="Times New Roman" w:hAnsi="Times New Roman" w:cs="Times New Roman"/>
    </w:rPr>
  </w:style>
  <w:style w:type="character" w:customStyle="1" w:styleId="ft348">
    <w:name w:val="ft348"/>
    <w:uiPriority w:val="99"/>
    <w:qFormat/>
    <w:rsid w:val="00986055"/>
    <w:rPr>
      <w:rFonts w:ascii="Times New Roman" w:hAnsi="Times New Roman" w:cs="Times New Roman"/>
    </w:rPr>
  </w:style>
  <w:style w:type="character" w:customStyle="1" w:styleId="ft350">
    <w:name w:val="ft350"/>
    <w:uiPriority w:val="99"/>
    <w:qFormat/>
    <w:rsid w:val="00986055"/>
    <w:rPr>
      <w:rFonts w:ascii="Times New Roman" w:hAnsi="Times New Roman" w:cs="Times New Roman"/>
    </w:rPr>
  </w:style>
  <w:style w:type="character" w:customStyle="1" w:styleId="ft351">
    <w:name w:val="ft351"/>
    <w:uiPriority w:val="99"/>
    <w:qFormat/>
    <w:rsid w:val="00986055"/>
    <w:rPr>
      <w:rFonts w:ascii="Times New Roman" w:hAnsi="Times New Roman" w:cs="Times New Roman"/>
    </w:rPr>
  </w:style>
  <w:style w:type="character" w:customStyle="1" w:styleId="ft353">
    <w:name w:val="ft353"/>
    <w:uiPriority w:val="99"/>
    <w:qFormat/>
    <w:rsid w:val="00986055"/>
    <w:rPr>
      <w:rFonts w:ascii="Times New Roman" w:hAnsi="Times New Roman" w:cs="Times New Roman"/>
    </w:rPr>
  </w:style>
  <w:style w:type="character" w:customStyle="1" w:styleId="ft355">
    <w:name w:val="ft355"/>
    <w:uiPriority w:val="99"/>
    <w:qFormat/>
    <w:rsid w:val="00986055"/>
    <w:rPr>
      <w:rFonts w:ascii="Times New Roman" w:hAnsi="Times New Roman" w:cs="Times New Roman"/>
    </w:rPr>
  </w:style>
  <w:style w:type="character" w:customStyle="1" w:styleId="ft372">
    <w:name w:val="ft372"/>
    <w:uiPriority w:val="99"/>
    <w:qFormat/>
    <w:rsid w:val="00986055"/>
    <w:rPr>
      <w:rFonts w:ascii="Times New Roman" w:hAnsi="Times New Roman" w:cs="Times New Roman"/>
    </w:rPr>
  </w:style>
  <w:style w:type="character" w:customStyle="1" w:styleId="ft219">
    <w:name w:val="ft219"/>
    <w:uiPriority w:val="99"/>
    <w:qFormat/>
    <w:rsid w:val="00986055"/>
    <w:rPr>
      <w:rFonts w:ascii="Times New Roman" w:hAnsi="Times New Roman" w:cs="Times New Roman"/>
    </w:rPr>
  </w:style>
  <w:style w:type="character" w:customStyle="1" w:styleId="ft255">
    <w:name w:val="ft255"/>
    <w:uiPriority w:val="99"/>
    <w:qFormat/>
    <w:rsid w:val="00986055"/>
    <w:rPr>
      <w:rFonts w:ascii="Times New Roman" w:hAnsi="Times New Roman" w:cs="Times New Roman"/>
    </w:rPr>
  </w:style>
  <w:style w:type="character" w:customStyle="1" w:styleId="ft264">
    <w:name w:val="ft264"/>
    <w:uiPriority w:val="99"/>
    <w:qFormat/>
    <w:rsid w:val="00986055"/>
    <w:rPr>
      <w:rFonts w:ascii="Times New Roman" w:hAnsi="Times New Roman" w:cs="Times New Roman"/>
    </w:rPr>
  </w:style>
  <w:style w:type="character" w:customStyle="1" w:styleId="ft269">
    <w:name w:val="ft269"/>
    <w:uiPriority w:val="99"/>
    <w:qFormat/>
    <w:rsid w:val="00986055"/>
    <w:rPr>
      <w:rFonts w:ascii="Times New Roman" w:hAnsi="Times New Roman" w:cs="Times New Roman"/>
    </w:rPr>
  </w:style>
  <w:style w:type="character" w:customStyle="1" w:styleId="ft292">
    <w:name w:val="ft292"/>
    <w:uiPriority w:val="99"/>
    <w:qFormat/>
    <w:rsid w:val="00986055"/>
    <w:rPr>
      <w:rFonts w:ascii="Times New Roman" w:hAnsi="Times New Roman" w:cs="Times New Roman"/>
    </w:rPr>
  </w:style>
  <w:style w:type="character" w:customStyle="1" w:styleId="ft300">
    <w:name w:val="ft300"/>
    <w:uiPriority w:val="99"/>
    <w:qFormat/>
    <w:rsid w:val="00986055"/>
    <w:rPr>
      <w:rFonts w:ascii="Times New Roman" w:hAnsi="Times New Roman" w:cs="Times New Roman"/>
    </w:rPr>
  </w:style>
  <w:style w:type="character" w:customStyle="1" w:styleId="ft308">
    <w:name w:val="ft308"/>
    <w:uiPriority w:val="99"/>
    <w:qFormat/>
    <w:rsid w:val="00986055"/>
    <w:rPr>
      <w:rFonts w:ascii="Times New Roman" w:hAnsi="Times New Roman" w:cs="Times New Roman"/>
    </w:rPr>
  </w:style>
  <w:style w:type="character" w:customStyle="1" w:styleId="ft334">
    <w:name w:val="ft334"/>
    <w:uiPriority w:val="99"/>
    <w:qFormat/>
    <w:rsid w:val="00986055"/>
    <w:rPr>
      <w:rFonts w:ascii="Times New Roman" w:hAnsi="Times New Roman" w:cs="Times New Roman"/>
    </w:rPr>
  </w:style>
  <w:style w:type="character" w:customStyle="1" w:styleId="ft346">
    <w:name w:val="ft346"/>
    <w:uiPriority w:val="99"/>
    <w:qFormat/>
    <w:rsid w:val="00986055"/>
    <w:rPr>
      <w:rFonts w:ascii="Times New Roman" w:hAnsi="Times New Roman" w:cs="Times New Roman"/>
    </w:rPr>
  </w:style>
  <w:style w:type="character" w:customStyle="1" w:styleId="ft3">
    <w:name w:val="ft3"/>
    <w:uiPriority w:val="99"/>
    <w:qFormat/>
    <w:rsid w:val="00986055"/>
    <w:rPr>
      <w:rFonts w:ascii="Times New Roman" w:hAnsi="Times New Roman" w:cs="Times New Roman"/>
    </w:rPr>
  </w:style>
  <w:style w:type="character" w:customStyle="1" w:styleId="ft381">
    <w:name w:val="ft381"/>
    <w:uiPriority w:val="99"/>
    <w:qFormat/>
    <w:rsid w:val="00986055"/>
    <w:rPr>
      <w:rFonts w:ascii="Times New Roman" w:hAnsi="Times New Roman" w:cs="Times New Roman"/>
    </w:rPr>
  </w:style>
  <w:style w:type="character" w:customStyle="1" w:styleId="ft391">
    <w:name w:val="ft391"/>
    <w:uiPriority w:val="99"/>
    <w:qFormat/>
    <w:rsid w:val="00986055"/>
    <w:rPr>
      <w:rFonts w:ascii="Times New Roman" w:hAnsi="Times New Roman" w:cs="Times New Roman"/>
    </w:rPr>
  </w:style>
  <w:style w:type="character" w:customStyle="1" w:styleId="ft397">
    <w:name w:val="ft397"/>
    <w:uiPriority w:val="99"/>
    <w:qFormat/>
    <w:rsid w:val="00986055"/>
    <w:rPr>
      <w:rFonts w:ascii="Times New Roman" w:hAnsi="Times New Roman" w:cs="Times New Roman"/>
    </w:rPr>
  </w:style>
  <w:style w:type="character" w:customStyle="1" w:styleId="ft176">
    <w:name w:val="ft176"/>
    <w:uiPriority w:val="99"/>
    <w:qFormat/>
    <w:rsid w:val="00986055"/>
    <w:rPr>
      <w:rFonts w:ascii="Times New Roman" w:hAnsi="Times New Roman" w:cs="Times New Roman"/>
    </w:rPr>
  </w:style>
  <w:style w:type="character" w:customStyle="1" w:styleId="ft410">
    <w:name w:val="ft410"/>
    <w:uiPriority w:val="99"/>
    <w:qFormat/>
    <w:rsid w:val="00986055"/>
    <w:rPr>
      <w:rFonts w:ascii="Times New Roman" w:hAnsi="Times New Roman" w:cs="Times New Roman"/>
    </w:rPr>
  </w:style>
  <w:style w:type="character" w:customStyle="1" w:styleId="ft421">
    <w:name w:val="ft421"/>
    <w:uiPriority w:val="99"/>
    <w:qFormat/>
    <w:rsid w:val="00986055"/>
    <w:rPr>
      <w:rFonts w:ascii="Times New Roman" w:hAnsi="Times New Roman" w:cs="Times New Roman"/>
    </w:rPr>
  </w:style>
  <w:style w:type="character" w:customStyle="1" w:styleId="ft467">
    <w:name w:val="ft467"/>
    <w:uiPriority w:val="99"/>
    <w:qFormat/>
    <w:rsid w:val="00986055"/>
    <w:rPr>
      <w:rFonts w:ascii="Times New Roman" w:hAnsi="Times New Roman" w:cs="Times New Roman"/>
    </w:rPr>
  </w:style>
  <w:style w:type="character" w:customStyle="1" w:styleId="ft479">
    <w:name w:val="ft479"/>
    <w:uiPriority w:val="99"/>
    <w:qFormat/>
    <w:rsid w:val="00986055"/>
    <w:rPr>
      <w:rFonts w:ascii="Times New Roman" w:hAnsi="Times New Roman" w:cs="Times New Roman"/>
    </w:rPr>
  </w:style>
  <w:style w:type="character" w:customStyle="1" w:styleId="ft578">
    <w:name w:val="ft578"/>
    <w:uiPriority w:val="99"/>
    <w:qFormat/>
    <w:rsid w:val="00986055"/>
    <w:rPr>
      <w:rFonts w:ascii="Times New Roman" w:hAnsi="Times New Roman" w:cs="Times New Roman"/>
    </w:rPr>
  </w:style>
  <w:style w:type="character" w:customStyle="1" w:styleId="ft624">
    <w:name w:val="ft624"/>
    <w:uiPriority w:val="99"/>
    <w:qFormat/>
    <w:rsid w:val="00986055"/>
    <w:rPr>
      <w:rFonts w:ascii="Times New Roman" w:hAnsi="Times New Roman" w:cs="Times New Roman"/>
    </w:rPr>
  </w:style>
  <w:style w:type="character" w:customStyle="1" w:styleId="ft631">
    <w:name w:val="ft631"/>
    <w:uiPriority w:val="99"/>
    <w:qFormat/>
    <w:rsid w:val="00986055"/>
    <w:rPr>
      <w:rFonts w:ascii="Times New Roman" w:hAnsi="Times New Roman" w:cs="Times New Roman"/>
    </w:rPr>
  </w:style>
  <w:style w:type="character" w:customStyle="1" w:styleId="ft679">
    <w:name w:val="ft679"/>
    <w:uiPriority w:val="99"/>
    <w:qFormat/>
    <w:rsid w:val="00986055"/>
    <w:rPr>
      <w:rFonts w:ascii="Times New Roman" w:hAnsi="Times New Roman" w:cs="Times New Roman"/>
    </w:rPr>
  </w:style>
  <w:style w:type="character" w:customStyle="1" w:styleId="ft725">
    <w:name w:val="ft725"/>
    <w:uiPriority w:val="99"/>
    <w:qFormat/>
    <w:rsid w:val="00986055"/>
    <w:rPr>
      <w:rFonts w:ascii="Times New Roman" w:hAnsi="Times New Roman" w:cs="Times New Roman"/>
    </w:rPr>
  </w:style>
  <w:style w:type="character" w:customStyle="1" w:styleId="ft769">
    <w:name w:val="ft769"/>
    <w:uiPriority w:val="99"/>
    <w:qFormat/>
    <w:rsid w:val="00986055"/>
    <w:rPr>
      <w:rFonts w:ascii="Times New Roman" w:hAnsi="Times New Roman" w:cs="Times New Roman"/>
    </w:rPr>
  </w:style>
  <w:style w:type="character" w:customStyle="1" w:styleId="ft819">
    <w:name w:val="ft819"/>
    <w:uiPriority w:val="99"/>
    <w:qFormat/>
    <w:rsid w:val="00986055"/>
    <w:rPr>
      <w:rFonts w:ascii="Times New Roman" w:hAnsi="Times New Roman" w:cs="Times New Roman"/>
    </w:rPr>
  </w:style>
  <w:style w:type="character" w:customStyle="1" w:styleId="ft877">
    <w:name w:val="ft877"/>
    <w:uiPriority w:val="99"/>
    <w:qFormat/>
    <w:rsid w:val="00986055"/>
    <w:rPr>
      <w:rFonts w:ascii="Times New Roman" w:hAnsi="Times New Roman" w:cs="Times New Roman"/>
    </w:rPr>
  </w:style>
  <w:style w:type="character" w:customStyle="1" w:styleId="ft275">
    <w:name w:val="ft275"/>
    <w:uiPriority w:val="99"/>
    <w:qFormat/>
    <w:rsid w:val="00986055"/>
    <w:rPr>
      <w:rFonts w:ascii="Times New Roman" w:hAnsi="Times New Roman" w:cs="Times New Roman"/>
    </w:rPr>
  </w:style>
  <w:style w:type="character" w:customStyle="1" w:styleId="ft935">
    <w:name w:val="ft935"/>
    <w:uiPriority w:val="99"/>
    <w:qFormat/>
    <w:rsid w:val="00986055"/>
    <w:rPr>
      <w:rFonts w:ascii="Times New Roman" w:hAnsi="Times New Roman" w:cs="Times New Roman"/>
    </w:rPr>
  </w:style>
  <w:style w:type="character" w:customStyle="1" w:styleId="ft969">
    <w:name w:val="ft969"/>
    <w:uiPriority w:val="99"/>
    <w:qFormat/>
    <w:rsid w:val="00986055"/>
    <w:rPr>
      <w:rFonts w:ascii="Times New Roman" w:hAnsi="Times New Roman" w:cs="Times New Roman"/>
    </w:rPr>
  </w:style>
  <w:style w:type="character" w:customStyle="1" w:styleId="ft1010">
    <w:name w:val="ft1010"/>
    <w:uiPriority w:val="99"/>
    <w:qFormat/>
    <w:rsid w:val="00986055"/>
    <w:rPr>
      <w:rFonts w:ascii="Times New Roman" w:hAnsi="Times New Roman" w:cs="Times New Roman"/>
    </w:rPr>
  </w:style>
  <w:style w:type="character" w:customStyle="1" w:styleId="ft1058">
    <w:name w:val="ft1058"/>
    <w:uiPriority w:val="99"/>
    <w:qFormat/>
    <w:rsid w:val="00986055"/>
    <w:rPr>
      <w:rFonts w:ascii="Times New Roman" w:hAnsi="Times New Roman" w:cs="Times New Roman"/>
    </w:rPr>
  </w:style>
  <w:style w:type="character" w:customStyle="1" w:styleId="ft1101">
    <w:name w:val="ft1101"/>
    <w:uiPriority w:val="99"/>
    <w:qFormat/>
    <w:rsid w:val="00986055"/>
    <w:rPr>
      <w:rFonts w:ascii="Times New Roman" w:hAnsi="Times New Roman" w:cs="Times New Roman"/>
    </w:rPr>
  </w:style>
  <w:style w:type="character" w:customStyle="1" w:styleId="ft1162">
    <w:name w:val="ft1162"/>
    <w:uiPriority w:val="99"/>
    <w:qFormat/>
    <w:rsid w:val="00986055"/>
    <w:rPr>
      <w:rFonts w:ascii="Times New Roman" w:hAnsi="Times New Roman" w:cs="Times New Roman"/>
    </w:rPr>
  </w:style>
  <w:style w:type="character" w:customStyle="1" w:styleId="ft1197">
    <w:name w:val="ft1197"/>
    <w:uiPriority w:val="99"/>
    <w:qFormat/>
    <w:rsid w:val="00986055"/>
    <w:rPr>
      <w:rFonts w:ascii="Times New Roman" w:hAnsi="Times New Roman" w:cs="Times New Roman"/>
    </w:rPr>
  </w:style>
  <w:style w:type="character" w:customStyle="1" w:styleId="ft1248">
    <w:name w:val="ft1248"/>
    <w:uiPriority w:val="99"/>
    <w:qFormat/>
    <w:rsid w:val="00986055"/>
    <w:rPr>
      <w:rFonts w:ascii="Times New Roman" w:hAnsi="Times New Roman" w:cs="Times New Roman"/>
    </w:rPr>
  </w:style>
  <w:style w:type="character" w:customStyle="1" w:styleId="ft1293">
    <w:name w:val="ft1293"/>
    <w:uiPriority w:val="99"/>
    <w:qFormat/>
    <w:rsid w:val="00986055"/>
    <w:rPr>
      <w:rFonts w:ascii="Times New Roman" w:hAnsi="Times New Roman" w:cs="Times New Roman"/>
    </w:rPr>
  </w:style>
  <w:style w:type="character" w:customStyle="1" w:styleId="ft1308">
    <w:name w:val="ft1308"/>
    <w:uiPriority w:val="99"/>
    <w:qFormat/>
    <w:rsid w:val="00986055"/>
    <w:rPr>
      <w:rFonts w:ascii="Times New Roman" w:hAnsi="Times New Roman" w:cs="Times New Roman"/>
    </w:rPr>
  </w:style>
  <w:style w:type="character" w:customStyle="1" w:styleId="ft1366">
    <w:name w:val="ft1366"/>
    <w:uiPriority w:val="99"/>
    <w:qFormat/>
    <w:rsid w:val="00986055"/>
    <w:rPr>
      <w:rFonts w:ascii="Times New Roman" w:hAnsi="Times New Roman" w:cs="Times New Roman"/>
    </w:rPr>
  </w:style>
  <w:style w:type="character" w:customStyle="1" w:styleId="ft1377">
    <w:name w:val="ft1377"/>
    <w:uiPriority w:val="99"/>
    <w:qFormat/>
    <w:rsid w:val="00986055"/>
    <w:rPr>
      <w:rFonts w:ascii="Times New Roman" w:hAnsi="Times New Roman" w:cs="Times New Roman"/>
    </w:rPr>
  </w:style>
  <w:style w:type="character" w:customStyle="1" w:styleId="ft1380">
    <w:name w:val="ft1380"/>
    <w:uiPriority w:val="99"/>
    <w:qFormat/>
    <w:rsid w:val="00986055"/>
    <w:rPr>
      <w:rFonts w:ascii="Times New Roman" w:hAnsi="Times New Roman" w:cs="Times New Roman"/>
    </w:rPr>
  </w:style>
  <w:style w:type="character" w:customStyle="1" w:styleId="ft1389">
    <w:name w:val="ft1389"/>
    <w:uiPriority w:val="99"/>
    <w:qFormat/>
    <w:rsid w:val="00986055"/>
    <w:rPr>
      <w:rFonts w:ascii="Times New Roman" w:hAnsi="Times New Roman" w:cs="Times New Roman"/>
    </w:rPr>
  </w:style>
  <w:style w:type="character" w:customStyle="1" w:styleId="ft1393">
    <w:name w:val="ft1393"/>
    <w:uiPriority w:val="99"/>
    <w:qFormat/>
    <w:rsid w:val="00986055"/>
    <w:rPr>
      <w:rFonts w:ascii="Times New Roman" w:hAnsi="Times New Roman" w:cs="Times New Roman"/>
    </w:rPr>
  </w:style>
  <w:style w:type="character" w:customStyle="1" w:styleId="ft1400">
    <w:name w:val="ft1400"/>
    <w:uiPriority w:val="99"/>
    <w:qFormat/>
    <w:rsid w:val="00986055"/>
    <w:rPr>
      <w:rFonts w:ascii="Times New Roman" w:hAnsi="Times New Roman" w:cs="Times New Roman"/>
    </w:rPr>
  </w:style>
  <w:style w:type="character" w:customStyle="1" w:styleId="ft1407">
    <w:name w:val="ft1407"/>
    <w:uiPriority w:val="99"/>
    <w:qFormat/>
    <w:rsid w:val="00986055"/>
    <w:rPr>
      <w:rFonts w:ascii="Times New Roman" w:hAnsi="Times New Roman" w:cs="Times New Roman"/>
    </w:rPr>
  </w:style>
  <w:style w:type="character" w:customStyle="1" w:styleId="ft1410">
    <w:name w:val="ft1410"/>
    <w:uiPriority w:val="99"/>
    <w:qFormat/>
    <w:rsid w:val="00986055"/>
    <w:rPr>
      <w:rFonts w:ascii="Times New Roman" w:hAnsi="Times New Roman" w:cs="Times New Roman"/>
    </w:rPr>
  </w:style>
  <w:style w:type="character" w:customStyle="1" w:styleId="ft1427">
    <w:name w:val="ft1427"/>
    <w:uiPriority w:val="99"/>
    <w:qFormat/>
    <w:rsid w:val="00986055"/>
    <w:rPr>
      <w:rFonts w:ascii="Times New Roman" w:hAnsi="Times New Roman" w:cs="Times New Roman"/>
    </w:rPr>
  </w:style>
  <w:style w:type="character" w:customStyle="1" w:styleId="ft1478">
    <w:name w:val="ft1478"/>
    <w:uiPriority w:val="99"/>
    <w:qFormat/>
    <w:rsid w:val="00986055"/>
    <w:rPr>
      <w:rFonts w:ascii="Times New Roman" w:hAnsi="Times New Roman" w:cs="Times New Roman"/>
    </w:rPr>
  </w:style>
  <w:style w:type="character" w:customStyle="1" w:styleId="ft1533">
    <w:name w:val="ft1533"/>
    <w:uiPriority w:val="99"/>
    <w:qFormat/>
    <w:rsid w:val="00986055"/>
    <w:rPr>
      <w:rFonts w:ascii="Times New Roman" w:hAnsi="Times New Roman" w:cs="Times New Roman"/>
    </w:rPr>
  </w:style>
  <w:style w:type="character" w:customStyle="1" w:styleId="ft1586">
    <w:name w:val="ft1586"/>
    <w:uiPriority w:val="99"/>
    <w:qFormat/>
    <w:rsid w:val="00986055"/>
    <w:rPr>
      <w:rFonts w:ascii="Times New Roman" w:hAnsi="Times New Roman" w:cs="Times New Roman"/>
    </w:rPr>
  </w:style>
  <w:style w:type="character" w:customStyle="1" w:styleId="ft1627">
    <w:name w:val="ft1627"/>
    <w:uiPriority w:val="99"/>
    <w:qFormat/>
    <w:rsid w:val="00986055"/>
    <w:rPr>
      <w:rFonts w:ascii="Times New Roman" w:hAnsi="Times New Roman" w:cs="Times New Roman"/>
    </w:rPr>
  </w:style>
  <w:style w:type="character" w:customStyle="1" w:styleId="ft1634">
    <w:name w:val="ft1634"/>
    <w:uiPriority w:val="99"/>
    <w:qFormat/>
    <w:rsid w:val="00986055"/>
    <w:rPr>
      <w:rFonts w:ascii="Times New Roman" w:hAnsi="Times New Roman" w:cs="Times New Roman"/>
    </w:rPr>
  </w:style>
  <w:style w:type="character" w:customStyle="1" w:styleId="ft1638">
    <w:name w:val="ft1638"/>
    <w:uiPriority w:val="99"/>
    <w:qFormat/>
    <w:rsid w:val="00986055"/>
    <w:rPr>
      <w:rFonts w:ascii="Times New Roman" w:hAnsi="Times New Roman" w:cs="Times New Roman"/>
    </w:rPr>
  </w:style>
  <w:style w:type="character" w:customStyle="1" w:styleId="ft1643">
    <w:name w:val="ft1643"/>
    <w:uiPriority w:val="99"/>
    <w:qFormat/>
    <w:rsid w:val="00986055"/>
    <w:rPr>
      <w:rFonts w:ascii="Times New Roman" w:hAnsi="Times New Roman" w:cs="Times New Roman"/>
    </w:rPr>
  </w:style>
  <w:style w:type="character" w:customStyle="1" w:styleId="ft1659">
    <w:name w:val="ft1659"/>
    <w:uiPriority w:val="99"/>
    <w:qFormat/>
    <w:rsid w:val="00986055"/>
    <w:rPr>
      <w:rFonts w:ascii="Times New Roman" w:hAnsi="Times New Roman" w:cs="Times New Roman"/>
    </w:rPr>
  </w:style>
  <w:style w:type="character" w:customStyle="1" w:styleId="ft1665">
    <w:name w:val="ft1665"/>
    <w:uiPriority w:val="99"/>
    <w:qFormat/>
    <w:rsid w:val="00986055"/>
    <w:rPr>
      <w:rFonts w:ascii="Times New Roman" w:hAnsi="Times New Roman" w:cs="Times New Roman"/>
    </w:rPr>
  </w:style>
  <w:style w:type="character" w:customStyle="1" w:styleId="ft1711">
    <w:name w:val="ft1711"/>
    <w:uiPriority w:val="99"/>
    <w:qFormat/>
    <w:rsid w:val="00986055"/>
    <w:rPr>
      <w:rFonts w:ascii="Times New Roman" w:hAnsi="Times New Roman" w:cs="Times New Roman"/>
    </w:rPr>
  </w:style>
  <w:style w:type="character" w:customStyle="1" w:styleId="ft1757">
    <w:name w:val="ft1757"/>
    <w:uiPriority w:val="99"/>
    <w:qFormat/>
    <w:rsid w:val="00986055"/>
    <w:rPr>
      <w:rFonts w:ascii="Times New Roman" w:hAnsi="Times New Roman" w:cs="Times New Roman"/>
    </w:rPr>
  </w:style>
  <w:style w:type="character" w:customStyle="1" w:styleId="ft1804">
    <w:name w:val="ft1804"/>
    <w:uiPriority w:val="99"/>
    <w:qFormat/>
    <w:rsid w:val="00986055"/>
    <w:rPr>
      <w:rFonts w:ascii="Times New Roman" w:hAnsi="Times New Roman" w:cs="Times New Roman"/>
    </w:rPr>
  </w:style>
  <w:style w:type="character" w:customStyle="1" w:styleId="ft1855">
    <w:name w:val="ft1855"/>
    <w:uiPriority w:val="99"/>
    <w:qFormat/>
    <w:rsid w:val="00986055"/>
    <w:rPr>
      <w:rFonts w:ascii="Times New Roman" w:hAnsi="Times New Roman" w:cs="Times New Roman"/>
    </w:rPr>
  </w:style>
  <w:style w:type="character" w:customStyle="1" w:styleId="ft1883">
    <w:name w:val="ft1883"/>
    <w:uiPriority w:val="99"/>
    <w:qFormat/>
    <w:rsid w:val="00986055"/>
    <w:rPr>
      <w:rFonts w:ascii="Times New Roman" w:hAnsi="Times New Roman" w:cs="Times New Roman"/>
    </w:rPr>
  </w:style>
  <w:style w:type="character" w:customStyle="1" w:styleId="ft1937">
    <w:name w:val="ft1937"/>
    <w:uiPriority w:val="99"/>
    <w:qFormat/>
    <w:rsid w:val="00986055"/>
    <w:rPr>
      <w:rFonts w:ascii="Times New Roman" w:hAnsi="Times New Roman" w:cs="Times New Roman"/>
    </w:rPr>
  </w:style>
  <w:style w:type="character" w:customStyle="1" w:styleId="ft1983">
    <w:name w:val="ft1983"/>
    <w:uiPriority w:val="99"/>
    <w:qFormat/>
    <w:rsid w:val="00986055"/>
    <w:rPr>
      <w:rFonts w:ascii="Times New Roman" w:hAnsi="Times New Roman" w:cs="Times New Roman"/>
    </w:rPr>
  </w:style>
  <w:style w:type="character" w:customStyle="1" w:styleId="ft2028">
    <w:name w:val="ft2028"/>
    <w:uiPriority w:val="99"/>
    <w:qFormat/>
    <w:rsid w:val="00986055"/>
    <w:rPr>
      <w:rFonts w:ascii="Times New Roman" w:hAnsi="Times New Roman" w:cs="Times New Roman"/>
    </w:rPr>
  </w:style>
  <w:style w:type="character" w:customStyle="1" w:styleId="ft2049">
    <w:name w:val="ft2049"/>
    <w:uiPriority w:val="99"/>
    <w:qFormat/>
    <w:rsid w:val="00986055"/>
    <w:rPr>
      <w:rFonts w:ascii="Times New Roman" w:hAnsi="Times New Roman" w:cs="Times New Roman"/>
    </w:rPr>
  </w:style>
  <w:style w:type="character" w:customStyle="1" w:styleId="ft2096">
    <w:name w:val="ft2096"/>
    <w:uiPriority w:val="99"/>
    <w:qFormat/>
    <w:rsid w:val="00986055"/>
    <w:rPr>
      <w:rFonts w:ascii="Times New Roman" w:hAnsi="Times New Roman" w:cs="Times New Roman"/>
    </w:rPr>
  </w:style>
  <w:style w:type="character" w:customStyle="1" w:styleId="ft2144">
    <w:name w:val="ft2144"/>
    <w:uiPriority w:val="99"/>
    <w:qFormat/>
    <w:rsid w:val="00986055"/>
    <w:rPr>
      <w:rFonts w:ascii="Times New Roman" w:hAnsi="Times New Roman" w:cs="Times New Roman"/>
    </w:rPr>
  </w:style>
  <w:style w:type="character" w:customStyle="1" w:styleId="ft2234">
    <w:name w:val="ft2234"/>
    <w:uiPriority w:val="99"/>
    <w:qFormat/>
    <w:rsid w:val="00986055"/>
    <w:rPr>
      <w:rFonts w:ascii="Times New Roman" w:hAnsi="Times New Roman" w:cs="Times New Roman"/>
    </w:rPr>
  </w:style>
  <w:style w:type="character" w:customStyle="1" w:styleId="ft2289">
    <w:name w:val="ft2289"/>
    <w:uiPriority w:val="99"/>
    <w:qFormat/>
    <w:rsid w:val="00986055"/>
    <w:rPr>
      <w:rFonts w:ascii="Times New Roman" w:hAnsi="Times New Roman" w:cs="Times New Roman"/>
    </w:rPr>
  </w:style>
  <w:style w:type="character" w:customStyle="1" w:styleId="ft1884">
    <w:name w:val="ft1884"/>
    <w:uiPriority w:val="99"/>
    <w:qFormat/>
    <w:rsid w:val="00986055"/>
    <w:rPr>
      <w:rFonts w:ascii="Times New Roman" w:hAnsi="Times New Roman" w:cs="Times New Roman"/>
    </w:rPr>
  </w:style>
  <w:style w:type="character" w:customStyle="1" w:styleId="ft2343">
    <w:name w:val="ft2343"/>
    <w:uiPriority w:val="99"/>
    <w:qFormat/>
    <w:rsid w:val="00986055"/>
    <w:rPr>
      <w:rFonts w:ascii="Times New Roman" w:hAnsi="Times New Roman" w:cs="Times New Roman"/>
    </w:rPr>
  </w:style>
  <w:style w:type="character" w:customStyle="1" w:styleId="ft2392">
    <w:name w:val="ft2392"/>
    <w:uiPriority w:val="99"/>
    <w:qFormat/>
    <w:rsid w:val="00986055"/>
    <w:rPr>
      <w:rFonts w:ascii="Times New Roman" w:hAnsi="Times New Roman" w:cs="Times New Roman"/>
    </w:rPr>
  </w:style>
  <w:style w:type="character" w:customStyle="1" w:styleId="ft2439">
    <w:name w:val="ft2439"/>
    <w:uiPriority w:val="99"/>
    <w:qFormat/>
    <w:rsid w:val="00986055"/>
    <w:rPr>
      <w:rFonts w:ascii="Times New Roman" w:hAnsi="Times New Roman" w:cs="Times New Roman"/>
    </w:rPr>
  </w:style>
  <w:style w:type="character" w:customStyle="1" w:styleId="ft2489">
    <w:name w:val="ft2489"/>
    <w:uiPriority w:val="99"/>
    <w:qFormat/>
    <w:rsid w:val="00986055"/>
    <w:rPr>
      <w:rFonts w:ascii="Times New Roman" w:hAnsi="Times New Roman" w:cs="Times New Roman"/>
    </w:rPr>
  </w:style>
  <w:style w:type="character" w:customStyle="1" w:styleId="ft2500">
    <w:name w:val="ft2500"/>
    <w:uiPriority w:val="99"/>
    <w:qFormat/>
    <w:rsid w:val="00986055"/>
    <w:rPr>
      <w:rFonts w:ascii="Times New Roman" w:hAnsi="Times New Roman" w:cs="Times New Roman"/>
    </w:rPr>
  </w:style>
  <w:style w:type="character" w:customStyle="1" w:styleId="ft2555">
    <w:name w:val="ft2555"/>
    <w:uiPriority w:val="99"/>
    <w:qFormat/>
    <w:rsid w:val="00986055"/>
    <w:rPr>
      <w:rFonts w:ascii="Times New Roman" w:hAnsi="Times New Roman" w:cs="Times New Roman"/>
    </w:rPr>
  </w:style>
  <w:style w:type="character" w:customStyle="1" w:styleId="ft2562">
    <w:name w:val="ft2562"/>
    <w:uiPriority w:val="99"/>
    <w:qFormat/>
    <w:rsid w:val="00986055"/>
    <w:rPr>
      <w:rFonts w:ascii="Times New Roman" w:hAnsi="Times New Roman" w:cs="Times New Roman"/>
    </w:rPr>
  </w:style>
  <w:style w:type="character" w:customStyle="1" w:styleId="ft2569">
    <w:name w:val="ft2569"/>
    <w:uiPriority w:val="99"/>
    <w:qFormat/>
    <w:rsid w:val="00986055"/>
    <w:rPr>
      <w:rFonts w:ascii="Times New Roman" w:hAnsi="Times New Roman" w:cs="Times New Roman"/>
    </w:rPr>
  </w:style>
  <w:style w:type="character" w:customStyle="1" w:styleId="ft2572">
    <w:name w:val="ft2572"/>
    <w:uiPriority w:val="99"/>
    <w:qFormat/>
    <w:rsid w:val="00986055"/>
    <w:rPr>
      <w:rFonts w:ascii="Times New Roman" w:hAnsi="Times New Roman" w:cs="Times New Roman"/>
    </w:rPr>
  </w:style>
  <w:style w:type="character" w:customStyle="1" w:styleId="ft2581">
    <w:name w:val="ft2581"/>
    <w:uiPriority w:val="99"/>
    <w:qFormat/>
    <w:rsid w:val="00986055"/>
    <w:rPr>
      <w:rFonts w:ascii="Times New Roman" w:hAnsi="Times New Roman" w:cs="Times New Roman"/>
    </w:rPr>
  </w:style>
  <w:style w:type="character" w:customStyle="1" w:styleId="ft2590">
    <w:name w:val="ft2590"/>
    <w:uiPriority w:val="99"/>
    <w:qFormat/>
    <w:rsid w:val="00986055"/>
    <w:rPr>
      <w:rFonts w:ascii="Times New Roman" w:hAnsi="Times New Roman" w:cs="Times New Roman"/>
    </w:rPr>
  </w:style>
  <w:style w:type="character" w:customStyle="1" w:styleId="ft2624">
    <w:name w:val="ft2624"/>
    <w:uiPriority w:val="99"/>
    <w:qFormat/>
    <w:rsid w:val="00986055"/>
    <w:rPr>
      <w:rFonts w:ascii="Times New Roman" w:hAnsi="Times New Roman" w:cs="Times New Roman"/>
    </w:rPr>
  </w:style>
  <w:style w:type="character" w:customStyle="1" w:styleId="ft2669">
    <w:name w:val="ft2669"/>
    <w:uiPriority w:val="99"/>
    <w:qFormat/>
    <w:rsid w:val="00986055"/>
    <w:rPr>
      <w:rFonts w:ascii="Times New Roman" w:hAnsi="Times New Roman" w:cs="Times New Roman"/>
    </w:rPr>
  </w:style>
  <w:style w:type="character" w:customStyle="1" w:styleId="ft2679">
    <w:name w:val="ft2679"/>
    <w:uiPriority w:val="99"/>
    <w:qFormat/>
    <w:rsid w:val="00986055"/>
    <w:rPr>
      <w:rFonts w:ascii="Times New Roman" w:hAnsi="Times New Roman" w:cs="Times New Roman"/>
    </w:rPr>
  </w:style>
  <w:style w:type="character" w:customStyle="1" w:styleId="ft2716">
    <w:name w:val="ft2716"/>
    <w:uiPriority w:val="99"/>
    <w:qFormat/>
    <w:rsid w:val="00986055"/>
    <w:rPr>
      <w:rFonts w:ascii="Times New Roman" w:hAnsi="Times New Roman" w:cs="Times New Roman"/>
    </w:rPr>
  </w:style>
  <w:style w:type="character" w:customStyle="1" w:styleId="ft2726">
    <w:name w:val="ft2726"/>
    <w:uiPriority w:val="99"/>
    <w:qFormat/>
    <w:rsid w:val="00986055"/>
    <w:rPr>
      <w:rFonts w:ascii="Times New Roman" w:hAnsi="Times New Roman" w:cs="Times New Roman"/>
    </w:rPr>
  </w:style>
  <w:style w:type="character" w:customStyle="1" w:styleId="ft2773">
    <w:name w:val="ft2773"/>
    <w:uiPriority w:val="99"/>
    <w:qFormat/>
    <w:rsid w:val="00986055"/>
    <w:rPr>
      <w:rFonts w:ascii="Times New Roman" w:hAnsi="Times New Roman" w:cs="Times New Roman"/>
    </w:rPr>
  </w:style>
  <w:style w:type="character" w:customStyle="1" w:styleId="ft2782">
    <w:name w:val="ft2782"/>
    <w:uiPriority w:val="99"/>
    <w:qFormat/>
    <w:rsid w:val="00986055"/>
    <w:rPr>
      <w:rFonts w:ascii="Times New Roman" w:hAnsi="Times New Roman" w:cs="Times New Roman"/>
    </w:rPr>
  </w:style>
  <w:style w:type="character" w:customStyle="1" w:styleId="ft2828">
    <w:name w:val="ft2828"/>
    <w:uiPriority w:val="99"/>
    <w:qFormat/>
    <w:rsid w:val="00986055"/>
    <w:rPr>
      <w:rFonts w:ascii="Times New Roman" w:hAnsi="Times New Roman" w:cs="Times New Roman"/>
    </w:rPr>
  </w:style>
  <w:style w:type="character" w:customStyle="1" w:styleId="ft2877">
    <w:name w:val="ft2877"/>
    <w:uiPriority w:val="99"/>
    <w:qFormat/>
    <w:rsid w:val="00986055"/>
    <w:rPr>
      <w:rFonts w:ascii="Times New Roman" w:hAnsi="Times New Roman" w:cs="Times New Roman"/>
    </w:rPr>
  </w:style>
  <w:style w:type="character" w:customStyle="1" w:styleId="ft2921">
    <w:name w:val="ft2921"/>
    <w:uiPriority w:val="99"/>
    <w:qFormat/>
    <w:rsid w:val="00986055"/>
    <w:rPr>
      <w:rFonts w:ascii="Times New Roman" w:hAnsi="Times New Roman" w:cs="Times New Roman"/>
    </w:rPr>
  </w:style>
  <w:style w:type="character" w:customStyle="1" w:styleId="ft2927">
    <w:name w:val="ft2927"/>
    <w:uiPriority w:val="99"/>
    <w:qFormat/>
    <w:rsid w:val="00986055"/>
    <w:rPr>
      <w:rFonts w:ascii="Times New Roman" w:hAnsi="Times New Roman" w:cs="Times New Roman"/>
    </w:rPr>
  </w:style>
  <w:style w:type="character" w:customStyle="1" w:styleId="ft2935">
    <w:name w:val="ft2935"/>
    <w:uiPriority w:val="99"/>
    <w:qFormat/>
    <w:rsid w:val="00986055"/>
    <w:rPr>
      <w:rFonts w:ascii="Times New Roman" w:hAnsi="Times New Roman" w:cs="Times New Roman"/>
    </w:rPr>
  </w:style>
  <w:style w:type="character" w:customStyle="1" w:styleId="ft2943">
    <w:name w:val="ft2943"/>
    <w:uiPriority w:val="99"/>
    <w:qFormat/>
    <w:rsid w:val="00986055"/>
    <w:rPr>
      <w:rFonts w:ascii="Times New Roman" w:hAnsi="Times New Roman" w:cs="Times New Roman"/>
    </w:rPr>
  </w:style>
  <w:style w:type="character" w:customStyle="1" w:styleId="ft2952">
    <w:name w:val="ft2952"/>
    <w:uiPriority w:val="99"/>
    <w:qFormat/>
    <w:rsid w:val="00986055"/>
    <w:rPr>
      <w:rFonts w:ascii="Times New Roman" w:hAnsi="Times New Roman" w:cs="Times New Roman"/>
    </w:rPr>
  </w:style>
  <w:style w:type="character" w:customStyle="1" w:styleId="ft2954">
    <w:name w:val="ft2954"/>
    <w:uiPriority w:val="99"/>
    <w:qFormat/>
    <w:rsid w:val="00986055"/>
    <w:rPr>
      <w:rFonts w:ascii="Times New Roman" w:hAnsi="Times New Roman" w:cs="Times New Roman"/>
    </w:rPr>
  </w:style>
  <w:style w:type="character" w:customStyle="1" w:styleId="ft2955">
    <w:name w:val="ft2955"/>
    <w:uiPriority w:val="99"/>
    <w:qFormat/>
    <w:rsid w:val="00986055"/>
    <w:rPr>
      <w:rFonts w:ascii="Times New Roman" w:hAnsi="Times New Roman" w:cs="Times New Roman"/>
    </w:rPr>
  </w:style>
  <w:style w:type="character" w:customStyle="1" w:styleId="ft2962">
    <w:name w:val="ft2962"/>
    <w:uiPriority w:val="99"/>
    <w:qFormat/>
    <w:rsid w:val="00986055"/>
    <w:rPr>
      <w:rFonts w:ascii="Times New Roman" w:hAnsi="Times New Roman" w:cs="Times New Roman"/>
    </w:rPr>
  </w:style>
  <w:style w:type="character" w:customStyle="1" w:styleId="ft2968">
    <w:name w:val="ft2968"/>
    <w:uiPriority w:val="99"/>
    <w:qFormat/>
    <w:rsid w:val="00986055"/>
    <w:rPr>
      <w:rFonts w:ascii="Times New Roman" w:hAnsi="Times New Roman" w:cs="Times New Roman"/>
    </w:rPr>
  </w:style>
  <w:style w:type="character" w:customStyle="1" w:styleId="ft2973">
    <w:name w:val="ft2973"/>
    <w:uiPriority w:val="99"/>
    <w:qFormat/>
    <w:rsid w:val="00986055"/>
    <w:rPr>
      <w:rFonts w:ascii="Times New Roman" w:hAnsi="Times New Roman" w:cs="Times New Roman"/>
    </w:rPr>
  </w:style>
  <w:style w:type="character" w:customStyle="1" w:styleId="ft2974">
    <w:name w:val="ft2974"/>
    <w:uiPriority w:val="99"/>
    <w:qFormat/>
    <w:rsid w:val="00986055"/>
    <w:rPr>
      <w:rFonts w:ascii="Times New Roman" w:hAnsi="Times New Roman" w:cs="Times New Roman"/>
    </w:rPr>
  </w:style>
  <w:style w:type="character" w:customStyle="1" w:styleId="ft2976">
    <w:name w:val="ft2976"/>
    <w:uiPriority w:val="99"/>
    <w:qFormat/>
    <w:rsid w:val="00986055"/>
    <w:rPr>
      <w:rFonts w:ascii="Times New Roman" w:hAnsi="Times New Roman" w:cs="Times New Roman"/>
    </w:rPr>
  </w:style>
  <w:style w:type="character" w:customStyle="1" w:styleId="ft2985">
    <w:name w:val="ft2985"/>
    <w:uiPriority w:val="99"/>
    <w:qFormat/>
    <w:rsid w:val="00986055"/>
    <w:rPr>
      <w:rFonts w:ascii="Times New Roman" w:hAnsi="Times New Roman" w:cs="Times New Roman"/>
    </w:rPr>
  </w:style>
  <w:style w:type="character" w:customStyle="1" w:styleId="ft3002">
    <w:name w:val="ft3002"/>
    <w:uiPriority w:val="99"/>
    <w:qFormat/>
    <w:rsid w:val="00986055"/>
    <w:rPr>
      <w:rFonts w:ascii="Times New Roman" w:hAnsi="Times New Roman" w:cs="Times New Roman"/>
    </w:rPr>
  </w:style>
  <w:style w:type="character" w:customStyle="1" w:styleId="ft3037">
    <w:name w:val="ft3037"/>
    <w:uiPriority w:val="99"/>
    <w:qFormat/>
    <w:rsid w:val="00986055"/>
    <w:rPr>
      <w:rFonts w:ascii="Times New Roman" w:hAnsi="Times New Roman" w:cs="Times New Roman"/>
    </w:rPr>
  </w:style>
  <w:style w:type="character" w:customStyle="1" w:styleId="ft3084">
    <w:name w:val="ft3084"/>
    <w:uiPriority w:val="99"/>
    <w:qFormat/>
    <w:rsid w:val="00986055"/>
    <w:rPr>
      <w:rFonts w:ascii="Times New Roman" w:hAnsi="Times New Roman" w:cs="Times New Roman"/>
    </w:rPr>
  </w:style>
  <w:style w:type="character" w:customStyle="1" w:styleId="ft3127">
    <w:name w:val="ft3127"/>
    <w:uiPriority w:val="99"/>
    <w:qFormat/>
    <w:rsid w:val="00986055"/>
    <w:rPr>
      <w:rFonts w:ascii="Times New Roman" w:hAnsi="Times New Roman" w:cs="Times New Roman"/>
    </w:rPr>
  </w:style>
  <w:style w:type="character" w:customStyle="1" w:styleId="ft3156">
    <w:name w:val="ft3156"/>
    <w:uiPriority w:val="99"/>
    <w:qFormat/>
    <w:rsid w:val="00986055"/>
    <w:rPr>
      <w:rFonts w:ascii="Times New Roman" w:hAnsi="Times New Roman" w:cs="Times New Roman"/>
    </w:rPr>
  </w:style>
  <w:style w:type="character" w:customStyle="1" w:styleId="ft3206">
    <w:name w:val="ft3206"/>
    <w:uiPriority w:val="99"/>
    <w:qFormat/>
    <w:rsid w:val="00986055"/>
    <w:rPr>
      <w:rFonts w:ascii="Times New Roman" w:hAnsi="Times New Roman" w:cs="Times New Roman"/>
    </w:rPr>
  </w:style>
  <w:style w:type="character" w:customStyle="1" w:styleId="ft3264">
    <w:name w:val="ft3264"/>
    <w:uiPriority w:val="99"/>
    <w:qFormat/>
    <w:rsid w:val="00986055"/>
    <w:rPr>
      <w:rFonts w:ascii="Times New Roman" w:hAnsi="Times New Roman" w:cs="Times New Roman"/>
    </w:rPr>
  </w:style>
  <w:style w:type="character" w:customStyle="1" w:styleId="ft3315">
    <w:name w:val="ft3315"/>
    <w:uiPriority w:val="99"/>
    <w:qFormat/>
    <w:rsid w:val="00986055"/>
    <w:rPr>
      <w:rFonts w:ascii="Times New Roman" w:hAnsi="Times New Roman" w:cs="Times New Roman"/>
    </w:rPr>
  </w:style>
  <w:style w:type="character" w:customStyle="1" w:styleId="ft3373">
    <w:name w:val="ft3373"/>
    <w:uiPriority w:val="99"/>
    <w:qFormat/>
    <w:rsid w:val="00986055"/>
    <w:rPr>
      <w:rFonts w:ascii="Times New Roman" w:hAnsi="Times New Roman" w:cs="Times New Roman"/>
    </w:rPr>
  </w:style>
  <w:style w:type="character" w:customStyle="1" w:styleId="ft3432">
    <w:name w:val="ft3432"/>
    <w:uiPriority w:val="99"/>
    <w:qFormat/>
    <w:rsid w:val="00986055"/>
    <w:rPr>
      <w:rFonts w:ascii="Times New Roman" w:hAnsi="Times New Roman" w:cs="Times New Roman"/>
    </w:rPr>
  </w:style>
  <w:style w:type="character" w:customStyle="1" w:styleId="ft3489">
    <w:name w:val="ft3489"/>
    <w:uiPriority w:val="99"/>
    <w:qFormat/>
    <w:rsid w:val="00986055"/>
    <w:rPr>
      <w:rFonts w:ascii="Times New Roman" w:hAnsi="Times New Roman" w:cs="Times New Roman"/>
    </w:rPr>
  </w:style>
  <w:style w:type="character" w:customStyle="1" w:styleId="ft3546">
    <w:name w:val="ft3546"/>
    <w:uiPriority w:val="99"/>
    <w:qFormat/>
    <w:rsid w:val="00986055"/>
    <w:rPr>
      <w:rFonts w:ascii="Times New Roman" w:hAnsi="Times New Roman" w:cs="Times New Roman"/>
    </w:rPr>
  </w:style>
  <w:style w:type="character" w:customStyle="1" w:styleId="ft3608">
    <w:name w:val="ft3608"/>
    <w:uiPriority w:val="99"/>
    <w:qFormat/>
    <w:rsid w:val="00986055"/>
    <w:rPr>
      <w:rFonts w:ascii="Times New Roman" w:hAnsi="Times New Roman" w:cs="Times New Roman"/>
    </w:rPr>
  </w:style>
  <w:style w:type="character" w:customStyle="1" w:styleId="ft3651">
    <w:name w:val="ft3651"/>
    <w:uiPriority w:val="99"/>
    <w:qFormat/>
    <w:rsid w:val="00986055"/>
    <w:rPr>
      <w:rFonts w:ascii="Times New Roman" w:hAnsi="Times New Roman" w:cs="Times New Roman"/>
    </w:rPr>
  </w:style>
  <w:style w:type="character" w:customStyle="1" w:styleId="c5">
    <w:name w:val="c5"/>
    <w:uiPriority w:val="99"/>
    <w:qFormat/>
    <w:rsid w:val="00986055"/>
    <w:rPr>
      <w:rFonts w:ascii="Times New Roman" w:hAnsi="Times New Roman" w:cs="Times New Roman"/>
    </w:rPr>
  </w:style>
  <w:style w:type="character" w:customStyle="1" w:styleId="1143">
    <w:name w:val="Знак Знак114"/>
    <w:uiPriority w:val="99"/>
    <w:locked/>
    <w:rsid w:val="00986055"/>
    <w:rPr>
      <w:rFonts w:ascii="Arial" w:hAnsi="Arial"/>
      <w:b/>
      <w:color w:val="000000"/>
      <w:sz w:val="26"/>
      <w:lang w:val="ru-RU" w:eastAsia="ru-RU"/>
    </w:rPr>
  </w:style>
  <w:style w:type="character" w:customStyle="1" w:styleId="ft9267">
    <w:name w:val="ft9267"/>
    <w:uiPriority w:val="99"/>
    <w:qFormat/>
    <w:rsid w:val="00986055"/>
  </w:style>
  <w:style w:type="character" w:customStyle="1" w:styleId="ft9274">
    <w:name w:val="ft9274"/>
    <w:uiPriority w:val="99"/>
    <w:qFormat/>
    <w:rsid w:val="00986055"/>
  </w:style>
  <w:style w:type="character" w:customStyle="1" w:styleId="ft9282">
    <w:name w:val="ft9282"/>
    <w:uiPriority w:val="99"/>
    <w:qFormat/>
    <w:rsid w:val="00986055"/>
  </w:style>
  <w:style w:type="character" w:customStyle="1" w:styleId="ft9284">
    <w:name w:val="ft9284"/>
    <w:uiPriority w:val="99"/>
    <w:qFormat/>
    <w:rsid w:val="00986055"/>
  </w:style>
  <w:style w:type="character" w:customStyle="1" w:styleId="ft9287">
    <w:name w:val="ft9287"/>
    <w:uiPriority w:val="99"/>
    <w:qFormat/>
    <w:rsid w:val="00986055"/>
  </w:style>
  <w:style w:type="character" w:customStyle="1" w:styleId="ft9293">
    <w:name w:val="ft9293"/>
    <w:uiPriority w:val="99"/>
    <w:qFormat/>
    <w:rsid w:val="00986055"/>
  </w:style>
  <w:style w:type="character" w:customStyle="1" w:styleId="ft9299">
    <w:name w:val="ft9299"/>
    <w:uiPriority w:val="99"/>
    <w:qFormat/>
    <w:rsid w:val="00986055"/>
  </w:style>
  <w:style w:type="character" w:customStyle="1" w:styleId="ft9306">
    <w:name w:val="ft9306"/>
    <w:uiPriority w:val="99"/>
    <w:qFormat/>
    <w:rsid w:val="00986055"/>
  </w:style>
  <w:style w:type="character" w:customStyle="1" w:styleId="ft8849">
    <w:name w:val="ft8849"/>
    <w:uiPriority w:val="99"/>
    <w:qFormat/>
    <w:rsid w:val="00986055"/>
  </w:style>
  <w:style w:type="character" w:customStyle="1" w:styleId="ft9312">
    <w:name w:val="ft9312"/>
    <w:uiPriority w:val="99"/>
    <w:qFormat/>
    <w:rsid w:val="00986055"/>
  </w:style>
  <w:style w:type="character" w:customStyle="1" w:styleId="ft9316">
    <w:name w:val="ft9316"/>
    <w:uiPriority w:val="99"/>
    <w:qFormat/>
    <w:rsid w:val="00986055"/>
  </w:style>
  <w:style w:type="character" w:customStyle="1" w:styleId="ft9324">
    <w:name w:val="ft9324"/>
    <w:uiPriority w:val="99"/>
    <w:qFormat/>
    <w:rsid w:val="00986055"/>
  </w:style>
  <w:style w:type="character" w:customStyle="1" w:styleId="ft9330">
    <w:name w:val="ft9330"/>
    <w:uiPriority w:val="99"/>
    <w:qFormat/>
    <w:rsid w:val="00986055"/>
  </w:style>
  <w:style w:type="character" w:customStyle="1" w:styleId="1810">
    <w:name w:val="Знак Знак1810"/>
    <w:uiPriority w:val="99"/>
    <w:rsid w:val="00986055"/>
    <w:rPr>
      <w:rFonts w:ascii="SimSun" w:eastAsia="SimSun" w:hAnsi="SimSun"/>
      <w:b/>
      <w:caps/>
      <w:sz w:val="24"/>
      <w:lang w:val="ru-RU" w:eastAsia="ru-RU"/>
    </w:rPr>
  </w:style>
  <w:style w:type="character" w:customStyle="1" w:styleId="WW8Num36z0">
    <w:name w:val="WW8Num36z0"/>
    <w:uiPriority w:val="99"/>
    <w:qFormat/>
    <w:rsid w:val="00986055"/>
    <w:rPr>
      <w:rFonts w:ascii="Wingdings" w:hAnsi="Wingdings"/>
    </w:rPr>
  </w:style>
  <w:style w:type="character" w:customStyle="1" w:styleId="WW8Num39z0">
    <w:name w:val="WW8Num39z0"/>
    <w:uiPriority w:val="99"/>
    <w:qFormat/>
    <w:rsid w:val="00986055"/>
    <w:rPr>
      <w:rFonts w:ascii="Wingdings" w:hAnsi="Wingdings"/>
    </w:rPr>
  </w:style>
  <w:style w:type="character" w:customStyle="1" w:styleId="WW8Num42z0">
    <w:name w:val="WW8Num42z0"/>
    <w:uiPriority w:val="99"/>
    <w:qFormat/>
    <w:rsid w:val="00986055"/>
    <w:rPr>
      <w:rFonts w:ascii="Wingdings" w:hAnsi="Wingdings"/>
    </w:rPr>
  </w:style>
  <w:style w:type="character" w:customStyle="1" w:styleId="WW8Num44z0">
    <w:name w:val="WW8Num44z0"/>
    <w:uiPriority w:val="99"/>
    <w:qFormat/>
    <w:rsid w:val="00986055"/>
    <w:rPr>
      <w:rFonts w:ascii="Wingdings" w:hAnsi="Wingdings"/>
    </w:rPr>
  </w:style>
  <w:style w:type="character" w:customStyle="1" w:styleId="WW8Num44z1">
    <w:name w:val="WW8Num44z1"/>
    <w:uiPriority w:val="99"/>
    <w:qFormat/>
    <w:rsid w:val="00986055"/>
    <w:rPr>
      <w:rFonts w:ascii="Courier New" w:hAnsi="Courier New"/>
    </w:rPr>
  </w:style>
  <w:style w:type="character" w:customStyle="1" w:styleId="WW8Num44z3">
    <w:name w:val="WW8Num44z3"/>
    <w:uiPriority w:val="99"/>
    <w:qFormat/>
    <w:rsid w:val="00986055"/>
    <w:rPr>
      <w:rFonts w:ascii="Symbol" w:hAnsi="Symbol"/>
    </w:rPr>
  </w:style>
  <w:style w:type="character" w:customStyle="1" w:styleId="WW8Num47z0">
    <w:name w:val="WW8Num47z0"/>
    <w:uiPriority w:val="99"/>
    <w:qFormat/>
    <w:rsid w:val="00986055"/>
    <w:rPr>
      <w:rFonts w:ascii="Wingdings" w:hAnsi="Wingdings"/>
    </w:rPr>
  </w:style>
  <w:style w:type="character" w:customStyle="1" w:styleId="WW8Num47z1">
    <w:name w:val="WW8Num47z1"/>
    <w:uiPriority w:val="99"/>
    <w:qFormat/>
    <w:rsid w:val="00986055"/>
    <w:rPr>
      <w:rFonts w:ascii="Courier New" w:hAnsi="Courier New"/>
    </w:rPr>
  </w:style>
  <w:style w:type="character" w:customStyle="1" w:styleId="WW8Num47z3">
    <w:name w:val="WW8Num47z3"/>
    <w:uiPriority w:val="99"/>
    <w:qFormat/>
    <w:rsid w:val="00986055"/>
    <w:rPr>
      <w:rFonts w:ascii="Symbol" w:hAnsi="Symbol"/>
    </w:rPr>
  </w:style>
  <w:style w:type="character" w:customStyle="1" w:styleId="WW8Num50z0">
    <w:name w:val="WW8Num50z0"/>
    <w:uiPriority w:val="99"/>
    <w:qFormat/>
    <w:rsid w:val="00986055"/>
    <w:rPr>
      <w:rFonts w:ascii="Wingdings" w:hAnsi="Wingdings"/>
    </w:rPr>
  </w:style>
  <w:style w:type="character" w:customStyle="1" w:styleId="WW8Num51z0">
    <w:name w:val="WW8Num51z0"/>
    <w:uiPriority w:val="99"/>
    <w:qFormat/>
    <w:rsid w:val="00986055"/>
    <w:rPr>
      <w:rFonts w:ascii="Wingdings" w:hAnsi="Wingdings"/>
    </w:rPr>
  </w:style>
  <w:style w:type="character" w:customStyle="1" w:styleId="WW8Num52z0">
    <w:name w:val="WW8Num52z0"/>
    <w:uiPriority w:val="99"/>
    <w:qFormat/>
    <w:rsid w:val="00986055"/>
    <w:rPr>
      <w:rFonts w:ascii="Symbol" w:hAnsi="Symbol"/>
    </w:rPr>
  </w:style>
  <w:style w:type="character" w:customStyle="1" w:styleId="WW8Num53z0">
    <w:name w:val="WW8Num53z0"/>
    <w:uiPriority w:val="99"/>
    <w:qFormat/>
    <w:rsid w:val="00986055"/>
    <w:rPr>
      <w:rFonts w:ascii="Wingdings" w:hAnsi="Wingdings"/>
    </w:rPr>
  </w:style>
  <w:style w:type="character" w:customStyle="1" w:styleId="WW8Num53z1">
    <w:name w:val="WW8Num53z1"/>
    <w:uiPriority w:val="99"/>
    <w:qFormat/>
    <w:rsid w:val="00986055"/>
    <w:rPr>
      <w:rFonts w:ascii="Courier New" w:hAnsi="Courier New"/>
    </w:rPr>
  </w:style>
  <w:style w:type="character" w:customStyle="1" w:styleId="WW8Num53z3">
    <w:name w:val="WW8Num53z3"/>
    <w:uiPriority w:val="99"/>
    <w:qFormat/>
    <w:rsid w:val="00986055"/>
    <w:rPr>
      <w:rFonts w:ascii="Symbol" w:hAnsi="Symbol"/>
    </w:rPr>
  </w:style>
  <w:style w:type="character" w:customStyle="1" w:styleId="WW8Num55z0">
    <w:name w:val="WW8Num55z0"/>
    <w:uiPriority w:val="99"/>
    <w:qFormat/>
    <w:rsid w:val="00986055"/>
    <w:rPr>
      <w:rFonts w:ascii="Symbol" w:hAnsi="Symbol"/>
    </w:rPr>
  </w:style>
  <w:style w:type="character" w:customStyle="1" w:styleId="WW8Num56z0">
    <w:name w:val="WW8Num56z0"/>
    <w:uiPriority w:val="99"/>
    <w:qFormat/>
    <w:rsid w:val="00986055"/>
    <w:rPr>
      <w:rFonts w:ascii="Symbol" w:hAnsi="Symbol"/>
    </w:rPr>
  </w:style>
  <w:style w:type="character" w:customStyle="1" w:styleId="WW8Num59z0">
    <w:name w:val="WW8Num59z0"/>
    <w:uiPriority w:val="99"/>
    <w:qFormat/>
    <w:rsid w:val="00986055"/>
    <w:rPr>
      <w:rFonts w:ascii="Symbol" w:hAnsi="Symbol"/>
    </w:rPr>
  </w:style>
  <w:style w:type="character" w:customStyle="1" w:styleId="WW8Num63z0">
    <w:name w:val="WW8Num63z0"/>
    <w:uiPriority w:val="99"/>
    <w:qFormat/>
    <w:rsid w:val="00986055"/>
    <w:rPr>
      <w:rFonts w:ascii="Symbol" w:hAnsi="Symbol"/>
    </w:rPr>
  </w:style>
  <w:style w:type="character" w:customStyle="1" w:styleId="WW8Num66z0">
    <w:name w:val="WW8Num66z0"/>
    <w:uiPriority w:val="99"/>
    <w:qFormat/>
    <w:rsid w:val="00986055"/>
    <w:rPr>
      <w:rFonts w:ascii="Symbol" w:hAnsi="Symbol"/>
    </w:rPr>
  </w:style>
  <w:style w:type="character" w:customStyle="1" w:styleId="WW8Num69z1">
    <w:name w:val="WW8Num69z1"/>
    <w:uiPriority w:val="99"/>
    <w:qFormat/>
    <w:rsid w:val="00986055"/>
    <w:rPr>
      <w:rFonts w:ascii="Wingdings" w:hAnsi="Wingdings"/>
    </w:rPr>
  </w:style>
  <w:style w:type="character" w:customStyle="1" w:styleId="WW8Num72z0">
    <w:name w:val="WW8Num72z0"/>
    <w:uiPriority w:val="99"/>
    <w:qFormat/>
    <w:rsid w:val="00986055"/>
    <w:rPr>
      <w:rFonts w:ascii="Symbol" w:hAnsi="Symbol"/>
    </w:rPr>
  </w:style>
  <w:style w:type="character" w:customStyle="1" w:styleId="WW8Num72z1">
    <w:name w:val="WW8Num72z1"/>
    <w:uiPriority w:val="99"/>
    <w:qFormat/>
    <w:rsid w:val="00986055"/>
    <w:rPr>
      <w:rFonts w:ascii="Courier New" w:hAnsi="Courier New"/>
    </w:rPr>
  </w:style>
  <w:style w:type="character" w:customStyle="1" w:styleId="WW8Num72z2">
    <w:name w:val="WW8Num72z2"/>
    <w:uiPriority w:val="99"/>
    <w:qFormat/>
    <w:rsid w:val="00986055"/>
    <w:rPr>
      <w:rFonts w:ascii="Wingdings" w:hAnsi="Wingdings"/>
    </w:rPr>
  </w:style>
  <w:style w:type="character" w:customStyle="1" w:styleId="WW8Num74z0">
    <w:name w:val="WW8Num74z0"/>
    <w:uiPriority w:val="99"/>
    <w:qFormat/>
    <w:rsid w:val="00986055"/>
    <w:rPr>
      <w:rFonts w:ascii="Symbol" w:hAnsi="Symbol"/>
    </w:rPr>
  </w:style>
  <w:style w:type="character" w:customStyle="1" w:styleId="WW8Num75z0">
    <w:name w:val="WW8Num75z0"/>
    <w:uiPriority w:val="99"/>
    <w:qFormat/>
    <w:rsid w:val="00986055"/>
    <w:rPr>
      <w:rFonts w:ascii="Wingdings" w:hAnsi="Wingdings"/>
    </w:rPr>
  </w:style>
  <w:style w:type="character" w:customStyle="1" w:styleId="WW8Num75z1">
    <w:name w:val="WW8Num75z1"/>
    <w:uiPriority w:val="99"/>
    <w:qFormat/>
    <w:rsid w:val="00986055"/>
    <w:rPr>
      <w:rFonts w:ascii="Courier New" w:hAnsi="Courier New"/>
    </w:rPr>
  </w:style>
  <w:style w:type="character" w:customStyle="1" w:styleId="WW8Num75z3">
    <w:name w:val="WW8Num75z3"/>
    <w:uiPriority w:val="99"/>
    <w:qFormat/>
    <w:rsid w:val="00986055"/>
    <w:rPr>
      <w:rFonts w:ascii="Symbol" w:hAnsi="Symbol"/>
    </w:rPr>
  </w:style>
  <w:style w:type="character" w:customStyle="1" w:styleId="WW8Num77z0">
    <w:name w:val="WW8Num77z0"/>
    <w:uiPriority w:val="99"/>
    <w:qFormat/>
    <w:rsid w:val="00986055"/>
    <w:rPr>
      <w:rFonts w:ascii="Symbol" w:hAnsi="Symbol"/>
    </w:rPr>
  </w:style>
  <w:style w:type="character" w:customStyle="1" w:styleId="WW8Num78z0">
    <w:name w:val="WW8Num78z0"/>
    <w:uiPriority w:val="99"/>
    <w:qFormat/>
    <w:rsid w:val="00986055"/>
    <w:rPr>
      <w:rFonts w:ascii="Wingdings" w:hAnsi="Wingdings"/>
    </w:rPr>
  </w:style>
  <w:style w:type="character" w:customStyle="1" w:styleId="WW8Num78z1">
    <w:name w:val="WW8Num78z1"/>
    <w:uiPriority w:val="99"/>
    <w:qFormat/>
    <w:rsid w:val="00986055"/>
    <w:rPr>
      <w:rFonts w:ascii="Courier New" w:hAnsi="Courier New"/>
    </w:rPr>
  </w:style>
  <w:style w:type="character" w:customStyle="1" w:styleId="WW8Num78z3">
    <w:name w:val="WW8Num78z3"/>
    <w:uiPriority w:val="99"/>
    <w:qFormat/>
    <w:rsid w:val="00986055"/>
    <w:rPr>
      <w:rFonts w:ascii="Symbol" w:hAnsi="Symbol"/>
    </w:rPr>
  </w:style>
  <w:style w:type="character" w:customStyle="1" w:styleId="WW8Num79z0">
    <w:name w:val="WW8Num79z0"/>
    <w:uiPriority w:val="99"/>
    <w:qFormat/>
    <w:rsid w:val="00986055"/>
    <w:rPr>
      <w:rFonts w:ascii="Symbol" w:hAnsi="Symbol"/>
    </w:rPr>
  </w:style>
  <w:style w:type="character" w:customStyle="1" w:styleId="WW8Num86z0">
    <w:name w:val="WW8Num86z0"/>
    <w:uiPriority w:val="99"/>
    <w:qFormat/>
    <w:rsid w:val="00986055"/>
    <w:rPr>
      <w:rFonts w:ascii="Wingdings" w:hAnsi="Wingdings"/>
    </w:rPr>
  </w:style>
  <w:style w:type="character" w:customStyle="1" w:styleId="WW8Num86z1">
    <w:name w:val="WW8Num86z1"/>
    <w:uiPriority w:val="99"/>
    <w:qFormat/>
    <w:rsid w:val="00986055"/>
    <w:rPr>
      <w:rFonts w:ascii="Courier New" w:hAnsi="Courier New"/>
    </w:rPr>
  </w:style>
  <w:style w:type="character" w:customStyle="1" w:styleId="WW8Num86z3">
    <w:name w:val="WW8Num86z3"/>
    <w:uiPriority w:val="99"/>
    <w:qFormat/>
    <w:rsid w:val="00986055"/>
    <w:rPr>
      <w:rFonts w:ascii="Symbol" w:hAnsi="Symbol"/>
    </w:rPr>
  </w:style>
  <w:style w:type="character" w:customStyle="1" w:styleId="WW8Num87z0">
    <w:name w:val="WW8Num87z0"/>
    <w:uiPriority w:val="99"/>
    <w:qFormat/>
    <w:rsid w:val="00986055"/>
    <w:rPr>
      <w:rFonts w:ascii="Symbol" w:hAnsi="Symbol"/>
    </w:rPr>
  </w:style>
  <w:style w:type="character" w:customStyle="1" w:styleId="WW8Num89z0">
    <w:name w:val="WW8Num89z0"/>
    <w:uiPriority w:val="99"/>
    <w:qFormat/>
    <w:rsid w:val="00986055"/>
    <w:rPr>
      <w:rFonts w:ascii="Symbol" w:hAnsi="Symbol"/>
    </w:rPr>
  </w:style>
  <w:style w:type="character" w:customStyle="1" w:styleId="WW8Num90z0">
    <w:name w:val="WW8Num90z0"/>
    <w:uiPriority w:val="99"/>
    <w:qFormat/>
    <w:rsid w:val="00986055"/>
    <w:rPr>
      <w:rFonts w:ascii="Symbol" w:hAnsi="Symbol"/>
    </w:rPr>
  </w:style>
  <w:style w:type="character" w:customStyle="1" w:styleId="WW8Num92z0">
    <w:name w:val="WW8Num92z0"/>
    <w:uiPriority w:val="99"/>
    <w:qFormat/>
    <w:rsid w:val="00986055"/>
    <w:rPr>
      <w:rFonts w:ascii="Symbol" w:hAnsi="Symbol"/>
    </w:rPr>
  </w:style>
  <w:style w:type="character" w:customStyle="1" w:styleId="WW8Num93z0">
    <w:name w:val="WW8Num93z0"/>
    <w:uiPriority w:val="99"/>
    <w:qFormat/>
    <w:rsid w:val="00986055"/>
    <w:rPr>
      <w:rFonts w:ascii="Wingdings" w:hAnsi="Wingdings"/>
    </w:rPr>
  </w:style>
  <w:style w:type="character" w:customStyle="1" w:styleId="WW8Num93z1">
    <w:name w:val="WW8Num93z1"/>
    <w:uiPriority w:val="99"/>
    <w:qFormat/>
    <w:rsid w:val="00986055"/>
    <w:rPr>
      <w:rFonts w:ascii="Courier New" w:hAnsi="Courier New"/>
    </w:rPr>
  </w:style>
  <w:style w:type="character" w:customStyle="1" w:styleId="WW8Num93z3">
    <w:name w:val="WW8Num93z3"/>
    <w:uiPriority w:val="99"/>
    <w:qFormat/>
    <w:rsid w:val="00986055"/>
    <w:rPr>
      <w:rFonts w:ascii="Symbol" w:hAnsi="Symbol"/>
    </w:rPr>
  </w:style>
  <w:style w:type="character" w:customStyle="1" w:styleId="WW8Num94z0">
    <w:name w:val="WW8Num94z0"/>
    <w:uiPriority w:val="99"/>
    <w:qFormat/>
    <w:rsid w:val="00986055"/>
    <w:rPr>
      <w:rFonts w:ascii="Symbol" w:hAnsi="Symbol"/>
    </w:rPr>
  </w:style>
  <w:style w:type="character" w:customStyle="1" w:styleId="WW8Num97z0">
    <w:name w:val="WW8Num97z0"/>
    <w:uiPriority w:val="99"/>
    <w:qFormat/>
    <w:rsid w:val="00986055"/>
    <w:rPr>
      <w:rFonts w:ascii="Symbol" w:hAnsi="Symbol"/>
    </w:rPr>
  </w:style>
  <w:style w:type="character" w:customStyle="1" w:styleId="WW8Num99z0">
    <w:name w:val="WW8Num99z0"/>
    <w:uiPriority w:val="99"/>
    <w:qFormat/>
    <w:rsid w:val="00986055"/>
    <w:rPr>
      <w:rFonts w:ascii="Symbol" w:hAnsi="Symbol"/>
    </w:rPr>
  </w:style>
  <w:style w:type="character" w:customStyle="1" w:styleId="WW8Num101z0">
    <w:name w:val="WW8Num101z0"/>
    <w:uiPriority w:val="99"/>
    <w:qFormat/>
    <w:rsid w:val="00986055"/>
    <w:rPr>
      <w:rFonts w:ascii="Symbol" w:hAnsi="Symbol"/>
    </w:rPr>
  </w:style>
  <w:style w:type="character" w:customStyle="1" w:styleId="WW8Num104z0">
    <w:name w:val="WW8Num104z0"/>
    <w:uiPriority w:val="99"/>
    <w:qFormat/>
    <w:rsid w:val="00986055"/>
    <w:rPr>
      <w:rFonts w:ascii="Symbol" w:hAnsi="Symbol"/>
    </w:rPr>
  </w:style>
  <w:style w:type="character" w:customStyle="1" w:styleId="WW8Num107z0">
    <w:name w:val="WW8Num107z0"/>
    <w:uiPriority w:val="99"/>
    <w:qFormat/>
    <w:rsid w:val="00986055"/>
    <w:rPr>
      <w:rFonts w:ascii="Symbol" w:hAnsi="Symbol"/>
    </w:rPr>
  </w:style>
  <w:style w:type="character" w:customStyle="1" w:styleId="WW8Num109z0">
    <w:name w:val="WW8Num109z0"/>
    <w:uiPriority w:val="99"/>
    <w:qFormat/>
    <w:rsid w:val="00986055"/>
    <w:rPr>
      <w:rFonts w:ascii="Symbol" w:hAnsi="Symbol"/>
    </w:rPr>
  </w:style>
  <w:style w:type="character" w:customStyle="1" w:styleId="WW8Num112z1">
    <w:name w:val="WW8Num112z1"/>
    <w:uiPriority w:val="99"/>
    <w:qFormat/>
    <w:rsid w:val="00986055"/>
    <w:rPr>
      <w:color w:val="000000"/>
    </w:rPr>
  </w:style>
  <w:style w:type="character" w:customStyle="1" w:styleId="WW8Num114z0">
    <w:name w:val="WW8Num114z0"/>
    <w:uiPriority w:val="99"/>
    <w:qFormat/>
    <w:rsid w:val="00986055"/>
    <w:rPr>
      <w:rFonts w:ascii="Symbol" w:hAnsi="Symbol"/>
    </w:rPr>
  </w:style>
  <w:style w:type="character" w:customStyle="1" w:styleId="WW8Num117z0">
    <w:name w:val="WW8Num117z0"/>
    <w:uiPriority w:val="99"/>
    <w:qFormat/>
    <w:rsid w:val="00986055"/>
    <w:rPr>
      <w:rFonts w:ascii="Symbol" w:hAnsi="Symbol"/>
    </w:rPr>
  </w:style>
  <w:style w:type="character" w:customStyle="1" w:styleId="WW8Num118z0">
    <w:name w:val="WW8Num118z0"/>
    <w:uiPriority w:val="99"/>
    <w:qFormat/>
    <w:rsid w:val="00986055"/>
    <w:rPr>
      <w:rFonts w:ascii="Wingdings" w:hAnsi="Wingdings"/>
    </w:rPr>
  </w:style>
  <w:style w:type="character" w:customStyle="1" w:styleId="WW8Num118z1">
    <w:name w:val="WW8Num118z1"/>
    <w:uiPriority w:val="99"/>
    <w:qFormat/>
    <w:rsid w:val="00986055"/>
    <w:rPr>
      <w:rFonts w:ascii="Courier New" w:hAnsi="Courier New"/>
    </w:rPr>
  </w:style>
  <w:style w:type="character" w:customStyle="1" w:styleId="WW8Num118z3">
    <w:name w:val="WW8Num118z3"/>
    <w:uiPriority w:val="99"/>
    <w:qFormat/>
    <w:rsid w:val="00986055"/>
    <w:rPr>
      <w:rFonts w:ascii="Symbol" w:hAnsi="Symbol"/>
    </w:rPr>
  </w:style>
  <w:style w:type="character" w:customStyle="1" w:styleId="WW8Num120z0">
    <w:name w:val="WW8Num120z0"/>
    <w:uiPriority w:val="99"/>
    <w:qFormat/>
    <w:rsid w:val="00986055"/>
    <w:rPr>
      <w:rFonts w:ascii="Symbol" w:hAnsi="Symbol"/>
    </w:rPr>
  </w:style>
  <w:style w:type="character" w:customStyle="1" w:styleId="WW8Num121z0">
    <w:name w:val="WW8Num121z0"/>
    <w:uiPriority w:val="99"/>
    <w:qFormat/>
    <w:rsid w:val="00986055"/>
    <w:rPr>
      <w:rFonts w:ascii="Symbol" w:hAnsi="Symbol"/>
    </w:rPr>
  </w:style>
  <w:style w:type="character" w:customStyle="1" w:styleId="WW8Num124z0">
    <w:name w:val="WW8Num124z0"/>
    <w:uiPriority w:val="99"/>
    <w:qFormat/>
    <w:rsid w:val="00986055"/>
    <w:rPr>
      <w:rFonts w:ascii="Symbol" w:hAnsi="Symbol"/>
    </w:rPr>
  </w:style>
  <w:style w:type="character" w:customStyle="1" w:styleId="WW8Num125z0">
    <w:name w:val="WW8Num125z0"/>
    <w:uiPriority w:val="99"/>
    <w:qFormat/>
    <w:rsid w:val="00986055"/>
    <w:rPr>
      <w:rFonts w:ascii="Wingdings" w:hAnsi="Wingdings"/>
    </w:rPr>
  </w:style>
  <w:style w:type="character" w:customStyle="1" w:styleId="WW8Num125z1">
    <w:name w:val="WW8Num125z1"/>
    <w:uiPriority w:val="99"/>
    <w:qFormat/>
    <w:rsid w:val="00986055"/>
    <w:rPr>
      <w:rFonts w:ascii="Courier New" w:hAnsi="Courier New"/>
    </w:rPr>
  </w:style>
  <w:style w:type="character" w:customStyle="1" w:styleId="WW8Num125z3">
    <w:name w:val="WW8Num125z3"/>
    <w:uiPriority w:val="99"/>
    <w:qFormat/>
    <w:rsid w:val="00986055"/>
    <w:rPr>
      <w:rFonts w:ascii="Symbol" w:hAnsi="Symbol"/>
    </w:rPr>
  </w:style>
  <w:style w:type="character" w:customStyle="1" w:styleId="WW8Num126z0">
    <w:name w:val="WW8Num126z0"/>
    <w:uiPriority w:val="99"/>
    <w:qFormat/>
    <w:rsid w:val="00986055"/>
    <w:rPr>
      <w:rFonts w:ascii="Symbol" w:hAnsi="Symbol"/>
    </w:rPr>
  </w:style>
  <w:style w:type="character" w:customStyle="1" w:styleId="WW8Num127z0">
    <w:name w:val="WW8Num127z0"/>
    <w:uiPriority w:val="99"/>
    <w:qFormat/>
    <w:rsid w:val="00986055"/>
    <w:rPr>
      <w:rFonts w:ascii="Symbol" w:hAnsi="Symbol"/>
    </w:rPr>
  </w:style>
  <w:style w:type="character" w:customStyle="1" w:styleId="WW8Num130z0">
    <w:name w:val="WW8Num130z0"/>
    <w:uiPriority w:val="99"/>
    <w:qFormat/>
    <w:rsid w:val="00986055"/>
    <w:rPr>
      <w:rFonts w:ascii="Symbol" w:hAnsi="Symbol"/>
    </w:rPr>
  </w:style>
  <w:style w:type="character" w:customStyle="1" w:styleId="WW8Num131z0">
    <w:name w:val="WW8Num131z0"/>
    <w:uiPriority w:val="99"/>
    <w:qFormat/>
    <w:rsid w:val="00986055"/>
    <w:rPr>
      <w:rFonts w:ascii="Symbol" w:hAnsi="Symbol"/>
    </w:rPr>
  </w:style>
  <w:style w:type="character" w:customStyle="1" w:styleId="WW8Num132z0">
    <w:name w:val="WW8Num132z0"/>
    <w:uiPriority w:val="99"/>
    <w:qFormat/>
    <w:rsid w:val="00986055"/>
    <w:rPr>
      <w:rFonts w:ascii="Symbol" w:hAnsi="Symbol"/>
    </w:rPr>
  </w:style>
  <w:style w:type="character" w:customStyle="1" w:styleId="WW8Num134z0">
    <w:name w:val="WW8Num134z0"/>
    <w:uiPriority w:val="99"/>
    <w:qFormat/>
    <w:rsid w:val="00986055"/>
    <w:rPr>
      <w:rFonts w:ascii="Wingdings" w:hAnsi="Wingdings"/>
    </w:rPr>
  </w:style>
  <w:style w:type="character" w:customStyle="1" w:styleId="WW8Num136z0">
    <w:name w:val="WW8Num136z0"/>
    <w:uiPriority w:val="99"/>
    <w:qFormat/>
    <w:rsid w:val="00986055"/>
    <w:rPr>
      <w:rFonts w:ascii="Symbol" w:hAnsi="Symbol"/>
    </w:rPr>
  </w:style>
  <w:style w:type="character" w:customStyle="1" w:styleId="WW8Num139z0">
    <w:name w:val="WW8Num139z0"/>
    <w:uiPriority w:val="99"/>
    <w:qFormat/>
    <w:rsid w:val="00986055"/>
    <w:rPr>
      <w:rFonts w:ascii="Symbol" w:hAnsi="Symbol"/>
    </w:rPr>
  </w:style>
  <w:style w:type="character" w:customStyle="1" w:styleId="WW8Num143z0">
    <w:name w:val="WW8Num143z0"/>
    <w:uiPriority w:val="99"/>
    <w:qFormat/>
    <w:rsid w:val="00986055"/>
    <w:rPr>
      <w:rFonts w:ascii="Symbol" w:hAnsi="Symbol"/>
    </w:rPr>
  </w:style>
  <w:style w:type="character" w:customStyle="1" w:styleId="WW8Num144z0">
    <w:name w:val="WW8Num144z0"/>
    <w:uiPriority w:val="99"/>
    <w:qFormat/>
    <w:rsid w:val="00986055"/>
    <w:rPr>
      <w:rFonts w:ascii="Symbol" w:hAnsi="Symbol"/>
    </w:rPr>
  </w:style>
  <w:style w:type="character" w:customStyle="1" w:styleId="WW8Num145z0">
    <w:name w:val="WW8Num145z0"/>
    <w:uiPriority w:val="99"/>
    <w:qFormat/>
    <w:rsid w:val="00986055"/>
    <w:rPr>
      <w:rFonts w:ascii="Symbol" w:hAnsi="Symbol"/>
    </w:rPr>
  </w:style>
  <w:style w:type="character" w:customStyle="1" w:styleId="WW8Num146z0">
    <w:name w:val="WW8Num146z0"/>
    <w:uiPriority w:val="99"/>
    <w:qFormat/>
    <w:rsid w:val="00986055"/>
    <w:rPr>
      <w:rFonts w:ascii="Symbol" w:hAnsi="Symbol"/>
    </w:rPr>
  </w:style>
  <w:style w:type="character" w:customStyle="1" w:styleId="WW8Num147z0">
    <w:name w:val="WW8Num147z0"/>
    <w:uiPriority w:val="99"/>
    <w:qFormat/>
    <w:rsid w:val="00986055"/>
    <w:rPr>
      <w:rFonts w:ascii="Wingdings" w:hAnsi="Wingdings"/>
    </w:rPr>
  </w:style>
  <w:style w:type="character" w:customStyle="1" w:styleId="WW8Num147z1">
    <w:name w:val="WW8Num147z1"/>
    <w:uiPriority w:val="99"/>
    <w:qFormat/>
    <w:rsid w:val="00986055"/>
    <w:rPr>
      <w:rFonts w:ascii="Courier New" w:hAnsi="Courier New"/>
    </w:rPr>
  </w:style>
  <w:style w:type="character" w:customStyle="1" w:styleId="WW8Num147z3">
    <w:name w:val="WW8Num147z3"/>
    <w:uiPriority w:val="99"/>
    <w:qFormat/>
    <w:rsid w:val="00986055"/>
    <w:rPr>
      <w:rFonts w:ascii="Symbol" w:hAnsi="Symbol"/>
    </w:rPr>
  </w:style>
  <w:style w:type="character" w:customStyle="1" w:styleId="WW8Num150z0">
    <w:name w:val="WW8Num150z0"/>
    <w:uiPriority w:val="99"/>
    <w:qFormat/>
    <w:rsid w:val="00986055"/>
    <w:rPr>
      <w:rFonts w:ascii="Symbol" w:hAnsi="Symbol"/>
    </w:rPr>
  </w:style>
  <w:style w:type="character" w:customStyle="1" w:styleId="WW8Num157z0">
    <w:name w:val="WW8Num157z0"/>
    <w:uiPriority w:val="99"/>
    <w:qFormat/>
    <w:rsid w:val="00986055"/>
    <w:rPr>
      <w:rFonts w:ascii="Symbol" w:hAnsi="Symbol"/>
    </w:rPr>
  </w:style>
  <w:style w:type="character" w:customStyle="1" w:styleId="WW8Num159z0">
    <w:name w:val="WW8Num159z0"/>
    <w:uiPriority w:val="99"/>
    <w:qFormat/>
    <w:rsid w:val="00986055"/>
    <w:rPr>
      <w:rFonts w:ascii="Symbol" w:hAnsi="Symbol"/>
    </w:rPr>
  </w:style>
  <w:style w:type="character" w:customStyle="1" w:styleId="WW8Num160z0">
    <w:name w:val="WW8Num160z0"/>
    <w:uiPriority w:val="99"/>
    <w:qFormat/>
    <w:rsid w:val="00986055"/>
    <w:rPr>
      <w:rFonts w:ascii="Symbol" w:hAnsi="Symbol"/>
    </w:rPr>
  </w:style>
  <w:style w:type="character" w:customStyle="1" w:styleId="WW8Num162z0">
    <w:name w:val="WW8Num162z0"/>
    <w:uiPriority w:val="99"/>
    <w:qFormat/>
    <w:rsid w:val="00986055"/>
    <w:rPr>
      <w:rFonts w:ascii="Symbol" w:hAnsi="Symbol"/>
    </w:rPr>
  </w:style>
  <w:style w:type="character" w:customStyle="1" w:styleId="WW8Num163z0">
    <w:name w:val="WW8Num163z0"/>
    <w:uiPriority w:val="99"/>
    <w:qFormat/>
    <w:rsid w:val="00986055"/>
    <w:rPr>
      <w:rFonts w:ascii="Symbol" w:hAnsi="Symbol"/>
    </w:rPr>
  </w:style>
  <w:style w:type="character" w:customStyle="1" w:styleId="WW8Num164z0">
    <w:name w:val="WW8Num164z0"/>
    <w:uiPriority w:val="99"/>
    <w:qFormat/>
    <w:rsid w:val="00986055"/>
    <w:rPr>
      <w:rFonts w:ascii="Wingdings" w:hAnsi="Wingdings"/>
    </w:rPr>
  </w:style>
  <w:style w:type="character" w:customStyle="1" w:styleId="WW8Num164z1">
    <w:name w:val="WW8Num164z1"/>
    <w:uiPriority w:val="99"/>
    <w:qFormat/>
    <w:rsid w:val="00986055"/>
    <w:rPr>
      <w:rFonts w:ascii="Courier New" w:hAnsi="Courier New"/>
    </w:rPr>
  </w:style>
  <w:style w:type="character" w:customStyle="1" w:styleId="WW8Num164z3">
    <w:name w:val="WW8Num164z3"/>
    <w:uiPriority w:val="99"/>
    <w:qFormat/>
    <w:rsid w:val="00986055"/>
    <w:rPr>
      <w:rFonts w:ascii="Symbol" w:hAnsi="Symbol"/>
    </w:rPr>
  </w:style>
  <w:style w:type="character" w:customStyle="1" w:styleId="WW8Num168z0">
    <w:name w:val="WW8Num168z0"/>
    <w:uiPriority w:val="99"/>
    <w:qFormat/>
    <w:rsid w:val="00986055"/>
    <w:rPr>
      <w:rFonts w:ascii="Symbol" w:hAnsi="Symbol"/>
    </w:rPr>
  </w:style>
  <w:style w:type="character" w:customStyle="1" w:styleId="WW8Num169z0">
    <w:name w:val="WW8Num169z0"/>
    <w:uiPriority w:val="99"/>
    <w:qFormat/>
    <w:rsid w:val="00986055"/>
    <w:rPr>
      <w:rFonts w:ascii="Symbol" w:hAnsi="Symbol"/>
    </w:rPr>
  </w:style>
  <w:style w:type="character" w:customStyle="1" w:styleId="WW8Num170z0">
    <w:name w:val="WW8Num170z0"/>
    <w:uiPriority w:val="99"/>
    <w:qFormat/>
    <w:rsid w:val="00986055"/>
    <w:rPr>
      <w:rFonts w:ascii="Symbol" w:hAnsi="Symbol"/>
    </w:rPr>
  </w:style>
  <w:style w:type="character" w:customStyle="1" w:styleId="WW8Num174z0">
    <w:name w:val="WW8Num174z0"/>
    <w:uiPriority w:val="99"/>
    <w:qFormat/>
    <w:rsid w:val="00986055"/>
    <w:rPr>
      <w:rFonts w:ascii="Symbol" w:hAnsi="Symbol"/>
    </w:rPr>
  </w:style>
  <w:style w:type="character" w:customStyle="1" w:styleId="WW8Num177z0">
    <w:name w:val="WW8Num177z0"/>
    <w:uiPriority w:val="99"/>
    <w:qFormat/>
    <w:rsid w:val="00986055"/>
    <w:rPr>
      <w:rFonts w:ascii="Symbol" w:hAnsi="Symbol"/>
    </w:rPr>
  </w:style>
  <w:style w:type="character" w:customStyle="1" w:styleId="WW8Num178z0">
    <w:name w:val="WW8Num178z0"/>
    <w:uiPriority w:val="99"/>
    <w:qFormat/>
    <w:rsid w:val="00986055"/>
    <w:rPr>
      <w:rFonts w:ascii="Symbol" w:hAnsi="Symbol"/>
    </w:rPr>
  </w:style>
  <w:style w:type="character" w:customStyle="1" w:styleId="WW8Num182z0">
    <w:name w:val="WW8Num182z0"/>
    <w:uiPriority w:val="99"/>
    <w:qFormat/>
    <w:rsid w:val="00986055"/>
    <w:rPr>
      <w:rFonts w:ascii="Symbol" w:hAnsi="Symbol"/>
    </w:rPr>
  </w:style>
  <w:style w:type="character" w:customStyle="1" w:styleId="WW8Num37z0">
    <w:name w:val="WW8Num37z0"/>
    <w:uiPriority w:val="99"/>
    <w:qFormat/>
    <w:rsid w:val="00986055"/>
    <w:rPr>
      <w:rFonts w:ascii="Wingdings" w:hAnsi="Wingdings"/>
    </w:rPr>
  </w:style>
  <w:style w:type="character" w:customStyle="1" w:styleId="WW8Num38z0">
    <w:name w:val="WW8Num38z0"/>
    <w:uiPriority w:val="99"/>
    <w:qFormat/>
    <w:rsid w:val="00986055"/>
    <w:rPr>
      <w:rFonts w:ascii="Wingdings" w:hAnsi="Wingdings"/>
    </w:rPr>
  </w:style>
  <w:style w:type="character" w:customStyle="1" w:styleId="WW8Num40z0">
    <w:name w:val="WW8Num40z0"/>
    <w:uiPriority w:val="99"/>
    <w:qFormat/>
    <w:rsid w:val="00986055"/>
    <w:rPr>
      <w:rFonts w:ascii="Wingdings" w:hAnsi="Wingdings"/>
    </w:rPr>
  </w:style>
  <w:style w:type="character" w:customStyle="1" w:styleId="WW8Num41z0">
    <w:name w:val="WW8Num41z0"/>
    <w:uiPriority w:val="99"/>
    <w:qFormat/>
    <w:rsid w:val="00986055"/>
    <w:rPr>
      <w:rFonts w:ascii="Wingdings" w:hAnsi="Wingdings"/>
    </w:rPr>
  </w:style>
  <w:style w:type="character" w:customStyle="1" w:styleId="WW8Num43z0">
    <w:name w:val="WW8Num43z0"/>
    <w:uiPriority w:val="99"/>
    <w:qFormat/>
    <w:rsid w:val="00986055"/>
    <w:rPr>
      <w:rFonts w:ascii="Wingdings" w:hAnsi="Wingdings"/>
    </w:rPr>
  </w:style>
  <w:style w:type="character" w:customStyle="1" w:styleId="WW8Num20z1">
    <w:name w:val="WW8Num20z1"/>
    <w:uiPriority w:val="99"/>
    <w:qFormat/>
    <w:rsid w:val="00986055"/>
    <w:rPr>
      <w:rFonts w:ascii="Courier New" w:hAnsi="Courier New"/>
    </w:rPr>
  </w:style>
  <w:style w:type="character" w:customStyle="1" w:styleId="WW8Num20z3">
    <w:name w:val="WW8Num20z3"/>
    <w:uiPriority w:val="99"/>
    <w:qFormat/>
    <w:rsid w:val="00986055"/>
    <w:rPr>
      <w:rFonts w:ascii="Symbol" w:hAnsi="Symbol"/>
    </w:rPr>
  </w:style>
  <w:style w:type="character" w:customStyle="1" w:styleId="WW8Num26z3">
    <w:name w:val="WW8Num26z3"/>
    <w:uiPriority w:val="99"/>
    <w:qFormat/>
    <w:rsid w:val="00986055"/>
    <w:rPr>
      <w:rFonts w:ascii="Symbol" w:hAnsi="Symbol"/>
    </w:rPr>
  </w:style>
  <w:style w:type="character" w:customStyle="1" w:styleId="WW8Num33z0">
    <w:name w:val="WW8Num33z0"/>
    <w:uiPriority w:val="99"/>
    <w:qFormat/>
    <w:rsid w:val="00986055"/>
    <w:rPr>
      <w:rFonts w:ascii="Wingdings" w:hAnsi="Wingdings"/>
    </w:rPr>
  </w:style>
  <w:style w:type="character" w:customStyle="1" w:styleId="WW8Num33z3">
    <w:name w:val="WW8Num33z3"/>
    <w:uiPriority w:val="99"/>
    <w:qFormat/>
    <w:rsid w:val="00986055"/>
    <w:rPr>
      <w:rFonts w:ascii="Symbol" w:hAnsi="Symbol"/>
    </w:rPr>
  </w:style>
  <w:style w:type="character" w:customStyle="1" w:styleId="WW8Num33z4">
    <w:name w:val="WW8Num33z4"/>
    <w:uiPriority w:val="99"/>
    <w:qFormat/>
    <w:rsid w:val="00986055"/>
    <w:rPr>
      <w:rFonts w:ascii="Courier New" w:hAnsi="Courier New"/>
    </w:rPr>
  </w:style>
  <w:style w:type="character" w:customStyle="1" w:styleId="WW8Num34z0">
    <w:name w:val="WW8Num34z0"/>
    <w:uiPriority w:val="99"/>
    <w:qFormat/>
    <w:rsid w:val="00986055"/>
    <w:rPr>
      <w:rFonts w:ascii="Wingdings" w:hAnsi="Wingdings"/>
    </w:rPr>
  </w:style>
  <w:style w:type="character" w:customStyle="1" w:styleId="WW8Num34z1">
    <w:name w:val="WW8Num34z1"/>
    <w:uiPriority w:val="99"/>
    <w:qFormat/>
    <w:rsid w:val="00986055"/>
    <w:rPr>
      <w:rFonts w:ascii="Courier New" w:hAnsi="Courier New"/>
    </w:rPr>
  </w:style>
  <w:style w:type="character" w:customStyle="1" w:styleId="WW8Num34z3">
    <w:name w:val="WW8Num34z3"/>
    <w:uiPriority w:val="99"/>
    <w:qFormat/>
    <w:rsid w:val="00986055"/>
    <w:rPr>
      <w:rFonts w:ascii="Symbol" w:hAnsi="Symbol"/>
    </w:rPr>
  </w:style>
  <w:style w:type="character" w:customStyle="1" w:styleId="WW8Num35z0">
    <w:name w:val="WW8Num35z0"/>
    <w:uiPriority w:val="99"/>
    <w:qFormat/>
    <w:rsid w:val="00986055"/>
    <w:rPr>
      <w:rFonts w:ascii="Wingdings" w:hAnsi="Wingdings"/>
    </w:rPr>
  </w:style>
  <w:style w:type="character" w:customStyle="1" w:styleId="WW8Num35z1">
    <w:name w:val="WW8Num35z1"/>
    <w:uiPriority w:val="99"/>
    <w:qFormat/>
    <w:rsid w:val="00986055"/>
    <w:rPr>
      <w:rFonts w:ascii="Courier New" w:hAnsi="Courier New"/>
    </w:rPr>
  </w:style>
  <w:style w:type="character" w:customStyle="1" w:styleId="WW8Num35z3">
    <w:name w:val="WW8Num35z3"/>
    <w:uiPriority w:val="99"/>
    <w:qFormat/>
    <w:rsid w:val="00986055"/>
    <w:rPr>
      <w:rFonts w:ascii="Symbol" w:hAnsi="Symbol"/>
    </w:rPr>
  </w:style>
  <w:style w:type="character" w:customStyle="1" w:styleId="WW8Num36z1">
    <w:name w:val="WW8Num36z1"/>
    <w:uiPriority w:val="99"/>
    <w:qFormat/>
    <w:rsid w:val="00986055"/>
    <w:rPr>
      <w:rFonts w:ascii="Courier New" w:hAnsi="Courier New"/>
    </w:rPr>
  </w:style>
  <w:style w:type="character" w:customStyle="1" w:styleId="WW8Num36z3">
    <w:name w:val="WW8Num36z3"/>
    <w:uiPriority w:val="99"/>
    <w:qFormat/>
    <w:rsid w:val="00986055"/>
    <w:rPr>
      <w:rFonts w:ascii="Symbol" w:hAnsi="Symbol"/>
    </w:rPr>
  </w:style>
  <w:style w:type="character" w:customStyle="1" w:styleId="WW8Num37z1">
    <w:name w:val="WW8Num37z1"/>
    <w:uiPriority w:val="99"/>
    <w:qFormat/>
    <w:rsid w:val="00986055"/>
    <w:rPr>
      <w:rFonts w:ascii="Courier New" w:hAnsi="Courier New"/>
    </w:rPr>
  </w:style>
  <w:style w:type="character" w:customStyle="1" w:styleId="WW8Num37z3">
    <w:name w:val="WW8Num37z3"/>
    <w:uiPriority w:val="99"/>
    <w:qFormat/>
    <w:rsid w:val="00986055"/>
    <w:rPr>
      <w:rFonts w:ascii="Symbol" w:hAnsi="Symbol"/>
    </w:rPr>
  </w:style>
  <w:style w:type="character" w:customStyle="1" w:styleId="WW8Num39z1">
    <w:name w:val="WW8Num39z1"/>
    <w:uiPriority w:val="99"/>
    <w:qFormat/>
    <w:rsid w:val="00986055"/>
    <w:rPr>
      <w:rFonts w:ascii="Times New Roman" w:hAnsi="Times New Roman"/>
    </w:rPr>
  </w:style>
  <w:style w:type="character" w:customStyle="1" w:styleId="WW8Num39z3">
    <w:name w:val="WW8Num39z3"/>
    <w:uiPriority w:val="99"/>
    <w:qFormat/>
    <w:rsid w:val="00986055"/>
    <w:rPr>
      <w:rFonts w:ascii="Symbol" w:hAnsi="Symbol"/>
    </w:rPr>
  </w:style>
  <w:style w:type="character" w:customStyle="1" w:styleId="WW8Num39z4">
    <w:name w:val="WW8Num39z4"/>
    <w:uiPriority w:val="99"/>
    <w:qFormat/>
    <w:rsid w:val="00986055"/>
    <w:rPr>
      <w:rFonts w:ascii="Courier New" w:hAnsi="Courier New"/>
    </w:rPr>
  </w:style>
  <w:style w:type="character" w:customStyle="1" w:styleId="WW8Num42z1">
    <w:name w:val="WW8Num42z1"/>
    <w:uiPriority w:val="99"/>
    <w:qFormat/>
    <w:rsid w:val="00986055"/>
    <w:rPr>
      <w:rFonts w:ascii="Courier New" w:hAnsi="Courier New"/>
    </w:rPr>
  </w:style>
  <w:style w:type="character" w:customStyle="1" w:styleId="WW8Num42z3">
    <w:name w:val="WW8Num42z3"/>
    <w:uiPriority w:val="99"/>
    <w:qFormat/>
    <w:rsid w:val="00986055"/>
    <w:rPr>
      <w:rFonts w:ascii="Symbol" w:hAnsi="Symbol"/>
    </w:rPr>
  </w:style>
  <w:style w:type="character" w:customStyle="1" w:styleId="WW8Num45z0">
    <w:name w:val="WW8Num45z0"/>
    <w:uiPriority w:val="99"/>
    <w:qFormat/>
    <w:rsid w:val="00986055"/>
    <w:rPr>
      <w:rFonts w:ascii="Wingdings" w:hAnsi="Wingdings"/>
    </w:rPr>
  </w:style>
  <w:style w:type="character" w:customStyle="1" w:styleId="WW8Num45z1">
    <w:name w:val="WW8Num45z1"/>
    <w:uiPriority w:val="99"/>
    <w:qFormat/>
    <w:rsid w:val="00986055"/>
    <w:rPr>
      <w:rFonts w:ascii="Courier New" w:hAnsi="Courier New"/>
    </w:rPr>
  </w:style>
  <w:style w:type="character" w:customStyle="1" w:styleId="WW8Num45z3">
    <w:name w:val="WW8Num45z3"/>
    <w:uiPriority w:val="99"/>
    <w:qFormat/>
    <w:rsid w:val="00986055"/>
    <w:rPr>
      <w:rFonts w:ascii="Symbol" w:hAnsi="Symbol"/>
    </w:rPr>
  </w:style>
  <w:style w:type="character" w:customStyle="1" w:styleId="WW8Num46z0">
    <w:name w:val="WW8Num46z0"/>
    <w:uiPriority w:val="99"/>
    <w:qFormat/>
    <w:rsid w:val="00986055"/>
    <w:rPr>
      <w:rFonts w:ascii="Wingdings" w:hAnsi="Wingdings"/>
    </w:rPr>
  </w:style>
  <w:style w:type="character" w:customStyle="1" w:styleId="WW8Num46z1">
    <w:name w:val="WW8Num46z1"/>
    <w:uiPriority w:val="99"/>
    <w:qFormat/>
    <w:rsid w:val="00986055"/>
    <w:rPr>
      <w:rFonts w:ascii="Courier New" w:hAnsi="Courier New"/>
    </w:rPr>
  </w:style>
  <w:style w:type="character" w:customStyle="1" w:styleId="WW8Num46z3">
    <w:name w:val="WW8Num46z3"/>
    <w:uiPriority w:val="99"/>
    <w:qFormat/>
    <w:rsid w:val="00986055"/>
    <w:rPr>
      <w:rFonts w:ascii="Symbol" w:hAnsi="Symbol"/>
    </w:rPr>
  </w:style>
  <w:style w:type="character" w:customStyle="1" w:styleId="WW8Num48z0">
    <w:name w:val="WW8Num48z0"/>
    <w:uiPriority w:val="99"/>
    <w:qFormat/>
    <w:rsid w:val="00986055"/>
    <w:rPr>
      <w:rFonts w:ascii="Wingdings" w:hAnsi="Wingdings"/>
    </w:rPr>
  </w:style>
  <w:style w:type="character" w:customStyle="1" w:styleId="WW8Num48z1">
    <w:name w:val="WW8Num48z1"/>
    <w:uiPriority w:val="99"/>
    <w:qFormat/>
    <w:rsid w:val="00986055"/>
    <w:rPr>
      <w:rFonts w:ascii="Courier New" w:hAnsi="Courier New"/>
    </w:rPr>
  </w:style>
  <w:style w:type="character" w:customStyle="1" w:styleId="WW8Num48z3">
    <w:name w:val="WW8Num48z3"/>
    <w:uiPriority w:val="99"/>
    <w:qFormat/>
    <w:rsid w:val="00986055"/>
    <w:rPr>
      <w:rFonts w:ascii="Symbol" w:hAnsi="Symbol"/>
    </w:rPr>
  </w:style>
  <w:style w:type="character" w:customStyle="1" w:styleId="WW8Num49z0">
    <w:name w:val="WW8Num49z0"/>
    <w:uiPriority w:val="99"/>
    <w:qFormat/>
    <w:rsid w:val="00986055"/>
    <w:rPr>
      <w:rFonts w:ascii="Wingdings" w:hAnsi="Wingdings"/>
    </w:rPr>
  </w:style>
  <w:style w:type="character" w:customStyle="1" w:styleId="WW8Num49z1">
    <w:name w:val="WW8Num49z1"/>
    <w:uiPriority w:val="99"/>
    <w:qFormat/>
    <w:rsid w:val="00986055"/>
    <w:rPr>
      <w:rFonts w:ascii="Courier New" w:hAnsi="Courier New"/>
    </w:rPr>
  </w:style>
  <w:style w:type="character" w:customStyle="1" w:styleId="WW8Num49z3">
    <w:name w:val="WW8Num49z3"/>
    <w:uiPriority w:val="99"/>
    <w:qFormat/>
    <w:rsid w:val="00986055"/>
    <w:rPr>
      <w:rFonts w:ascii="Symbol" w:hAnsi="Symbol"/>
    </w:rPr>
  </w:style>
  <w:style w:type="character" w:customStyle="1" w:styleId="WW8Num50z1">
    <w:name w:val="WW8Num50z1"/>
    <w:uiPriority w:val="99"/>
    <w:qFormat/>
    <w:rsid w:val="00986055"/>
    <w:rPr>
      <w:rFonts w:ascii="Courier New" w:hAnsi="Courier New"/>
    </w:rPr>
  </w:style>
  <w:style w:type="character" w:customStyle="1" w:styleId="WW8Num50z3">
    <w:name w:val="WW8Num50z3"/>
    <w:uiPriority w:val="99"/>
    <w:qFormat/>
    <w:rsid w:val="00986055"/>
    <w:rPr>
      <w:rFonts w:ascii="Symbol" w:hAnsi="Symbol"/>
    </w:rPr>
  </w:style>
  <w:style w:type="character" w:customStyle="1" w:styleId="WW8Num51z1">
    <w:name w:val="WW8Num51z1"/>
    <w:uiPriority w:val="99"/>
    <w:qFormat/>
    <w:rsid w:val="00986055"/>
    <w:rPr>
      <w:rFonts w:ascii="Courier New" w:hAnsi="Courier New"/>
    </w:rPr>
  </w:style>
  <w:style w:type="character" w:customStyle="1" w:styleId="WW8Num51z3">
    <w:name w:val="WW8Num51z3"/>
    <w:uiPriority w:val="99"/>
    <w:qFormat/>
    <w:rsid w:val="00986055"/>
    <w:rPr>
      <w:rFonts w:ascii="Symbol" w:hAnsi="Symbol"/>
    </w:rPr>
  </w:style>
  <w:style w:type="character" w:customStyle="1" w:styleId="WW-">
    <w:name w:val="WW-Основной шрифт абзаца"/>
    <w:uiPriority w:val="99"/>
    <w:qFormat/>
    <w:rsid w:val="00986055"/>
  </w:style>
  <w:style w:type="character" w:customStyle="1" w:styleId="FontStyle1600">
    <w:name w:val="Font Style160"/>
    <w:uiPriority w:val="99"/>
    <w:qFormat/>
    <w:rsid w:val="00986055"/>
    <w:rPr>
      <w:rFonts w:ascii="Bookman Old Style" w:hAnsi="Bookman Old Style"/>
      <w:sz w:val="18"/>
    </w:rPr>
  </w:style>
  <w:style w:type="character" w:customStyle="1" w:styleId="FontStyle116">
    <w:name w:val="Font Style116"/>
    <w:uiPriority w:val="99"/>
    <w:qFormat/>
    <w:rsid w:val="00986055"/>
    <w:rPr>
      <w:rFonts w:ascii="Bookman Old Style" w:hAnsi="Bookman Old Style"/>
      <w:sz w:val="18"/>
    </w:rPr>
  </w:style>
  <w:style w:type="character" w:customStyle="1" w:styleId="FontStyle131">
    <w:name w:val="Font Style131"/>
    <w:uiPriority w:val="99"/>
    <w:qFormat/>
    <w:rsid w:val="00986055"/>
    <w:rPr>
      <w:rFonts w:ascii="Arial" w:hAnsi="Arial"/>
      <w:b/>
      <w:sz w:val="16"/>
    </w:rPr>
  </w:style>
  <w:style w:type="character" w:customStyle="1" w:styleId="FontStyle221">
    <w:name w:val="Font Style221"/>
    <w:uiPriority w:val="99"/>
    <w:qFormat/>
    <w:rsid w:val="00986055"/>
    <w:rPr>
      <w:rFonts w:ascii="Times New Roman" w:hAnsi="Times New Roman"/>
      <w:sz w:val="20"/>
    </w:rPr>
  </w:style>
  <w:style w:type="character" w:customStyle="1" w:styleId="31c">
    <w:name w:val="Основной текст + Полужирный31"/>
    <w:uiPriority w:val="99"/>
    <w:qFormat/>
    <w:rsid w:val="00986055"/>
    <w:rPr>
      <w:rFonts w:ascii="Microsoft Sans Serif" w:hAnsi="Microsoft Sans Serif"/>
      <w:b/>
      <w:spacing w:val="10"/>
      <w:sz w:val="26"/>
    </w:rPr>
  </w:style>
  <w:style w:type="character" w:customStyle="1" w:styleId="303">
    <w:name w:val="Основной текст + Полужирный30"/>
    <w:uiPriority w:val="99"/>
    <w:qFormat/>
    <w:rsid w:val="00986055"/>
    <w:rPr>
      <w:rFonts w:ascii="Microsoft Sans Serif" w:hAnsi="Microsoft Sans Serif"/>
      <w:b/>
      <w:spacing w:val="10"/>
      <w:sz w:val="26"/>
    </w:rPr>
  </w:style>
  <w:style w:type="character" w:customStyle="1" w:styleId="291">
    <w:name w:val="Основной текст + Полужирный29"/>
    <w:uiPriority w:val="99"/>
    <w:qFormat/>
    <w:rsid w:val="00986055"/>
    <w:rPr>
      <w:rFonts w:ascii="Microsoft Sans Serif" w:hAnsi="Microsoft Sans Serif"/>
      <w:b/>
      <w:spacing w:val="10"/>
      <w:sz w:val="26"/>
    </w:rPr>
  </w:style>
  <w:style w:type="character" w:customStyle="1" w:styleId="284">
    <w:name w:val="Основной текст + Полужирный28"/>
    <w:uiPriority w:val="99"/>
    <w:qFormat/>
    <w:rsid w:val="00986055"/>
    <w:rPr>
      <w:rFonts w:ascii="Microsoft Sans Serif" w:hAnsi="Microsoft Sans Serif"/>
      <w:b/>
      <w:spacing w:val="10"/>
      <w:sz w:val="26"/>
    </w:rPr>
  </w:style>
  <w:style w:type="character" w:customStyle="1" w:styleId="276">
    <w:name w:val="Основной текст + Полужирный27"/>
    <w:uiPriority w:val="99"/>
    <w:rsid w:val="00986055"/>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986055"/>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986055"/>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986055"/>
    <w:rPr>
      <w:rFonts w:ascii="Microsoft Sans Serif" w:hAnsi="Microsoft Sans Serif"/>
      <w:i/>
      <w:spacing w:val="30"/>
      <w:sz w:val="24"/>
    </w:rPr>
  </w:style>
  <w:style w:type="character" w:customStyle="1" w:styleId="12pt18">
    <w:name w:val="Основной текст + 12 pt18"/>
    <w:aliases w:val="Курсив28,Интервал 1 pt34"/>
    <w:uiPriority w:val="99"/>
    <w:qFormat/>
    <w:rsid w:val="00986055"/>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986055"/>
    <w:rPr>
      <w:rFonts w:ascii="Microsoft Sans Serif" w:hAnsi="Microsoft Sans Serif"/>
      <w:i/>
      <w:spacing w:val="30"/>
      <w:sz w:val="24"/>
    </w:rPr>
  </w:style>
  <w:style w:type="character" w:customStyle="1" w:styleId="266">
    <w:name w:val="Основной текст + Полужирный26"/>
    <w:uiPriority w:val="99"/>
    <w:qFormat/>
    <w:rsid w:val="00986055"/>
    <w:rPr>
      <w:rFonts w:ascii="Microsoft Sans Serif" w:hAnsi="Microsoft Sans Serif"/>
      <w:b/>
      <w:spacing w:val="10"/>
      <w:sz w:val="26"/>
    </w:rPr>
  </w:style>
  <w:style w:type="character" w:customStyle="1" w:styleId="25d">
    <w:name w:val="Основной текст + Полужирный25"/>
    <w:uiPriority w:val="99"/>
    <w:qFormat/>
    <w:rsid w:val="00986055"/>
    <w:rPr>
      <w:rFonts w:ascii="Microsoft Sans Serif" w:hAnsi="Microsoft Sans Serif"/>
      <w:b/>
      <w:spacing w:val="10"/>
      <w:sz w:val="26"/>
    </w:rPr>
  </w:style>
  <w:style w:type="character" w:customStyle="1" w:styleId="247">
    <w:name w:val="Основной текст + Полужирный24"/>
    <w:uiPriority w:val="99"/>
    <w:qFormat/>
    <w:rsid w:val="00986055"/>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986055"/>
    <w:rPr>
      <w:rFonts w:ascii="Microsoft Sans Serif" w:hAnsi="Microsoft Sans Serif"/>
      <w:i/>
      <w:spacing w:val="30"/>
      <w:sz w:val="24"/>
    </w:rPr>
  </w:style>
  <w:style w:type="character" w:customStyle="1" w:styleId="23d">
    <w:name w:val="Основной текст + Полужирный23"/>
    <w:uiPriority w:val="99"/>
    <w:qFormat/>
    <w:rsid w:val="00986055"/>
    <w:rPr>
      <w:rFonts w:ascii="Microsoft Sans Serif" w:hAnsi="Microsoft Sans Serif"/>
      <w:b/>
      <w:spacing w:val="10"/>
      <w:sz w:val="26"/>
    </w:rPr>
  </w:style>
  <w:style w:type="character" w:customStyle="1" w:styleId="22f1">
    <w:name w:val="Основной текст + Полужирный22"/>
    <w:uiPriority w:val="99"/>
    <w:qFormat/>
    <w:rsid w:val="00986055"/>
    <w:rPr>
      <w:rFonts w:ascii="Microsoft Sans Serif" w:hAnsi="Microsoft Sans Serif"/>
      <w:b/>
      <w:spacing w:val="10"/>
      <w:sz w:val="26"/>
    </w:rPr>
  </w:style>
  <w:style w:type="character" w:customStyle="1" w:styleId="21fa">
    <w:name w:val="Основной текст + Полужирный21"/>
    <w:uiPriority w:val="99"/>
    <w:qFormat/>
    <w:rsid w:val="00986055"/>
    <w:rPr>
      <w:rFonts w:ascii="Microsoft Sans Serif" w:hAnsi="Microsoft Sans Serif"/>
      <w:b/>
      <w:spacing w:val="10"/>
      <w:sz w:val="26"/>
    </w:rPr>
  </w:style>
  <w:style w:type="character" w:customStyle="1" w:styleId="20a">
    <w:name w:val="Основной текст + Полужирный20"/>
    <w:uiPriority w:val="99"/>
    <w:qFormat/>
    <w:rsid w:val="00986055"/>
    <w:rPr>
      <w:rFonts w:ascii="Microsoft Sans Serif" w:hAnsi="Microsoft Sans Serif"/>
      <w:b/>
      <w:spacing w:val="10"/>
      <w:sz w:val="26"/>
    </w:rPr>
  </w:style>
  <w:style w:type="character" w:customStyle="1" w:styleId="4pt">
    <w:name w:val="Основной текст + Интервал 4 pt"/>
    <w:uiPriority w:val="99"/>
    <w:qFormat/>
    <w:rsid w:val="00986055"/>
    <w:rPr>
      <w:rFonts w:ascii="Microsoft Sans Serif" w:hAnsi="Microsoft Sans Serif"/>
      <w:spacing w:val="80"/>
      <w:sz w:val="26"/>
    </w:rPr>
  </w:style>
  <w:style w:type="character" w:customStyle="1" w:styleId="19a">
    <w:name w:val="Основной текст + Полужирный19"/>
    <w:uiPriority w:val="99"/>
    <w:qFormat/>
    <w:rsid w:val="00986055"/>
    <w:rPr>
      <w:rFonts w:ascii="Microsoft Sans Serif" w:hAnsi="Microsoft Sans Serif"/>
      <w:b/>
      <w:spacing w:val="10"/>
      <w:sz w:val="26"/>
    </w:rPr>
  </w:style>
  <w:style w:type="character" w:customStyle="1" w:styleId="189">
    <w:name w:val="Основной текст + Полужирный18"/>
    <w:uiPriority w:val="99"/>
    <w:qFormat/>
    <w:rsid w:val="00986055"/>
    <w:rPr>
      <w:rFonts w:ascii="Microsoft Sans Serif" w:hAnsi="Microsoft Sans Serif"/>
      <w:b/>
      <w:spacing w:val="10"/>
      <w:sz w:val="26"/>
    </w:rPr>
  </w:style>
  <w:style w:type="character" w:customStyle="1" w:styleId="17b">
    <w:name w:val="Основной текст + Полужирный17"/>
    <w:uiPriority w:val="99"/>
    <w:qFormat/>
    <w:rsid w:val="00986055"/>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986055"/>
    <w:rPr>
      <w:rFonts w:ascii="Microsoft Sans Serif" w:hAnsi="Microsoft Sans Serif"/>
      <w:i/>
      <w:spacing w:val="30"/>
      <w:sz w:val="24"/>
    </w:rPr>
  </w:style>
  <w:style w:type="character" w:customStyle="1" w:styleId="16a">
    <w:name w:val="Основной текст + Полужирный16"/>
    <w:uiPriority w:val="99"/>
    <w:qFormat/>
    <w:rsid w:val="00986055"/>
    <w:rPr>
      <w:rFonts w:ascii="Microsoft Sans Serif" w:hAnsi="Microsoft Sans Serif"/>
      <w:b/>
      <w:spacing w:val="10"/>
      <w:sz w:val="26"/>
    </w:rPr>
  </w:style>
  <w:style w:type="character" w:customStyle="1" w:styleId="6pt">
    <w:name w:val="Основной текст + Интервал 6 pt"/>
    <w:uiPriority w:val="99"/>
    <w:qFormat/>
    <w:rsid w:val="00986055"/>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uiPriority w:val="99"/>
    <w:qFormat/>
    <w:rsid w:val="00986055"/>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986055"/>
    <w:rPr>
      <w:rFonts w:ascii="Microsoft Sans Serif" w:hAnsi="Microsoft Sans Serif"/>
      <w:i/>
      <w:spacing w:val="30"/>
      <w:sz w:val="24"/>
    </w:rPr>
  </w:style>
  <w:style w:type="character" w:customStyle="1" w:styleId="15a">
    <w:name w:val="Основной текст + Полужирный15"/>
    <w:uiPriority w:val="99"/>
    <w:qFormat/>
    <w:rsid w:val="00986055"/>
    <w:rPr>
      <w:rFonts w:ascii="Microsoft Sans Serif" w:hAnsi="Microsoft Sans Serif"/>
      <w:b/>
      <w:spacing w:val="10"/>
      <w:sz w:val="26"/>
    </w:rPr>
  </w:style>
  <w:style w:type="character" w:customStyle="1" w:styleId="2ffffa">
    <w:name w:val="Основной текст + Полужирный2"/>
    <w:uiPriority w:val="99"/>
    <w:qFormat/>
    <w:rsid w:val="00986055"/>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986055"/>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qFormat/>
    <w:rsid w:val="00986055"/>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uiPriority w:val="99"/>
    <w:qFormat/>
    <w:rsid w:val="0098605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98605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986055"/>
    <w:rPr>
      <w:rFonts w:ascii="Microsoft Sans Serif" w:hAnsi="Microsoft Sans Serif"/>
      <w:i/>
      <w:spacing w:val="30"/>
      <w:sz w:val="24"/>
    </w:rPr>
  </w:style>
  <w:style w:type="character" w:customStyle="1" w:styleId="2ffffb">
    <w:name w:val="Основной текст (2) + Полужирный"/>
    <w:qFormat/>
    <w:rsid w:val="00986055"/>
    <w:rPr>
      <w:rFonts w:ascii="Times New Roman" w:hAnsi="Times New Roman"/>
      <w:b/>
      <w:sz w:val="19"/>
      <w:shd w:val="clear" w:color="auto" w:fill="FFFFFF"/>
    </w:rPr>
  </w:style>
  <w:style w:type="character" w:customStyle="1" w:styleId="keyword2">
    <w:name w:val="keyword2"/>
    <w:uiPriority w:val="99"/>
    <w:qFormat/>
    <w:rsid w:val="00986055"/>
    <w:rPr>
      <w:rFonts w:ascii="Times New Roman" w:hAnsi="Times New Roman" w:cs="Times New Roman"/>
    </w:rPr>
  </w:style>
  <w:style w:type="character" w:customStyle="1" w:styleId="c8">
    <w:name w:val="c8"/>
    <w:uiPriority w:val="99"/>
    <w:qFormat/>
    <w:rsid w:val="00986055"/>
    <w:rPr>
      <w:rFonts w:ascii="Times New Roman" w:hAnsi="Times New Roman" w:cs="Times New Roman"/>
    </w:rPr>
  </w:style>
  <w:style w:type="character" w:customStyle="1" w:styleId="FontStyle805">
    <w:name w:val="Font Style805"/>
    <w:uiPriority w:val="99"/>
    <w:qFormat/>
    <w:rsid w:val="00986055"/>
    <w:rPr>
      <w:rFonts w:ascii="Arial Narrow" w:hAnsi="Arial Narrow"/>
      <w:i/>
      <w:sz w:val="12"/>
    </w:rPr>
  </w:style>
  <w:style w:type="character" w:customStyle="1" w:styleId="FontStyle97">
    <w:name w:val="Font Style97"/>
    <w:uiPriority w:val="99"/>
    <w:qFormat/>
    <w:rsid w:val="00986055"/>
    <w:rPr>
      <w:rFonts w:ascii="Times New Roman" w:hAnsi="Times New Roman"/>
      <w:sz w:val="24"/>
    </w:rPr>
  </w:style>
  <w:style w:type="character" w:customStyle="1" w:styleId="FontStyle764">
    <w:name w:val="Font Style764"/>
    <w:uiPriority w:val="99"/>
    <w:qFormat/>
    <w:rsid w:val="00986055"/>
    <w:rPr>
      <w:rFonts w:ascii="Times New Roman" w:hAnsi="Times New Roman"/>
      <w:b/>
      <w:i/>
      <w:sz w:val="20"/>
    </w:rPr>
  </w:style>
  <w:style w:type="character" w:customStyle="1" w:styleId="11fd">
    <w:name w:val="Слабое выделение11"/>
    <w:qFormat/>
    <w:rsid w:val="00986055"/>
    <w:rPr>
      <w:i/>
      <w:color w:val="808080"/>
    </w:rPr>
  </w:style>
  <w:style w:type="character" w:customStyle="1" w:styleId="mathjax1">
    <w:name w:val="mathjax1"/>
    <w:qFormat/>
    <w:rsid w:val="00986055"/>
    <w:rPr>
      <w:spacing w:val="0"/>
      <w:sz w:val="24"/>
    </w:rPr>
  </w:style>
  <w:style w:type="character" w:customStyle="1" w:styleId="2ffffc">
    <w:name w:val="Заголовок 2 Знак Знак"/>
    <w:uiPriority w:val="99"/>
    <w:qFormat/>
    <w:locked/>
    <w:rsid w:val="00986055"/>
    <w:rPr>
      <w:rFonts w:ascii="Arial" w:hAnsi="Arial"/>
      <w:b/>
      <w:sz w:val="28"/>
      <w:lang w:val="ru-RU" w:eastAsia="en-US"/>
    </w:rPr>
  </w:style>
  <w:style w:type="character" w:customStyle="1" w:styleId="2ffffd">
    <w:name w:val="Основной текст (2)"/>
    <w:qFormat/>
    <w:rsid w:val="00986055"/>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986055"/>
    <w:rPr>
      <w:i/>
      <w:color w:val="000000"/>
      <w:sz w:val="20"/>
    </w:rPr>
  </w:style>
  <w:style w:type="character" w:customStyle="1" w:styleId="3100">
    <w:name w:val="Знак Знак310"/>
    <w:qFormat/>
    <w:locked/>
    <w:rsid w:val="00986055"/>
    <w:rPr>
      <w:rFonts w:ascii="Tahoma" w:hAnsi="Tahoma"/>
      <w:sz w:val="16"/>
      <w:lang w:val="ru-RU" w:eastAsia="ru-RU"/>
    </w:rPr>
  </w:style>
  <w:style w:type="character" w:customStyle="1" w:styleId="3520">
    <w:name w:val="Знак Знак352"/>
    <w:qFormat/>
    <w:locked/>
    <w:rsid w:val="00986055"/>
    <w:rPr>
      <w:sz w:val="24"/>
      <w:lang w:val="ru-RU" w:eastAsia="ru-RU"/>
    </w:rPr>
  </w:style>
  <w:style w:type="character" w:customStyle="1" w:styleId="4011">
    <w:name w:val="Знак Знак401"/>
    <w:qFormat/>
    <w:locked/>
    <w:rsid w:val="00986055"/>
    <w:rPr>
      <w:b/>
      <w:sz w:val="27"/>
      <w:lang w:val="ru-RU" w:eastAsia="ru-RU"/>
    </w:rPr>
  </w:style>
  <w:style w:type="character" w:customStyle="1" w:styleId="3910">
    <w:name w:val="Знак Знак391"/>
    <w:qFormat/>
    <w:locked/>
    <w:rsid w:val="00986055"/>
    <w:rPr>
      <w:b/>
      <w:sz w:val="28"/>
      <w:lang w:val="ru-RU" w:eastAsia="ru-RU"/>
    </w:rPr>
  </w:style>
  <w:style w:type="character" w:customStyle="1" w:styleId="3810">
    <w:name w:val="Знак Знак381"/>
    <w:qFormat/>
    <w:locked/>
    <w:rsid w:val="00986055"/>
    <w:rPr>
      <w:b/>
      <w:i/>
      <w:sz w:val="26"/>
      <w:lang w:val="ru-RU" w:eastAsia="ru-RU"/>
    </w:rPr>
  </w:style>
  <w:style w:type="character" w:customStyle="1" w:styleId="3710">
    <w:name w:val="Знак Знак371"/>
    <w:qFormat/>
    <w:locked/>
    <w:rsid w:val="00986055"/>
    <w:rPr>
      <w:sz w:val="24"/>
      <w:lang w:val="ru-RU" w:eastAsia="ru-RU"/>
    </w:rPr>
  </w:style>
  <w:style w:type="character" w:customStyle="1" w:styleId="3610">
    <w:name w:val="Знак Знак361"/>
    <w:qFormat/>
    <w:locked/>
    <w:rsid w:val="00986055"/>
    <w:rPr>
      <w:sz w:val="24"/>
      <w:lang w:val="ru-RU" w:eastAsia="ru-RU"/>
    </w:rPr>
  </w:style>
  <w:style w:type="character" w:customStyle="1" w:styleId="3510">
    <w:name w:val="Знак Знак351"/>
    <w:qFormat/>
    <w:locked/>
    <w:rsid w:val="00986055"/>
    <w:rPr>
      <w:i/>
      <w:sz w:val="24"/>
      <w:lang w:val="ru-RU" w:eastAsia="ru-RU"/>
    </w:rPr>
  </w:style>
  <w:style w:type="character" w:customStyle="1" w:styleId="3410">
    <w:name w:val="Знак Знак341"/>
    <w:qFormat/>
    <w:locked/>
    <w:rsid w:val="00986055"/>
    <w:rPr>
      <w:rFonts w:ascii="Arial" w:hAnsi="Arial"/>
      <w:sz w:val="22"/>
      <w:lang w:val="ru-RU" w:eastAsia="ru-RU"/>
    </w:rPr>
  </w:style>
  <w:style w:type="character" w:customStyle="1" w:styleId="3310">
    <w:name w:val="Знак Знак331"/>
    <w:qFormat/>
    <w:locked/>
    <w:rsid w:val="00986055"/>
    <w:rPr>
      <w:rFonts w:ascii="Courier New" w:hAnsi="Courier New"/>
      <w:lang w:val="ru-RU" w:eastAsia="ru-RU"/>
    </w:rPr>
  </w:style>
  <w:style w:type="character" w:customStyle="1" w:styleId="3212">
    <w:name w:val="Знак Знак321"/>
    <w:qFormat/>
    <w:locked/>
    <w:rsid w:val="00986055"/>
    <w:rPr>
      <w:lang w:val="ru-RU" w:eastAsia="ru-RU"/>
    </w:rPr>
  </w:style>
  <w:style w:type="character" w:customStyle="1" w:styleId="3114">
    <w:name w:val="Знак Знак311"/>
    <w:qFormat/>
    <w:locked/>
    <w:rsid w:val="00986055"/>
    <w:rPr>
      <w:sz w:val="24"/>
      <w:lang w:val="ru-RU" w:eastAsia="ru-RU"/>
    </w:rPr>
  </w:style>
  <w:style w:type="character" w:customStyle="1" w:styleId="2910">
    <w:name w:val="Знак Знак291"/>
    <w:qFormat/>
    <w:locked/>
    <w:rsid w:val="00986055"/>
    <w:rPr>
      <w:sz w:val="16"/>
      <w:lang w:val="ru-RU" w:eastAsia="ru-RU"/>
    </w:rPr>
  </w:style>
  <w:style w:type="character" w:customStyle="1" w:styleId="2810">
    <w:name w:val="Знак Знак281"/>
    <w:qFormat/>
    <w:locked/>
    <w:rsid w:val="00986055"/>
    <w:rPr>
      <w:sz w:val="16"/>
      <w:lang w:val="ru-RU" w:eastAsia="ru-RU"/>
    </w:rPr>
  </w:style>
  <w:style w:type="character" w:customStyle="1" w:styleId="2710">
    <w:name w:val="Знак Знак271"/>
    <w:qFormat/>
    <w:locked/>
    <w:rsid w:val="00986055"/>
    <w:rPr>
      <w:rFonts w:ascii="Courier New" w:hAnsi="Courier New"/>
      <w:lang w:val="ru-RU" w:eastAsia="ru-RU"/>
    </w:rPr>
  </w:style>
  <w:style w:type="character" w:customStyle="1" w:styleId="1320">
    <w:name w:val="Знак Знак132"/>
    <w:qFormat/>
    <w:locked/>
    <w:rsid w:val="00986055"/>
    <w:rPr>
      <w:lang w:val="ru-RU" w:eastAsia="ar-SA" w:bidi="ar-SA"/>
    </w:rPr>
  </w:style>
  <w:style w:type="character" w:customStyle="1" w:styleId="1221">
    <w:name w:val="Знак Знак122"/>
    <w:qFormat/>
    <w:locked/>
    <w:rsid w:val="00986055"/>
    <w:rPr>
      <w:sz w:val="28"/>
      <w:lang w:val="ru-RU" w:eastAsia="ru-RU"/>
    </w:rPr>
  </w:style>
  <w:style w:type="character" w:customStyle="1" w:styleId="1124">
    <w:name w:val="Знак Знак112"/>
    <w:uiPriority w:val="99"/>
    <w:qFormat/>
    <w:locked/>
    <w:rsid w:val="00986055"/>
    <w:rPr>
      <w:sz w:val="28"/>
      <w:lang w:val="ru-RU" w:eastAsia="ru-RU"/>
    </w:rPr>
  </w:style>
  <w:style w:type="character" w:customStyle="1" w:styleId="922">
    <w:name w:val="Знак Знак92"/>
    <w:uiPriority w:val="99"/>
    <w:qFormat/>
    <w:locked/>
    <w:rsid w:val="00986055"/>
    <w:rPr>
      <w:rFonts w:ascii="Tahoma" w:hAnsi="Tahoma"/>
      <w:lang w:val="ru-RU" w:eastAsia="ru-RU"/>
    </w:rPr>
  </w:style>
  <w:style w:type="character" w:customStyle="1" w:styleId="4020">
    <w:name w:val="Знак Знак402"/>
    <w:qFormat/>
    <w:locked/>
    <w:rsid w:val="00986055"/>
    <w:rPr>
      <w:rFonts w:ascii="Arial" w:hAnsi="Arial"/>
      <w:b/>
      <w:i/>
      <w:sz w:val="28"/>
      <w:lang w:val="ru-RU" w:eastAsia="zh-CN"/>
    </w:rPr>
  </w:style>
  <w:style w:type="character" w:customStyle="1" w:styleId="3920">
    <w:name w:val="Знак Знак392"/>
    <w:qFormat/>
    <w:locked/>
    <w:rsid w:val="00986055"/>
    <w:rPr>
      <w:b/>
      <w:sz w:val="27"/>
      <w:lang w:val="ru-RU" w:eastAsia="zh-CN"/>
    </w:rPr>
  </w:style>
  <w:style w:type="character" w:customStyle="1" w:styleId="3820">
    <w:name w:val="Знак Знак382"/>
    <w:qFormat/>
    <w:locked/>
    <w:rsid w:val="00986055"/>
    <w:rPr>
      <w:b/>
      <w:sz w:val="28"/>
      <w:lang w:val="ru-RU" w:eastAsia="ru-RU"/>
    </w:rPr>
  </w:style>
  <w:style w:type="character" w:customStyle="1" w:styleId="3720">
    <w:name w:val="Знак Знак372"/>
    <w:qFormat/>
    <w:locked/>
    <w:rsid w:val="00986055"/>
    <w:rPr>
      <w:b/>
      <w:i/>
      <w:sz w:val="26"/>
      <w:lang w:val="ru-RU" w:eastAsia="zh-CN"/>
    </w:rPr>
  </w:style>
  <w:style w:type="character" w:customStyle="1" w:styleId="3620">
    <w:name w:val="Знак Знак362"/>
    <w:qFormat/>
    <w:locked/>
    <w:rsid w:val="00986055"/>
    <w:rPr>
      <w:sz w:val="24"/>
      <w:lang w:val="ru-RU" w:eastAsia="ru-RU"/>
    </w:rPr>
  </w:style>
  <w:style w:type="character" w:customStyle="1" w:styleId="3121">
    <w:name w:val="Знак Знак312"/>
    <w:qFormat/>
    <w:locked/>
    <w:rsid w:val="00986055"/>
    <w:rPr>
      <w:rFonts w:ascii="Courier New" w:hAnsi="Courier New"/>
      <w:lang w:val="ru-RU" w:eastAsia="ru-RU"/>
    </w:rPr>
  </w:style>
  <w:style w:type="character" w:customStyle="1" w:styleId="3420">
    <w:name w:val="Знак Знак342"/>
    <w:qFormat/>
    <w:locked/>
    <w:rsid w:val="00986055"/>
    <w:rPr>
      <w:rFonts w:ascii="Calibri" w:hAnsi="Calibri"/>
      <w:i/>
      <w:sz w:val="24"/>
      <w:lang w:val="ru-RU" w:eastAsia="zh-CN"/>
    </w:rPr>
  </w:style>
  <w:style w:type="character" w:customStyle="1" w:styleId="3220">
    <w:name w:val="Знак Знак322"/>
    <w:qFormat/>
    <w:locked/>
    <w:rsid w:val="00986055"/>
    <w:rPr>
      <w:rFonts w:ascii="Arial" w:hAnsi="Arial"/>
      <w:sz w:val="22"/>
      <w:lang w:val="ru-RU" w:eastAsia="ru-RU"/>
    </w:rPr>
  </w:style>
  <w:style w:type="character" w:customStyle="1" w:styleId="3010">
    <w:name w:val="Знак Знак301"/>
    <w:qFormat/>
    <w:locked/>
    <w:rsid w:val="00986055"/>
    <w:rPr>
      <w:lang w:val="ru-RU" w:eastAsia="ru-RU"/>
    </w:rPr>
  </w:style>
  <w:style w:type="character" w:customStyle="1" w:styleId="292">
    <w:name w:val="Знак Знак292"/>
    <w:qFormat/>
    <w:locked/>
    <w:rsid w:val="00986055"/>
    <w:rPr>
      <w:sz w:val="24"/>
      <w:lang w:val="ru-RU" w:eastAsia="zh-CN"/>
    </w:rPr>
  </w:style>
  <w:style w:type="character" w:customStyle="1" w:styleId="2820">
    <w:name w:val="Знак Знак282"/>
    <w:qFormat/>
    <w:locked/>
    <w:rsid w:val="00986055"/>
    <w:rPr>
      <w:sz w:val="24"/>
      <w:lang w:val="ru-RU" w:eastAsia="ru-RU"/>
    </w:rPr>
  </w:style>
  <w:style w:type="character" w:customStyle="1" w:styleId="2720">
    <w:name w:val="Знак Знак272"/>
    <w:qFormat/>
    <w:locked/>
    <w:rsid w:val="00986055"/>
    <w:rPr>
      <w:sz w:val="16"/>
      <w:lang w:val="ru-RU" w:eastAsia="ru-RU"/>
    </w:rPr>
  </w:style>
  <w:style w:type="character" w:customStyle="1" w:styleId="2125">
    <w:name w:val="Знак Знак212"/>
    <w:qFormat/>
    <w:locked/>
    <w:rsid w:val="00986055"/>
    <w:rPr>
      <w:rFonts w:ascii="Tahoma" w:hAnsi="Tahoma"/>
      <w:lang w:val="ru-RU" w:eastAsia="ru-RU"/>
    </w:rPr>
  </w:style>
  <w:style w:type="character" w:customStyle="1" w:styleId="2620">
    <w:name w:val="Знак Знак262"/>
    <w:qFormat/>
    <w:rsid w:val="00986055"/>
    <w:rPr>
      <w:rFonts w:ascii="Cambria" w:hAnsi="Cambria"/>
      <w:b/>
      <w:sz w:val="26"/>
    </w:rPr>
  </w:style>
  <w:style w:type="character" w:customStyle="1" w:styleId="2420">
    <w:name w:val="Знак Знак242"/>
    <w:qFormat/>
    <w:rsid w:val="00986055"/>
    <w:rPr>
      <w:rFonts w:ascii="Times New Roman" w:hAnsi="Times New Roman"/>
      <w:b/>
      <w:i/>
      <w:sz w:val="26"/>
    </w:rPr>
  </w:style>
  <w:style w:type="character" w:customStyle="1" w:styleId="2320">
    <w:name w:val="Знак Знак232"/>
    <w:qFormat/>
    <w:rsid w:val="00986055"/>
    <w:rPr>
      <w:rFonts w:ascii="Times New Roman" w:hAnsi="Times New Roman"/>
      <w:b/>
      <w:sz w:val="22"/>
    </w:rPr>
  </w:style>
  <w:style w:type="character" w:customStyle="1" w:styleId="3131">
    <w:name w:val="Знак Знак313"/>
    <w:qFormat/>
    <w:locked/>
    <w:rsid w:val="00986055"/>
    <w:rPr>
      <w:rFonts w:ascii="PragmaticaCTT" w:hAnsi="PragmaticaCTT"/>
      <w:b/>
      <w:sz w:val="24"/>
      <w:lang w:val="ru-RU" w:eastAsia="ru-RU"/>
    </w:rPr>
  </w:style>
  <w:style w:type="character" w:customStyle="1" w:styleId="2015">
    <w:name w:val="Знак Знак2015"/>
    <w:uiPriority w:val="99"/>
    <w:rsid w:val="00986055"/>
    <w:rPr>
      <w:rFonts w:ascii="Arial" w:hAnsi="Arial"/>
      <w:sz w:val="22"/>
    </w:rPr>
  </w:style>
  <w:style w:type="character" w:customStyle="1" w:styleId="font55">
    <w:name w:val="font55"/>
    <w:uiPriority w:val="99"/>
    <w:rsid w:val="00986055"/>
    <w:rPr>
      <w:rFonts w:ascii="Times New Roman" w:hAnsi="Times New Roman" w:cs="Times New Roman"/>
    </w:rPr>
  </w:style>
  <w:style w:type="character" w:customStyle="1" w:styleId="WW8Num24z4">
    <w:name w:val="WW8Num24z4"/>
    <w:uiPriority w:val="99"/>
    <w:rsid w:val="00986055"/>
  </w:style>
  <w:style w:type="character" w:customStyle="1" w:styleId="WW8Num24z5">
    <w:name w:val="WW8Num24z5"/>
    <w:uiPriority w:val="99"/>
    <w:rsid w:val="00986055"/>
  </w:style>
  <w:style w:type="character" w:customStyle="1" w:styleId="WW8Num24z6">
    <w:name w:val="WW8Num24z6"/>
    <w:uiPriority w:val="99"/>
    <w:rsid w:val="00986055"/>
  </w:style>
  <w:style w:type="character" w:customStyle="1" w:styleId="WW8Num24z7">
    <w:name w:val="WW8Num24z7"/>
    <w:uiPriority w:val="99"/>
    <w:rsid w:val="00986055"/>
  </w:style>
  <w:style w:type="character" w:customStyle="1" w:styleId="WW8Num24z8">
    <w:name w:val="WW8Num24z8"/>
    <w:uiPriority w:val="99"/>
    <w:rsid w:val="00986055"/>
  </w:style>
  <w:style w:type="character" w:customStyle="1" w:styleId="WW8Num25z4">
    <w:name w:val="WW8Num25z4"/>
    <w:uiPriority w:val="99"/>
    <w:rsid w:val="00986055"/>
  </w:style>
  <w:style w:type="character" w:customStyle="1" w:styleId="WW8Num25z5">
    <w:name w:val="WW8Num25z5"/>
    <w:uiPriority w:val="99"/>
    <w:rsid w:val="00986055"/>
  </w:style>
  <w:style w:type="character" w:customStyle="1" w:styleId="WW8Num25z6">
    <w:name w:val="WW8Num25z6"/>
    <w:uiPriority w:val="99"/>
    <w:rsid w:val="00986055"/>
  </w:style>
  <w:style w:type="character" w:customStyle="1" w:styleId="WW8Num25z7">
    <w:name w:val="WW8Num25z7"/>
    <w:uiPriority w:val="99"/>
    <w:rsid w:val="00986055"/>
  </w:style>
  <w:style w:type="character" w:customStyle="1" w:styleId="WW8Num25z8">
    <w:name w:val="WW8Num25z8"/>
    <w:uiPriority w:val="99"/>
    <w:rsid w:val="00986055"/>
  </w:style>
  <w:style w:type="character" w:customStyle="1" w:styleId="WW8Num30z2">
    <w:name w:val="WW8Num30z2"/>
    <w:uiPriority w:val="99"/>
    <w:rsid w:val="00986055"/>
  </w:style>
  <w:style w:type="character" w:customStyle="1" w:styleId="WW8Num30z4">
    <w:name w:val="WW8Num30z4"/>
    <w:uiPriority w:val="99"/>
    <w:rsid w:val="00986055"/>
  </w:style>
  <w:style w:type="character" w:customStyle="1" w:styleId="WW8Num30z5">
    <w:name w:val="WW8Num30z5"/>
    <w:uiPriority w:val="99"/>
    <w:rsid w:val="00986055"/>
  </w:style>
  <w:style w:type="character" w:customStyle="1" w:styleId="WW8Num30z6">
    <w:name w:val="WW8Num30z6"/>
    <w:uiPriority w:val="99"/>
    <w:rsid w:val="00986055"/>
  </w:style>
  <w:style w:type="character" w:customStyle="1" w:styleId="WW8Num30z7">
    <w:name w:val="WW8Num30z7"/>
    <w:uiPriority w:val="99"/>
    <w:rsid w:val="00986055"/>
  </w:style>
  <w:style w:type="character" w:customStyle="1" w:styleId="WW8Num30z8">
    <w:name w:val="WW8Num30z8"/>
    <w:uiPriority w:val="99"/>
    <w:rsid w:val="00986055"/>
  </w:style>
  <w:style w:type="character" w:customStyle="1" w:styleId="WW8Num32z4">
    <w:name w:val="WW8Num32z4"/>
    <w:uiPriority w:val="99"/>
    <w:rsid w:val="00986055"/>
  </w:style>
  <w:style w:type="character" w:customStyle="1" w:styleId="WW8Num32z5">
    <w:name w:val="WW8Num32z5"/>
    <w:uiPriority w:val="99"/>
    <w:rsid w:val="00986055"/>
  </w:style>
  <w:style w:type="character" w:customStyle="1" w:styleId="WW8Num32z6">
    <w:name w:val="WW8Num32z6"/>
    <w:uiPriority w:val="99"/>
    <w:rsid w:val="00986055"/>
  </w:style>
  <w:style w:type="character" w:customStyle="1" w:styleId="WW8Num32z7">
    <w:name w:val="WW8Num32z7"/>
    <w:uiPriority w:val="99"/>
    <w:rsid w:val="00986055"/>
  </w:style>
  <w:style w:type="character" w:customStyle="1" w:styleId="WW8Num32z8">
    <w:name w:val="WW8Num32z8"/>
    <w:uiPriority w:val="99"/>
    <w:rsid w:val="00986055"/>
  </w:style>
  <w:style w:type="character" w:customStyle="1" w:styleId="WW8Num33z1">
    <w:name w:val="WW8Num33z1"/>
    <w:uiPriority w:val="99"/>
    <w:rsid w:val="00986055"/>
  </w:style>
  <w:style w:type="character" w:customStyle="1" w:styleId="WW8Num33z2">
    <w:name w:val="WW8Num33z2"/>
    <w:uiPriority w:val="99"/>
    <w:rsid w:val="00986055"/>
  </w:style>
  <w:style w:type="character" w:customStyle="1" w:styleId="WW8Num33z5">
    <w:name w:val="WW8Num33z5"/>
    <w:uiPriority w:val="99"/>
    <w:rsid w:val="00986055"/>
  </w:style>
  <w:style w:type="character" w:customStyle="1" w:styleId="WW8Num33z6">
    <w:name w:val="WW8Num33z6"/>
    <w:uiPriority w:val="99"/>
    <w:rsid w:val="00986055"/>
  </w:style>
  <w:style w:type="character" w:customStyle="1" w:styleId="WW8Num33z7">
    <w:name w:val="WW8Num33z7"/>
    <w:uiPriority w:val="99"/>
    <w:rsid w:val="00986055"/>
  </w:style>
  <w:style w:type="character" w:customStyle="1" w:styleId="WW8Num33z8">
    <w:name w:val="WW8Num33z8"/>
    <w:uiPriority w:val="99"/>
    <w:rsid w:val="00986055"/>
  </w:style>
  <w:style w:type="character" w:customStyle="1" w:styleId="WW8Num35z2">
    <w:name w:val="WW8Num35z2"/>
    <w:uiPriority w:val="99"/>
    <w:rsid w:val="00986055"/>
  </w:style>
  <w:style w:type="character" w:customStyle="1" w:styleId="WW8Num35z4">
    <w:name w:val="WW8Num35z4"/>
    <w:uiPriority w:val="99"/>
    <w:rsid w:val="00986055"/>
  </w:style>
  <w:style w:type="character" w:customStyle="1" w:styleId="WW8Num35z5">
    <w:name w:val="WW8Num35z5"/>
    <w:uiPriority w:val="99"/>
    <w:rsid w:val="00986055"/>
  </w:style>
  <w:style w:type="character" w:customStyle="1" w:styleId="WW8Num35z6">
    <w:name w:val="WW8Num35z6"/>
    <w:uiPriority w:val="99"/>
    <w:rsid w:val="00986055"/>
  </w:style>
  <w:style w:type="character" w:customStyle="1" w:styleId="WW8Num35z7">
    <w:name w:val="WW8Num35z7"/>
    <w:uiPriority w:val="99"/>
    <w:rsid w:val="00986055"/>
  </w:style>
  <w:style w:type="character" w:customStyle="1" w:styleId="WW8Num35z8">
    <w:name w:val="WW8Num35z8"/>
    <w:uiPriority w:val="99"/>
    <w:rsid w:val="00986055"/>
  </w:style>
  <w:style w:type="character" w:customStyle="1" w:styleId="WW8Num37z2">
    <w:name w:val="WW8Num37z2"/>
    <w:uiPriority w:val="99"/>
    <w:rsid w:val="00986055"/>
  </w:style>
  <w:style w:type="character" w:customStyle="1" w:styleId="WW8Num37z4">
    <w:name w:val="WW8Num37z4"/>
    <w:uiPriority w:val="99"/>
    <w:rsid w:val="00986055"/>
  </w:style>
  <w:style w:type="character" w:customStyle="1" w:styleId="WW8Num37z5">
    <w:name w:val="WW8Num37z5"/>
    <w:uiPriority w:val="99"/>
    <w:rsid w:val="00986055"/>
  </w:style>
  <w:style w:type="character" w:customStyle="1" w:styleId="WW8Num37z6">
    <w:name w:val="WW8Num37z6"/>
    <w:uiPriority w:val="99"/>
    <w:rsid w:val="00986055"/>
  </w:style>
  <w:style w:type="character" w:customStyle="1" w:styleId="WW8Num37z7">
    <w:name w:val="WW8Num37z7"/>
    <w:uiPriority w:val="99"/>
    <w:rsid w:val="00986055"/>
  </w:style>
  <w:style w:type="character" w:customStyle="1" w:styleId="WW8Num37z8">
    <w:name w:val="WW8Num37z8"/>
    <w:uiPriority w:val="99"/>
    <w:rsid w:val="00986055"/>
  </w:style>
  <w:style w:type="character" w:customStyle="1" w:styleId="WW8Num38z1">
    <w:name w:val="WW8Num38z1"/>
    <w:uiPriority w:val="99"/>
    <w:rsid w:val="00986055"/>
  </w:style>
  <w:style w:type="character" w:customStyle="1" w:styleId="WW8Num38z2">
    <w:name w:val="WW8Num38z2"/>
    <w:uiPriority w:val="99"/>
    <w:rsid w:val="00986055"/>
  </w:style>
  <w:style w:type="character" w:customStyle="1" w:styleId="WW8Num38z3">
    <w:name w:val="WW8Num38z3"/>
    <w:uiPriority w:val="99"/>
    <w:rsid w:val="00986055"/>
  </w:style>
  <w:style w:type="character" w:customStyle="1" w:styleId="WW8Num38z4">
    <w:name w:val="WW8Num38z4"/>
    <w:uiPriority w:val="99"/>
    <w:rsid w:val="00986055"/>
  </w:style>
  <w:style w:type="character" w:customStyle="1" w:styleId="WW8Num38z5">
    <w:name w:val="WW8Num38z5"/>
    <w:uiPriority w:val="99"/>
    <w:rsid w:val="00986055"/>
  </w:style>
  <w:style w:type="character" w:customStyle="1" w:styleId="WW8Num38z6">
    <w:name w:val="WW8Num38z6"/>
    <w:uiPriority w:val="99"/>
    <w:rsid w:val="00986055"/>
  </w:style>
  <w:style w:type="character" w:customStyle="1" w:styleId="WW8Num38z7">
    <w:name w:val="WW8Num38z7"/>
    <w:uiPriority w:val="99"/>
    <w:rsid w:val="00986055"/>
  </w:style>
  <w:style w:type="character" w:customStyle="1" w:styleId="WW8Num38z8">
    <w:name w:val="WW8Num38z8"/>
    <w:uiPriority w:val="99"/>
    <w:rsid w:val="00986055"/>
  </w:style>
  <w:style w:type="character" w:customStyle="1" w:styleId="WW8Num40z1">
    <w:name w:val="WW8Num40z1"/>
    <w:uiPriority w:val="99"/>
    <w:rsid w:val="00986055"/>
    <w:rPr>
      <w:rFonts w:ascii="Courier New" w:hAnsi="Courier New"/>
    </w:rPr>
  </w:style>
  <w:style w:type="character" w:customStyle="1" w:styleId="WW8Num40z2">
    <w:name w:val="WW8Num40z2"/>
    <w:uiPriority w:val="99"/>
    <w:rsid w:val="00986055"/>
    <w:rPr>
      <w:rFonts w:ascii="Wingdings" w:hAnsi="Wingdings"/>
    </w:rPr>
  </w:style>
  <w:style w:type="character" w:customStyle="1" w:styleId="WW8Num41z1">
    <w:name w:val="WW8Num41z1"/>
    <w:uiPriority w:val="99"/>
    <w:rsid w:val="00986055"/>
  </w:style>
  <w:style w:type="character" w:customStyle="1" w:styleId="WW8Num41z2">
    <w:name w:val="WW8Num41z2"/>
    <w:uiPriority w:val="99"/>
    <w:rsid w:val="00986055"/>
  </w:style>
  <w:style w:type="character" w:customStyle="1" w:styleId="WW8Num41z3">
    <w:name w:val="WW8Num41z3"/>
    <w:uiPriority w:val="99"/>
    <w:rsid w:val="00986055"/>
  </w:style>
  <w:style w:type="character" w:customStyle="1" w:styleId="WW8Num41z4">
    <w:name w:val="WW8Num41z4"/>
    <w:uiPriority w:val="99"/>
    <w:rsid w:val="00986055"/>
  </w:style>
  <w:style w:type="character" w:customStyle="1" w:styleId="WW8Num41z5">
    <w:name w:val="WW8Num41z5"/>
    <w:uiPriority w:val="99"/>
    <w:rsid w:val="00986055"/>
  </w:style>
  <w:style w:type="character" w:customStyle="1" w:styleId="WW8Num41z6">
    <w:name w:val="WW8Num41z6"/>
    <w:uiPriority w:val="99"/>
    <w:rsid w:val="00986055"/>
  </w:style>
  <w:style w:type="character" w:customStyle="1" w:styleId="WW8Num41z7">
    <w:name w:val="WW8Num41z7"/>
    <w:uiPriority w:val="99"/>
    <w:rsid w:val="00986055"/>
  </w:style>
  <w:style w:type="character" w:customStyle="1" w:styleId="WW8Num41z8">
    <w:name w:val="WW8Num41z8"/>
    <w:uiPriority w:val="99"/>
    <w:rsid w:val="00986055"/>
  </w:style>
  <w:style w:type="character" w:customStyle="1" w:styleId="WW8Num43z1">
    <w:name w:val="WW8Num43z1"/>
    <w:uiPriority w:val="99"/>
    <w:rsid w:val="00986055"/>
  </w:style>
  <w:style w:type="character" w:customStyle="1" w:styleId="WW8Num43z2">
    <w:name w:val="WW8Num43z2"/>
    <w:uiPriority w:val="99"/>
    <w:rsid w:val="00986055"/>
  </w:style>
  <w:style w:type="character" w:customStyle="1" w:styleId="WW8Num43z3">
    <w:name w:val="WW8Num43z3"/>
    <w:uiPriority w:val="99"/>
    <w:rsid w:val="00986055"/>
  </w:style>
  <w:style w:type="character" w:customStyle="1" w:styleId="WW8Num43z4">
    <w:name w:val="WW8Num43z4"/>
    <w:uiPriority w:val="99"/>
    <w:rsid w:val="00986055"/>
  </w:style>
  <w:style w:type="character" w:customStyle="1" w:styleId="WW8Num43z5">
    <w:name w:val="WW8Num43z5"/>
    <w:uiPriority w:val="99"/>
    <w:rsid w:val="00986055"/>
  </w:style>
  <w:style w:type="character" w:customStyle="1" w:styleId="WW8Num43z6">
    <w:name w:val="WW8Num43z6"/>
    <w:uiPriority w:val="99"/>
    <w:rsid w:val="00986055"/>
  </w:style>
  <w:style w:type="character" w:customStyle="1" w:styleId="WW8Num43z7">
    <w:name w:val="WW8Num43z7"/>
    <w:uiPriority w:val="99"/>
    <w:rsid w:val="00986055"/>
  </w:style>
  <w:style w:type="character" w:customStyle="1" w:styleId="WW8Num43z8">
    <w:name w:val="WW8Num43z8"/>
    <w:uiPriority w:val="99"/>
    <w:rsid w:val="00986055"/>
  </w:style>
  <w:style w:type="character" w:customStyle="1" w:styleId="WW8Num44z2">
    <w:name w:val="WW8Num44z2"/>
    <w:uiPriority w:val="99"/>
    <w:rsid w:val="00986055"/>
    <w:rPr>
      <w:rFonts w:ascii="Wingdings" w:hAnsi="Wingdings"/>
    </w:rPr>
  </w:style>
  <w:style w:type="character" w:customStyle="1" w:styleId="WW8Num46z2">
    <w:name w:val="WW8Num46z2"/>
    <w:uiPriority w:val="99"/>
    <w:rsid w:val="00986055"/>
    <w:rPr>
      <w:rFonts w:ascii="Wingdings" w:hAnsi="Wingdings"/>
    </w:rPr>
  </w:style>
  <w:style w:type="character" w:customStyle="1" w:styleId="WW8Num47z2">
    <w:name w:val="WW8Num47z2"/>
    <w:uiPriority w:val="99"/>
    <w:rsid w:val="00986055"/>
    <w:rPr>
      <w:rFonts w:ascii="Wingdings" w:hAnsi="Wingdings"/>
    </w:rPr>
  </w:style>
  <w:style w:type="character" w:customStyle="1" w:styleId="WW8NumSt31z0">
    <w:name w:val="WW8NumSt31z0"/>
    <w:uiPriority w:val="99"/>
    <w:rsid w:val="00986055"/>
    <w:rPr>
      <w:rFonts w:ascii="Times New Roman" w:hAnsi="Times New Roman"/>
      <w:sz w:val="20"/>
    </w:rPr>
  </w:style>
  <w:style w:type="character" w:customStyle="1" w:styleId="FootnoteCharacters">
    <w:name w:val="Footnote Characters"/>
    <w:uiPriority w:val="99"/>
    <w:rsid w:val="00986055"/>
    <w:rPr>
      <w:vertAlign w:val="superscript"/>
    </w:rPr>
  </w:style>
  <w:style w:type="character" w:customStyle="1" w:styleId="1fffffffd">
    <w:name w:val="Знак примечания1"/>
    <w:uiPriority w:val="99"/>
    <w:rsid w:val="00986055"/>
    <w:rPr>
      <w:sz w:val="16"/>
    </w:rPr>
  </w:style>
  <w:style w:type="character" w:customStyle="1" w:styleId="EndnoteCharacters">
    <w:name w:val="Endnote Characters"/>
    <w:uiPriority w:val="99"/>
    <w:rsid w:val="00986055"/>
    <w:rPr>
      <w:vertAlign w:val="superscript"/>
    </w:rPr>
  </w:style>
  <w:style w:type="character" w:customStyle="1" w:styleId="InternetLink">
    <w:name w:val="Internet Link"/>
    <w:uiPriority w:val="99"/>
    <w:rsid w:val="00986055"/>
    <w:rPr>
      <w:color w:val="0000FF"/>
      <w:u w:val="single"/>
    </w:rPr>
  </w:style>
  <w:style w:type="character" w:customStyle="1" w:styleId="23e">
    <w:name w:val="Основной текст с отступом 2 Знак3"/>
    <w:uiPriority w:val="99"/>
    <w:qFormat/>
    <w:rsid w:val="00986055"/>
    <w:rPr>
      <w:rFonts w:ascii="Microsoft Sans Serif" w:hAnsi="Microsoft Sans Serif"/>
      <w:b/>
      <w:spacing w:val="10"/>
      <w:sz w:val="26"/>
    </w:rPr>
  </w:style>
  <w:style w:type="character" w:customStyle="1" w:styleId="34a">
    <w:name w:val="Основной текст с отступом 3 Знак4"/>
    <w:uiPriority w:val="99"/>
    <w:qFormat/>
    <w:locked/>
    <w:rsid w:val="00986055"/>
    <w:rPr>
      <w:rFonts w:ascii="Times New Roman" w:hAnsi="Times New Roman"/>
      <w:sz w:val="24"/>
      <w:lang w:val="en-US"/>
    </w:rPr>
  </w:style>
  <w:style w:type="character" w:customStyle="1" w:styleId="327">
    <w:name w:val="Основной текст 3 Знак2"/>
    <w:uiPriority w:val="99"/>
    <w:qFormat/>
    <w:locked/>
    <w:rsid w:val="00986055"/>
    <w:rPr>
      <w:rFonts w:ascii="Garamond" w:hAnsi="Garamond"/>
      <w:sz w:val="24"/>
      <w:shd w:val="clear" w:color="auto" w:fill="FFFFFF"/>
    </w:rPr>
  </w:style>
  <w:style w:type="character" w:customStyle="1" w:styleId="ListLabel7">
    <w:name w:val="ListLabel 7"/>
    <w:uiPriority w:val="99"/>
    <w:qFormat/>
    <w:rsid w:val="00986055"/>
  </w:style>
  <w:style w:type="character" w:customStyle="1" w:styleId="ListLabel8">
    <w:name w:val="ListLabel 8"/>
    <w:uiPriority w:val="99"/>
    <w:qFormat/>
    <w:rsid w:val="00986055"/>
  </w:style>
  <w:style w:type="character" w:customStyle="1" w:styleId="ListLabel9">
    <w:name w:val="ListLabel 9"/>
    <w:uiPriority w:val="99"/>
    <w:qFormat/>
    <w:rsid w:val="00986055"/>
  </w:style>
  <w:style w:type="character" w:customStyle="1" w:styleId="ListLabel10">
    <w:name w:val="ListLabel 10"/>
    <w:uiPriority w:val="99"/>
    <w:qFormat/>
    <w:rsid w:val="00986055"/>
  </w:style>
  <w:style w:type="character" w:customStyle="1" w:styleId="ListLabel11">
    <w:name w:val="ListLabel 11"/>
    <w:uiPriority w:val="99"/>
    <w:qFormat/>
    <w:rsid w:val="00986055"/>
  </w:style>
  <w:style w:type="character" w:customStyle="1" w:styleId="ListLabel12">
    <w:name w:val="ListLabel 12"/>
    <w:uiPriority w:val="99"/>
    <w:qFormat/>
    <w:rsid w:val="00986055"/>
  </w:style>
  <w:style w:type="character" w:customStyle="1" w:styleId="ListLabel13">
    <w:name w:val="ListLabel 13"/>
    <w:uiPriority w:val="99"/>
    <w:qFormat/>
    <w:rsid w:val="00986055"/>
  </w:style>
  <w:style w:type="character" w:customStyle="1" w:styleId="ListLabel14">
    <w:name w:val="ListLabel 14"/>
    <w:uiPriority w:val="99"/>
    <w:qFormat/>
    <w:rsid w:val="00986055"/>
  </w:style>
  <w:style w:type="character" w:customStyle="1" w:styleId="ListLabel15">
    <w:name w:val="ListLabel 15"/>
    <w:uiPriority w:val="99"/>
    <w:qFormat/>
    <w:rsid w:val="00986055"/>
  </w:style>
  <w:style w:type="character" w:customStyle="1" w:styleId="ListLabel16">
    <w:name w:val="ListLabel 16"/>
    <w:uiPriority w:val="99"/>
    <w:qFormat/>
    <w:rsid w:val="00986055"/>
  </w:style>
  <w:style w:type="character" w:customStyle="1" w:styleId="ListLabel17">
    <w:name w:val="ListLabel 17"/>
    <w:uiPriority w:val="99"/>
    <w:qFormat/>
    <w:rsid w:val="00986055"/>
  </w:style>
  <w:style w:type="character" w:customStyle="1" w:styleId="ListLabel18">
    <w:name w:val="ListLabel 18"/>
    <w:uiPriority w:val="99"/>
    <w:qFormat/>
    <w:rsid w:val="00986055"/>
  </w:style>
  <w:style w:type="character" w:customStyle="1" w:styleId="ListLabel19">
    <w:name w:val="ListLabel 19"/>
    <w:uiPriority w:val="99"/>
    <w:qFormat/>
    <w:rsid w:val="00986055"/>
  </w:style>
  <w:style w:type="character" w:customStyle="1" w:styleId="ListLabel20">
    <w:name w:val="ListLabel 20"/>
    <w:uiPriority w:val="99"/>
    <w:qFormat/>
    <w:rsid w:val="00986055"/>
  </w:style>
  <w:style w:type="character" w:customStyle="1" w:styleId="ListLabel21">
    <w:name w:val="ListLabel 21"/>
    <w:uiPriority w:val="99"/>
    <w:qFormat/>
    <w:rsid w:val="00986055"/>
  </w:style>
  <w:style w:type="character" w:customStyle="1" w:styleId="ListLabel22">
    <w:name w:val="ListLabel 22"/>
    <w:uiPriority w:val="99"/>
    <w:qFormat/>
    <w:rsid w:val="00986055"/>
  </w:style>
  <w:style w:type="character" w:customStyle="1" w:styleId="ListLabel23">
    <w:name w:val="ListLabel 23"/>
    <w:uiPriority w:val="99"/>
    <w:qFormat/>
    <w:rsid w:val="00986055"/>
  </w:style>
  <w:style w:type="character" w:customStyle="1" w:styleId="ListLabel24">
    <w:name w:val="ListLabel 24"/>
    <w:uiPriority w:val="99"/>
    <w:qFormat/>
    <w:rsid w:val="00986055"/>
  </w:style>
  <w:style w:type="character" w:customStyle="1" w:styleId="ListLabel25">
    <w:name w:val="ListLabel 25"/>
    <w:uiPriority w:val="99"/>
    <w:qFormat/>
    <w:rsid w:val="00986055"/>
  </w:style>
  <w:style w:type="character" w:customStyle="1" w:styleId="ListLabel26">
    <w:name w:val="ListLabel 26"/>
    <w:uiPriority w:val="99"/>
    <w:qFormat/>
    <w:rsid w:val="00986055"/>
  </w:style>
  <w:style w:type="character" w:customStyle="1" w:styleId="ListLabel27">
    <w:name w:val="ListLabel 27"/>
    <w:uiPriority w:val="99"/>
    <w:qFormat/>
    <w:rsid w:val="00986055"/>
  </w:style>
  <w:style w:type="character" w:customStyle="1" w:styleId="ListLabel28">
    <w:name w:val="ListLabel 28"/>
    <w:uiPriority w:val="99"/>
    <w:qFormat/>
    <w:rsid w:val="00986055"/>
  </w:style>
  <w:style w:type="character" w:customStyle="1" w:styleId="ListLabel29">
    <w:name w:val="ListLabel 29"/>
    <w:uiPriority w:val="99"/>
    <w:qFormat/>
    <w:rsid w:val="00986055"/>
  </w:style>
  <w:style w:type="character" w:customStyle="1" w:styleId="ListLabel30">
    <w:name w:val="ListLabel 30"/>
    <w:uiPriority w:val="99"/>
    <w:qFormat/>
    <w:rsid w:val="00986055"/>
  </w:style>
  <w:style w:type="character" w:customStyle="1" w:styleId="ListLabel31">
    <w:name w:val="ListLabel 31"/>
    <w:uiPriority w:val="99"/>
    <w:qFormat/>
    <w:rsid w:val="00986055"/>
  </w:style>
  <w:style w:type="character" w:customStyle="1" w:styleId="ListLabel32">
    <w:name w:val="ListLabel 32"/>
    <w:uiPriority w:val="99"/>
    <w:qFormat/>
    <w:rsid w:val="00986055"/>
  </w:style>
  <w:style w:type="character" w:customStyle="1" w:styleId="ListLabel33">
    <w:name w:val="ListLabel 33"/>
    <w:uiPriority w:val="99"/>
    <w:qFormat/>
    <w:rsid w:val="00986055"/>
  </w:style>
  <w:style w:type="character" w:customStyle="1" w:styleId="ListLabel34">
    <w:name w:val="ListLabel 34"/>
    <w:uiPriority w:val="99"/>
    <w:qFormat/>
    <w:rsid w:val="00986055"/>
    <w:rPr>
      <w:color w:val="00000A"/>
    </w:rPr>
  </w:style>
  <w:style w:type="character" w:customStyle="1" w:styleId="ListLabel35">
    <w:name w:val="ListLabel 35"/>
    <w:uiPriority w:val="99"/>
    <w:qFormat/>
    <w:rsid w:val="00986055"/>
  </w:style>
  <w:style w:type="character" w:customStyle="1" w:styleId="ListLabel36">
    <w:name w:val="ListLabel 36"/>
    <w:uiPriority w:val="99"/>
    <w:qFormat/>
    <w:rsid w:val="00986055"/>
  </w:style>
  <w:style w:type="character" w:customStyle="1" w:styleId="ListLabel37">
    <w:name w:val="ListLabel 37"/>
    <w:uiPriority w:val="99"/>
    <w:qFormat/>
    <w:rsid w:val="00986055"/>
  </w:style>
  <w:style w:type="character" w:customStyle="1" w:styleId="ListLabel38">
    <w:name w:val="ListLabel 38"/>
    <w:uiPriority w:val="99"/>
    <w:qFormat/>
    <w:rsid w:val="00986055"/>
  </w:style>
  <w:style w:type="character" w:customStyle="1" w:styleId="ListLabel39">
    <w:name w:val="ListLabel 39"/>
    <w:uiPriority w:val="99"/>
    <w:qFormat/>
    <w:rsid w:val="00986055"/>
  </w:style>
  <w:style w:type="character" w:customStyle="1" w:styleId="ListLabel40">
    <w:name w:val="ListLabel 40"/>
    <w:uiPriority w:val="99"/>
    <w:qFormat/>
    <w:rsid w:val="00986055"/>
  </w:style>
  <w:style w:type="character" w:customStyle="1" w:styleId="ListLabel41">
    <w:name w:val="ListLabel 41"/>
    <w:uiPriority w:val="99"/>
    <w:qFormat/>
    <w:rsid w:val="00986055"/>
  </w:style>
  <w:style w:type="character" w:customStyle="1" w:styleId="ListLabel42">
    <w:name w:val="ListLabel 42"/>
    <w:uiPriority w:val="99"/>
    <w:qFormat/>
    <w:rsid w:val="00986055"/>
  </w:style>
  <w:style w:type="character" w:customStyle="1" w:styleId="ListLabel43">
    <w:name w:val="ListLabel 43"/>
    <w:uiPriority w:val="99"/>
    <w:qFormat/>
    <w:rsid w:val="00986055"/>
  </w:style>
  <w:style w:type="character" w:customStyle="1" w:styleId="ListLabel44">
    <w:name w:val="ListLabel 44"/>
    <w:uiPriority w:val="99"/>
    <w:qFormat/>
    <w:rsid w:val="00986055"/>
  </w:style>
  <w:style w:type="character" w:customStyle="1" w:styleId="ListLabel45">
    <w:name w:val="ListLabel 45"/>
    <w:uiPriority w:val="99"/>
    <w:qFormat/>
    <w:rsid w:val="00986055"/>
  </w:style>
  <w:style w:type="character" w:customStyle="1" w:styleId="ListLabel46">
    <w:name w:val="ListLabel 46"/>
    <w:uiPriority w:val="99"/>
    <w:qFormat/>
    <w:rsid w:val="00986055"/>
  </w:style>
  <w:style w:type="character" w:customStyle="1" w:styleId="ListLabel47">
    <w:name w:val="ListLabel 47"/>
    <w:uiPriority w:val="99"/>
    <w:qFormat/>
    <w:rsid w:val="00986055"/>
  </w:style>
  <w:style w:type="character" w:customStyle="1" w:styleId="ListLabel48">
    <w:name w:val="ListLabel 48"/>
    <w:uiPriority w:val="99"/>
    <w:qFormat/>
    <w:rsid w:val="00986055"/>
  </w:style>
  <w:style w:type="character" w:customStyle="1" w:styleId="ListLabel49">
    <w:name w:val="ListLabel 49"/>
    <w:uiPriority w:val="99"/>
    <w:qFormat/>
    <w:rsid w:val="00986055"/>
  </w:style>
  <w:style w:type="character" w:customStyle="1" w:styleId="ListLabel50">
    <w:name w:val="ListLabel 50"/>
    <w:uiPriority w:val="99"/>
    <w:qFormat/>
    <w:rsid w:val="00986055"/>
  </w:style>
  <w:style w:type="character" w:customStyle="1" w:styleId="ListLabel51">
    <w:name w:val="ListLabel 51"/>
    <w:uiPriority w:val="99"/>
    <w:qFormat/>
    <w:rsid w:val="00986055"/>
  </w:style>
  <w:style w:type="character" w:customStyle="1" w:styleId="ListLabel52">
    <w:name w:val="ListLabel 52"/>
    <w:uiPriority w:val="99"/>
    <w:qFormat/>
    <w:rsid w:val="00986055"/>
  </w:style>
  <w:style w:type="character" w:customStyle="1" w:styleId="ListLabel53">
    <w:name w:val="ListLabel 53"/>
    <w:uiPriority w:val="99"/>
    <w:qFormat/>
    <w:rsid w:val="00986055"/>
    <w:rPr>
      <w:color w:val="00000A"/>
      <w:position w:val="0"/>
      <w:sz w:val="24"/>
      <w:u w:val="none"/>
      <w:vertAlign w:val="baseline"/>
    </w:rPr>
  </w:style>
  <w:style w:type="character" w:customStyle="1" w:styleId="ListLabel54">
    <w:name w:val="ListLabel 54"/>
    <w:uiPriority w:val="99"/>
    <w:qFormat/>
    <w:rsid w:val="00986055"/>
    <w:rPr>
      <w:position w:val="0"/>
      <w:sz w:val="20"/>
      <w:u w:val="none"/>
      <w:vertAlign w:val="baseline"/>
    </w:rPr>
  </w:style>
  <w:style w:type="character" w:customStyle="1" w:styleId="ListLabel55">
    <w:name w:val="ListLabel 55"/>
    <w:uiPriority w:val="99"/>
    <w:qFormat/>
    <w:rsid w:val="00986055"/>
    <w:rPr>
      <w:position w:val="0"/>
      <w:sz w:val="20"/>
      <w:u w:val="none"/>
      <w:vertAlign w:val="baseline"/>
    </w:rPr>
  </w:style>
  <w:style w:type="character" w:customStyle="1" w:styleId="ListLabel56">
    <w:name w:val="ListLabel 56"/>
    <w:uiPriority w:val="99"/>
    <w:qFormat/>
    <w:rsid w:val="00986055"/>
  </w:style>
  <w:style w:type="character" w:customStyle="1" w:styleId="ListLabel57">
    <w:name w:val="ListLabel 57"/>
    <w:uiPriority w:val="99"/>
    <w:qFormat/>
    <w:rsid w:val="00986055"/>
  </w:style>
  <w:style w:type="character" w:customStyle="1" w:styleId="ListLabel58">
    <w:name w:val="ListLabel 58"/>
    <w:uiPriority w:val="99"/>
    <w:qFormat/>
    <w:rsid w:val="00986055"/>
  </w:style>
  <w:style w:type="character" w:customStyle="1" w:styleId="ListLabel59">
    <w:name w:val="ListLabel 59"/>
    <w:uiPriority w:val="99"/>
    <w:qFormat/>
    <w:rsid w:val="00986055"/>
  </w:style>
  <w:style w:type="character" w:customStyle="1" w:styleId="ListLabel60">
    <w:name w:val="ListLabel 60"/>
    <w:uiPriority w:val="99"/>
    <w:qFormat/>
    <w:rsid w:val="00986055"/>
  </w:style>
  <w:style w:type="character" w:customStyle="1" w:styleId="ListLabel61">
    <w:name w:val="ListLabel 61"/>
    <w:uiPriority w:val="99"/>
    <w:qFormat/>
    <w:rsid w:val="00986055"/>
  </w:style>
  <w:style w:type="character" w:customStyle="1" w:styleId="ListLabel62">
    <w:name w:val="ListLabel 62"/>
    <w:uiPriority w:val="99"/>
    <w:qFormat/>
    <w:rsid w:val="00986055"/>
  </w:style>
  <w:style w:type="character" w:customStyle="1" w:styleId="ListLabel63">
    <w:name w:val="ListLabel 63"/>
    <w:uiPriority w:val="99"/>
    <w:qFormat/>
    <w:rsid w:val="00986055"/>
    <w:rPr>
      <w:sz w:val="24"/>
    </w:rPr>
  </w:style>
  <w:style w:type="character" w:customStyle="1" w:styleId="ListLabel64">
    <w:name w:val="ListLabel 64"/>
    <w:uiPriority w:val="99"/>
    <w:qFormat/>
    <w:rsid w:val="00986055"/>
  </w:style>
  <w:style w:type="character" w:customStyle="1" w:styleId="ListLabel65">
    <w:name w:val="ListLabel 65"/>
    <w:uiPriority w:val="99"/>
    <w:qFormat/>
    <w:rsid w:val="00986055"/>
  </w:style>
  <w:style w:type="character" w:customStyle="1" w:styleId="ListLabel66">
    <w:name w:val="ListLabel 66"/>
    <w:uiPriority w:val="99"/>
    <w:qFormat/>
    <w:rsid w:val="00986055"/>
  </w:style>
  <w:style w:type="character" w:customStyle="1" w:styleId="ListLabel67">
    <w:name w:val="ListLabel 67"/>
    <w:uiPriority w:val="99"/>
    <w:qFormat/>
    <w:rsid w:val="00986055"/>
  </w:style>
  <w:style w:type="character" w:customStyle="1" w:styleId="ListLabel68">
    <w:name w:val="ListLabel 68"/>
    <w:uiPriority w:val="99"/>
    <w:qFormat/>
    <w:rsid w:val="00986055"/>
  </w:style>
  <w:style w:type="character" w:customStyle="1" w:styleId="ListLabel69">
    <w:name w:val="ListLabel 69"/>
    <w:uiPriority w:val="99"/>
    <w:qFormat/>
    <w:rsid w:val="00986055"/>
  </w:style>
  <w:style w:type="character" w:customStyle="1" w:styleId="ListLabel70">
    <w:name w:val="ListLabel 70"/>
    <w:uiPriority w:val="99"/>
    <w:qFormat/>
    <w:rsid w:val="00986055"/>
  </w:style>
  <w:style w:type="character" w:customStyle="1" w:styleId="ListLabel71">
    <w:name w:val="ListLabel 71"/>
    <w:uiPriority w:val="99"/>
    <w:qFormat/>
    <w:rsid w:val="00986055"/>
  </w:style>
  <w:style w:type="character" w:customStyle="1" w:styleId="ListLabel72">
    <w:name w:val="ListLabel 72"/>
    <w:uiPriority w:val="99"/>
    <w:qFormat/>
    <w:rsid w:val="00986055"/>
  </w:style>
  <w:style w:type="character" w:customStyle="1" w:styleId="ListLabel73">
    <w:name w:val="ListLabel 73"/>
    <w:uiPriority w:val="99"/>
    <w:qFormat/>
    <w:rsid w:val="00986055"/>
  </w:style>
  <w:style w:type="character" w:customStyle="1" w:styleId="ListLabel74">
    <w:name w:val="ListLabel 74"/>
    <w:uiPriority w:val="99"/>
    <w:qFormat/>
    <w:rsid w:val="00986055"/>
  </w:style>
  <w:style w:type="character" w:customStyle="1" w:styleId="ListLabel75">
    <w:name w:val="ListLabel 75"/>
    <w:uiPriority w:val="99"/>
    <w:qFormat/>
    <w:rsid w:val="00986055"/>
  </w:style>
  <w:style w:type="character" w:customStyle="1" w:styleId="ListLabel76">
    <w:name w:val="ListLabel 76"/>
    <w:uiPriority w:val="99"/>
    <w:qFormat/>
    <w:rsid w:val="00986055"/>
  </w:style>
  <w:style w:type="character" w:customStyle="1" w:styleId="ListLabel77">
    <w:name w:val="ListLabel 77"/>
    <w:uiPriority w:val="99"/>
    <w:qFormat/>
    <w:rsid w:val="00986055"/>
  </w:style>
  <w:style w:type="character" w:customStyle="1" w:styleId="ListLabel78">
    <w:name w:val="ListLabel 78"/>
    <w:uiPriority w:val="99"/>
    <w:qFormat/>
    <w:rsid w:val="00986055"/>
    <w:rPr>
      <w:sz w:val="24"/>
    </w:rPr>
  </w:style>
  <w:style w:type="character" w:customStyle="1" w:styleId="ListLabel79">
    <w:name w:val="ListLabel 79"/>
    <w:uiPriority w:val="99"/>
    <w:qFormat/>
    <w:rsid w:val="00986055"/>
  </w:style>
  <w:style w:type="character" w:customStyle="1" w:styleId="ListLabel80">
    <w:name w:val="ListLabel 80"/>
    <w:uiPriority w:val="99"/>
    <w:qFormat/>
    <w:rsid w:val="00986055"/>
  </w:style>
  <w:style w:type="character" w:customStyle="1" w:styleId="ListLabel81">
    <w:name w:val="ListLabel 81"/>
    <w:uiPriority w:val="99"/>
    <w:qFormat/>
    <w:rsid w:val="00986055"/>
  </w:style>
  <w:style w:type="character" w:customStyle="1" w:styleId="ListLabel82">
    <w:name w:val="ListLabel 82"/>
    <w:uiPriority w:val="99"/>
    <w:qFormat/>
    <w:rsid w:val="00986055"/>
  </w:style>
  <w:style w:type="character" w:customStyle="1" w:styleId="ListLabel83">
    <w:name w:val="ListLabel 83"/>
    <w:uiPriority w:val="99"/>
    <w:qFormat/>
    <w:rsid w:val="00986055"/>
  </w:style>
  <w:style w:type="character" w:customStyle="1" w:styleId="ListLabel84">
    <w:name w:val="ListLabel 84"/>
    <w:uiPriority w:val="99"/>
    <w:qFormat/>
    <w:rsid w:val="00986055"/>
  </w:style>
  <w:style w:type="character" w:customStyle="1" w:styleId="ListLabel85">
    <w:name w:val="ListLabel 85"/>
    <w:uiPriority w:val="99"/>
    <w:qFormat/>
    <w:rsid w:val="00986055"/>
  </w:style>
  <w:style w:type="character" w:customStyle="1" w:styleId="ListLabel86">
    <w:name w:val="ListLabel 86"/>
    <w:uiPriority w:val="99"/>
    <w:qFormat/>
    <w:rsid w:val="00986055"/>
  </w:style>
  <w:style w:type="character" w:customStyle="1" w:styleId="ListLabel87">
    <w:name w:val="ListLabel 87"/>
    <w:uiPriority w:val="99"/>
    <w:qFormat/>
    <w:rsid w:val="00986055"/>
  </w:style>
  <w:style w:type="character" w:customStyle="1" w:styleId="ListLabel88">
    <w:name w:val="ListLabel 88"/>
    <w:uiPriority w:val="99"/>
    <w:qFormat/>
    <w:rsid w:val="00986055"/>
  </w:style>
  <w:style w:type="character" w:customStyle="1" w:styleId="ListLabel89">
    <w:name w:val="ListLabel 89"/>
    <w:uiPriority w:val="99"/>
    <w:qFormat/>
    <w:rsid w:val="00986055"/>
  </w:style>
  <w:style w:type="character" w:customStyle="1" w:styleId="ListLabel90">
    <w:name w:val="ListLabel 90"/>
    <w:uiPriority w:val="99"/>
    <w:qFormat/>
    <w:rsid w:val="00986055"/>
  </w:style>
  <w:style w:type="character" w:customStyle="1" w:styleId="ListLabel91">
    <w:name w:val="ListLabel 91"/>
    <w:uiPriority w:val="99"/>
    <w:qFormat/>
    <w:rsid w:val="00986055"/>
  </w:style>
  <w:style w:type="character" w:customStyle="1" w:styleId="ListLabel92">
    <w:name w:val="ListLabel 92"/>
    <w:uiPriority w:val="99"/>
    <w:qFormat/>
    <w:rsid w:val="00986055"/>
  </w:style>
  <w:style w:type="character" w:customStyle="1" w:styleId="ListLabel93">
    <w:name w:val="ListLabel 93"/>
    <w:uiPriority w:val="99"/>
    <w:qFormat/>
    <w:rsid w:val="00986055"/>
  </w:style>
  <w:style w:type="character" w:customStyle="1" w:styleId="ListLabel94">
    <w:name w:val="ListLabel 94"/>
    <w:uiPriority w:val="99"/>
    <w:qFormat/>
    <w:rsid w:val="00986055"/>
  </w:style>
  <w:style w:type="character" w:customStyle="1" w:styleId="ListLabel95">
    <w:name w:val="ListLabel 95"/>
    <w:uiPriority w:val="99"/>
    <w:qFormat/>
    <w:rsid w:val="00986055"/>
  </w:style>
  <w:style w:type="character" w:customStyle="1" w:styleId="ListLabel96">
    <w:name w:val="ListLabel 96"/>
    <w:uiPriority w:val="99"/>
    <w:qFormat/>
    <w:rsid w:val="00986055"/>
    <w:rPr>
      <w:sz w:val="24"/>
    </w:rPr>
  </w:style>
  <w:style w:type="character" w:customStyle="1" w:styleId="ListLabel97">
    <w:name w:val="ListLabel 97"/>
    <w:uiPriority w:val="99"/>
    <w:qFormat/>
    <w:rsid w:val="00986055"/>
  </w:style>
  <w:style w:type="character" w:customStyle="1" w:styleId="ListLabel98">
    <w:name w:val="ListLabel 98"/>
    <w:uiPriority w:val="99"/>
    <w:qFormat/>
    <w:rsid w:val="00986055"/>
  </w:style>
  <w:style w:type="character" w:customStyle="1" w:styleId="ListLabel99">
    <w:name w:val="ListLabel 99"/>
    <w:uiPriority w:val="99"/>
    <w:qFormat/>
    <w:rsid w:val="00986055"/>
  </w:style>
  <w:style w:type="character" w:customStyle="1" w:styleId="ListLabel100">
    <w:name w:val="ListLabel 100"/>
    <w:uiPriority w:val="99"/>
    <w:qFormat/>
    <w:rsid w:val="00986055"/>
  </w:style>
  <w:style w:type="character" w:customStyle="1" w:styleId="ListLabel101">
    <w:name w:val="ListLabel 101"/>
    <w:uiPriority w:val="99"/>
    <w:qFormat/>
    <w:rsid w:val="00986055"/>
  </w:style>
  <w:style w:type="character" w:customStyle="1" w:styleId="ListLabel102">
    <w:name w:val="ListLabel 102"/>
    <w:uiPriority w:val="99"/>
    <w:qFormat/>
    <w:rsid w:val="00986055"/>
  </w:style>
  <w:style w:type="character" w:customStyle="1" w:styleId="ListLabel103">
    <w:name w:val="ListLabel 103"/>
    <w:uiPriority w:val="99"/>
    <w:qFormat/>
    <w:rsid w:val="00986055"/>
  </w:style>
  <w:style w:type="character" w:customStyle="1" w:styleId="ListLabel104">
    <w:name w:val="ListLabel 104"/>
    <w:uiPriority w:val="99"/>
    <w:qFormat/>
    <w:rsid w:val="00986055"/>
  </w:style>
  <w:style w:type="character" w:customStyle="1" w:styleId="ListLabel105">
    <w:name w:val="ListLabel 105"/>
    <w:uiPriority w:val="99"/>
    <w:qFormat/>
    <w:rsid w:val="00986055"/>
  </w:style>
  <w:style w:type="character" w:customStyle="1" w:styleId="ListLabel106">
    <w:name w:val="ListLabel 106"/>
    <w:uiPriority w:val="99"/>
    <w:qFormat/>
    <w:rsid w:val="00986055"/>
  </w:style>
  <w:style w:type="character" w:customStyle="1" w:styleId="ListLabel107">
    <w:name w:val="ListLabel 107"/>
    <w:uiPriority w:val="99"/>
    <w:qFormat/>
    <w:rsid w:val="00986055"/>
  </w:style>
  <w:style w:type="character" w:customStyle="1" w:styleId="ListLabel108">
    <w:name w:val="ListLabel 108"/>
    <w:uiPriority w:val="99"/>
    <w:qFormat/>
    <w:rsid w:val="00986055"/>
  </w:style>
  <w:style w:type="character" w:customStyle="1" w:styleId="ListLabel109">
    <w:name w:val="ListLabel 109"/>
    <w:uiPriority w:val="99"/>
    <w:qFormat/>
    <w:rsid w:val="00986055"/>
  </w:style>
  <w:style w:type="character" w:customStyle="1" w:styleId="ListLabel110">
    <w:name w:val="ListLabel 110"/>
    <w:uiPriority w:val="99"/>
    <w:qFormat/>
    <w:rsid w:val="00986055"/>
  </w:style>
  <w:style w:type="character" w:customStyle="1" w:styleId="ListLabel111">
    <w:name w:val="ListLabel 111"/>
    <w:uiPriority w:val="99"/>
    <w:qFormat/>
    <w:rsid w:val="00986055"/>
  </w:style>
  <w:style w:type="character" w:customStyle="1" w:styleId="ListLabel112">
    <w:name w:val="ListLabel 112"/>
    <w:uiPriority w:val="99"/>
    <w:qFormat/>
    <w:rsid w:val="00986055"/>
  </w:style>
  <w:style w:type="character" w:customStyle="1" w:styleId="ListLabel113">
    <w:name w:val="ListLabel 113"/>
    <w:uiPriority w:val="99"/>
    <w:qFormat/>
    <w:rsid w:val="00986055"/>
  </w:style>
  <w:style w:type="character" w:customStyle="1" w:styleId="ListLabel114">
    <w:name w:val="ListLabel 114"/>
    <w:uiPriority w:val="99"/>
    <w:qFormat/>
    <w:rsid w:val="00986055"/>
    <w:rPr>
      <w:sz w:val="24"/>
    </w:rPr>
  </w:style>
  <w:style w:type="character" w:customStyle="1" w:styleId="ListLabel115">
    <w:name w:val="ListLabel 115"/>
    <w:uiPriority w:val="99"/>
    <w:qFormat/>
    <w:rsid w:val="00986055"/>
  </w:style>
  <w:style w:type="character" w:customStyle="1" w:styleId="ListLabel116">
    <w:name w:val="ListLabel 116"/>
    <w:uiPriority w:val="99"/>
    <w:qFormat/>
    <w:rsid w:val="00986055"/>
  </w:style>
  <w:style w:type="character" w:customStyle="1" w:styleId="ListLabel117">
    <w:name w:val="ListLabel 117"/>
    <w:uiPriority w:val="99"/>
    <w:qFormat/>
    <w:rsid w:val="00986055"/>
  </w:style>
  <w:style w:type="character" w:customStyle="1" w:styleId="ListLabel118">
    <w:name w:val="ListLabel 118"/>
    <w:uiPriority w:val="99"/>
    <w:qFormat/>
    <w:rsid w:val="00986055"/>
  </w:style>
  <w:style w:type="character" w:customStyle="1" w:styleId="ListLabel119">
    <w:name w:val="ListLabel 119"/>
    <w:uiPriority w:val="99"/>
    <w:qFormat/>
    <w:rsid w:val="00986055"/>
  </w:style>
  <w:style w:type="character" w:customStyle="1" w:styleId="ListLabel120">
    <w:name w:val="ListLabel 120"/>
    <w:uiPriority w:val="99"/>
    <w:qFormat/>
    <w:rsid w:val="00986055"/>
  </w:style>
  <w:style w:type="character" w:customStyle="1" w:styleId="ListLabel121">
    <w:name w:val="ListLabel 121"/>
    <w:uiPriority w:val="99"/>
    <w:qFormat/>
    <w:rsid w:val="00986055"/>
  </w:style>
  <w:style w:type="character" w:customStyle="1" w:styleId="ListLabel122">
    <w:name w:val="ListLabel 122"/>
    <w:uiPriority w:val="99"/>
    <w:qFormat/>
    <w:rsid w:val="00986055"/>
  </w:style>
  <w:style w:type="character" w:customStyle="1" w:styleId="ListLabel123">
    <w:name w:val="ListLabel 123"/>
    <w:uiPriority w:val="99"/>
    <w:qFormat/>
    <w:rsid w:val="00986055"/>
  </w:style>
  <w:style w:type="character" w:customStyle="1" w:styleId="ListLabel124">
    <w:name w:val="ListLabel 124"/>
    <w:uiPriority w:val="99"/>
    <w:qFormat/>
    <w:rsid w:val="00986055"/>
  </w:style>
  <w:style w:type="character" w:customStyle="1" w:styleId="ListLabel125">
    <w:name w:val="ListLabel 125"/>
    <w:uiPriority w:val="99"/>
    <w:qFormat/>
    <w:rsid w:val="00986055"/>
  </w:style>
  <w:style w:type="character" w:customStyle="1" w:styleId="ListLabel126">
    <w:name w:val="ListLabel 126"/>
    <w:uiPriority w:val="99"/>
    <w:qFormat/>
    <w:rsid w:val="00986055"/>
  </w:style>
  <w:style w:type="character" w:customStyle="1" w:styleId="ListLabel127">
    <w:name w:val="ListLabel 127"/>
    <w:uiPriority w:val="99"/>
    <w:qFormat/>
    <w:rsid w:val="00986055"/>
  </w:style>
  <w:style w:type="character" w:customStyle="1" w:styleId="ListLabel128">
    <w:name w:val="ListLabel 128"/>
    <w:uiPriority w:val="99"/>
    <w:qFormat/>
    <w:rsid w:val="00986055"/>
  </w:style>
  <w:style w:type="character" w:customStyle="1" w:styleId="ListLabel129">
    <w:name w:val="ListLabel 129"/>
    <w:uiPriority w:val="99"/>
    <w:qFormat/>
    <w:rsid w:val="00986055"/>
  </w:style>
  <w:style w:type="character" w:customStyle="1" w:styleId="ListLabel130">
    <w:name w:val="ListLabel 130"/>
    <w:uiPriority w:val="99"/>
    <w:qFormat/>
    <w:rsid w:val="00986055"/>
  </w:style>
  <w:style w:type="character" w:customStyle="1" w:styleId="ListLabel131">
    <w:name w:val="ListLabel 131"/>
    <w:uiPriority w:val="99"/>
    <w:qFormat/>
    <w:rsid w:val="00986055"/>
  </w:style>
  <w:style w:type="character" w:customStyle="1" w:styleId="ListLabel132">
    <w:name w:val="ListLabel 132"/>
    <w:uiPriority w:val="99"/>
    <w:qFormat/>
    <w:rsid w:val="00986055"/>
  </w:style>
  <w:style w:type="character" w:customStyle="1" w:styleId="ListLabel133">
    <w:name w:val="ListLabel 133"/>
    <w:uiPriority w:val="99"/>
    <w:qFormat/>
    <w:rsid w:val="00986055"/>
  </w:style>
  <w:style w:type="character" w:customStyle="1" w:styleId="ListLabel134">
    <w:name w:val="ListLabel 134"/>
    <w:uiPriority w:val="99"/>
    <w:qFormat/>
    <w:rsid w:val="00986055"/>
  </w:style>
  <w:style w:type="character" w:customStyle="1" w:styleId="ListLabel135">
    <w:name w:val="ListLabel 135"/>
    <w:uiPriority w:val="99"/>
    <w:qFormat/>
    <w:rsid w:val="00986055"/>
  </w:style>
  <w:style w:type="character" w:customStyle="1" w:styleId="ListLabel136">
    <w:name w:val="ListLabel 136"/>
    <w:uiPriority w:val="99"/>
    <w:qFormat/>
    <w:rsid w:val="00986055"/>
  </w:style>
  <w:style w:type="character" w:customStyle="1" w:styleId="ListLabel137">
    <w:name w:val="ListLabel 137"/>
    <w:uiPriority w:val="99"/>
    <w:qFormat/>
    <w:rsid w:val="00986055"/>
  </w:style>
  <w:style w:type="character" w:customStyle="1" w:styleId="ListLabel138">
    <w:name w:val="ListLabel 138"/>
    <w:uiPriority w:val="99"/>
    <w:qFormat/>
    <w:rsid w:val="00986055"/>
  </w:style>
  <w:style w:type="character" w:customStyle="1" w:styleId="ListLabel139">
    <w:name w:val="ListLabel 139"/>
    <w:uiPriority w:val="99"/>
    <w:qFormat/>
    <w:rsid w:val="00986055"/>
  </w:style>
  <w:style w:type="character" w:customStyle="1" w:styleId="ListLabel140">
    <w:name w:val="ListLabel 140"/>
    <w:uiPriority w:val="99"/>
    <w:qFormat/>
    <w:rsid w:val="00986055"/>
  </w:style>
  <w:style w:type="character" w:customStyle="1" w:styleId="ListLabel141">
    <w:name w:val="ListLabel 141"/>
    <w:uiPriority w:val="99"/>
    <w:qFormat/>
    <w:rsid w:val="00986055"/>
  </w:style>
  <w:style w:type="character" w:customStyle="1" w:styleId="ListLabel142">
    <w:name w:val="ListLabel 142"/>
    <w:uiPriority w:val="99"/>
    <w:qFormat/>
    <w:rsid w:val="00986055"/>
  </w:style>
  <w:style w:type="character" w:customStyle="1" w:styleId="ListLabel143">
    <w:name w:val="ListLabel 143"/>
    <w:uiPriority w:val="99"/>
    <w:qFormat/>
    <w:rsid w:val="00986055"/>
  </w:style>
  <w:style w:type="character" w:customStyle="1" w:styleId="ListLabel144">
    <w:name w:val="ListLabel 144"/>
    <w:uiPriority w:val="99"/>
    <w:qFormat/>
    <w:rsid w:val="00986055"/>
  </w:style>
  <w:style w:type="character" w:customStyle="1" w:styleId="ListLabel145">
    <w:name w:val="ListLabel 145"/>
    <w:uiPriority w:val="99"/>
    <w:qFormat/>
    <w:rsid w:val="00986055"/>
  </w:style>
  <w:style w:type="character" w:customStyle="1" w:styleId="ListLabel146">
    <w:name w:val="ListLabel 146"/>
    <w:uiPriority w:val="99"/>
    <w:qFormat/>
    <w:rsid w:val="00986055"/>
  </w:style>
  <w:style w:type="character" w:customStyle="1" w:styleId="ListLabel147">
    <w:name w:val="ListLabel 147"/>
    <w:uiPriority w:val="99"/>
    <w:qFormat/>
    <w:rsid w:val="00986055"/>
  </w:style>
  <w:style w:type="character" w:customStyle="1" w:styleId="ListLabel148">
    <w:name w:val="ListLabel 148"/>
    <w:uiPriority w:val="99"/>
    <w:qFormat/>
    <w:rsid w:val="00986055"/>
  </w:style>
  <w:style w:type="character" w:customStyle="1" w:styleId="ListLabel149">
    <w:name w:val="ListLabel 149"/>
    <w:uiPriority w:val="99"/>
    <w:qFormat/>
    <w:rsid w:val="00986055"/>
  </w:style>
  <w:style w:type="character" w:customStyle="1" w:styleId="ListLabel150">
    <w:name w:val="ListLabel 150"/>
    <w:uiPriority w:val="99"/>
    <w:qFormat/>
    <w:rsid w:val="00986055"/>
    <w:rPr>
      <w:sz w:val="24"/>
    </w:rPr>
  </w:style>
  <w:style w:type="character" w:customStyle="1" w:styleId="ListLabel151">
    <w:name w:val="ListLabel 151"/>
    <w:uiPriority w:val="99"/>
    <w:qFormat/>
    <w:rsid w:val="00986055"/>
  </w:style>
  <w:style w:type="character" w:customStyle="1" w:styleId="ListLabel152">
    <w:name w:val="ListLabel 152"/>
    <w:uiPriority w:val="99"/>
    <w:qFormat/>
    <w:rsid w:val="00986055"/>
  </w:style>
  <w:style w:type="character" w:customStyle="1" w:styleId="ListLabel153">
    <w:name w:val="ListLabel 153"/>
    <w:uiPriority w:val="99"/>
    <w:qFormat/>
    <w:rsid w:val="00986055"/>
  </w:style>
  <w:style w:type="character" w:customStyle="1" w:styleId="ListLabel154">
    <w:name w:val="ListLabel 154"/>
    <w:uiPriority w:val="99"/>
    <w:qFormat/>
    <w:rsid w:val="00986055"/>
  </w:style>
  <w:style w:type="character" w:customStyle="1" w:styleId="ListLabel155">
    <w:name w:val="ListLabel 155"/>
    <w:uiPriority w:val="99"/>
    <w:qFormat/>
    <w:rsid w:val="00986055"/>
  </w:style>
  <w:style w:type="character" w:customStyle="1" w:styleId="ListLabel156">
    <w:name w:val="ListLabel 156"/>
    <w:uiPriority w:val="99"/>
    <w:qFormat/>
    <w:rsid w:val="00986055"/>
  </w:style>
  <w:style w:type="character" w:customStyle="1" w:styleId="ListLabel157">
    <w:name w:val="ListLabel 157"/>
    <w:uiPriority w:val="99"/>
    <w:qFormat/>
    <w:rsid w:val="00986055"/>
  </w:style>
  <w:style w:type="character" w:customStyle="1" w:styleId="ListLabel158">
    <w:name w:val="ListLabel 158"/>
    <w:uiPriority w:val="99"/>
    <w:qFormat/>
    <w:rsid w:val="00986055"/>
  </w:style>
  <w:style w:type="character" w:customStyle="1" w:styleId="ListLabel159">
    <w:name w:val="ListLabel 159"/>
    <w:uiPriority w:val="99"/>
    <w:qFormat/>
    <w:rsid w:val="00986055"/>
    <w:rPr>
      <w:sz w:val="24"/>
    </w:rPr>
  </w:style>
  <w:style w:type="character" w:customStyle="1" w:styleId="ListLabel160">
    <w:name w:val="ListLabel 160"/>
    <w:uiPriority w:val="99"/>
    <w:qFormat/>
    <w:rsid w:val="00986055"/>
  </w:style>
  <w:style w:type="character" w:customStyle="1" w:styleId="ListLabel161">
    <w:name w:val="ListLabel 161"/>
    <w:uiPriority w:val="99"/>
    <w:qFormat/>
    <w:rsid w:val="00986055"/>
  </w:style>
  <w:style w:type="character" w:customStyle="1" w:styleId="ListLabel162">
    <w:name w:val="ListLabel 162"/>
    <w:uiPriority w:val="99"/>
    <w:qFormat/>
    <w:rsid w:val="00986055"/>
  </w:style>
  <w:style w:type="character" w:customStyle="1" w:styleId="ListLabel163">
    <w:name w:val="ListLabel 163"/>
    <w:uiPriority w:val="99"/>
    <w:qFormat/>
    <w:rsid w:val="00986055"/>
  </w:style>
  <w:style w:type="character" w:customStyle="1" w:styleId="ListLabel164">
    <w:name w:val="ListLabel 164"/>
    <w:uiPriority w:val="99"/>
    <w:qFormat/>
    <w:rsid w:val="00986055"/>
  </w:style>
  <w:style w:type="character" w:customStyle="1" w:styleId="ListLabel165">
    <w:name w:val="ListLabel 165"/>
    <w:uiPriority w:val="99"/>
    <w:qFormat/>
    <w:rsid w:val="00986055"/>
  </w:style>
  <w:style w:type="character" w:customStyle="1" w:styleId="ListLabel166">
    <w:name w:val="ListLabel 166"/>
    <w:uiPriority w:val="99"/>
    <w:qFormat/>
    <w:rsid w:val="00986055"/>
  </w:style>
  <w:style w:type="character" w:customStyle="1" w:styleId="ListLabel167">
    <w:name w:val="ListLabel 167"/>
    <w:uiPriority w:val="99"/>
    <w:qFormat/>
    <w:rsid w:val="00986055"/>
  </w:style>
  <w:style w:type="character" w:customStyle="1" w:styleId="ListLabel168">
    <w:name w:val="ListLabel 168"/>
    <w:uiPriority w:val="99"/>
    <w:qFormat/>
    <w:rsid w:val="00986055"/>
    <w:rPr>
      <w:sz w:val="24"/>
    </w:rPr>
  </w:style>
  <w:style w:type="character" w:customStyle="1" w:styleId="ListLabel169">
    <w:name w:val="ListLabel 169"/>
    <w:uiPriority w:val="99"/>
    <w:qFormat/>
    <w:rsid w:val="00986055"/>
  </w:style>
  <w:style w:type="character" w:customStyle="1" w:styleId="ListLabel170">
    <w:name w:val="ListLabel 170"/>
    <w:uiPriority w:val="99"/>
    <w:qFormat/>
    <w:rsid w:val="00986055"/>
  </w:style>
  <w:style w:type="character" w:customStyle="1" w:styleId="ListLabel171">
    <w:name w:val="ListLabel 171"/>
    <w:uiPriority w:val="99"/>
    <w:qFormat/>
    <w:rsid w:val="00986055"/>
  </w:style>
  <w:style w:type="character" w:customStyle="1" w:styleId="ListLabel172">
    <w:name w:val="ListLabel 172"/>
    <w:uiPriority w:val="99"/>
    <w:qFormat/>
    <w:rsid w:val="00986055"/>
  </w:style>
  <w:style w:type="character" w:customStyle="1" w:styleId="ListLabel173">
    <w:name w:val="ListLabel 173"/>
    <w:uiPriority w:val="99"/>
    <w:qFormat/>
    <w:rsid w:val="00986055"/>
  </w:style>
  <w:style w:type="character" w:customStyle="1" w:styleId="ListLabel174">
    <w:name w:val="ListLabel 174"/>
    <w:uiPriority w:val="99"/>
    <w:qFormat/>
    <w:rsid w:val="00986055"/>
  </w:style>
  <w:style w:type="character" w:customStyle="1" w:styleId="ListLabel175">
    <w:name w:val="ListLabel 175"/>
    <w:uiPriority w:val="99"/>
    <w:qFormat/>
    <w:rsid w:val="00986055"/>
  </w:style>
  <w:style w:type="character" w:customStyle="1" w:styleId="ListLabel176">
    <w:name w:val="ListLabel 176"/>
    <w:uiPriority w:val="99"/>
    <w:qFormat/>
    <w:rsid w:val="00986055"/>
  </w:style>
  <w:style w:type="character" w:customStyle="1" w:styleId="ListLabel177">
    <w:name w:val="ListLabel 177"/>
    <w:uiPriority w:val="99"/>
    <w:qFormat/>
    <w:rsid w:val="00986055"/>
  </w:style>
  <w:style w:type="character" w:customStyle="1" w:styleId="ListLabel178">
    <w:name w:val="ListLabel 178"/>
    <w:uiPriority w:val="99"/>
    <w:qFormat/>
    <w:rsid w:val="00986055"/>
  </w:style>
  <w:style w:type="character" w:customStyle="1" w:styleId="ListLabel179">
    <w:name w:val="ListLabel 179"/>
    <w:uiPriority w:val="99"/>
    <w:qFormat/>
    <w:rsid w:val="00986055"/>
  </w:style>
  <w:style w:type="character" w:customStyle="1" w:styleId="ListLabel180">
    <w:name w:val="ListLabel 180"/>
    <w:uiPriority w:val="99"/>
    <w:qFormat/>
    <w:rsid w:val="00986055"/>
  </w:style>
  <w:style w:type="character" w:customStyle="1" w:styleId="ListLabel181">
    <w:name w:val="ListLabel 181"/>
    <w:uiPriority w:val="99"/>
    <w:qFormat/>
    <w:rsid w:val="00986055"/>
  </w:style>
  <w:style w:type="character" w:customStyle="1" w:styleId="ListLabel182">
    <w:name w:val="ListLabel 182"/>
    <w:uiPriority w:val="99"/>
    <w:qFormat/>
    <w:rsid w:val="00986055"/>
  </w:style>
  <w:style w:type="character" w:customStyle="1" w:styleId="ListLabel183">
    <w:name w:val="ListLabel 183"/>
    <w:uiPriority w:val="99"/>
    <w:qFormat/>
    <w:rsid w:val="00986055"/>
  </w:style>
  <w:style w:type="character" w:customStyle="1" w:styleId="ListLabel184">
    <w:name w:val="ListLabel 184"/>
    <w:uiPriority w:val="99"/>
    <w:qFormat/>
    <w:rsid w:val="00986055"/>
  </w:style>
  <w:style w:type="character" w:customStyle="1" w:styleId="ListLabel185">
    <w:name w:val="ListLabel 185"/>
    <w:uiPriority w:val="99"/>
    <w:qFormat/>
    <w:rsid w:val="00986055"/>
  </w:style>
  <w:style w:type="character" w:customStyle="1" w:styleId="ListLabel186">
    <w:name w:val="ListLabel 186"/>
    <w:uiPriority w:val="99"/>
    <w:qFormat/>
    <w:rsid w:val="00986055"/>
    <w:rPr>
      <w:sz w:val="20"/>
    </w:rPr>
  </w:style>
  <w:style w:type="character" w:customStyle="1" w:styleId="ListLabel187">
    <w:name w:val="ListLabel 187"/>
    <w:uiPriority w:val="99"/>
    <w:qFormat/>
    <w:rsid w:val="00986055"/>
  </w:style>
  <w:style w:type="character" w:customStyle="1" w:styleId="ListLabel188">
    <w:name w:val="ListLabel 188"/>
    <w:uiPriority w:val="99"/>
    <w:qFormat/>
    <w:rsid w:val="00986055"/>
  </w:style>
  <w:style w:type="character" w:customStyle="1" w:styleId="ListLabel189">
    <w:name w:val="ListLabel 189"/>
    <w:uiPriority w:val="99"/>
    <w:qFormat/>
    <w:rsid w:val="00986055"/>
  </w:style>
  <w:style w:type="character" w:customStyle="1" w:styleId="ListLabel190">
    <w:name w:val="ListLabel 190"/>
    <w:uiPriority w:val="99"/>
    <w:qFormat/>
    <w:rsid w:val="00986055"/>
  </w:style>
  <w:style w:type="character" w:customStyle="1" w:styleId="ListLabel191">
    <w:name w:val="ListLabel 191"/>
    <w:uiPriority w:val="99"/>
    <w:qFormat/>
    <w:rsid w:val="00986055"/>
  </w:style>
  <w:style w:type="character" w:customStyle="1" w:styleId="ListLabel192">
    <w:name w:val="ListLabel 192"/>
    <w:uiPriority w:val="99"/>
    <w:qFormat/>
    <w:rsid w:val="00986055"/>
  </w:style>
  <w:style w:type="character" w:customStyle="1" w:styleId="ListLabel193">
    <w:name w:val="ListLabel 193"/>
    <w:uiPriority w:val="99"/>
    <w:qFormat/>
    <w:rsid w:val="00986055"/>
  </w:style>
  <w:style w:type="character" w:customStyle="1" w:styleId="ListLabel194">
    <w:name w:val="ListLabel 194"/>
    <w:uiPriority w:val="99"/>
    <w:qFormat/>
    <w:rsid w:val="00986055"/>
  </w:style>
  <w:style w:type="character" w:customStyle="1" w:styleId="ListLabel195">
    <w:name w:val="ListLabel 195"/>
    <w:uiPriority w:val="99"/>
    <w:qFormat/>
    <w:rsid w:val="00986055"/>
    <w:rPr>
      <w:sz w:val="20"/>
    </w:rPr>
  </w:style>
  <w:style w:type="character" w:customStyle="1" w:styleId="ListLabel196">
    <w:name w:val="ListLabel 196"/>
    <w:uiPriority w:val="99"/>
    <w:qFormat/>
    <w:rsid w:val="00986055"/>
  </w:style>
  <w:style w:type="character" w:customStyle="1" w:styleId="ListLabel197">
    <w:name w:val="ListLabel 197"/>
    <w:uiPriority w:val="99"/>
    <w:qFormat/>
    <w:rsid w:val="00986055"/>
  </w:style>
  <w:style w:type="character" w:customStyle="1" w:styleId="ListLabel198">
    <w:name w:val="ListLabel 198"/>
    <w:uiPriority w:val="99"/>
    <w:qFormat/>
    <w:rsid w:val="00986055"/>
  </w:style>
  <w:style w:type="character" w:customStyle="1" w:styleId="ListLabel199">
    <w:name w:val="ListLabel 199"/>
    <w:uiPriority w:val="99"/>
    <w:qFormat/>
    <w:rsid w:val="00986055"/>
  </w:style>
  <w:style w:type="character" w:customStyle="1" w:styleId="ListLabel200">
    <w:name w:val="ListLabel 200"/>
    <w:uiPriority w:val="99"/>
    <w:qFormat/>
    <w:rsid w:val="00986055"/>
  </w:style>
  <w:style w:type="character" w:customStyle="1" w:styleId="ListLabel201">
    <w:name w:val="ListLabel 201"/>
    <w:uiPriority w:val="99"/>
    <w:qFormat/>
    <w:rsid w:val="00986055"/>
  </w:style>
  <w:style w:type="character" w:customStyle="1" w:styleId="ListLabel202">
    <w:name w:val="ListLabel 202"/>
    <w:uiPriority w:val="99"/>
    <w:qFormat/>
    <w:rsid w:val="00986055"/>
  </w:style>
  <w:style w:type="character" w:customStyle="1" w:styleId="ListLabel203">
    <w:name w:val="ListLabel 203"/>
    <w:uiPriority w:val="99"/>
    <w:qFormat/>
    <w:rsid w:val="00986055"/>
  </w:style>
  <w:style w:type="character" w:customStyle="1" w:styleId="ListLabel204">
    <w:name w:val="ListLabel 204"/>
    <w:uiPriority w:val="99"/>
    <w:qFormat/>
    <w:rsid w:val="00986055"/>
  </w:style>
  <w:style w:type="character" w:customStyle="1" w:styleId="ListLabel205">
    <w:name w:val="ListLabel 205"/>
    <w:uiPriority w:val="99"/>
    <w:qFormat/>
    <w:rsid w:val="00986055"/>
  </w:style>
  <w:style w:type="character" w:customStyle="1" w:styleId="ListLabel206">
    <w:name w:val="ListLabel 206"/>
    <w:uiPriority w:val="99"/>
    <w:qFormat/>
    <w:rsid w:val="00986055"/>
  </w:style>
  <w:style w:type="character" w:customStyle="1" w:styleId="ListLabel207">
    <w:name w:val="ListLabel 207"/>
    <w:uiPriority w:val="99"/>
    <w:qFormat/>
    <w:rsid w:val="00986055"/>
  </w:style>
  <w:style w:type="character" w:customStyle="1" w:styleId="ListLabel208">
    <w:name w:val="ListLabel 208"/>
    <w:uiPriority w:val="99"/>
    <w:qFormat/>
    <w:rsid w:val="00986055"/>
  </w:style>
  <w:style w:type="character" w:customStyle="1" w:styleId="ListLabel209">
    <w:name w:val="ListLabel 209"/>
    <w:uiPriority w:val="99"/>
    <w:qFormat/>
    <w:rsid w:val="00986055"/>
  </w:style>
  <w:style w:type="character" w:customStyle="1" w:styleId="ListLabel210">
    <w:name w:val="ListLabel 210"/>
    <w:uiPriority w:val="99"/>
    <w:qFormat/>
    <w:rsid w:val="00986055"/>
  </w:style>
  <w:style w:type="character" w:customStyle="1" w:styleId="ListLabel211">
    <w:name w:val="ListLabel 211"/>
    <w:uiPriority w:val="99"/>
    <w:qFormat/>
    <w:rsid w:val="00986055"/>
  </w:style>
  <w:style w:type="character" w:customStyle="1" w:styleId="ListLabel212">
    <w:name w:val="ListLabel 212"/>
    <w:uiPriority w:val="99"/>
    <w:qFormat/>
    <w:rsid w:val="00986055"/>
  </w:style>
  <w:style w:type="character" w:customStyle="1" w:styleId="ListLabel213">
    <w:name w:val="ListLabel 213"/>
    <w:uiPriority w:val="99"/>
    <w:qFormat/>
    <w:rsid w:val="00986055"/>
  </w:style>
  <w:style w:type="character" w:customStyle="1" w:styleId="ListLabel214">
    <w:name w:val="ListLabel 214"/>
    <w:uiPriority w:val="99"/>
    <w:qFormat/>
    <w:rsid w:val="00986055"/>
  </w:style>
  <w:style w:type="character" w:customStyle="1" w:styleId="ListLabel215">
    <w:name w:val="ListLabel 215"/>
    <w:uiPriority w:val="99"/>
    <w:qFormat/>
    <w:rsid w:val="00986055"/>
  </w:style>
  <w:style w:type="character" w:customStyle="1" w:styleId="ListLabel216">
    <w:name w:val="ListLabel 216"/>
    <w:uiPriority w:val="99"/>
    <w:qFormat/>
    <w:rsid w:val="00986055"/>
  </w:style>
  <w:style w:type="character" w:customStyle="1" w:styleId="ListLabel217">
    <w:name w:val="ListLabel 217"/>
    <w:uiPriority w:val="99"/>
    <w:qFormat/>
    <w:rsid w:val="00986055"/>
  </w:style>
  <w:style w:type="character" w:customStyle="1" w:styleId="ListLabel218">
    <w:name w:val="ListLabel 218"/>
    <w:uiPriority w:val="99"/>
    <w:qFormat/>
    <w:rsid w:val="00986055"/>
  </w:style>
  <w:style w:type="character" w:customStyle="1" w:styleId="ListLabel219">
    <w:name w:val="ListLabel 219"/>
    <w:uiPriority w:val="99"/>
    <w:qFormat/>
    <w:rsid w:val="00986055"/>
  </w:style>
  <w:style w:type="character" w:customStyle="1" w:styleId="ListLabel220">
    <w:name w:val="ListLabel 220"/>
    <w:uiPriority w:val="99"/>
    <w:qFormat/>
    <w:rsid w:val="00986055"/>
  </w:style>
  <w:style w:type="character" w:customStyle="1" w:styleId="ListLabel221">
    <w:name w:val="ListLabel 221"/>
    <w:uiPriority w:val="99"/>
    <w:qFormat/>
    <w:rsid w:val="00986055"/>
  </w:style>
  <w:style w:type="character" w:customStyle="1" w:styleId="ListLabel222">
    <w:name w:val="ListLabel 222"/>
    <w:uiPriority w:val="99"/>
    <w:qFormat/>
    <w:rsid w:val="00986055"/>
  </w:style>
  <w:style w:type="character" w:customStyle="1" w:styleId="ListLabel223">
    <w:name w:val="ListLabel 223"/>
    <w:uiPriority w:val="99"/>
    <w:qFormat/>
    <w:rsid w:val="00986055"/>
  </w:style>
  <w:style w:type="character" w:customStyle="1" w:styleId="ListLabel224">
    <w:name w:val="ListLabel 224"/>
    <w:uiPriority w:val="99"/>
    <w:qFormat/>
    <w:rsid w:val="00986055"/>
  </w:style>
  <w:style w:type="character" w:customStyle="1" w:styleId="ListLabel225">
    <w:name w:val="ListLabel 225"/>
    <w:uiPriority w:val="99"/>
    <w:qFormat/>
    <w:rsid w:val="00986055"/>
  </w:style>
  <w:style w:type="character" w:customStyle="1" w:styleId="ListLabel226">
    <w:name w:val="ListLabel 226"/>
    <w:uiPriority w:val="99"/>
    <w:qFormat/>
    <w:rsid w:val="00986055"/>
    <w:rPr>
      <w:b/>
      <w:sz w:val="20"/>
    </w:rPr>
  </w:style>
  <w:style w:type="character" w:customStyle="1" w:styleId="ListLabel227">
    <w:name w:val="ListLabel 227"/>
    <w:uiPriority w:val="99"/>
    <w:qFormat/>
    <w:rsid w:val="00986055"/>
  </w:style>
  <w:style w:type="character" w:customStyle="1" w:styleId="ListLabel228">
    <w:name w:val="ListLabel 228"/>
    <w:uiPriority w:val="99"/>
    <w:qFormat/>
    <w:rsid w:val="00986055"/>
  </w:style>
  <w:style w:type="character" w:customStyle="1" w:styleId="ListLabel229">
    <w:name w:val="ListLabel 229"/>
    <w:uiPriority w:val="99"/>
    <w:qFormat/>
    <w:rsid w:val="00986055"/>
  </w:style>
  <w:style w:type="character" w:customStyle="1" w:styleId="ListLabel230">
    <w:name w:val="ListLabel 230"/>
    <w:uiPriority w:val="99"/>
    <w:qFormat/>
    <w:rsid w:val="00986055"/>
  </w:style>
  <w:style w:type="character" w:customStyle="1" w:styleId="ListLabel231">
    <w:name w:val="ListLabel 231"/>
    <w:uiPriority w:val="99"/>
    <w:qFormat/>
    <w:rsid w:val="00986055"/>
  </w:style>
  <w:style w:type="character" w:customStyle="1" w:styleId="ListLabel232">
    <w:name w:val="ListLabel 232"/>
    <w:uiPriority w:val="99"/>
    <w:qFormat/>
    <w:rsid w:val="00986055"/>
  </w:style>
  <w:style w:type="character" w:customStyle="1" w:styleId="ListLabel233">
    <w:name w:val="ListLabel 233"/>
    <w:uiPriority w:val="99"/>
    <w:qFormat/>
    <w:rsid w:val="00986055"/>
  </w:style>
  <w:style w:type="character" w:customStyle="1" w:styleId="ListLabel234">
    <w:name w:val="ListLabel 234"/>
    <w:uiPriority w:val="99"/>
    <w:qFormat/>
    <w:rsid w:val="00986055"/>
  </w:style>
  <w:style w:type="character" w:customStyle="1" w:styleId="ListLabel235">
    <w:name w:val="ListLabel 235"/>
    <w:uiPriority w:val="99"/>
    <w:qFormat/>
    <w:rsid w:val="00986055"/>
    <w:rPr>
      <w:sz w:val="20"/>
    </w:rPr>
  </w:style>
  <w:style w:type="character" w:customStyle="1" w:styleId="ListLabel236">
    <w:name w:val="ListLabel 236"/>
    <w:uiPriority w:val="99"/>
    <w:qFormat/>
    <w:rsid w:val="00986055"/>
  </w:style>
  <w:style w:type="character" w:customStyle="1" w:styleId="ListLabel237">
    <w:name w:val="ListLabel 237"/>
    <w:uiPriority w:val="99"/>
    <w:qFormat/>
    <w:rsid w:val="00986055"/>
  </w:style>
  <w:style w:type="character" w:customStyle="1" w:styleId="ListLabel238">
    <w:name w:val="ListLabel 238"/>
    <w:uiPriority w:val="99"/>
    <w:qFormat/>
    <w:rsid w:val="00986055"/>
  </w:style>
  <w:style w:type="character" w:customStyle="1" w:styleId="ListLabel239">
    <w:name w:val="ListLabel 239"/>
    <w:uiPriority w:val="99"/>
    <w:qFormat/>
    <w:rsid w:val="00986055"/>
  </w:style>
  <w:style w:type="character" w:customStyle="1" w:styleId="ListLabel240">
    <w:name w:val="ListLabel 240"/>
    <w:uiPriority w:val="99"/>
    <w:qFormat/>
    <w:rsid w:val="00986055"/>
  </w:style>
  <w:style w:type="character" w:customStyle="1" w:styleId="ListLabel241">
    <w:name w:val="ListLabel 241"/>
    <w:uiPriority w:val="99"/>
    <w:qFormat/>
    <w:rsid w:val="00986055"/>
  </w:style>
  <w:style w:type="character" w:customStyle="1" w:styleId="ListLabel242">
    <w:name w:val="ListLabel 242"/>
    <w:uiPriority w:val="99"/>
    <w:qFormat/>
    <w:rsid w:val="00986055"/>
  </w:style>
  <w:style w:type="character" w:customStyle="1" w:styleId="ListLabel243">
    <w:name w:val="ListLabel 243"/>
    <w:uiPriority w:val="99"/>
    <w:qFormat/>
    <w:rsid w:val="00986055"/>
  </w:style>
  <w:style w:type="character" w:customStyle="1" w:styleId="ListLabel244">
    <w:name w:val="ListLabel 244"/>
    <w:uiPriority w:val="99"/>
    <w:qFormat/>
    <w:rsid w:val="00986055"/>
    <w:rPr>
      <w:sz w:val="20"/>
    </w:rPr>
  </w:style>
  <w:style w:type="character" w:customStyle="1" w:styleId="ListLabel245">
    <w:name w:val="ListLabel 245"/>
    <w:uiPriority w:val="99"/>
    <w:qFormat/>
    <w:rsid w:val="00986055"/>
  </w:style>
  <w:style w:type="character" w:customStyle="1" w:styleId="ListLabel246">
    <w:name w:val="ListLabel 246"/>
    <w:uiPriority w:val="99"/>
    <w:qFormat/>
    <w:rsid w:val="00986055"/>
  </w:style>
  <w:style w:type="character" w:customStyle="1" w:styleId="ListLabel247">
    <w:name w:val="ListLabel 247"/>
    <w:uiPriority w:val="99"/>
    <w:qFormat/>
    <w:rsid w:val="00986055"/>
  </w:style>
  <w:style w:type="character" w:customStyle="1" w:styleId="ListLabel248">
    <w:name w:val="ListLabel 248"/>
    <w:uiPriority w:val="99"/>
    <w:qFormat/>
    <w:rsid w:val="00986055"/>
  </w:style>
  <w:style w:type="character" w:customStyle="1" w:styleId="ListLabel249">
    <w:name w:val="ListLabel 249"/>
    <w:uiPriority w:val="99"/>
    <w:qFormat/>
    <w:rsid w:val="00986055"/>
  </w:style>
  <w:style w:type="character" w:customStyle="1" w:styleId="ListLabel250">
    <w:name w:val="ListLabel 250"/>
    <w:uiPriority w:val="99"/>
    <w:qFormat/>
    <w:rsid w:val="00986055"/>
  </w:style>
  <w:style w:type="character" w:customStyle="1" w:styleId="ListLabel251">
    <w:name w:val="ListLabel 251"/>
    <w:uiPriority w:val="99"/>
    <w:qFormat/>
    <w:rsid w:val="00986055"/>
  </w:style>
  <w:style w:type="character" w:customStyle="1" w:styleId="ListLabel252">
    <w:name w:val="ListLabel 252"/>
    <w:uiPriority w:val="99"/>
    <w:qFormat/>
    <w:rsid w:val="00986055"/>
  </w:style>
  <w:style w:type="character" w:customStyle="1" w:styleId="ListLabel253">
    <w:name w:val="ListLabel 253"/>
    <w:uiPriority w:val="99"/>
    <w:qFormat/>
    <w:rsid w:val="00986055"/>
    <w:rPr>
      <w:sz w:val="20"/>
    </w:rPr>
  </w:style>
  <w:style w:type="character" w:customStyle="1" w:styleId="ListLabel254">
    <w:name w:val="ListLabel 254"/>
    <w:uiPriority w:val="99"/>
    <w:qFormat/>
    <w:rsid w:val="00986055"/>
  </w:style>
  <w:style w:type="character" w:customStyle="1" w:styleId="ListLabel255">
    <w:name w:val="ListLabel 255"/>
    <w:uiPriority w:val="99"/>
    <w:qFormat/>
    <w:rsid w:val="00986055"/>
  </w:style>
  <w:style w:type="character" w:customStyle="1" w:styleId="ListLabel256">
    <w:name w:val="ListLabel 256"/>
    <w:uiPriority w:val="99"/>
    <w:qFormat/>
    <w:rsid w:val="00986055"/>
  </w:style>
  <w:style w:type="character" w:customStyle="1" w:styleId="ListLabel257">
    <w:name w:val="ListLabel 257"/>
    <w:uiPriority w:val="99"/>
    <w:qFormat/>
    <w:rsid w:val="00986055"/>
  </w:style>
  <w:style w:type="character" w:customStyle="1" w:styleId="ListLabel258">
    <w:name w:val="ListLabel 258"/>
    <w:uiPriority w:val="99"/>
    <w:qFormat/>
    <w:rsid w:val="00986055"/>
  </w:style>
  <w:style w:type="character" w:customStyle="1" w:styleId="ListLabel259">
    <w:name w:val="ListLabel 259"/>
    <w:uiPriority w:val="99"/>
    <w:qFormat/>
    <w:rsid w:val="00986055"/>
  </w:style>
  <w:style w:type="character" w:customStyle="1" w:styleId="ListLabel260">
    <w:name w:val="ListLabel 260"/>
    <w:uiPriority w:val="99"/>
    <w:qFormat/>
    <w:rsid w:val="00986055"/>
  </w:style>
  <w:style w:type="character" w:customStyle="1" w:styleId="ListLabel261">
    <w:name w:val="ListLabel 261"/>
    <w:uiPriority w:val="99"/>
    <w:qFormat/>
    <w:rsid w:val="00986055"/>
  </w:style>
  <w:style w:type="character" w:customStyle="1" w:styleId="ListLabel262">
    <w:name w:val="ListLabel 262"/>
    <w:uiPriority w:val="99"/>
    <w:qFormat/>
    <w:rsid w:val="00986055"/>
    <w:rPr>
      <w:sz w:val="20"/>
    </w:rPr>
  </w:style>
  <w:style w:type="character" w:customStyle="1" w:styleId="ListLabel263">
    <w:name w:val="ListLabel 263"/>
    <w:uiPriority w:val="99"/>
    <w:qFormat/>
    <w:rsid w:val="00986055"/>
  </w:style>
  <w:style w:type="character" w:customStyle="1" w:styleId="ListLabel264">
    <w:name w:val="ListLabel 264"/>
    <w:uiPriority w:val="99"/>
    <w:qFormat/>
    <w:rsid w:val="00986055"/>
  </w:style>
  <w:style w:type="character" w:customStyle="1" w:styleId="ListLabel265">
    <w:name w:val="ListLabel 265"/>
    <w:uiPriority w:val="99"/>
    <w:qFormat/>
    <w:rsid w:val="00986055"/>
  </w:style>
  <w:style w:type="character" w:customStyle="1" w:styleId="ListLabel266">
    <w:name w:val="ListLabel 266"/>
    <w:uiPriority w:val="99"/>
    <w:qFormat/>
    <w:rsid w:val="00986055"/>
  </w:style>
  <w:style w:type="character" w:customStyle="1" w:styleId="ListLabel267">
    <w:name w:val="ListLabel 267"/>
    <w:uiPriority w:val="99"/>
    <w:qFormat/>
    <w:rsid w:val="00986055"/>
  </w:style>
  <w:style w:type="character" w:customStyle="1" w:styleId="ListLabel268">
    <w:name w:val="ListLabel 268"/>
    <w:uiPriority w:val="99"/>
    <w:qFormat/>
    <w:rsid w:val="00986055"/>
  </w:style>
  <w:style w:type="character" w:customStyle="1" w:styleId="ListLabel269">
    <w:name w:val="ListLabel 269"/>
    <w:uiPriority w:val="99"/>
    <w:qFormat/>
    <w:rsid w:val="00986055"/>
  </w:style>
  <w:style w:type="character" w:customStyle="1" w:styleId="ListLabel270">
    <w:name w:val="ListLabel 270"/>
    <w:uiPriority w:val="99"/>
    <w:qFormat/>
    <w:rsid w:val="00986055"/>
  </w:style>
  <w:style w:type="character" w:customStyle="1" w:styleId="ListLabel271">
    <w:name w:val="ListLabel 271"/>
    <w:uiPriority w:val="99"/>
    <w:qFormat/>
    <w:rsid w:val="00986055"/>
    <w:rPr>
      <w:sz w:val="20"/>
    </w:rPr>
  </w:style>
  <w:style w:type="character" w:customStyle="1" w:styleId="ListLabel272">
    <w:name w:val="ListLabel 272"/>
    <w:uiPriority w:val="99"/>
    <w:qFormat/>
    <w:rsid w:val="00986055"/>
  </w:style>
  <w:style w:type="character" w:customStyle="1" w:styleId="ListLabel273">
    <w:name w:val="ListLabel 273"/>
    <w:uiPriority w:val="99"/>
    <w:qFormat/>
    <w:rsid w:val="00986055"/>
  </w:style>
  <w:style w:type="character" w:customStyle="1" w:styleId="ListLabel274">
    <w:name w:val="ListLabel 274"/>
    <w:uiPriority w:val="99"/>
    <w:qFormat/>
    <w:rsid w:val="00986055"/>
  </w:style>
  <w:style w:type="character" w:customStyle="1" w:styleId="ListLabel275">
    <w:name w:val="ListLabel 275"/>
    <w:uiPriority w:val="99"/>
    <w:qFormat/>
    <w:rsid w:val="00986055"/>
  </w:style>
  <w:style w:type="character" w:customStyle="1" w:styleId="ListLabel276">
    <w:name w:val="ListLabel 276"/>
    <w:uiPriority w:val="99"/>
    <w:qFormat/>
    <w:rsid w:val="00986055"/>
  </w:style>
  <w:style w:type="character" w:customStyle="1" w:styleId="ListLabel277">
    <w:name w:val="ListLabel 277"/>
    <w:uiPriority w:val="99"/>
    <w:qFormat/>
    <w:rsid w:val="00986055"/>
  </w:style>
  <w:style w:type="character" w:customStyle="1" w:styleId="ListLabel278">
    <w:name w:val="ListLabel 278"/>
    <w:uiPriority w:val="99"/>
    <w:qFormat/>
    <w:rsid w:val="00986055"/>
  </w:style>
  <w:style w:type="character" w:customStyle="1" w:styleId="ListLabel279">
    <w:name w:val="ListLabel 279"/>
    <w:uiPriority w:val="99"/>
    <w:qFormat/>
    <w:rsid w:val="00986055"/>
  </w:style>
  <w:style w:type="character" w:customStyle="1" w:styleId="ListLabel280">
    <w:name w:val="ListLabel 280"/>
    <w:uiPriority w:val="99"/>
    <w:qFormat/>
    <w:rsid w:val="00986055"/>
    <w:rPr>
      <w:sz w:val="20"/>
    </w:rPr>
  </w:style>
  <w:style w:type="character" w:customStyle="1" w:styleId="ListLabel281">
    <w:name w:val="ListLabel 281"/>
    <w:uiPriority w:val="99"/>
    <w:qFormat/>
    <w:rsid w:val="00986055"/>
  </w:style>
  <w:style w:type="character" w:customStyle="1" w:styleId="ListLabel282">
    <w:name w:val="ListLabel 282"/>
    <w:uiPriority w:val="99"/>
    <w:qFormat/>
    <w:rsid w:val="00986055"/>
  </w:style>
  <w:style w:type="character" w:customStyle="1" w:styleId="ListLabel283">
    <w:name w:val="ListLabel 283"/>
    <w:uiPriority w:val="99"/>
    <w:qFormat/>
    <w:rsid w:val="00986055"/>
  </w:style>
  <w:style w:type="character" w:customStyle="1" w:styleId="ListLabel284">
    <w:name w:val="ListLabel 284"/>
    <w:uiPriority w:val="99"/>
    <w:qFormat/>
    <w:rsid w:val="00986055"/>
  </w:style>
  <w:style w:type="character" w:customStyle="1" w:styleId="ListLabel285">
    <w:name w:val="ListLabel 285"/>
    <w:uiPriority w:val="99"/>
    <w:qFormat/>
    <w:rsid w:val="00986055"/>
  </w:style>
  <w:style w:type="character" w:customStyle="1" w:styleId="ListLabel286">
    <w:name w:val="ListLabel 286"/>
    <w:uiPriority w:val="99"/>
    <w:qFormat/>
    <w:rsid w:val="00986055"/>
  </w:style>
  <w:style w:type="character" w:customStyle="1" w:styleId="ListLabel287">
    <w:name w:val="ListLabel 287"/>
    <w:uiPriority w:val="99"/>
    <w:qFormat/>
    <w:rsid w:val="00986055"/>
  </w:style>
  <w:style w:type="character" w:customStyle="1" w:styleId="ListLabel288">
    <w:name w:val="ListLabel 288"/>
    <w:uiPriority w:val="99"/>
    <w:qFormat/>
    <w:rsid w:val="00986055"/>
  </w:style>
  <w:style w:type="character" w:customStyle="1" w:styleId="ListLabel289">
    <w:name w:val="ListLabel 289"/>
    <w:uiPriority w:val="99"/>
    <w:qFormat/>
    <w:rsid w:val="00986055"/>
    <w:rPr>
      <w:b/>
      <w:color w:val="00000A"/>
      <w:sz w:val="20"/>
    </w:rPr>
  </w:style>
  <w:style w:type="character" w:customStyle="1" w:styleId="ListLabel290">
    <w:name w:val="ListLabel 290"/>
    <w:uiPriority w:val="99"/>
    <w:qFormat/>
    <w:rsid w:val="00986055"/>
  </w:style>
  <w:style w:type="character" w:customStyle="1" w:styleId="ListLabel291">
    <w:name w:val="ListLabel 291"/>
    <w:uiPriority w:val="99"/>
    <w:qFormat/>
    <w:rsid w:val="00986055"/>
  </w:style>
  <w:style w:type="character" w:customStyle="1" w:styleId="ListLabel292">
    <w:name w:val="ListLabel 292"/>
    <w:uiPriority w:val="99"/>
    <w:qFormat/>
    <w:rsid w:val="00986055"/>
  </w:style>
  <w:style w:type="character" w:customStyle="1" w:styleId="ListLabel293">
    <w:name w:val="ListLabel 293"/>
    <w:uiPriority w:val="99"/>
    <w:qFormat/>
    <w:rsid w:val="00986055"/>
  </w:style>
  <w:style w:type="character" w:customStyle="1" w:styleId="ListLabel294">
    <w:name w:val="ListLabel 294"/>
    <w:uiPriority w:val="99"/>
    <w:qFormat/>
    <w:rsid w:val="00986055"/>
  </w:style>
  <w:style w:type="character" w:customStyle="1" w:styleId="ListLabel295">
    <w:name w:val="ListLabel 295"/>
    <w:uiPriority w:val="99"/>
    <w:qFormat/>
    <w:rsid w:val="00986055"/>
  </w:style>
  <w:style w:type="character" w:customStyle="1" w:styleId="ListLabel296">
    <w:name w:val="ListLabel 296"/>
    <w:uiPriority w:val="99"/>
    <w:qFormat/>
    <w:rsid w:val="00986055"/>
  </w:style>
  <w:style w:type="character" w:customStyle="1" w:styleId="ListLabel297">
    <w:name w:val="ListLabel 297"/>
    <w:uiPriority w:val="99"/>
    <w:qFormat/>
    <w:rsid w:val="00986055"/>
  </w:style>
  <w:style w:type="character" w:customStyle="1" w:styleId="ListLabel298">
    <w:name w:val="ListLabel 298"/>
    <w:uiPriority w:val="99"/>
    <w:qFormat/>
    <w:rsid w:val="00986055"/>
    <w:rPr>
      <w:b/>
      <w:color w:val="00000A"/>
      <w:sz w:val="20"/>
    </w:rPr>
  </w:style>
  <w:style w:type="character" w:customStyle="1" w:styleId="Bullets">
    <w:name w:val="Bullets"/>
    <w:uiPriority w:val="99"/>
    <w:qFormat/>
    <w:rsid w:val="00986055"/>
    <w:rPr>
      <w:rFonts w:ascii="OpenSymbol" w:hAnsi="OpenSymbol"/>
    </w:rPr>
  </w:style>
  <w:style w:type="character" w:customStyle="1" w:styleId="StrongEmphasis">
    <w:name w:val="Strong Emphasis"/>
    <w:uiPriority w:val="99"/>
    <w:qFormat/>
    <w:rsid w:val="00986055"/>
    <w:rPr>
      <w:b/>
    </w:rPr>
  </w:style>
  <w:style w:type="character" w:customStyle="1" w:styleId="ListLabel299">
    <w:name w:val="ListLabel 299"/>
    <w:uiPriority w:val="99"/>
    <w:qFormat/>
    <w:rsid w:val="00986055"/>
    <w:rPr>
      <w:sz w:val="20"/>
    </w:rPr>
  </w:style>
  <w:style w:type="character" w:customStyle="1" w:styleId="ListLabel300">
    <w:name w:val="ListLabel 300"/>
    <w:uiPriority w:val="99"/>
    <w:qFormat/>
    <w:rsid w:val="00986055"/>
  </w:style>
  <w:style w:type="character" w:customStyle="1" w:styleId="ListLabel301">
    <w:name w:val="ListLabel 301"/>
    <w:uiPriority w:val="99"/>
    <w:qFormat/>
    <w:rsid w:val="00986055"/>
  </w:style>
  <w:style w:type="character" w:customStyle="1" w:styleId="ListLabel302">
    <w:name w:val="ListLabel 302"/>
    <w:uiPriority w:val="99"/>
    <w:qFormat/>
    <w:rsid w:val="00986055"/>
  </w:style>
  <w:style w:type="character" w:customStyle="1" w:styleId="ListLabel303">
    <w:name w:val="ListLabel 303"/>
    <w:uiPriority w:val="99"/>
    <w:qFormat/>
    <w:rsid w:val="00986055"/>
  </w:style>
  <w:style w:type="character" w:customStyle="1" w:styleId="ListLabel304">
    <w:name w:val="ListLabel 304"/>
    <w:uiPriority w:val="99"/>
    <w:qFormat/>
    <w:rsid w:val="00986055"/>
  </w:style>
  <w:style w:type="character" w:customStyle="1" w:styleId="ListLabel305">
    <w:name w:val="ListLabel 305"/>
    <w:uiPriority w:val="99"/>
    <w:qFormat/>
    <w:rsid w:val="00986055"/>
  </w:style>
  <w:style w:type="character" w:customStyle="1" w:styleId="ListLabel306">
    <w:name w:val="ListLabel 306"/>
    <w:uiPriority w:val="99"/>
    <w:qFormat/>
    <w:rsid w:val="00986055"/>
  </w:style>
  <w:style w:type="character" w:customStyle="1" w:styleId="ListLabel307">
    <w:name w:val="ListLabel 307"/>
    <w:uiPriority w:val="99"/>
    <w:qFormat/>
    <w:rsid w:val="00986055"/>
  </w:style>
  <w:style w:type="character" w:customStyle="1" w:styleId="ListLabel308">
    <w:name w:val="ListLabel 308"/>
    <w:uiPriority w:val="99"/>
    <w:qFormat/>
    <w:rsid w:val="00986055"/>
    <w:rPr>
      <w:sz w:val="20"/>
    </w:rPr>
  </w:style>
  <w:style w:type="character" w:customStyle="1" w:styleId="ListLabel309">
    <w:name w:val="ListLabel 309"/>
    <w:uiPriority w:val="99"/>
    <w:qFormat/>
    <w:rsid w:val="00986055"/>
    <w:rPr>
      <w:sz w:val="20"/>
    </w:rPr>
  </w:style>
  <w:style w:type="character" w:customStyle="1" w:styleId="ListLabel310">
    <w:name w:val="ListLabel 310"/>
    <w:uiPriority w:val="99"/>
    <w:qFormat/>
    <w:rsid w:val="00986055"/>
  </w:style>
  <w:style w:type="character" w:customStyle="1" w:styleId="ListLabel311">
    <w:name w:val="ListLabel 311"/>
    <w:uiPriority w:val="99"/>
    <w:qFormat/>
    <w:rsid w:val="00986055"/>
  </w:style>
  <w:style w:type="character" w:customStyle="1" w:styleId="ListLabel312">
    <w:name w:val="ListLabel 312"/>
    <w:uiPriority w:val="99"/>
    <w:qFormat/>
    <w:rsid w:val="00986055"/>
  </w:style>
  <w:style w:type="character" w:customStyle="1" w:styleId="ListLabel313">
    <w:name w:val="ListLabel 313"/>
    <w:uiPriority w:val="99"/>
    <w:qFormat/>
    <w:rsid w:val="00986055"/>
  </w:style>
  <w:style w:type="character" w:customStyle="1" w:styleId="ListLabel314">
    <w:name w:val="ListLabel 314"/>
    <w:uiPriority w:val="99"/>
    <w:qFormat/>
    <w:rsid w:val="00986055"/>
  </w:style>
  <w:style w:type="character" w:customStyle="1" w:styleId="ListLabel315">
    <w:name w:val="ListLabel 315"/>
    <w:uiPriority w:val="99"/>
    <w:qFormat/>
    <w:rsid w:val="00986055"/>
  </w:style>
  <w:style w:type="character" w:customStyle="1" w:styleId="ListLabel316">
    <w:name w:val="ListLabel 316"/>
    <w:uiPriority w:val="99"/>
    <w:qFormat/>
    <w:rsid w:val="00986055"/>
  </w:style>
  <w:style w:type="character" w:customStyle="1" w:styleId="ListLabel317">
    <w:name w:val="ListLabel 317"/>
    <w:uiPriority w:val="99"/>
    <w:qFormat/>
    <w:rsid w:val="00986055"/>
  </w:style>
  <w:style w:type="character" w:customStyle="1" w:styleId="ListLabel318">
    <w:name w:val="ListLabel 318"/>
    <w:uiPriority w:val="99"/>
    <w:qFormat/>
    <w:rsid w:val="00986055"/>
    <w:rPr>
      <w:sz w:val="20"/>
    </w:rPr>
  </w:style>
  <w:style w:type="character" w:customStyle="1" w:styleId="ListLabel319">
    <w:name w:val="ListLabel 319"/>
    <w:uiPriority w:val="99"/>
    <w:qFormat/>
    <w:rsid w:val="00986055"/>
  </w:style>
  <w:style w:type="character" w:customStyle="1" w:styleId="ListLabel320">
    <w:name w:val="ListLabel 320"/>
    <w:uiPriority w:val="99"/>
    <w:qFormat/>
    <w:rsid w:val="00986055"/>
  </w:style>
  <w:style w:type="character" w:customStyle="1" w:styleId="ListLabel321">
    <w:name w:val="ListLabel 321"/>
    <w:uiPriority w:val="99"/>
    <w:qFormat/>
    <w:rsid w:val="00986055"/>
  </w:style>
  <w:style w:type="character" w:customStyle="1" w:styleId="ListLabel322">
    <w:name w:val="ListLabel 322"/>
    <w:uiPriority w:val="99"/>
    <w:qFormat/>
    <w:rsid w:val="00986055"/>
  </w:style>
  <w:style w:type="character" w:customStyle="1" w:styleId="ListLabel323">
    <w:name w:val="ListLabel 323"/>
    <w:uiPriority w:val="99"/>
    <w:qFormat/>
    <w:rsid w:val="00986055"/>
  </w:style>
  <w:style w:type="character" w:customStyle="1" w:styleId="ListLabel324">
    <w:name w:val="ListLabel 324"/>
    <w:uiPriority w:val="99"/>
    <w:qFormat/>
    <w:rsid w:val="00986055"/>
  </w:style>
  <w:style w:type="character" w:customStyle="1" w:styleId="ListLabel325">
    <w:name w:val="ListLabel 325"/>
    <w:uiPriority w:val="99"/>
    <w:qFormat/>
    <w:rsid w:val="00986055"/>
  </w:style>
  <w:style w:type="character" w:customStyle="1" w:styleId="ListLabel326">
    <w:name w:val="ListLabel 326"/>
    <w:uiPriority w:val="99"/>
    <w:qFormat/>
    <w:rsid w:val="00986055"/>
  </w:style>
  <w:style w:type="character" w:customStyle="1" w:styleId="ListLabel327">
    <w:name w:val="ListLabel 327"/>
    <w:uiPriority w:val="99"/>
    <w:qFormat/>
    <w:rsid w:val="00986055"/>
    <w:rPr>
      <w:b/>
      <w:sz w:val="20"/>
    </w:rPr>
  </w:style>
  <w:style w:type="character" w:customStyle="1" w:styleId="ListLabel328">
    <w:name w:val="ListLabel 328"/>
    <w:uiPriority w:val="99"/>
    <w:qFormat/>
    <w:rsid w:val="00986055"/>
  </w:style>
  <w:style w:type="character" w:customStyle="1" w:styleId="ListLabel329">
    <w:name w:val="ListLabel 329"/>
    <w:uiPriority w:val="99"/>
    <w:qFormat/>
    <w:rsid w:val="00986055"/>
  </w:style>
  <w:style w:type="character" w:customStyle="1" w:styleId="ListLabel330">
    <w:name w:val="ListLabel 330"/>
    <w:uiPriority w:val="99"/>
    <w:qFormat/>
    <w:rsid w:val="00986055"/>
  </w:style>
  <w:style w:type="character" w:customStyle="1" w:styleId="ListLabel331">
    <w:name w:val="ListLabel 331"/>
    <w:uiPriority w:val="99"/>
    <w:qFormat/>
    <w:rsid w:val="00986055"/>
  </w:style>
  <w:style w:type="character" w:customStyle="1" w:styleId="ListLabel332">
    <w:name w:val="ListLabel 332"/>
    <w:uiPriority w:val="99"/>
    <w:qFormat/>
    <w:rsid w:val="00986055"/>
  </w:style>
  <w:style w:type="character" w:customStyle="1" w:styleId="ListLabel333">
    <w:name w:val="ListLabel 333"/>
    <w:uiPriority w:val="99"/>
    <w:qFormat/>
    <w:rsid w:val="00986055"/>
  </w:style>
  <w:style w:type="character" w:customStyle="1" w:styleId="ListLabel334">
    <w:name w:val="ListLabel 334"/>
    <w:uiPriority w:val="99"/>
    <w:qFormat/>
    <w:rsid w:val="00986055"/>
  </w:style>
  <w:style w:type="character" w:customStyle="1" w:styleId="ListLabel335">
    <w:name w:val="ListLabel 335"/>
    <w:uiPriority w:val="99"/>
    <w:qFormat/>
    <w:rsid w:val="00986055"/>
  </w:style>
  <w:style w:type="character" w:customStyle="1" w:styleId="ListLabel336">
    <w:name w:val="ListLabel 336"/>
    <w:uiPriority w:val="99"/>
    <w:qFormat/>
    <w:rsid w:val="00986055"/>
    <w:rPr>
      <w:sz w:val="20"/>
    </w:rPr>
  </w:style>
  <w:style w:type="character" w:customStyle="1" w:styleId="ListLabel337">
    <w:name w:val="ListLabel 337"/>
    <w:uiPriority w:val="99"/>
    <w:qFormat/>
    <w:rsid w:val="00986055"/>
  </w:style>
  <w:style w:type="character" w:customStyle="1" w:styleId="ListLabel338">
    <w:name w:val="ListLabel 338"/>
    <w:uiPriority w:val="99"/>
    <w:qFormat/>
    <w:rsid w:val="00986055"/>
  </w:style>
  <w:style w:type="character" w:customStyle="1" w:styleId="ListLabel339">
    <w:name w:val="ListLabel 339"/>
    <w:uiPriority w:val="99"/>
    <w:qFormat/>
    <w:rsid w:val="00986055"/>
  </w:style>
  <w:style w:type="character" w:customStyle="1" w:styleId="ListLabel340">
    <w:name w:val="ListLabel 340"/>
    <w:uiPriority w:val="99"/>
    <w:qFormat/>
    <w:rsid w:val="00986055"/>
  </w:style>
  <w:style w:type="character" w:customStyle="1" w:styleId="ListLabel341">
    <w:name w:val="ListLabel 341"/>
    <w:uiPriority w:val="99"/>
    <w:qFormat/>
    <w:rsid w:val="00986055"/>
  </w:style>
  <w:style w:type="character" w:customStyle="1" w:styleId="ListLabel342">
    <w:name w:val="ListLabel 342"/>
    <w:uiPriority w:val="99"/>
    <w:qFormat/>
    <w:rsid w:val="00986055"/>
  </w:style>
  <w:style w:type="character" w:customStyle="1" w:styleId="ListLabel343">
    <w:name w:val="ListLabel 343"/>
    <w:uiPriority w:val="99"/>
    <w:qFormat/>
    <w:rsid w:val="00986055"/>
  </w:style>
  <w:style w:type="character" w:customStyle="1" w:styleId="ListLabel344">
    <w:name w:val="ListLabel 344"/>
    <w:uiPriority w:val="99"/>
    <w:qFormat/>
    <w:rsid w:val="00986055"/>
  </w:style>
  <w:style w:type="character" w:customStyle="1" w:styleId="ListLabel345">
    <w:name w:val="ListLabel 345"/>
    <w:uiPriority w:val="99"/>
    <w:qFormat/>
    <w:rsid w:val="00986055"/>
    <w:rPr>
      <w:sz w:val="20"/>
    </w:rPr>
  </w:style>
  <w:style w:type="character" w:customStyle="1" w:styleId="ListLabel346">
    <w:name w:val="ListLabel 346"/>
    <w:uiPriority w:val="99"/>
    <w:qFormat/>
    <w:rsid w:val="00986055"/>
  </w:style>
  <w:style w:type="character" w:customStyle="1" w:styleId="ListLabel347">
    <w:name w:val="ListLabel 347"/>
    <w:uiPriority w:val="99"/>
    <w:qFormat/>
    <w:rsid w:val="00986055"/>
  </w:style>
  <w:style w:type="character" w:customStyle="1" w:styleId="ListLabel348">
    <w:name w:val="ListLabel 348"/>
    <w:uiPriority w:val="99"/>
    <w:qFormat/>
    <w:rsid w:val="00986055"/>
  </w:style>
  <w:style w:type="character" w:customStyle="1" w:styleId="ListLabel349">
    <w:name w:val="ListLabel 349"/>
    <w:uiPriority w:val="99"/>
    <w:qFormat/>
    <w:rsid w:val="00986055"/>
  </w:style>
  <w:style w:type="character" w:customStyle="1" w:styleId="ListLabel350">
    <w:name w:val="ListLabel 350"/>
    <w:uiPriority w:val="99"/>
    <w:qFormat/>
    <w:rsid w:val="00986055"/>
  </w:style>
  <w:style w:type="character" w:customStyle="1" w:styleId="ListLabel351">
    <w:name w:val="ListLabel 351"/>
    <w:uiPriority w:val="99"/>
    <w:qFormat/>
    <w:rsid w:val="00986055"/>
  </w:style>
  <w:style w:type="character" w:customStyle="1" w:styleId="ListLabel352">
    <w:name w:val="ListLabel 352"/>
    <w:uiPriority w:val="99"/>
    <w:qFormat/>
    <w:rsid w:val="00986055"/>
  </w:style>
  <w:style w:type="character" w:customStyle="1" w:styleId="ListLabel353">
    <w:name w:val="ListLabel 353"/>
    <w:uiPriority w:val="99"/>
    <w:qFormat/>
    <w:rsid w:val="00986055"/>
  </w:style>
  <w:style w:type="character" w:customStyle="1" w:styleId="ListLabel354">
    <w:name w:val="ListLabel 354"/>
    <w:uiPriority w:val="99"/>
    <w:qFormat/>
    <w:rsid w:val="00986055"/>
    <w:rPr>
      <w:sz w:val="20"/>
    </w:rPr>
  </w:style>
  <w:style w:type="character" w:customStyle="1" w:styleId="ListLabel355">
    <w:name w:val="ListLabel 355"/>
    <w:uiPriority w:val="99"/>
    <w:qFormat/>
    <w:rsid w:val="00986055"/>
  </w:style>
  <w:style w:type="character" w:customStyle="1" w:styleId="ListLabel356">
    <w:name w:val="ListLabel 356"/>
    <w:uiPriority w:val="99"/>
    <w:qFormat/>
    <w:rsid w:val="00986055"/>
  </w:style>
  <w:style w:type="character" w:customStyle="1" w:styleId="ListLabel357">
    <w:name w:val="ListLabel 357"/>
    <w:uiPriority w:val="99"/>
    <w:qFormat/>
    <w:rsid w:val="00986055"/>
  </w:style>
  <w:style w:type="character" w:customStyle="1" w:styleId="ListLabel358">
    <w:name w:val="ListLabel 358"/>
    <w:uiPriority w:val="99"/>
    <w:qFormat/>
    <w:rsid w:val="00986055"/>
  </w:style>
  <w:style w:type="character" w:customStyle="1" w:styleId="ListLabel359">
    <w:name w:val="ListLabel 359"/>
    <w:uiPriority w:val="99"/>
    <w:qFormat/>
    <w:rsid w:val="00986055"/>
  </w:style>
  <w:style w:type="character" w:customStyle="1" w:styleId="ListLabel360">
    <w:name w:val="ListLabel 360"/>
    <w:uiPriority w:val="99"/>
    <w:qFormat/>
    <w:rsid w:val="00986055"/>
  </w:style>
  <w:style w:type="character" w:customStyle="1" w:styleId="ListLabel361">
    <w:name w:val="ListLabel 361"/>
    <w:uiPriority w:val="99"/>
    <w:qFormat/>
    <w:rsid w:val="00986055"/>
  </w:style>
  <w:style w:type="character" w:customStyle="1" w:styleId="ListLabel362">
    <w:name w:val="ListLabel 362"/>
    <w:uiPriority w:val="99"/>
    <w:qFormat/>
    <w:rsid w:val="00986055"/>
  </w:style>
  <w:style w:type="character" w:customStyle="1" w:styleId="ListLabel363">
    <w:name w:val="ListLabel 363"/>
    <w:uiPriority w:val="99"/>
    <w:qFormat/>
    <w:rsid w:val="00986055"/>
    <w:rPr>
      <w:sz w:val="20"/>
    </w:rPr>
  </w:style>
  <w:style w:type="character" w:customStyle="1" w:styleId="ListLabel364">
    <w:name w:val="ListLabel 364"/>
    <w:uiPriority w:val="99"/>
    <w:qFormat/>
    <w:rsid w:val="00986055"/>
  </w:style>
  <w:style w:type="character" w:customStyle="1" w:styleId="ListLabel365">
    <w:name w:val="ListLabel 365"/>
    <w:uiPriority w:val="99"/>
    <w:qFormat/>
    <w:rsid w:val="00986055"/>
  </w:style>
  <w:style w:type="character" w:customStyle="1" w:styleId="ListLabel366">
    <w:name w:val="ListLabel 366"/>
    <w:uiPriority w:val="99"/>
    <w:qFormat/>
    <w:rsid w:val="00986055"/>
  </w:style>
  <w:style w:type="character" w:customStyle="1" w:styleId="ListLabel367">
    <w:name w:val="ListLabel 367"/>
    <w:uiPriority w:val="99"/>
    <w:qFormat/>
    <w:rsid w:val="00986055"/>
  </w:style>
  <w:style w:type="character" w:customStyle="1" w:styleId="ListLabel368">
    <w:name w:val="ListLabel 368"/>
    <w:uiPriority w:val="99"/>
    <w:qFormat/>
    <w:rsid w:val="00986055"/>
  </w:style>
  <w:style w:type="character" w:customStyle="1" w:styleId="ListLabel369">
    <w:name w:val="ListLabel 369"/>
    <w:uiPriority w:val="99"/>
    <w:qFormat/>
    <w:rsid w:val="00986055"/>
  </w:style>
  <w:style w:type="character" w:customStyle="1" w:styleId="ListLabel370">
    <w:name w:val="ListLabel 370"/>
    <w:uiPriority w:val="99"/>
    <w:qFormat/>
    <w:rsid w:val="00986055"/>
  </w:style>
  <w:style w:type="character" w:customStyle="1" w:styleId="ListLabel371">
    <w:name w:val="ListLabel 371"/>
    <w:uiPriority w:val="99"/>
    <w:qFormat/>
    <w:rsid w:val="00986055"/>
  </w:style>
  <w:style w:type="character" w:customStyle="1" w:styleId="ListLabel372">
    <w:name w:val="ListLabel 372"/>
    <w:uiPriority w:val="99"/>
    <w:qFormat/>
    <w:rsid w:val="00986055"/>
    <w:rPr>
      <w:sz w:val="20"/>
    </w:rPr>
  </w:style>
  <w:style w:type="character" w:customStyle="1" w:styleId="ListLabel373">
    <w:name w:val="ListLabel 373"/>
    <w:uiPriority w:val="99"/>
    <w:qFormat/>
    <w:rsid w:val="00986055"/>
  </w:style>
  <w:style w:type="character" w:customStyle="1" w:styleId="ListLabel374">
    <w:name w:val="ListLabel 374"/>
    <w:uiPriority w:val="99"/>
    <w:qFormat/>
    <w:rsid w:val="00986055"/>
  </w:style>
  <w:style w:type="character" w:customStyle="1" w:styleId="ListLabel375">
    <w:name w:val="ListLabel 375"/>
    <w:uiPriority w:val="99"/>
    <w:qFormat/>
    <w:rsid w:val="00986055"/>
  </w:style>
  <w:style w:type="character" w:customStyle="1" w:styleId="ListLabel376">
    <w:name w:val="ListLabel 376"/>
    <w:uiPriority w:val="99"/>
    <w:qFormat/>
    <w:rsid w:val="00986055"/>
  </w:style>
  <w:style w:type="character" w:customStyle="1" w:styleId="ListLabel377">
    <w:name w:val="ListLabel 377"/>
    <w:uiPriority w:val="99"/>
    <w:qFormat/>
    <w:rsid w:val="00986055"/>
  </w:style>
  <w:style w:type="character" w:customStyle="1" w:styleId="ListLabel378">
    <w:name w:val="ListLabel 378"/>
    <w:uiPriority w:val="99"/>
    <w:qFormat/>
    <w:rsid w:val="00986055"/>
  </w:style>
  <w:style w:type="character" w:customStyle="1" w:styleId="ListLabel379">
    <w:name w:val="ListLabel 379"/>
    <w:uiPriority w:val="99"/>
    <w:qFormat/>
    <w:rsid w:val="00986055"/>
  </w:style>
  <w:style w:type="character" w:customStyle="1" w:styleId="ListLabel380">
    <w:name w:val="ListLabel 380"/>
    <w:uiPriority w:val="99"/>
    <w:qFormat/>
    <w:rsid w:val="00986055"/>
  </w:style>
  <w:style w:type="character" w:customStyle="1" w:styleId="ListLabel381">
    <w:name w:val="ListLabel 381"/>
    <w:uiPriority w:val="99"/>
    <w:qFormat/>
    <w:rsid w:val="00986055"/>
    <w:rPr>
      <w:b/>
      <w:color w:val="00000A"/>
      <w:sz w:val="20"/>
    </w:rPr>
  </w:style>
  <w:style w:type="character" w:customStyle="1" w:styleId="ListLabel382">
    <w:name w:val="ListLabel 382"/>
    <w:uiPriority w:val="99"/>
    <w:qFormat/>
    <w:rsid w:val="00986055"/>
  </w:style>
  <w:style w:type="character" w:customStyle="1" w:styleId="ListLabel383">
    <w:name w:val="ListLabel 383"/>
    <w:uiPriority w:val="99"/>
    <w:qFormat/>
    <w:rsid w:val="00986055"/>
  </w:style>
  <w:style w:type="character" w:customStyle="1" w:styleId="ListLabel384">
    <w:name w:val="ListLabel 384"/>
    <w:uiPriority w:val="99"/>
    <w:qFormat/>
    <w:rsid w:val="00986055"/>
  </w:style>
  <w:style w:type="character" w:customStyle="1" w:styleId="ListLabel385">
    <w:name w:val="ListLabel 385"/>
    <w:uiPriority w:val="99"/>
    <w:qFormat/>
    <w:rsid w:val="00986055"/>
  </w:style>
  <w:style w:type="character" w:customStyle="1" w:styleId="ListLabel386">
    <w:name w:val="ListLabel 386"/>
    <w:uiPriority w:val="99"/>
    <w:qFormat/>
    <w:rsid w:val="00986055"/>
  </w:style>
  <w:style w:type="character" w:customStyle="1" w:styleId="ListLabel387">
    <w:name w:val="ListLabel 387"/>
    <w:uiPriority w:val="99"/>
    <w:qFormat/>
    <w:rsid w:val="00986055"/>
  </w:style>
  <w:style w:type="character" w:customStyle="1" w:styleId="ListLabel388">
    <w:name w:val="ListLabel 388"/>
    <w:uiPriority w:val="99"/>
    <w:qFormat/>
    <w:rsid w:val="00986055"/>
  </w:style>
  <w:style w:type="character" w:customStyle="1" w:styleId="ListLabel389">
    <w:name w:val="ListLabel 389"/>
    <w:uiPriority w:val="99"/>
    <w:qFormat/>
    <w:rsid w:val="00986055"/>
  </w:style>
  <w:style w:type="character" w:customStyle="1" w:styleId="ListLabel390">
    <w:name w:val="ListLabel 390"/>
    <w:uiPriority w:val="99"/>
    <w:qFormat/>
    <w:rsid w:val="00986055"/>
    <w:rPr>
      <w:b/>
      <w:color w:val="00000A"/>
      <w:sz w:val="20"/>
    </w:rPr>
  </w:style>
  <w:style w:type="character" w:customStyle="1" w:styleId="ListLabel391">
    <w:name w:val="ListLabel 391"/>
    <w:uiPriority w:val="99"/>
    <w:qFormat/>
    <w:rsid w:val="00986055"/>
  </w:style>
  <w:style w:type="character" w:customStyle="1" w:styleId="ListLabel392">
    <w:name w:val="ListLabel 392"/>
    <w:uiPriority w:val="99"/>
    <w:qFormat/>
    <w:rsid w:val="00986055"/>
  </w:style>
  <w:style w:type="character" w:customStyle="1" w:styleId="ListLabel393">
    <w:name w:val="ListLabel 393"/>
    <w:uiPriority w:val="99"/>
    <w:qFormat/>
    <w:rsid w:val="00986055"/>
  </w:style>
  <w:style w:type="character" w:customStyle="1" w:styleId="ListLabel394">
    <w:name w:val="ListLabel 394"/>
    <w:uiPriority w:val="99"/>
    <w:qFormat/>
    <w:rsid w:val="00986055"/>
  </w:style>
  <w:style w:type="character" w:customStyle="1" w:styleId="ListLabel395">
    <w:name w:val="ListLabel 395"/>
    <w:uiPriority w:val="99"/>
    <w:qFormat/>
    <w:rsid w:val="00986055"/>
  </w:style>
  <w:style w:type="character" w:customStyle="1" w:styleId="ListLabel396">
    <w:name w:val="ListLabel 396"/>
    <w:uiPriority w:val="99"/>
    <w:qFormat/>
    <w:rsid w:val="00986055"/>
  </w:style>
  <w:style w:type="character" w:customStyle="1" w:styleId="ListLabel397">
    <w:name w:val="ListLabel 397"/>
    <w:uiPriority w:val="99"/>
    <w:qFormat/>
    <w:rsid w:val="00986055"/>
  </w:style>
  <w:style w:type="character" w:customStyle="1" w:styleId="ListLabel398">
    <w:name w:val="ListLabel 398"/>
    <w:uiPriority w:val="99"/>
    <w:qFormat/>
    <w:rsid w:val="00986055"/>
  </w:style>
  <w:style w:type="character" w:customStyle="1" w:styleId="BodyText3Char4">
    <w:name w:val="Body Text 3 Char4"/>
    <w:aliases w:val="Знак5 Char4"/>
    <w:uiPriority w:val="99"/>
    <w:locked/>
    <w:rsid w:val="00986055"/>
    <w:rPr>
      <w:sz w:val="16"/>
    </w:rPr>
  </w:style>
  <w:style w:type="character" w:customStyle="1" w:styleId="6230">
    <w:name w:val="Знак Знак623"/>
    <w:uiPriority w:val="99"/>
    <w:rsid w:val="00986055"/>
    <w:rPr>
      <w:rFonts w:ascii="Cambria" w:hAnsi="Cambria"/>
      <w:b/>
      <w:kern w:val="2"/>
      <w:sz w:val="32"/>
      <w:lang w:val="ru-RU" w:eastAsia="ar-SA" w:bidi="ar-SA"/>
    </w:rPr>
  </w:style>
  <w:style w:type="character" w:customStyle="1" w:styleId="QuoteChar5">
    <w:name w:val="Quote Char5"/>
    <w:uiPriority w:val="99"/>
    <w:locked/>
    <w:rsid w:val="00986055"/>
    <w:rPr>
      <w:i/>
      <w:color w:val="000000"/>
      <w:sz w:val="24"/>
    </w:rPr>
  </w:style>
  <w:style w:type="character" w:customStyle="1" w:styleId="IntenseQuoteChar5">
    <w:name w:val="Intense Quote Char5"/>
    <w:uiPriority w:val="99"/>
    <w:locked/>
    <w:rsid w:val="00986055"/>
    <w:rPr>
      <w:b/>
      <w:i/>
      <w:color w:val="4F81BD"/>
      <w:sz w:val="24"/>
    </w:rPr>
  </w:style>
  <w:style w:type="character" w:customStyle="1" w:styleId="Heading2Char4">
    <w:name w:val="Heading 2 Char4"/>
    <w:aliases w:val="Знак3 Знак Char4"/>
    <w:uiPriority w:val="99"/>
    <w:locked/>
    <w:rsid w:val="00986055"/>
    <w:rPr>
      <w:rFonts w:ascii="Cambria" w:hAnsi="Cambria"/>
      <w:b/>
      <w:i/>
      <w:sz w:val="28"/>
    </w:rPr>
  </w:style>
  <w:style w:type="character" w:customStyle="1" w:styleId="7110">
    <w:name w:val="Знак Знак711"/>
    <w:uiPriority w:val="99"/>
    <w:rsid w:val="00986055"/>
    <w:rPr>
      <w:sz w:val="16"/>
      <w:lang w:val="ru-RU" w:eastAsia="ru-RU"/>
    </w:rPr>
  </w:style>
  <w:style w:type="character" w:customStyle="1" w:styleId="1890">
    <w:name w:val="Знак Знак189"/>
    <w:uiPriority w:val="99"/>
    <w:rsid w:val="00986055"/>
    <w:rPr>
      <w:rFonts w:ascii="Courier New" w:hAnsi="Courier New"/>
    </w:rPr>
  </w:style>
  <w:style w:type="character" w:customStyle="1" w:styleId="931">
    <w:name w:val="Знак Знак93"/>
    <w:uiPriority w:val="99"/>
    <w:locked/>
    <w:rsid w:val="00986055"/>
    <w:rPr>
      <w:rFonts w:ascii="Tahoma" w:hAnsi="Tahoma"/>
      <w:lang w:val="ru-RU" w:eastAsia="ru-RU"/>
    </w:rPr>
  </w:style>
  <w:style w:type="character" w:customStyle="1" w:styleId="1330">
    <w:name w:val="Знак Знак133"/>
    <w:locked/>
    <w:rsid w:val="00986055"/>
    <w:rPr>
      <w:lang w:val="ru-RU" w:eastAsia="ar-SA" w:bidi="ar-SA"/>
    </w:rPr>
  </w:style>
  <w:style w:type="character" w:customStyle="1" w:styleId="1133">
    <w:name w:val="Знак Знак113"/>
    <w:uiPriority w:val="99"/>
    <w:locked/>
    <w:rsid w:val="00986055"/>
    <w:rPr>
      <w:sz w:val="28"/>
      <w:lang w:val="ru-RU" w:eastAsia="ru-RU"/>
    </w:rPr>
  </w:style>
  <w:style w:type="character" w:customStyle="1" w:styleId="1192">
    <w:name w:val="Знак1 Знак Знак19"/>
    <w:uiPriority w:val="99"/>
    <w:locked/>
    <w:rsid w:val="00986055"/>
    <w:rPr>
      <w:rFonts w:ascii="Times New Roman" w:hAnsi="Times New Roman"/>
      <w:sz w:val="24"/>
      <w:lang w:eastAsia="ru-RU"/>
    </w:rPr>
  </w:style>
  <w:style w:type="character" w:customStyle="1" w:styleId="690">
    <w:name w:val="Знак6 Знак Знак9"/>
    <w:uiPriority w:val="99"/>
    <w:rsid w:val="00986055"/>
    <w:rPr>
      <w:sz w:val="24"/>
      <w:lang w:val="ru-RU" w:eastAsia="ru-RU"/>
    </w:rPr>
  </w:style>
  <w:style w:type="character" w:customStyle="1" w:styleId="QuoteChar6">
    <w:name w:val="Quote Char6"/>
    <w:uiPriority w:val="99"/>
    <w:locked/>
    <w:rsid w:val="00986055"/>
    <w:rPr>
      <w:rFonts w:ascii="Times New Roman" w:hAnsi="Times New Roman" w:cs="Times New Roman"/>
      <w:i/>
      <w:iCs/>
      <w:color w:val="000000"/>
      <w:sz w:val="24"/>
      <w:szCs w:val="24"/>
    </w:rPr>
  </w:style>
  <w:style w:type="character" w:customStyle="1" w:styleId="IntenseQuoteChar6">
    <w:name w:val="Intense Quote Char6"/>
    <w:uiPriority w:val="99"/>
    <w:locked/>
    <w:rsid w:val="00986055"/>
    <w:rPr>
      <w:rFonts w:ascii="Times New Roman" w:hAnsi="Times New Roman" w:cs="Times New Roman"/>
      <w:b/>
      <w:bCs/>
      <w:i/>
      <w:iCs/>
      <w:color w:val="4F81BD"/>
      <w:sz w:val="24"/>
      <w:szCs w:val="24"/>
    </w:rPr>
  </w:style>
  <w:style w:type="character" w:customStyle="1" w:styleId="821">
    <w:name w:val="Знак Знак82"/>
    <w:locked/>
    <w:rsid w:val="00986055"/>
    <w:rPr>
      <w:rFonts w:ascii="Arial" w:hAnsi="Arial"/>
      <w:sz w:val="24"/>
      <w:lang w:val="ru-RU" w:eastAsia="ru-RU"/>
    </w:rPr>
  </w:style>
  <w:style w:type="character" w:customStyle="1" w:styleId="2012">
    <w:name w:val="Знак Знак2012"/>
    <w:uiPriority w:val="99"/>
    <w:rsid w:val="00986055"/>
    <w:rPr>
      <w:rFonts w:ascii="Arial" w:hAnsi="Arial"/>
      <w:sz w:val="22"/>
    </w:rPr>
  </w:style>
  <w:style w:type="character" w:customStyle="1" w:styleId="2014">
    <w:name w:val="Знак Знак2014"/>
    <w:uiPriority w:val="99"/>
    <w:rsid w:val="00986055"/>
    <w:rPr>
      <w:rFonts w:ascii="Arial" w:hAnsi="Arial"/>
      <w:sz w:val="22"/>
    </w:rPr>
  </w:style>
  <w:style w:type="character" w:customStyle="1" w:styleId="6fb">
    <w:name w:val="Слабое выделение6"/>
    <w:uiPriority w:val="99"/>
    <w:rsid w:val="00986055"/>
    <w:rPr>
      <w:i/>
      <w:color w:val="808080"/>
    </w:rPr>
  </w:style>
  <w:style w:type="character" w:customStyle="1" w:styleId="5f9">
    <w:name w:val="Основной шрифт абзаца5"/>
    <w:uiPriority w:val="99"/>
    <w:rsid w:val="00986055"/>
  </w:style>
  <w:style w:type="character" w:customStyle="1" w:styleId="5fa">
    <w:name w:val="Замещающий текст5"/>
    <w:uiPriority w:val="99"/>
    <w:rsid w:val="00986055"/>
    <w:rPr>
      <w:color w:val="808080"/>
    </w:rPr>
  </w:style>
  <w:style w:type="character" w:customStyle="1" w:styleId="6fc">
    <w:name w:val="Сильное выделение6"/>
    <w:uiPriority w:val="99"/>
    <w:rsid w:val="00986055"/>
    <w:rPr>
      <w:b/>
    </w:rPr>
  </w:style>
  <w:style w:type="character" w:customStyle="1" w:styleId="2013">
    <w:name w:val="Знак Знак2013"/>
    <w:uiPriority w:val="99"/>
    <w:rsid w:val="00986055"/>
    <w:rPr>
      <w:rFonts w:ascii="Arial" w:hAnsi="Arial"/>
      <w:sz w:val="22"/>
    </w:rPr>
  </w:style>
  <w:style w:type="character" w:customStyle="1" w:styleId="7f5">
    <w:name w:val="Слабое выделение7"/>
    <w:uiPriority w:val="99"/>
    <w:rsid w:val="00986055"/>
    <w:rPr>
      <w:i/>
      <w:color w:val="808080"/>
    </w:rPr>
  </w:style>
  <w:style w:type="character" w:customStyle="1" w:styleId="6fd">
    <w:name w:val="Основной шрифт абзаца6"/>
    <w:uiPriority w:val="99"/>
    <w:rsid w:val="00986055"/>
  </w:style>
  <w:style w:type="character" w:customStyle="1" w:styleId="6fe">
    <w:name w:val="Замещающий текст6"/>
    <w:uiPriority w:val="99"/>
    <w:rsid w:val="00986055"/>
    <w:rPr>
      <w:color w:val="808080"/>
    </w:rPr>
  </w:style>
  <w:style w:type="character" w:customStyle="1" w:styleId="7f6">
    <w:name w:val="Сильное выделение7"/>
    <w:uiPriority w:val="99"/>
    <w:rsid w:val="00986055"/>
    <w:rPr>
      <w:b/>
    </w:rPr>
  </w:style>
  <w:style w:type="paragraph" w:customStyle="1" w:styleId="22f2">
    <w:name w:val="Красная строка 22"/>
    <w:basedOn w:val="a8"/>
    <w:uiPriority w:val="99"/>
    <w:qFormat/>
    <w:rsid w:val="00986055"/>
    <w:pPr>
      <w:suppressAutoHyphens/>
      <w:spacing w:before="0" w:beforeAutospacing="0" w:after="120" w:afterAutospacing="0"/>
      <w:ind w:left="283" w:firstLine="210"/>
    </w:pPr>
    <w:rPr>
      <w:rFonts w:cs="PragmaticaCTT"/>
      <w:lang w:eastAsia="zh-CN"/>
    </w:rPr>
  </w:style>
  <w:style w:type="paragraph" w:customStyle="1" w:styleId="10f">
    <w:name w:val="Загол10"/>
    <w:basedOn w:val="9b"/>
    <w:uiPriority w:val="99"/>
    <w:qFormat/>
    <w:rsid w:val="00986055"/>
    <w:rPr>
      <w:caps/>
      <w:color w:val="auto"/>
      <w:sz w:val="20"/>
      <w:szCs w:val="20"/>
    </w:rPr>
  </w:style>
  <w:style w:type="paragraph" w:customStyle="1" w:styleId="11fe">
    <w:name w:val="Загол11"/>
    <w:basedOn w:val="10f"/>
    <w:uiPriority w:val="99"/>
    <w:qFormat/>
    <w:rsid w:val="00986055"/>
    <w:rPr>
      <w:sz w:val="22"/>
      <w:szCs w:val="22"/>
    </w:rPr>
  </w:style>
  <w:style w:type="character" w:customStyle="1" w:styleId="800">
    <w:name w:val="Знак Знак80"/>
    <w:rsid w:val="00986055"/>
    <w:rPr>
      <w:rFonts w:ascii="Times New Roman" w:hAnsi="Times New Roman"/>
      <w:lang w:eastAsia="en-US"/>
    </w:rPr>
  </w:style>
  <w:style w:type="paragraph" w:customStyle="1" w:styleId="10f0">
    <w:name w:val="Абзац списка10"/>
    <w:basedOn w:val="a8"/>
    <w:uiPriority w:val="99"/>
    <w:qFormat/>
    <w:rsid w:val="00986055"/>
    <w:pPr>
      <w:spacing w:before="0" w:beforeAutospacing="0" w:after="0" w:afterAutospacing="0"/>
      <w:ind w:left="708"/>
    </w:pPr>
    <w:rPr>
      <w:rFonts w:eastAsia="Times New Roman"/>
    </w:rPr>
  </w:style>
  <w:style w:type="character" w:customStyle="1" w:styleId="8c">
    <w:name w:val="Слабое выделение8"/>
    <w:rsid w:val="00986055"/>
    <w:rPr>
      <w:i/>
      <w:color w:val="808080"/>
    </w:rPr>
  </w:style>
  <w:style w:type="paragraph" w:customStyle="1" w:styleId="8d">
    <w:name w:val="Без интервала8"/>
    <w:uiPriority w:val="99"/>
    <w:qFormat/>
    <w:rsid w:val="00986055"/>
    <w:pPr>
      <w:spacing w:after="0" w:line="240" w:lineRule="auto"/>
    </w:pPr>
    <w:rPr>
      <w:rFonts w:ascii="Times New Roman" w:eastAsia="Times New Roman" w:hAnsi="Times New Roman" w:cs="Times New Roman"/>
      <w:sz w:val="24"/>
      <w:szCs w:val="24"/>
    </w:rPr>
  </w:style>
  <w:style w:type="paragraph" w:customStyle="1" w:styleId="277">
    <w:name w:val="Цитата 27"/>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7f7">
    <w:name w:val="Выделенная цитата7"/>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Cs w:val="20"/>
    </w:rPr>
  </w:style>
  <w:style w:type="paragraph" w:customStyle="1" w:styleId="4ff2">
    <w:name w:val="Заголовок оглавления4"/>
    <w:basedOn w:val="1c"/>
    <w:next w:val="a8"/>
    <w:uiPriority w:val="99"/>
    <w:qFormat/>
    <w:rsid w:val="00986055"/>
    <w:pPr>
      <w:keepNext/>
      <w:keepLines/>
      <w:spacing w:before="480" w:beforeAutospacing="0" w:after="0" w:afterAutospacing="0"/>
      <w:ind w:left="0"/>
      <w:outlineLvl w:val="9"/>
    </w:pPr>
    <w:rPr>
      <w:rFonts w:ascii="Cambria" w:eastAsia="Times New Roman" w:hAnsi="Cambria" w:cs="Arial"/>
      <w:b/>
      <w:bCs/>
      <w:caps/>
      <w:color w:val="365F91"/>
      <w:kern w:val="32"/>
      <w:sz w:val="28"/>
      <w:szCs w:val="28"/>
    </w:rPr>
  </w:style>
  <w:style w:type="character" w:customStyle="1" w:styleId="8e">
    <w:name w:val="Сильное выделение8"/>
    <w:rsid w:val="00986055"/>
    <w:rPr>
      <w:b/>
    </w:rPr>
  </w:style>
  <w:style w:type="character" w:customStyle="1" w:styleId="3fff3">
    <w:name w:val="Слабая ссылка3"/>
    <w:rsid w:val="00986055"/>
    <w:rPr>
      <w:smallCaps/>
      <w:color w:val="C0504D"/>
      <w:u w:val="single"/>
    </w:rPr>
  </w:style>
  <w:style w:type="character" w:customStyle="1" w:styleId="3fff4">
    <w:name w:val="Сильная ссылка3"/>
    <w:rsid w:val="00986055"/>
    <w:rPr>
      <w:b/>
      <w:smallCaps/>
      <w:color w:val="C0504D"/>
      <w:spacing w:val="5"/>
      <w:u w:val="single"/>
    </w:rPr>
  </w:style>
  <w:style w:type="character" w:customStyle="1" w:styleId="3fff5">
    <w:name w:val="Название книги3"/>
    <w:rsid w:val="00986055"/>
    <w:rPr>
      <w:b/>
      <w:smallCaps/>
      <w:spacing w:val="5"/>
    </w:rPr>
  </w:style>
  <w:style w:type="character" w:customStyle="1" w:styleId="7f8">
    <w:name w:val="Замещающий текст7"/>
    <w:rsid w:val="00986055"/>
    <w:rPr>
      <w:color w:val="808080"/>
    </w:rPr>
  </w:style>
  <w:style w:type="character" w:customStyle="1" w:styleId="394">
    <w:name w:val="Знак Знак394"/>
    <w:uiPriority w:val="99"/>
    <w:rsid w:val="00986055"/>
    <w:rPr>
      <w:rFonts w:ascii="Arial" w:hAnsi="Arial"/>
      <w:b/>
      <w:sz w:val="26"/>
    </w:rPr>
  </w:style>
  <w:style w:type="character" w:customStyle="1" w:styleId="3840">
    <w:name w:val="Знак Знак384"/>
    <w:uiPriority w:val="99"/>
    <w:rsid w:val="00986055"/>
    <w:rPr>
      <w:b/>
      <w:sz w:val="28"/>
    </w:rPr>
  </w:style>
  <w:style w:type="character" w:customStyle="1" w:styleId="3740">
    <w:name w:val="Знак Знак374"/>
    <w:uiPriority w:val="99"/>
    <w:rsid w:val="00986055"/>
    <w:rPr>
      <w:b/>
      <w:i/>
      <w:sz w:val="26"/>
    </w:rPr>
  </w:style>
  <w:style w:type="character" w:customStyle="1" w:styleId="3640">
    <w:name w:val="Знак Знак364"/>
    <w:uiPriority w:val="99"/>
    <w:rsid w:val="00986055"/>
    <w:rPr>
      <w:b/>
      <w:sz w:val="22"/>
      <w:lang w:val="ru-RU" w:eastAsia="ru-RU"/>
    </w:rPr>
  </w:style>
  <w:style w:type="character" w:customStyle="1" w:styleId="3540">
    <w:name w:val="Знак Знак354"/>
    <w:uiPriority w:val="99"/>
    <w:rsid w:val="00986055"/>
    <w:rPr>
      <w:sz w:val="24"/>
      <w:lang w:val="ru-RU" w:eastAsia="ru-RU"/>
    </w:rPr>
  </w:style>
  <w:style w:type="character" w:customStyle="1" w:styleId="3440">
    <w:name w:val="Знак Знак344"/>
    <w:uiPriority w:val="99"/>
    <w:rsid w:val="00986055"/>
    <w:rPr>
      <w:rFonts w:ascii="Calibri" w:hAnsi="Calibri"/>
      <w:i/>
      <w:sz w:val="24"/>
      <w:lang w:eastAsia="en-US"/>
    </w:rPr>
  </w:style>
  <w:style w:type="character" w:customStyle="1" w:styleId="3240">
    <w:name w:val="Знак Знак324"/>
    <w:uiPriority w:val="99"/>
    <w:rsid w:val="00986055"/>
    <w:rPr>
      <w:sz w:val="16"/>
    </w:rPr>
  </w:style>
  <w:style w:type="character" w:customStyle="1" w:styleId="3150">
    <w:name w:val="Знак Знак315"/>
    <w:uiPriority w:val="99"/>
    <w:rsid w:val="00986055"/>
    <w:rPr>
      <w:sz w:val="24"/>
    </w:rPr>
  </w:style>
  <w:style w:type="paragraph" w:customStyle="1" w:styleId="11ff">
    <w:name w:val="Знак Знак Знак Знак Знак Знак11"/>
    <w:basedOn w:val="a8"/>
    <w:uiPriority w:val="99"/>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3030">
    <w:name w:val="Знак Знак303"/>
    <w:uiPriority w:val="99"/>
    <w:rsid w:val="00986055"/>
    <w:rPr>
      <w:sz w:val="24"/>
    </w:rPr>
  </w:style>
  <w:style w:type="character" w:customStyle="1" w:styleId="294">
    <w:name w:val="Знак Знак294"/>
    <w:uiPriority w:val="99"/>
    <w:rsid w:val="00986055"/>
    <w:rPr>
      <w:sz w:val="24"/>
    </w:rPr>
  </w:style>
  <w:style w:type="character" w:customStyle="1" w:styleId="770">
    <w:name w:val="Знак Знак77"/>
    <w:uiPriority w:val="99"/>
    <w:qFormat/>
    <w:rsid w:val="00986055"/>
    <w:rPr>
      <w:sz w:val="16"/>
      <w:lang w:val="ru-RU" w:eastAsia="ru-RU"/>
    </w:rPr>
  </w:style>
  <w:style w:type="paragraph" w:customStyle="1" w:styleId="16b">
    <w:name w:val="Обычный16"/>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00">
    <w:name w:val="Знак Знак1410"/>
    <w:uiPriority w:val="99"/>
    <w:locked/>
    <w:rsid w:val="00986055"/>
    <w:rPr>
      <w:b/>
      <w:sz w:val="27"/>
      <w:lang w:val="ru-RU" w:eastAsia="ru-RU"/>
    </w:rPr>
  </w:style>
  <w:style w:type="character" w:customStyle="1" w:styleId="2840">
    <w:name w:val="Знак Знак284"/>
    <w:uiPriority w:val="99"/>
    <w:rsid w:val="00986055"/>
    <w:rPr>
      <w:rFonts w:ascii="Tahoma" w:hAnsi="Tahoma"/>
    </w:rPr>
  </w:style>
  <w:style w:type="character" w:customStyle="1" w:styleId="2740">
    <w:name w:val="Знак Знак274"/>
    <w:uiPriority w:val="99"/>
    <w:rsid w:val="00986055"/>
    <w:rPr>
      <w:sz w:val="24"/>
    </w:rPr>
  </w:style>
  <w:style w:type="character" w:customStyle="1" w:styleId="1010">
    <w:name w:val="Знак Знак1010"/>
    <w:uiPriority w:val="99"/>
    <w:locked/>
    <w:rsid w:val="00986055"/>
    <w:rPr>
      <w:sz w:val="16"/>
      <w:lang w:val="ru-RU" w:eastAsia="ru-RU"/>
    </w:rPr>
  </w:style>
  <w:style w:type="character" w:customStyle="1" w:styleId="628">
    <w:name w:val="Знак Знак628"/>
    <w:uiPriority w:val="99"/>
    <w:rsid w:val="00986055"/>
    <w:rPr>
      <w:rFonts w:ascii="Arial" w:hAnsi="Arial"/>
      <w:b/>
      <w:i/>
      <w:sz w:val="28"/>
      <w:lang w:val="ru-RU" w:eastAsia="en-US"/>
    </w:rPr>
  </w:style>
  <w:style w:type="character" w:customStyle="1" w:styleId="2140">
    <w:name w:val="Знак Знак214"/>
    <w:uiPriority w:val="99"/>
    <w:locked/>
    <w:rsid w:val="00986055"/>
    <w:rPr>
      <w:sz w:val="24"/>
      <w:lang w:val="en-US"/>
    </w:rPr>
  </w:style>
  <w:style w:type="character" w:customStyle="1" w:styleId="1241">
    <w:name w:val="Знак Знак124"/>
    <w:uiPriority w:val="99"/>
    <w:rsid w:val="00986055"/>
    <w:rPr>
      <w:sz w:val="16"/>
    </w:rPr>
  </w:style>
  <w:style w:type="character" w:customStyle="1" w:styleId="1360">
    <w:name w:val="Знак Знак136"/>
    <w:uiPriority w:val="99"/>
    <w:rsid w:val="00986055"/>
    <w:rPr>
      <w:lang w:val="ru-RU" w:eastAsia="ru-RU"/>
    </w:rPr>
  </w:style>
  <w:style w:type="character" w:customStyle="1" w:styleId="1611">
    <w:name w:val="Знак Знак1611"/>
    <w:uiPriority w:val="99"/>
    <w:locked/>
    <w:rsid w:val="00986055"/>
    <w:rPr>
      <w:b/>
      <w:caps/>
      <w:sz w:val="24"/>
      <w:lang w:val="ru-RU" w:eastAsia="ru-RU"/>
    </w:rPr>
  </w:style>
  <w:style w:type="character" w:customStyle="1" w:styleId="1173">
    <w:name w:val="Знак Знак117"/>
    <w:rsid w:val="00986055"/>
    <w:rPr>
      <w:sz w:val="24"/>
    </w:rPr>
  </w:style>
  <w:style w:type="paragraph" w:customStyle="1" w:styleId="295">
    <w:name w:val="Основной текст 29"/>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character" w:customStyle="1" w:styleId="12f2">
    <w:name w:val="Знак Знак Знак12"/>
    <w:rsid w:val="00986055"/>
    <w:rPr>
      <w:rFonts w:ascii="Times New Roman" w:hAnsi="Times New Roman"/>
      <w:b/>
      <w:caps/>
      <w:sz w:val="28"/>
    </w:rPr>
  </w:style>
  <w:style w:type="character" w:customStyle="1" w:styleId="2510">
    <w:name w:val="Знак Знак2510"/>
    <w:uiPriority w:val="99"/>
    <w:rsid w:val="00986055"/>
    <w:rPr>
      <w:rFonts w:ascii="Times New Roman" w:hAnsi="Times New Roman"/>
      <w:b/>
      <w:sz w:val="28"/>
    </w:rPr>
  </w:style>
  <w:style w:type="character" w:customStyle="1" w:styleId="22100">
    <w:name w:val="Знак Знак2210"/>
    <w:uiPriority w:val="99"/>
    <w:rsid w:val="00986055"/>
    <w:rPr>
      <w:rFonts w:ascii="Times New Roman" w:hAnsi="Times New Roman"/>
      <w:sz w:val="24"/>
    </w:rPr>
  </w:style>
  <w:style w:type="character" w:customStyle="1" w:styleId="2017">
    <w:name w:val="Знак Знак2017"/>
    <w:uiPriority w:val="99"/>
    <w:rsid w:val="00986055"/>
    <w:rPr>
      <w:rFonts w:ascii="Arial" w:hAnsi="Arial"/>
      <w:sz w:val="22"/>
    </w:rPr>
  </w:style>
  <w:style w:type="character" w:customStyle="1" w:styleId="1910">
    <w:name w:val="Знак Знак1910"/>
    <w:uiPriority w:val="99"/>
    <w:rsid w:val="00986055"/>
    <w:rPr>
      <w:rFonts w:ascii="Times New Roman" w:hAnsi="Times New Roman"/>
      <w:sz w:val="16"/>
      <w:lang w:eastAsia="ru-RU"/>
    </w:rPr>
  </w:style>
  <w:style w:type="character" w:customStyle="1" w:styleId="1812">
    <w:name w:val="Знак Знак1812"/>
    <w:uiPriority w:val="99"/>
    <w:rsid w:val="00986055"/>
    <w:rPr>
      <w:rFonts w:ascii="Courier New" w:hAnsi="Courier New"/>
    </w:rPr>
  </w:style>
  <w:style w:type="character" w:customStyle="1" w:styleId="1710">
    <w:name w:val="Знак Знак1710"/>
    <w:rsid w:val="00986055"/>
    <w:rPr>
      <w:rFonts w:ascii="Times New Roman" w:hAnsi="Times New Roman"/>
      <w:sz w:val="24"/>
    </w:rPr>
  </w:style>
  <w:style w:type="character" w:customStyle="1" w:styleId="960">
    <w:name w:val="Знак Знак96"/>
    <w:rsid w:val="00986055"/>
    <w:rPr>
      <w:rFonts w:ascii="PragmaticaCTT" w:hAnsi="PragmaticaCTT"/>
      <w:b/>
      <w:sz w:val="24"/>
      <w:lang w:val="ru-RU" w:eastAsia="ru-RU"/>
    </w:rPr>
  </w:style>
  <w:style w:type="character" w:customStyle="1" w:styleId="860">
    <w:name w:val="Знак Знак86"/>
    <w:uiPriority w:val="99"/>
    <w:rsid w:val="00986055"/>
    <w:rPr>
      <w:sz w:val="24"/>
    </w:rPr>
  </w:style>
  <w:style w:type="character" w:customStyle="1" w:styleId="5300">
    <w:name w:val="Знак Знак530"/>
    <w:rsid w:val="00986055"/>
    <w:rPr>
      <w:rFonts w:ascii="Tahoma" w:hAnsi="Tahoma"/>
      <w:sz w:val="16"/>
      <w:lang w:val="ru-RU" w:eastAsia="ru-RU"/>
    </w:rPr>
  </w:style>
  <w:style w:type="paragraph" w:customStyle="1" w:styleId="3101">
    <w:name w:val="Заголовок 310"/>
    <w:basedOn w:val="16b"/>
    <w:next w:val="16b"/>
    <w:uiPriority w:val="99"/>
    <w:qFormat/>
    <w:rsid w:val="00986055"/>
    <w:pPr>
      <w:keepNext/>
      <w:widowControl/>
      <w:ind w:left="0" w:firstLine="0"/>
      <w:outlineLvl w:val="2"/>
    </w:pPr>
    <w:rPr>
      <w:sz w:val="24"/>
    </w:rPr>
  </w:style>
  <w:style w:type="paragraph" w:customStyle="1" w:styleId="10f1">
    <w:name w:val="Основной текст10"/>
    <w:basedOn w:val="16b"/>
    <w:uiPriority w:val="99"/>
    <w:qFormat/>
    <w:rsid w:val="00986055"/>
    <w:pPr>
      <w:widowControl/>
      <w:spacing w:line="360" w:lineRule="auto"/>
      <w:ind w:left="0" w:firstLine="0"/>
    </w:pPr>
    <w:rPr>
      <w:sz w:val="24"/>
    </w:rPr>
  </w:style>
  <w:style w:type="character" w:customStyle="1" w:styleId="4300">
    <w:name w:val="Знак Знак430"/>
    <w:uiPriority w:val="99"/>
    <w:rsid w:val="00986055"/>
    <w:rPr>
      <w:rFonts w:ascii="Courier New" w:hAnsi="Courier New"/>
      <w:lang w:val="ru-RU" w:eastAsia="ru-RU"/>
    </w:rPr>
  </w:style>
  <w:style w:type="character" w:customStyle="1" w:styleId="1510">
    <w:name w:val="Знак Знак1510"/>
    <w:rsid w:val="00986055"/>
    <w:rPr>
      <w:b/>
      <w:sz w:val="28"/>
    </w:rPr>
  </w:style>
  <w:style w:type="paragraph" w:customStyle="1" w:styleId="296">
    <w:name w:val="Заголовок 29"/>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f">
    <w:name w:val="Цитата8"/>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9f">
    <w:name w:val="Текст9"/>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95">
    <w:name w:val="Основной текст 39"/>
    <w:basedOn w:val="16b"/>
    <w:uiPriority w:val="99"/>
    <w:qFormat/>
    <w:rsid w:val="00986055"/>
    <w:pPr>
      <w:widowControl/>
      <w:tabs>
        <w:tab w:val="left" w:pos="360"/>
      </w:tabs>
      <w:ind w:left="0" w:firstLine="0"/>
      <w:jc w:val="both"/>
    </w:pPr>
    <w:rPr>
      <w:i/>
      <w:sz w:val="26"/>
    </w:rPr>
  </w:style>
  <w:style w:type="paragraph" w:customStyle="1" w:styleId="285">
    <w:name w:val="Основной текст с отступом 28"/>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96">
    <w:name w:val="Основной текст с отступом 39"/>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7f9">
    <w:name w:val="Верхний колонтитул7"/>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41100">
    <w:name w:val="Знак Знак4110"/>
    <w:locked/>
    <w:rsid w:val="00986055"/>
    <w:rPr>
      <w:rFonts w:ascii="Arial" w:hAnsi="Arial"/>
      <w:b/>
      <w:i/>
      <w:sz w:val="28"/>
      <w:lang w:val="ru-RU" w:eastAsia="en-US"/>
    </w:rPr>
  </w:style>
  <w:style w:type="character" w:customStyle="1" w:styleId="1163">
    <w:name w:val="Знак Знак116"/>
    <w:uiPriority w:val="99"/>
    <w:rsid w:val="00986055"/>
    <w:rPr>
      <w:rFonts w:ascii="Arial" w:hAnsi="Arial"/>
      <w:b/>
      <w:sz w:val="36"/>
      <w:lang w:val="ru-RU" w:eastAsia="en-US"/>
    </w:rPr>
  </w:style>
  <w:style w:type="character" w:customStyle="1" w:styleId="7fa">
    <w:name w:val="Основной шрифт абзаца7"/>
    <w:rsid w:val="00986055"/>
  </w:style>
  <w:style w:type="paragraph" w:customStyle="1" w:styleId="14c">
    <w:name w:val="Знак Знак Знак Знак Знак Знак Знак Знак Знак Знак Знак Знак Знак14"/>
    <w:basedOn w:val="a8"/>
    <w:rsid w:val="00986055"/>
    <w:pPr>
      <w:spacing w:before="0" w:beforeAutospacing="0" w:after="160" w:afterAutospacing="0" w:line="240" w:lineRule="exact"/>
    </w:pPr>
    <w:rPr>
      <w:rFonts w:ascii="Verdana" w:eastAsia="Times New Roman" w:hAnsi="Verdana"/>
      <w:lang w:val="en-US" w:eastAsia="en-US"/>
    </w:rPr>
  </w:style>
  <w:style w:type="paragraph" w:customStyle="1" w:styleId="3102">
    <w:name w:val="Знак310"/>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100">
    <w:name w:val="Знак Знак5310"/>
    <w:locked/>
    <w:rsid w:val="00986055"/>
    <w:rPr>
      <w:b/>
      <w:caps/>
      <w:sz w:val="24"/>
      <w:lang w:val="ru-RU" w:eastAsia="ru-RU"/>
    </w:rPr>
  </w:style>
  <w:style w:type="character" w:customStyle="1" w:styleId="11110">
    <w:name w:val="Знак1 Знак Знак111"/>
    <w:locked/>
    <w:rsid w:val="00986055"/>
    <w:rPr>
      <w:rFonts w:ascii="Times New Roman" w:hAnsi="Times New Roman"/>
      <w:sz w:val="24"/>
      <w:lang w:eastAsia="ru-RU"/>
    </w:rPr>
  </w:style>
  <w:style w:type="character" w:customStyle="1" w:styleId="4610">
    <w:name w:val="Знак Знак4610"/>
    <w:locked/>
    <w:rsid w:val="00986055"/>
    <w:rPr>
      <w:b/>
      <w:sz w:val="27"/>
      <w:lang w:val="ru-RU" w:eastAsia="ru-RU"/>
    </w:rPr>
  </w:style>
  <w:style w:type="character" w:customStyle="1" w:styleId="4810">
    <w:name w:val="Знак Знак4810"/>
    <w:uiPriority w:val="99"/>
    <w:locked/>
    <w:rsid w:val="00986055"/>
    <w:rPr>
      <w:b/>
      <w:sz w:val="27"/>
      <w:lang w:val="ru-RU" w:eastAsia="ru-RU"/>
    </w:rPr>
  </w:style>
  <w:style w:type="character" w:customStyle="1" w:styleId="4410">
    <w:name w:val="Знак Знак4410"/>
    <w:uiPriority w:val="99"/>
    <w:locked/>
    <w:rsid w:val="00986055"/>
    <w:rPr>
      <w:sz w:val="24"/>
    </w:rPr>
  </w:style>
  <w:style w:type="character" w:customStyle="1" w:styleId="51110">
    <w:name w:val="Знак Знак5111"/>
    <w:uiPriority w:val="99"/>
    <w:locked/>
    <w:rsid w:val="00986055"/>
    <w:rPr>
      <w:b/>
      <w:sz w:val="27"/>
      <w:lang w:val="ru-RU" w:eastAsia="ru-RU"/>
    </w:rPr>
  </w:style>
  <w:style w:type="character" w:customStyle="1" w:styleId="4310">
    <w:name w:val="Знак Знак4310"/>
    <w:uiPriority w:val="99"/>
    <w:locked/>
    <w:rsid w:val="00986055"/>
    <w:rPr>
      <w:color w:val="000000"/>
      <w:sz w:val="24"/>
      <w:lang w:eastAsia="ru-RU"/>
    </w:rPr>
  </w:style>
  <w:style w:type="character" w:customStyle="1" w:styleId="4210">
    <w:name w:val="Знак Знак4210"/>
    <w:uiPriority w:val="99"/>
    <w:rsid w:val="00986055"/>
    <w:rPr>
      <w:rFonts w:ascii="Times New Roman" w:hAnsi="Times New Roman"/>
      <w:sz w:val="16"/>
    </w:rPr>
  </w:style>
  <w:style w:type="character" w:customStyle="1" w:styleId="4910">
    <w:name w:val="Знак Знак4910"/>
    <w:uiPriority w:val="99"/>
    <w:rsid w:val="00986055"/>
    <w:rPr>
      <w:rFonts w:ascii="Times New Roman" w:hAnsi="Times New Roman"/>
      <w:b/>
      <w:caps/>
      <w:sz w:val="24"/>
      <w:lang w:eastAsia="ru-RU"/>
    </w:rPr>
  </w:style>
  <w:style w:type="paragraph" w:customStyle="1" w:styleId="4101">
    <w:name w:val="Заголовок 410"/>
    <w:basedOn w:val="16b"/>
    <w:next w:val="16b"/>
    <w:uiPriority w:val="99"/>
    <w:qFormat/>
    <w:rsid w:val="00986055"/>
    <w:pPr>
      <w:keepNext/>
      <w:widowControl/>
      <w:ind w:left="0" w:firstLine="0"/>
    </w:pPr>
    <w:rPr>
      <w:sz w:val="24"/>
    </w:rPr>
  </w:style>
  <w:style w:type="character" w:customStyle="1" w:styleId="4710">
    <w:name w:val="Знак Знак4710"/>
    <w:uiPriority w:val="99"/>
    <w:rsid w:val="00986055"/>
    <w:rPr>
      <w:rFonts w:ascii="Times New Roman" w:hAnsi="Times New Roman"/>
      <w:b/>
      <w:sz w:val="27"/>
      <w:lang w:eastAsia="ru-RU"/>
    </w:rPr>
  </w:style>
  <w:style w:type="character" w:customStyle="1" w:styleId="4510">
    <w:name w:val="Знак Знак4510"/>
    <w:uiPriority w:val="99"/>
    <w:rsid w:val="00986055"/>
    <w:rPr>
      <w:rFonts w:ascii="Times New Roman" w:hAnsi="Times New Roman"/>
      <w:b/>
      <w:i/>
      <w:sz w:val="26"/>
      <w:lang w:eastAsia="ru-RU"/>
    </w:rPr>
  </w:style>
  <w:style w:type="paragraph" w:customStyle="1" w:styleId="684">
    <w:name w:val="Заголовок 68"/>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201">
    <w:name w:val="Знак5 Знак Знак20"/>
    <w:uiPriority w:val="99"/>
    <w:locked/>
    <w:rsid w:val="00986055"/>
    <w:rPr>
      <w:sz w:val="16"/>
    </w:rPr>
  </w:style>
  <w:style w:type="character" w:customStyle="1" w:styleId="5010">
    <w:name w:val="Знак Знак5010"/>
    <w:uiPriority w:val="99"/>
    <w:locked/>
    <w:rsid w:val="00986055"/>
    <w:rPr>
      <w:b/>
      <w:sz w:val="28"/>
      <w:lang w:val="ru-RU" w:eastAsia="ru-RU"/>
    </w:rPr>
  </w:style>
  <w:style w:type="character" w:customStyle="1" w:styleId="52100">
    <w:name w:val="Знак Знак5210"/>
    <w:uiPriority w:val="99"/>
    <w:rsid w:val="00986055"/>
    <w:rPr>
      <w:rFonts w:ascii="Arial" w:hAnsi="Arial"/>
      <w:b/>
      <w:i/>
      <w:sz w:val="28"/>
    </w:rPr>
  </w:style>
  <w:style w:type="character" w:customStyle="1" w:styleId="51101">
    <w:name w:val="Знак5 Знак Знак110"/>
    <w:uiPriority w:val="99"/>
    <w:locked/>
    <w:rsid w:val="00986055"/>
    <w:rPr>
      <w:sz w:val="16"/>
      <w:lang w:val="ru-RU" w:eastAsia="ru-RU"/>
    </w:rPr>
  </w:style>
  <w:style w:type="character" w:customStyle="1" w:styleId="6111">
    <w:name w:val="Знак6 Знак Знак11"/>
    <w:uiPriority w:val="99"/>
    <w:rsid w:val="00986055"/>
    <w:rPr>
      <w:sz w:val="24"/>
      <w:lang w:val="ru-RU" w:eastAsia="ru-RU"/>
    </w:rPr>
  </w:style>
  <w:style w:type="character" w:customStyle="1" w:styleId="554">
    <w:name w:val="Знак Знак554"/>
    <w:uiPriority w:val="99"/>
    <w:locked/>
    <w:rsid w:val="00986055"/>
    <w:rPr>
      <w:sz w:val="24"/>
      <w:lang w:val="ru-RU" w:eastAsia="ru-RU"/>
    </w:rPr>
  </w:style>
  <w:style w:type="character" w:customStyle="1" w:styleId="654">
    <w:name w:val="Знак Знак654"/>
    <w:uiPriority w:val="99"/>
    <w:locked/>
    <w:rsid w:val="00986055"/>
    <w:rPr>
      <w:b/>
      <w:sz w:val="27"/>
      <w:lang w:val="ru-RU" w:eastAsia="ru-RU"/>
    </w:rPr>
  </w:style>
  <w:style w:type="character" w:customStyle="1" w:styleId="644">
    <w:name w:val="Знак Знак644"/>
    <w:uiPriority w:val="99"/>
    <w:locked/>
    <w:rsid w:val="00986055"/>
    <w:rPr>
      <w:b/>
      <w:sz w:val="28"/>
      <w:lang w:val="ru-RU" w:eastAsia="ru-RU"/>
    </w:rPr>
  </w:style>
  <w:style w:type="character" w:customStyle="1" w:styleId="634">
    <w:name w:val="Знак Знак634"/>
    <w:uiPriority w:val="99"/>
    <w:locked/>
    <w:rsid w:val="00986055"/>
    <w:rPr>
      <w:b/>
      <w:i/>
      <w:sz w:val="26"/>
      <w:lang w:val="ru-RU" w:eastAsia="ru-RU"/>
    </w:rPr>
  </w:style>
  <w:style w:type="character" w:customStyle="1" w:styleId="627">
    <w:name w:val="Знак Знак627"/>
    <w:uiPriority w:val="99"/>
    <w:locked/>
    <w:rsid w:val="00986055"/>
    <w:rPr>
      <w:sz w:val="24"/>
      <w:lang w:val="ru-RU" w:eastAsia="ru-RU"/>
    </w:rPr>
  </w:style>
  <w:style w:type="character" w:customStyle="1" w:styleId="61110">
    <w:name w:val="Знак Знак6111"/>
    <w:uiPriority w:val="99"/>
    <w:locked/>
    <w:rsid w:val="00986055"/>
    <w:rPr>
      <w:sz w:val="24"/>
      <w:lang w:val="ru-RU" w:eastAsia="ru-RU"/>
    </w:rPr>
  </w:style>
  <w:style w:type="character" w:customStyle="1" w:styleId="604">
    <w:name w:val="Знак Знак604"/>
    <w:uiPriority w:val="99"/>
    <w:locked/>
    <w:rsid w:val="00986055"/>
    <w:rPr>
      <w:i/>
      <w:sz w:val="24"/>
      <w:lang w:val="ru-RU" w:eastAsia="ru-RU"/>
    </w:rPr>
  </w:style>
  <w:style w:type="character" w:customStyle="1" w:styleId="594">
    <w:name w:val="Знак Знак594"/>
    <w:uiPriority w:val="99"/>
    <w:locked/>
    <w:rsid w:val="00986055"/>
    <w:rPr>
      <w:rFonts w:ascii="Arial" w:hAnsi="Arial"/>
      <w:sz w:val="22"/>
      <w:lang w:val="ru-RU" w:eastAsia="ru-RU"/>
    </w:rPr>
  </w:style>
  <w:style w:type="character" w:customStyle="1" w:styleId="584">
    <w:name w:val="Знак Знак584"/>
    <w:uiPriority w:val="99"/>
    <w:locked/>
    <w:rsid w:val="00986055"/>
    <w:rPr>
      <w:rFonts w:ascii="Courier New" w:hAnsi="Courier New"/>
      <w:lang w:val="ru-RU" w:eastAsia="ru-RU"/>
    </w:rPr>
  </w:style>
  <w:style w:type="character" w:customStyle="1" w:styleId="574">
    <w:name w:val="Знак Знак574"/>
    <w:uiPriority w:val="99"/>
    <w:locked/>
    <w:rsid w:val="00986055"/>
    <w:rPr>
      <w:lang w:val="ru-RU" w:eastAsia="ru-RU"/>
    </w:rPr>
  </w:style>
  <w:style w:type="character" w:customStyle="1" w:styleId="564">
    <w:name w:val="Знак Знак564"/>
    <w:uiPriority w:val="99"/>
    <w:locked/>
    <w:rsid w:val="00986055"/>
    <w:rPr>
      <w:sz w:val="24"/>
      <w:lang w:val="ru-RU" w:eastAsia="ru-RU"/>
    </w:rPr>
  </w:style>
  <w:style w:type="character" w:customStyle="1" w:styleId="544">
    <w:name w:val="Знак Знак544"/>
    <w:uiPriority w:val="99"/>
    <w:locked/>
    <w:rsid w:val="00986055"/>
    <w:rPr>
      <w:sz w:val="24"/>
      <w:lang w:val="en-US" w:eastAsia="ru-RU"/>
    </w:rPr>
  </w:style>
  <w:style w:type="character" w:customStyle="1" w:styleId="674">
    <w:name w:val="Знак Знак674"/>
    <w:uiPriority w:val="99"/>
    <w:rsid w:val="00986055"/>
    <w:rPr>
      <w:rFonts w:ascii="Arial" w:hAnsi="Arial"/>
      <w:b/>
      <w:sz w:val="26"/>
    </w:rPr>
  </w:style>
  <w:style w:type="character" w:customStyle="1" w:styleId="664">
    <w:name w:val="Знак Знак664"/>
    <w:uiPriority w:val="99"/>
    <w:rsid w:val="00986055"/>
    <w:rPr>
      <w:b/>
      <w:sz w:val="28"/>
    </w:rPr>
  </w:style>
  <w:style w:type="character" w:customStyle="1" w:styleId="704">
    <w:name w:val="Знак Знак704"/>
    <w:uiPriority w:val="99"/>
    <w:rsid w:val="00986055"/>
    <w:rPr>
      <w:rFonts w:ascii="Arial" w:hAnsi="Arial"/>
      <w:b/>
      <w:sz w:val="26"/>
    </w:rPr>
  </w:style>
  <w:style w:type="character" w:customStyle="1" w:styleId="694">
    <w:name w:val="Знак Знак694"/>
    <w:uiPriority w:val="99"/>
    <w:rsid w:val="00986055"/>
    <w:rPr>
      <w:b/>
      <w:sz w:val="28"/>
    </w:rPr>
  </w:style>
  <w:style w:type="character" w:customStyle="1" w:styleId="6840">
    <w:name w:val="Знак Знак684"/>
    <w:uiPriority w:val="99"/>
    <w:rsid w:val="00986055"/>
    <w:rPr>
      <w:b/>
      <w:i/>
      <w:sz w:val="26"/>
    </w:rPr>
  </w:style>
  <w:style w:type="paragraph" w:customStyle="1" w:styleId="HTML70">
    <w:name w:val="Стандартный HTML7"/>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0">
    <w:name w:val="Знак Знак403"/>
    <w:uiPriority w:val="99"/>
    <w:rsid w:val="00986055"/>
    <w:rPr>
      <w:rFonts w:ascii="Arial" w:hAnsi="Arial"/>
      <w:b/>
      <w:sz w:val="26"/>
    </w:rPr>
  </w:style>
  <w:style w:type="character" w:customStyle="1" w:styleId="2221">
    <w:name w:val="Знак2 Знак Знак22"/>
    <w:uiPriority w:val="99"/>
    <w:locked/>
    <w:rsid w:val="00986055"/>
    <w:rPr>
      <w:b/>
      <w:sz w:val="27"/>
      <w:lang w:val="ru-RU" w:eastAsia="ru-RU"/>
    </w:rPr>
  </w:style>
  <w:style w:type="paragraph" w:customStyle="1" w:styleId="941">
    <w:name w:val="Знак94"/>
    <w:basedOn w:val="a8"/>
    <w:uiPriority w:val="99"/>
    <w:rsid w:val="00986055"/>
    <w:pPr>
      <w:spacing w:before="0" w:beforeAutospacing="0" w:after="160" w:afterAutospacing="0" w:line="240" w:lineRule="exact"/>
    </w:pPr>
    <w:rPr>
      <w:rFonts w:ascii="Verdana" w:eastAsia="Times New Roman" w:hAnsi="Verdana"/>
      <w:lang w:val="en-US" w:eastAsia="en-US"/>
    </w:rPr>
  </w:style>
  <w:style w:type="character" w:customStyle="1" w:styleId="4160">
    <w:name w:val="Знак4 Знак Знак16"/>
    <w:uiPriority w:val="99"/>
    <w:locked/>
    <w:rsid w:val="00986055"/>
    <w:rPr>
      <w:rFonts w:ascii="Arial" w:hAnsi="Arial"/>
      <w:b/>
      <w:kern w:val="32"/>
      <w:sz w:val="32"/>
      <w:lang w:val="ru-RU" w:eastAsia="ru-RU"/>
    </w:rPr>
  </w:style>
  <w:style w:type="character" w:customStyle="1" w:styleId="2141">
    <w:name w:val="Знак2 Знак Знак14"/>
    <w:uiPriority w:val="99"/>
    <w:locked/>
    <w:rsid w:val="00986055"/>
    <w:rPr>
      <w:b/>
      <w:sz w:val="27"/>
      <w:lang w:val="ru-RU" w:eastAsia="ru-RU"/>
    </w:rPr>
  </w:style>
  <w:style w:type="character" w:customStyle="1" w:styleId="44a">
    <w:name w:val="Знак4 Знак Знак4"/>
    <w:uiPriority w:val="99"/>
    <w:locked/>
    <w:rsid w:val="00986055"/>
    <w:rPr>
      <w:rFonts w:ascii="Arial" w:hAnsi="Arial"/>
      <w:b/>
      <w:kern w:val="32"/>
      <w:sz w:val="32"/>
      <w:lang w:val="ru-RU" w:eastAsia="ru-RU"/>
    </w:rPr>
  </w:style>
  <w:style w:type="character" w:customStyle="1" w:styleId="25e">
    <w:name w:val="Знак2 Знак Знак5"/>
    <w:uiPriority w:val="99"/>
    <w:semiHidden/>
    <w:locked/>
    <w:rsid w:val="00986055"/>
    <w:rPr>
      <w:rFonts w:ascii="Arial" w:hAnsi="Arial"/>
      <w:b/>
      <w:sz w:val="26"/>
      <w:lang w:val="ru-RU" w:eastAsia="ru-RU"/>
    </w:rPr>
  </w:style>
  <w:style w:type="paragraph" w:customStyle="1" w:styleId="831">
    <w:name w:val="Заголовок 83"/>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3fff6">
    <w:name w:val="Название объекта3"/>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1fffffffe">
    <w:name w:val="Нижний колонтитул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11ff0">
    <w:name w:val="Оглавление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21fb">
    <w:name w:val="Оглавление 21"/>
    <w:basedOn w:val="a8"/>
    <w:uiPriority w:val="99"/>
    <w:qFormat/>
    <w:rsid w:val="00986055"/>
    <w:pPr>
      <w:spacing w:before="0" w:beforeAutospacing="0" w:after="0" w:afterAutospacing="0"/>
      <w:ind w:left="238"/>
    </w:pPr>
    <w:rPr>
      <w:rFonts w:eastAsia="Times New Roman"/>
      <w:color w:val="00000A"/>
    </w:rPr>
  </w:style>
  <w:style w:type="paragraph" w:customStyle="1" w:styleId="31d">
    <w:name w:val="Оглавление 31"/>
    <w:basedOn w:val="a8"/>
    <w:uiPriority w:val="99"/>
    <w:qFormat/>
    <w:rsid w:val="00986055"/>
    <w:pPr>
      <w:spacing w:before="0" w:beforeAutospacing="0" w:after="0" w:afterAutospacing="0"/>
      <w:ind w:left="480"/>
    </w:pPr>
    <w:rPr>
      <w:rFonts w:eastAsia="Times New Roman"/>
      <w:color w:val="00000A"/>
    </w:rPr>
  </w:style>
  <w:style w:type="paragraph" w:customStyle="1" w:styleId="41a">
    <w:name w:val="Оглавление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51b">
    <w:name w:val="Оглавление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61a">
    <w:name w:val="Оглавление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714">
    <w:name w:val="Оглавление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815">
    <w:name w:val="Оглавление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914">
    <w:name w:val="Оглавление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character" w:customStyle="1" w:styleId="5fb">
    <w:name w:val="Текст сноски Знак5"/>
    <w:aliases w:val="Footnote Text1 Знак1"/>
    <w:uiPriority w:val="99"/>
    <w:locked/>
    <w:rsid w:val="00986055"/>
    <w:rPr>
      <w:rFonts w:ascii="Courier New" w:hAnsi="Courier New"/>
      <w:color w:val="000000"/>
      <w:sz w:val="24"/>
    </w:rPr>
  </w:style>
  <w:style w:type="character" w:customStyle="1" w:styleId="3fff7">
    <w:name w:val="Текст сноски Знак3"/>
    <w:aliases w:val="Знак3 Знак Знак5 Знак,Текст сноски1 Знак,footnote tex Знак"/>
    <w:rsid w:val="00986055"/>
    <w:rPr>
      <w:rFonts w:cs="Times New Roman"/>
    </w:rPr>
  </w:style>
  <w:style w:type="character" w:customStyle="1" w:styleId="4ff3">
    <w:name w:val="Текст сноски Знак4"/>
    <w:uiPriority w:val="99"/>
    <w:semiHidden/>
    <w:rsid w:val="00986055"/>
    <w:rPr>
      <w:rFonts w:ascii="Times New Roman" w:hAnsi="Times New Roman" w:cs="Times New Roman"/>
      <w:sz w:val="20"/>
      <w:szCs w:val="20"/>
      <w:lang w:eastAsia="ru-RU"/>
    </w:rPr>
  </w:style>
  <w:style w:type="paragraph" w:customStyle="1" w:styleId="2ffffe">
    <w:name w:val="Текст 2"/>
    <w:basedOn w:val="a8"/>
    <w:rsid w:val="00986055"/>
    <w:pPr>
      <w:widowControl w:val="0"/>
      <w:spacing w:before="0" w:beforeAutospacing="0" w:after="0" w:afterAutospacing="0"/>
      <w:ind w:firstLine="709"/>
      <w:jc w:val="both"/>
    </w:pPr>
    <w:rPr>
      <w:rFonts w:ascii="Arial" w:eastAsia="Times New Roman" w:hAnsi="Arial"/>
    </w:rPr>
  </w:style>
  <w:style w:type="paragraph" w:customStyle="1" w:styleId="13d">
    <w:name w:val="Стиль13"/>
    <w:basedOn w:val="a8"/>
    <w:next w:val="afff6"/>
    <w:uiPriority w:val="99"/>
    <w:rsid w:val="00986055"/>
    <w:pPr>
      <w:spacing w:before="0" w:beforeAutospacing="0" w:after="0" w:afterAutospacing="0"/>
    </w:pPr>
    <w:rPr>
      <w:rFonts w:eastAsia="Times New Roman"/>
    </w:rPr>
  </w:style>
  <w:style w:type="character" w:customStyle="1" w:styleId="4200">
    <w:name w:val="Знак Знак420"/>
    <w:rsid w:val="00986055"/>
    <w:rPr>
      <w:rFonts w:ascii="Courier New" w:hAnsi="Courier New"/>
      <w:lang w:val="ru-RU" w:eastAsia="ru-RU"/>
    </w:rPr>
  </w:style>
  <w:style w:type="paragraph" w:customStyle="1" w:styleId="51c">
    <w:name w:val="Обычный51"/>
    <w:basedOn w:val="a8"/>
    <w:uiPriority w:val="99"/>
    <w:rsid w:val="00986055"/>
    <w:rPr>
      <w:rFonts w:eastAsia="Times New Roman"/>
    </w:rPr>
  </w:style>
  <w:style w:type="paragraph" w:customStyle="1" w:styleId="2116">
    <w:name w:val="Цитата 211"/>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11ff1">
    <w:name w:val="Выделенная цитата11"/>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character" w:customStyle="1" w:styleId="11ff2">
    <w:name w:val="Замещающий текст11"/>
    <w:uiPriority w:val="99"/>
    <w:qFormat/>
    <w:rsid w:val="00986055"/>
    <w:rPr>
      <w:color w:val="808080"/>
    </w:rPr>
  </w:style>
  <w:style w:type="paragraph" w:customStyle="1" w:styleId="2311">
    <w:name w:val="Основной текст 231"/>
    <w:basedOn w:val="a8"/>
    <w:uiPriority w:val="99"/>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3">
    <w:name w:val="Заголовок 321"/>
    <w:basedOn w:val="51c"/>
    <w:next w:val="51c"/>
    <w:uiPriority w:val="99"/>
    <w:rsid w:val="00986055"/>
    <w:pPr>
      <w:keepNext/>
      <w:spacing w:before="0" w:beforeAutospacing="0" w:after="0" w:afterAutospacing="0"/>
      <w:outlineLvl w:val="2"/>
    </w:pPr>
    <w:rPr>
      <w:szCs w:val="20"/>
    </w:rPr>
  </w:style>
  <w:style w:type="paragraph" w:customStyle="1" w:styleId="41b">
    <w:name w:val="Основной текст41"/>
    <w:basedOn w:val="51c"/>
    <w:uiPriority w:val="99"/>
    <w:rsid w:val="00986055"/>
    <w:pPr>
      <w:spacing w:before="0" w:beforeAutospacing="0" w:after="0" w:afterAutospacing="0" w:line="360" w:lineRule="auto"/>
    </w:pPr>
    <w:rPr>
      <w:szCs w:val="20"/>
    </w:rPr>
  </w:style>
  <w:style w:type="paragraph" w:customStyle="1" w:styleId="2212">
    <w:name w:val="Заголовок 221"/>
    <w:basedOn w:val="a8"/>
    <w:next w:val="a8"/>
    <w:uiPriority w:val="99"/>
    <w:rsid w:val="00986055"/>
    <w:pPr>
      <w:keepNext/>
      <w:widowControl w:val="0"/>
      <w:spacing w:before="0" w:beforeAutospacing="0" w:after="0" w:afterAutospacing="0"/>
      <w:jc w:val="center"/>
    </w:pPr>
    <w:rPr>
      <w:rFonts w:eastAsia="Times New Roman"/>
      <w:b/>
      <w:sz w:val="26"/>
      <w:szCs w:val="20"/>
    </w:rPr>
  </w:style>
  <w:style w:type="paragraph" w:customStyle="1" w:styleId="31e">
    <w:name w:val="Цитата31"/>
    <w:basedOn w:val="a8"/>
    <w:uiPriority w:val="99"/>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1f">
    <w:name w:val="Текст31"/>
    <w:basedOn w:val="a8"/>
    <w:uiPriority w:val="99"/>
    <w:rsid w:val="00986055"/>
    <w:pPr>
      <w:spacing w:before="0" w:beforeAutospacing="0" w:after="0" w:afterAutospacing="0"/>
    </w:pPr>
    <w:rPr>
      <w:rFonts w:ascii="Courier New" w:eastAsia="Times New Roman" w:hAnsi="Courier New"/>
      <w:sz w:val="20"/>
      <w:szCs w:val="20"/>
    </w:rPr>
  </w:style>
  <w:style w:type="paragraph" w:customStyle="1" w:styleId="3311">
    <w:name w:val="Основной текст 331"/>
    <w:basedOn w:val="51c"/>
    <w:uiPriority w:val="99"/>
    <w:rsid w:val="00986055"/>
    <w:pPr>
      <w:tabs>
        <w:tab w:val="left" w:pos="360"/>
      </w:tabs>
      <w:spacing w:before="0" w:beforeAutospacing="0" w:after="0" w:afterAutospacing="0"/>
      <w:jc w:val="both"/>
    </w:pPr>
    <w:rPr>
      <w:i/>
      <w:sz w:val="26"/>
      <w:szCs w:val="20"/>
    </w:rPr>
  </w:style>
  <w:style w:type="paragraph" w:customStyle="1" w:styleId="2213">
    <w:name w:val="Основной текст с отступом 221"/>
    <w:basedOn w:val="a8"/>
    <w:uiPriority w:val="99"/>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12">
    <w:name w:val="Основной текст с отступом 331"/>
    <w:basedOn w:val="a8"/>
    <w:uiPriority w:val="99"/>
    <w:rsid w:val="00986055"/>
    <w:pPr>
      <w:spacing w:before="0" w:beforeAutospacing="0" w:after="0" w:afterAutospacing="0" w:line="360" w:lineRule="auto"/>
      <w:ind w:firstLine="709"/>
      <w:jc w:val="both"/>
    </w:pPr>
    <w:rPr>
      <w:rFonts w:eastAsia="Times New Roman"/>
      <w:sz w:val="28"/>
      <w:szCs w:val="20"/>
    </w:rPr>
  </w:style>
  <w:style w:type="paragraph" w:customStyle="1" w:styleId="21fc">
    <w:name w:val="Верхний колонтитул21"/>
    <w:basedOn w:val="a8"/>
    <w:uiPriority w:val="99"/>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1fd">
    <w:name w:val="Основной шрифт абзаца21"/>
    <w:uiPriority w:val="99"/>
    <w:rsid w:val="00986055"/>
  </w:style>
  <w:style w:type="paragraph" w:customStyle="1" w:styleId="4211">
    <w:name w:val="Заголовок 421"/>
    <w:basedOn w:val="51c"/>
    <w:next w:val="51c"/>
    <w:uiPriority w:val="99"/>
    <w:rsid w:val="00986055"/>
    <w:pPr>
      <w:keepNext/>
      <w:spacing w:before="0" w:beforeAutospacing="0" w:after="0" w:afterAutospacing="0"/>
    </w:pPr>
    <w:rPr>
      <w:szCs w:val="20"/>
    </w:rPr>
  </w:style>
  <w:style w:type="paragraph" w:customStyle="1" w:styleId="6112">
    <w:name w:val="Заголовок 611"/>
    <w:uiPriority w:val="99"/>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210">
    <w:name w:val="Стандартный HTML21"/>
    <w:basedOn w:val="a8"/>
    <w:uiPriority w:val="99"/>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214">
    <w:name w:val="Знак2 Знак Знак21"/>
    <w:uiPriority w:val="99"/>
    <w:locked/>
    <w:rsid w:val="00986055"/>
    <w:rPr>
      <w:b/>
      <w:sz w:val="27"/>
      <w:lang w:val="ru-RU" w:eastAsia="ru-RU"/>
    </w:rPr>
  </w:style>
  <w:style w:type="paragraph" w:customStyle="1" w:styleId="12f3">
    <w:name w:val="Стиль12"/>
    <w:basedOn w:val="a8"/>
    <w:next w:val="afff6"/>
    <w:uiPriority w:val="99"/>
    <w:rsid w:val="00986055"/>
    <w:pPr>
      <w:spacing w:before="0" w:beforeAutospacing="0" w:after="0" w:afterAutospacing="0"/>
    </w:pPr>
    <w:rPr>
      <w:rFonts w:eastAsia="Times New Roman"/>
    </w:rPr>
  </w:style>
  <w:style w:type="table" w:customStyle="1" w:styleId="TableNormal1">
    <w:name w:val="Table Normal1"/>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Times New Roman" w:eastAsia="Arial Unicode MS" w:hAnsi="Times New Roman" w:cs="Times New Roman"/>
      <w:sz w:val="20"/>
      <w:szCs w:val="20"/>
      <w:lang w:eastAsia="ru-RU"/>
    </w:rPr>
    <w:tblPr>
      <w:tblCellMar>
        <w:top w:w="0" w:type="dxa"/>
        <w:left w:w="0" w:type="dxa"/>
        <w:bottom w:w="0" w:type="dxa"/>
        <w:right w:w="0" w:type="dxa"/>
      </w:tblCellMar>
    </w:tblPr>
  </w:style>
  <w:style w:type="paragraph" w:customStyle="1" w:styleId="afffffffffff5">
    <w:name w:val="Колонтитулы"/>
    <w:uiPriority w:val="99"/>
    <w:rsid w:val="00986055"/>
    <w:pPr>
      <w:pBdr>
        <w:top w:val="none" w:sz="96" w:space="31" w:color="FFFFFF"/>
        <w:left w:val="none" w:sz="96" w:space="31" w:color="FFFFFF"/>
        <w:bottom w:val="none" w:sz="96" w:space="31" w:color="FFFFFF"/>
        <w:right w:val="none" w:sz="96" w:space="31" w:color="FFFFFF"/>
      </w:pBdr>
      <w:tabs>
        <w:tab w:val="right" w:pos="9020"/>
      </w:tabs>
      <w:spacing w:after="0" w:line="240" w:lineRule="auto"/>
    </w:pPr>
    <w:rPr>
      <w:rFonts w:ascii="Helvetica Neue" w:eastAsia="Arial Unicode MS" w:hAnsi="Helvetica Neue" w:cs="Arial Unicode MS"/>
      <w:color w:val="000000"/>
      <w:sz w:val="24"/>
      <w:szCs w:val="24"/>
      <w:lang w:eastAsia="ru-RU"/>
    </w:rPr>
  </w:style>
  <w:style w:type="paragraph" w:customStyle="1" w:styleId="5fc">
    <w:name w:val="Стиль таблицы 5"/>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Arial Unicode MS" w:hAnsi="Helvetica Neue" w:cs="Arial Unicode MS"/>
      <w:color w:val="FEFFFE"/>
      <w:sz w:val="20"/>
      <w:szCs w:val="20"/>
      <w:lang w:eastAsia="ru-RU"/>
    </w:rPr>
  </w:style>
  <w:style w:type="paragraph" w:customStyle="1" w:styleId="afffffffffff6">
    <w:name w:val="По умолчанию"/>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Calibri" w:hAnsi="Helvetica Neue" w:cs="Helvetica Neue"/>
      <w:color w:val="000000"/>
      <w:u w:color="000000"/>
      <w:lang w:eastAsia="ru-RU"/>
    </w:rPr>
  </w:style>
  <w:style w:type="character" w:customStyle="1" w:styleId="afffffffffff7">
    <w:name w:val="Нет"/>
    <w:rsid w:val="00986055"/>
  </w:style>
  <w:style w:type="character" w:customStyle="1" w:styleId="Hyperlink0">
    <w:name w:val="Hyperlink.0"/>
    <w:uiPriority w:val="99"/>
    <w:rsid w:val="00986055"/>
    <w:rPr>
      <w:rFonts w:cs="Times New Roman"/>
    </w:rPr>
  </w:style>
  <w:style w:type="character" w:customStyle="1" w:styleId="1ffffffff">
    <w:name w:val="Неразрешенное упоминание1"/>
    <w:uiPriority w:val="99"/>
    <w:semiHidden/>
    <w:qFormat/>
    <w:rsid w:val="00986055"/>
    <w:rPr>
      <w:color w:val="605E5C"/>
      <w:shd w:val="clear" w:color="auto" w:fill="E1DFDD"/>
    </w:rPr>
  </w:style>
  <w:style w:type="character" w:customStyle="1" w:styleId="2fffff">
    <w:name w:val="Неразрешенное упоминание2"/>
    <w:uiPriority w:val="99"/>
    <w:semiHidden/>
    <w:qFormat/>
    <w:rsid w:val="00986055"/>
    <w:rPr>
      <w:color w:val="808080"/>
      <w:shd w:val="clear" w:color="auto" w:fill="E6E6E6"/>
    </w:rPr>
  </w:style>
  <w:style w:type="paragraph" w:customStyle="1" w:styleId="13e">
    <w:name w:val="Абзац списка13"/>
    <w:basedOn w:val="a8"/>
    <w:uiPriority w:val="99"/>
    <w:qFormat/>
    <w:rsid w:val="00986055"/>
    <w:pPr>
      <w:spacing w:before="0" w:beforeAutospacing="0" w:after="0" w:afterAutospacing="0"/>
      <w:ind w:left="708"/>
    </w:pPr>
    <w:rPr>
      <w:rFonts w:eastAsia="Times New Roman"/>
    </w:rPr>
  </w:style>
  <w:style w:type="paragraph" w:customStyle="1" w:styleId="14d">
    <w:name w:val="Абзац списка14"/>
    <w:basedOn w:val="a8"/>
    <w:uiPriority w:val="99"/>
    <w:qFormat/>
    <w:rsid w:val="00986055"/>
    <w:pPr>
      <w:spacing w:before="0" w:beforeAutospacing="0" w:after="0" w:afterAutospacing="0"/>
      <w:ind w:left="708"/>
    </w:pPr>
    <w:rPr>
      <w:rFonts w:eastAsia="Times New Roman"/>
      <w:szCs w:val="20"/>
    </w:rPr>
  </w:style>
  <w:style w:type="character" w:customStyle="1" w:styleId="9f0">
    <w:name w:val="Слабое выделение9"/>
    <w:rsid w:val="00986055"/>
    <w:rPr>
      <w:i/>
      <w:color w:val="808080"/>
    </w:rPr>
  </w:style>
  <w:style w:type="paragraph" w:customStyle="1" w:styleId="9f1">
    <w:name w:val="Без интервала9"/>
    <w:qFormat/>
    <w:rsid w:val="00986055"/>
    <w:pPr>
      <w:spacing w:after="0" w:line="240" w:lineRule="auto"/>
    </w:pPr>
    <w:rPr>
      <w:rFonts w:ascii="Calibri" w:eastAsia="Times New Roman" w:hAnsi="Calibri" w:cs="Times New Roman"/>
      <w:lang w:val="en-US"/>
    </w:rPr>
  </w:style>
  <w:style w:type="paragraph" w:customStyle="1" w:styleId="286">
    <w:name w:val="Цитата 28"/>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8f0">
    <w:name w:val="Выделенная цитата8"/>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paragraph" w:customStyle="1" w:styleId="5fd">
    <w:name w:val="Заголовок оглавления5"/>
    <w:basedOn w:val="1c"/>
    <w:next w:val="a8"/>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9f2">
    <w:name w:val="Сильное выделение9"/>
    <w:rsid w:val="00986055"/>
    <w:rPr>
      <w:b/>
      <w:i/>
      <w:color w:val="4F81BD"/>
    </w:rPr>
  </w:style>
  <w:style w:type="character" w:customStyle="1" w:styleId="4ff4">
    <w:name w:val="Слабая ссылка4"/>
    <w:rsid w:val="00986055"/>
    <w:rPr>
      <w:smallCaps/>
      <w:color w:val="C0504D"/>
      <w:u w:val="single"/>
    </w:rPr>
  </w:style>
  <w:style w:type="character" w:customStyle="1" w:styleId="4ff5">
    <w:name w:val="Сильная ссылка4"/>
    <w:rsid w:val="00986055"/>
    <w:rPr>
      <w:b/>
      <w:smallCaps/>
      <w:color w:val="C0504D"/>
      <w:spacing w:val="5"/>
      <w:u w:val="single"/>
    </w:rPr>
  </w:style>
  <w:style w:type="character" w:customStyle="1" w:styleId="4ff6">
    <w:name w:val="Название книги4"/>
    <w:rsid w:val="00986055"/>
    <w:rPr>
      <w:b/>
      <w:smallCaps/>
      <w:spacing w:val="5"/>
    </w:rPr>
  </w:style>
  <w:style w:type="character" w:customStyle="1" w:styleId="8f1">
    <w:name w:val="Замещающий текст8"/>
    <w:rsid w:val="00986055"/>
    <w:rPr>
      <w:color w:val="808080"/>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uiPriority w:val="99"/>
    <w:locked/>
    <w:rsid w:val="00986055"/>
    <w:rPr>
      <w:rFonts w:ascii="Courier New" w:hAnsi="Courier New"/>
      <w:color w:val="000000"/>
      <w:sz w:val="24"/>
    </w:rPr>
  </w:style>
  <w:style w:type="paragraph" w:customStyle="1" w:styleId="3122">
    <w:name w:val="Заголовок 312"/>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f">
    <w:name w:val="Заголовок 1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95">
    <w:name w:val="Заголовок 69"/>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102">
    <w:name w:val="Заголовок 210"/>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7c">
    <w:name w:val="Обычный17"/>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103">
    <w:name w:val="Основной текст 210"/>
    <w:basedOn w:val="a8"/>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13f0">
    <w:name w:val="Основной текст13"/>
    <w:basedOn w:val="17c"/>
    <w:qFormat/>
    <w:rsid w:val="00986055"/>
    <w:pPr>
      <w:widowControl/>
      <w:snapToGrid/>
      <w:spacing w:line="360" w:lineRule="auto"/>
      <w:ind w:left="0" w:firstLine="0"/>
    </w:pPr>
    <w:rPr>
      <w:sz w:val="24"/>
    </w:rPr>
  </w:style>
  <w:style w:type="paragraph" w:customStyle="1" w:styleId="9f3">
    <w:name w:val="Цитата9"/>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10f2">
    <w:name w:val="Текст10"/>
    <w:basedOn w:val="a8"/>
    <w:qFormat/>
    <w:rsid w:val="00986055"/>
    <w:pPr>
      <w:spacing w:before="0" w:beforeAutospacing="0" w:after="0" w:afterAutospacing="0"/>
    </w:pPr>
    <w:rPr>
      <w:rFonts w:ascii="Courier New" w:eastAsia="Times New Roman" w:hAnsi="Courier New"/>
      <w:sz w:val="20"/>
      <w:szCs w:val="20"/>
    </w:rPr>
  </w:style>
  <w:style w:type="paragraph" w:customStyle="1" w:styleId="3103">
    <w:name w:val="Основной текст 310"/>
    <w:basedOn w:val="17c"/>
    <w:qFormat/>
    <w:rsid w:val="00986055"/>
    <w:pPr>
      <w:widowControl/>
      <w:tabs>
        <w:tab w:val="left" w:pos="360"/>
      </w:tabs>
      <w:snapToGrid/>
      <w:ind w:left="0" w:firstLine="0"/>
      <w:jc w:val="both"/>
    </w:pPr>
    <w:rPr>
      <w:i/>
      <w:sz w:val="26"/>
    </w:rPr>
  </w:style>
  <w:style w:type="paragraph" w:customStyle="1" w:styleId="297">
    <w:name w:val="Основной текст с отступом 29"/>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104">
    <w:name w:val="Основной текст с отступом 310"/>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8f2">
    <w:name w:val="Верхний колонтитул8"/>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4131">
    <w:name w:val="Заголовок 413"/>
    <w:basedOn w:val="17c"/>
    <w:next w:val="17c"/>
    <w:uiPriority w:val="99"/>
    <w:qFormat/>
    <w:rsid w:val="00986055"/>
    <w:pPr>
      <w:keepNext/>
      <w:widowControl/>
      <w:snapToGrid/>
      <w:ind w:left="0" w:firstLine="0"/>
    </w:pPr>
    <w:rPr>
      <w:sz w:val="24"/>
    </w:rPr>
  </w:style>
  <w:style w:type="paragraph" w:customStyle="1" w:styleId="HTML80">
    <w:name w:val="Стандартный HTML8"/>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8f3">
    <w:name w:val="Основной шрифт абзаца8"/>
    <w:rsid w:val="00986055"/>
  </w:style>
  <w:style w:type="character" w:customStyle="1" w:styleId="11ff3">
    <w:name w:val="Основной текст + 11"/>
    <w:aliases w:val="5 pt60"/>
    <w:rsid w:val="00986055"/>
    <w:rPr>
      <w:rFonts w:ascii="Times New Roman" w:hAnsi="Times New Roman" w:cs="Times New Roman"/>
      <w:sz w:val="23"/>
      <w:szCs w:val="23"/>
      <w:u w:val="none"/>
      <w:shd w:val="clear" w:color="auto" w:fill="FFFFFF"/>
      <w:lang w:bidi="ar-SA"/>
    </w:rPr>
  </w:style>
  <w:style w:type="numbering" w:customStyle="1" w:styleId="2100">
    <w:name w:val="Стиль Стиль нумерованный + многоуровневый210"/>
    <w:rsid w:val="00986055"/>
    <w:pPr>
      <w:numPr>
        <w:numId w:val="20"/>
      </w:numPr>
    </w:pPr>
  </w:style>
  <w:style w:type="numbering" w:customStyle="1" w:styleId="13">
    <w:name w:val="Стиль нумерованный13"/>
    <w:qFormat/>
    <w:rsid w:val="00986055"/>
    <w:pPr>
      <w:numPr>
        <w:numId w:val="15"/>
      </w:numPr>
    </w:pPr>
  </w:style>
  <w:style w:type="numbering" w:customStyle="1" w:styleId="a0">
    <w:name w:val="Стиль нумерованный полужирный"/>
    <w:rsid w:val="00986055"/>
    <w:pPr>
      <w:numPr>
        <w:numId w:val="21"/>
      </w:numPr>
    </w:pPr>
  </w:style>
  <w:style w:type="numbering" w:customStyle="1" w:styleId="42">
    <w:name w:val="Стиль Стиль нумерованный4"/>
    <w:rsid w:val="00986055"/>
    <w:pPr>
      <w:numPr>
        <w:numId w:val="16"/>
      </w:numPr>
    </w:pPr>
  </w:style>
  <w:style w:type="numbering" w:customStyle="1" w:styleId="a1">
    <w:name w:val="Стиль Стиль нумерованный + многоуровневый"/>
    <w:rsid w:val="00986055"/>
    <w:pPr>
      <w:numPr>
        <w:numId w:val="23"/>
      </w:numPr>
    </w:pPr>
  </w:style>
  <w:style w:type="numbering" w:customStyle="1" w:styleId="20">
    <w:name w:val="Стиль нумерованный2"/>
    <w:rsid w:val="00986055"/>
    <w:pPr>
      <w:numPr>
        <w:numId w:val="17"/>
      </w:numPr>
    </w:pPr>
  </w:style>
  <w:style w:type="numbering" w:customStyle="1" w:styleId="142">
    <w:name w:val="Стиль нумерованный14"/>
    <w:rsid w:val="00986055"/>
    <w:pPr>
      <w:numPr>
        <w:numId w:val="18"/>
      </w:numPr>
    </w:pPr>
  </w:style>
  <w:style w:type="numbering" w:customStyle="1" w:styleId="a4">
    <w:name w:val="Стиль нумерованный"/>
    <w:rsid w:val="00986055"/>
    <w:pPr>
      <w:numPr>
        <w:numId w:val="26"/>
      </w:numPr>
    </w:pPr>
  </w:style>
  <w:style w:type="numbering" w:customStyle="1" w:styleId="32">
    <w:name w:val="Стиль нумерованный3"/>
    <w:rsid w:val="00986055"/>
    <w:pPr>
      <w:numPr>
        <w:numId w:val="27"/>
      </w:numPr>
    </w:pPr>
  </w:style>
  <w:style w:type="numbering" w:customStyle="1" w:styleId="14">
    <w:name w:val="Стиль Стиль нумерованный1"/>
    <w:rsid w:val="00986055"/>
    <w:pPr>
      <w:numPr>
        <w:numId w:val="28"/>
      </w:numPr>
    </w:pPr>
  </w:style>
  <w:style w:type="numbering" w:customStyle="1" w:styleId="110">
    <w:name w:val="Стиль нумерованный11"/>
    <w:rsid w:val="00986055"/>
    <w:pPr>
      <w:numPr>
        <w:numId w:val="29"/>
      </w:numPr>
    </w:pPr>
  </w:style>
  <w:style w:type="numbering" w:customStyle="1" w:styleId="a6">
    <w:name w:val="Стиль Стиль нумерованный"/>
    <w:rsid w:val="00986055"/>
    <w:pPr>
      <w:numPr>
        <w:numId w:val="30"/>
      </w:numPr>
    </w:pPr>
  </w:style>
  <w:style w:type="numbering" w:customStyle="1" w:styleId="120">
    <w:name w:val="Стиль нумерованный 12 пт"/>
    <w:rsid w:val="00986055"/>
    <w:pPr>
      <w:numPr>
        <w:numId w:val="31"/>
      </w:numPr>
    </w:pPr>
  </w:style>
  <w:style w:type="numbering" w:customStyle="1" w:styleId="1a">
    <w:name w:val="Стиль нумерованный1"/>
    <w:rsid w:val="00986055"/>
    <w:pPr>
      <w:numPr>
        <w:numId w:val="32"/>
      </w:numPr>
    </w:pPr>
  </w:style>
  <w:style w:type="numbering" w:customStyle="1" w:styleId="24">
    <w:name w:val="Стиль Стиль нумерованный2"/>
    <w:rsid w:val="00986055"/>
    <w:pPr>
      <w:numPr>
        <w:numId w:val="33"/>
      </w:numPr>
    </w:pPr>
  </w:style>
  <w:style w:type="numbering" w:customStyle="1" w:styleId="1b">
    <w:name w:val="Стиль Стиль нумерованный + многоуровневый1"/>
    <w:rsid w:val="00986055"/>
    <w:pPr>
      <w:numPr>
        <w:numId w:val="19"/>
      </w:numPr>
    </w:pPr>
  </w:style>
  <w:style w:type="numbering" w:customStyle="1" w:styleId="122">
    <w:name w:val="Стиль нумерованный12"/>
    <w:rsid w:val="00986055"/>
    <w:pPr>
      <w:numPr>
        <w:numId w:val="34"/>
      </w:numPr>
    </w:pPr>
  </w:style>
  <w:style w:type="numbering" w:customStyle="1" w:styleId="51">
    <w:name w:val="Стиль нумерованный5"/>
    <w:rsid w:val="00986055"/>
    <w:pPr>
      <w:numPr>
        <w:numId w:val="35"/>
      </w:numPr>
    </w:pPr>
  </w:style>
  <w:style w:type="numbering" w:customStyle="1" w:styleId="43">
    <w:name w:val="Стиль Стиль нумерованный + многоуровневый4"/>
    <w:rsid w:val="00986055"/>
    <w:pPr>
      <w:numPr>
        <w:numId w:val="36"/>
      </w:numPr>
    </w:pPr>
  </w:style>
  <w:style w:type="numbering" w:customStyle="1" w:styleId="25">
    <w:name w:val="Стиль Стиль нумерованный + многоуровневый2"/>
    <w:rsid w:val="00986055"/>
    <w:pPr>
      <w:numPr>
        <w:numId w:val="37"/>
      </w:numPr>
    </w:pPr>
  </w:style>
  <w:style w:type="character" w:customStyle="1" w:styleId="278">
    <w:name w:val="Знак Знак27"/>
    <w:locked/>
    <w:rsid w:val="00986055"/>
    <w:rPr>
      <w:rFonts w:ascii="Arial" w:hAnsi="Arial"/>
      <w:b/>
      <w:sz w:val="26"/>
    </w:rPr>
  </w:style>
  <w:style w:type="character" w:customStyle="1" w:styleId="2fffff0">
    <w:name w:val="Основной текст (2) + Курсив"/>
    <w:rsid w:val="00986055"/>
    <w:rPr>
      <w:rFonts w:ascii="Times New Roman" w:hAnsi="Times New Roman" w:cs="Times New Roman"/>
      <w:i/>
      <w:iCs/>
      <w:color w:val="000000"/>
      <w:spacing w:val="0"/>
      <w:w w:val="100"/>
      <w:position w:val="0"/>
      <w:sz w:val="21"/>
      <w:szCs w:val="21"/>
      <w:u w:val="none"/>
      <w:lang w:val="ru-RU" w:eastAsia="ru-RU"/>
    </w:rPr>
  </w:style>
  <w:style w:type="character" w:customStyle="1" w:styleId="29pt">
    <w:name w:val="Основной текст (2) + 9 pt"/>
    <w:rsid w:val="00986055"/>
    <w:rPr>
      <w:rFonts w:ascii="Times New Roman" w:hAnsi="Times New Roman" w:cs="Times New Roman"/>
      <w:color w:val="000000"/>
      <w:spacing w:val="0"/>
      <w:w w:val="100"/>
      <w:position w:val="0"/>
      <w:sz w:val="18"/>
      <w:szCs w:val="18"/>
      <w:u w:val="none"/>
      <w:lang w:val="ru-RU" w:eastAsia="ru-RU"/>
    </w:rPr>
  </w:style>
  <w:style w:type="numbering" w:customStyle="1" w:styleId="1ffffffff0">
    <w:name w:val="Нет списка1"/>
    <w:next w:val="ab"/>
    <w:uiPriority w:val="99"/>
    <w:semiHidden/>
    <w:unhideWhenUsed/>
    <w:rsid w:val="00986055"/>
  </w:style>
  <w:style w:type="table" w:customStyle="1" w:styleId="11ff4">
    <w:name w:val="Сетка таблицы 11"/>
    <w:basedOn w:val="aa"/>
    <w:next w:val="1f2"/>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ffffffff1">
    <w:name w:val="Стандартная таблица1"/>
    <w:basedOn w:val="aa"/>
    <w:next w:val="afffc"/>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f1">
    <w:name w:val="Сетка таблицы13"/>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
    <w:rsid w:val="0098605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ff7">
    <w:name w:val="Название Знак4"/>
    <w:uiPriority w:val="99"/>
    <w:qFormat/>
    <w:locked/>
    <w:rsid w:val="00986055"/>
    <w:rPr>
      <w:rFonts w:ascii="Times New Roman" w:hAnsi="Times New Roman"/>
      <w:sz w:val="24"/>
      <w:lang w:val="en-US"/>
    </w:rPr>
  </w:style>
  <w:style w:type="numbering" w:customStyle="1" w:styleId="19">
    <w:name w:val="Импортированный стиль 19"/>
    <w:rsid w:val="00986055"/>
    <w:pPr>
      <w:numPr>
        <w:numId w:val="41"/>
      </w:numPr>
    </w:pPr>
  </w:style>
  <w:style w:type="numbering" w:customStyle="1" w:styleId="1">
    <w:name w:val="Стиль нумерованный полужирный1"/>
    <w:qFormat/>
    <w:rsid w:val="00986055"/>
    <w:pPr>
      <w:numPr>
        <w:numId w:val="60"/>
      </w:numPr>
    </w:pPr>
  </w:style>
  <w:style w:type="numbering" w:customStyle="1" w:styleId="16">
    <w:name w:val="Импортированный стиль 16"/>
    <w:rsid w:val="00986055"/>
    <w:pPr>
      <w:numPr>
        <w:numId w:val="40"/>
      </w:numPr>
    </w:pPr>
  </w:style>
  <w:style w:type="numbering" w:customStyle="1" w:styleId="41">
    <w:name w:val="Стиль Стиль нумерованный41"/>
    <w:qFormat/>
    <w:rsid w:val="00986055"/>
    <w:pPr>
      <w:numPr>
        <w:numId w:val="11"/>
      </w:numPr>
    </w:pPr>
  </w:style>
  <w:style w:type="numbering" w:customStyle="1" w:styleId="11">
    <w:name w:val="Импортированный стиль 11"/>
    <w:rsid w:val="00986055"/>
    <w:pPr>
      <w:numPr>
        <w:numId w:val="46"/>
      </w:numPr>
    </w:pPr>
  </w:style>
  <w:style w:type="numbering" w:customStyle="1" w:styleId="18">
    <w:name w:val="Импортированный стиль 18"/>
    <w:rsid w:val="00986055"/>
    <w:pPr>
      <w:numPr>
        <w:numId w:val="49"/>
      </w:numPr>
    </w:pPr>
  </w:style>
  <w:style w:type="numbering" w:customStyle="1" w:styleId="33">
    <w:name w:val="Стиль Стиль нумерованный + многоуровневый3"/>
    <w:qFormat/>
    <w:rsid w:val="00986055"/>
    <w:pPr>
      <w:numPr>
        <w:numId w:val="12"/>
      </w:numPr>
    </w:pPr>
  </w:style>
  <w:style w:type="numbering" w:customStyle="1" w:styleId="211">
    <w:name w:val="Стиль нумерованный21"/>
    <w:qFormat/>
    <w:rsid w:val="00986055"/>
    <w:pPr>
      <w:numPr>
        <w:numId w:val="63"/>
      </w:numPr>
    </w:pPr>
  </w:style>
  <w:style w:type="numbering" w:customStyle="1" w:styleId="141">
    <w:name w:val="Стиль нумерованный141"/>
    <w:qFormat/>
    <w:rsid w:val="00986055"/>
    <w:pPr>
      <w:numPr>
        <w:numId w:val="61"/>
      </w:numPr>
    </w:pPr>
  </w:style>
  <w:style w:type="numbering" w:customStyle="1" w:styleId="40">
    <w:name w:val="Стиль нумерованный4"/>
    <w:qFormat/>
    <w:rsid w:val="00986055"/>
    <w:pPr>
      <w:numPr>
        <w:numId w:val="58"/>
      </w:numPr>
    </w:pPr>
  </w:style>
  <w:style w:type="numbering" w:customStyle="1" w:styleId="12">
    <w:name w:val="Импортированный стиль 12"/>
    <w:rsid w:val="00986055"/>
    <w:pPr>
      <w:numPr>
        <w:numId w:val="47"/>
      </w:numPr>
    </w:pPr>
  </w:style>
  <w:style w:type="numbering" w:customStyle="1" w:styleId="22">
    <w:name w:val="Импортированный стиль 22"/>
    <w:rsid w:val="00986055"/>
    <w:pPr>
      <w:numPr>
        <w:numId w:val="52"/>
      </w:numPr>
    </w:pPr>
  </w:style>
  <w:style w:type="numbering" w:customStyle="1" w:styleId="23">
    <w:name w:val="Импортированный стиль 23"/>
    <w:rsid w:val="00986055"/>
    <w:pPr>
      <w:numPr>
        <w:numId w:val="53"/>
      </w:numPr>
    </w:pPr>
  </w:style>
  <w:style w:type="numbering" w:customStyle="1" w:styleId="31">
    <w:name w:val="Стиль нумерованный31"/>
    <w:qFormat/>
    <w:rsid w:val="00986055"/>
    <w:pPr>
      <w:numPr>
        <w:numId w:val="59"/>
      </w:numPr>
    </w:pPr>
  </w:style>
  <w:style w:type="numbering" w:customStyle="1" w:styleId="8">
    <w:name w:val="Импортированный стиль 8"/>
    <w:rsid w:val="00986055"/>
    <w:pPr>
      <w:numPr>
        <w:numId w:val="43"/>
      </w:numPr>
    </w:pPr>
  </w:style>
  <w:style w:type="numbering" w:customStyle="1" w:styleId="a5">
    <w:name w:val="С числами"/>
    <w:rsid w:val="00986055"/>
    <w:pPr>
      <w:numPr>
        <w:numId w:val="51"/>
      </w:numPr>
    </w:pPr>
  </w:style>
  <w:style w:type="numbering" w:customStyle="1" w:styleId="210">
    <w:name w:val="Импортированный стиль 21"/>
    <w:rsid w:val="00986055"/>
    <w:pPr>
      <w:numPr>
        <w:numId w:val="50"/>
      </w:numPr>
    </w:pPr>
  </w:style>
  <w:style w:type="numbering" w:customStyle="1" w:styleId="10">
    <w:name w:val="Импортированный стиль 10"/>
    <w:rsid w:val="00986055"/>
    <w:pPr>
      <w:numPr>
        <w:numId w:val="45"/>
      </w:numPr>
    </w:pPr>
  </w:style>
  <w:style w:type="numbering" w:customStyle="1" w:styleId="112">
    <w:name w:val="Стиль Стиль нумерованный11"/>
    <w:qFormat/>
    <w:rsid w:val="00986055"/>
    <w:pPr>
      <w:numPr>
        <w:numId w:val="62"/>
      </w:numPr>
    </w:pPr>
  </w:style>
  <w:style w:type="numbering" w:customStyle="1" w:styleId="111">
    <w:name w:val="Стиль нумерованный111"/>
    <w:qFormat/>
    <w:rsid w:val="00986055"/>
    <w:pPr>
      <w:numPr>
        <w:numId w:val="24"/>
      </w:numPr>
    </w:pPr>
  </w:style>
  <w:style w:type="numbering" w:customStyle="1" w:styleId="50">
    <w:name w:val="Импортированный стиль 5"/>
    <w:rsid w:val="00986055"/>
    <w:pPr>
      <w:numPr>
        <w:numId w:val="42"/>
      </w:numPr>
    </w:pPr>
  </w:style>
  <w:style w:type="numbering" w:customStyle="1" w:styleId="9">
    <w:name w:val="Импортированный стиль 9"/>
    <w:rsid w:val="00986055"/>
    <w:pPr>
      <w:numPr>
        <w:numId w:val="44"/>
      </w:numPr>
    </w:pPr>
  </w:style>
  <w:style w:type="numbering" w:customStyle="1" w:styleId="140">
    <w:name w:val="Импортированный стиль 14"/>
    <w:rsid w:val="00986055"/>
    <w:pPr>
      <w:numPr>
        <w:numId w:val="39"/>
      </w:numPr>
    </w:pPr>
  </w:style>
  <w:style w:type="numbering" w:customStyle="1" w:styleId="30">
    <w:name w:val="Стиль Стиль нумерованный3"/>
    <w:qFormat/>
    <w:rsid w:val="00986055"/>
    <w:pPr>
      <w:numPr>
        <w:numId w:val="57"/>
      </w:numPr>
    </w:pPr>
  </w:style>
  <w:style w:type="numbering" w:customStyle="1" w:styleId="121">
    <w:name w:val="Стиль нумерованный 12 пт1"/>
    <w:qFormat/>
    <w:rsid w:val="00986055"/>
    <w:pPr>
      <w:numPr>
        <w:numId w:val="22"/>
      </w:numPr>
    </w:pPr>
  </w:style>
  <w:style w:type="numbering" w:customStyle="1" w:styleId="17">
    <w:name w:val="Импортированный стиль 17"/>
    <w:rsid w:val="00986055"/>
    <w:pPr>
      <w:numPr>
        <w:numId w:val="48"/>
      </w:numPr>
    </w:pPr>
  </w:style>
  <w:style w:type="numbering" w:customStyle="1" w:styleId="130">
    <w:name w:val="Импортированный стиль 13"/>
    <w:rsid w:val="00986055"/>
    <w:pPr>
      <w:numPr>
        <w:numId w:val="38"/>
      </w:numPr>
    </w:pPr>
  </w:style>
  <w:style w:type="numbering" w:customStyle="1" w:styleId="21">
    <w:name w:val="Стиль Стиль нумерованный21"/>
    <w:qFormat/>
    <w:rsid w:val="00986055"/>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6746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qsp.su/tools/onlinehelp/about_license_gpl_russian.html" TargetMode="External"/><Relationship Id="rId11" Type="http://schemas.openxmlformats.org/officeDocument/2006/relationships/hyperlink" Target="http://www.pfrf.ru" TargetMode="External"/><Relationship Id="rId5" Type="http://schemas.openxmlformats.org/officeDocument/2006/relationships/image" Target="media/image1.png"/><Relationship Id="rId10" Type="http://schemas.openxmlformats.org/officeDocument/2006/relationships/hyperlink" Target="http://www.infolex.narod.ru/gpl_gnu/gplrus.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7323</Words>
  <Characters>41746</Characters>
  <Application>Microsoft Office Word</Application>
  <DocSecurity>0</DocSecurity>
  <Lines>347</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3</cp:revision>
  <cp:lastPrinted>2022-01-31T14:55:00Z</cp:lastPrinted>
  <dcterms:created xsi:type="dcterms:W3CDTF">2023-04-23T06:49:00Z</dcterms:created>
  <dcterms:modified xsi:type="dcterms:W3CDTF">2023-04-24T14:53:00Z</dcterms:modified>
</cp:coreProperties>
</file>